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70E3" w:rsidRPr="00365321" w:rsidRDefault="009B70E3" w:rsidP="009B70E3">
      <w:pPr>
        <w:jc w:val="center"/>
        <w:rPr>
          <w:b/>
          <w:sz w:val="28"/>
          <w:szCs w:val="28"/>
        </w:rPr>
      </w:pPr>
      <w:r w:rsidRPr="00365321">
        <w:rPr>
          <w:b/>
          <w:sz w:val="28"/>
          <w:szCs w:val="28"/>
        </w:rPr>
        <w:t>Автономная некоммерческая организация высшего образования</w:t>
      </w:r>
    </w:p>
    <w:p w:rsidR="009B70E3" w:rsidRPr="00365321" w:rsidRDefault="009B70E3" w:rsidP="009B70E3">
      <w:pPr>
        <w:jc w:val="center"/>
        <w:rPr>
          <w:b/>
          <w:sz w:val="28"/>
          <w:szCs w:val="28"/>
        </w:rPr>
      </w:pPr>
      <w:r w:rsidRPr="00365321">
        <w:rPr>
          <w:b/>
          <w:sz w:val="28"/>
          <w:szCs w:val="28"/>
        </w:rPr>
        <w:t>«Открытый университет экономики, управления и права»</w:t>
      </w:r>
    </w:p>
    <w:p w:rsidR="009B70E3" w:rsidRPr="00365321" w:rsidRDefault="009B70E3" w:rsidP="009B70E3">
      <w:pPr>
        <w:jc w:val="center"/>
        <w:rPr>
          <w:sz w:val="28"/>
          <w:szCs w:val="28"/>
        </w:rPr>
      </w:pPr>
      <w:r w:rsidRPr="00365321">
        <w:rPr>
          <w:b/>
          <w:sz w:val="28"/>
          <w:szCs w:val="28"/>
        </w:rPr>
        <w:t>(АНО ВО ОУЭП)</w:t>
      </w:r>
    </w:p>
    <w:p w:rsidR="009B70E3" w:rsidRPr="00365321" w:rsidRDefault="009B70E3" w:rsidP="009B70E3">
      <w:pPr>
        <w:tabs>
          <w:tab w:val="left" w:pos="900"/>
          <w:tab w:val="left" w:pos="1080"/>
        </w:tabs>
        <w:suppressAutoHyphens/>
        <w:ind w:firstLine="709"/>
        <w:jc w:val="both"/>
        <w:rPr>
          <w:b/>
          <w:sz w:val="20"/>
          <w:szCs w:val="20"/>
        </w:rPr>
      </w:pPr>
    </w:p>
    <w:p w:rsidR="009B70E3" w:rsidRPr="00365321" w:rsidRDefault="009B70E3" w:rsidP="009B70E3">
      <w:pPr>
        <w:tabs>
          <w:tab w:val="left" w:pos="900"/>
          <w:tab w:val="left" w:pos="1080"/>
        </w:tabs>
        <w:suppressAutoHyphens/>
        <w:ind w:firstLine="709"/>
        <w:jc w:val="both"/>
        <w:rPr>
          <w:b/>
          <w:sz w:val="20"/>
          <w:szCs w:val="20"/>
        </w:rPr>
      </w:pPr>
    </w:p>
    <w:p w:rsidR="009B70E3" w:rsidRPr="00365321" w:rsidRDefault="009B70E3" w:rsidP="009B70E3">
      <w:pPr>
        <w:tabs>
          <w:tab w:val="left" w:pos="900"/>
          <w:tab w:val="left" w:pos="1080"/>
        </w:tabs>
        <w:suppressAutoHyphens/>
        <w:ind w:firstLine="709"/>
        <w:jc w:val="both"/>
        <w:rPr>
          <w:b/>
          <w:sz w:val="20"/>
          <w:szCs w:val="20"/>
        </w:rPr>
      </w:pPr>
    </w:p>
    <w:p w:rsidR="009B70E3" w:rsidRPr="00365321" w:rsidRDefault="009B70E3" w:rsidP="009B70E3">
      <w:pPr>
        <w:tabs>
          <w:tab w:val="left" w:pos="900"/>
          <w:tab w:val="left" w:pos="1080"/>
        </w:tabs>
        <w:suppressAutoHyphens/>
        <w:ind w:firstLine="709"/>
        <w:jc w:val="both"/>
        <w:rPr>
          <w:b/>
          <w:sz w:val="20"/>
          <w:szCs w:val="20"/>
        </w:rPr>
      </w:pPr>
    </w:p>
    <w:p w:rsidR="009B70E3" w:rsidRPr="000C11EC" w:rsidRDefault="009B70E3" w:rsidP="009B70E3">
      <w:pPr>
        <w:tabs>
          <w:tab w:val="left" w:pos="900"/>
          <w:tab w:val="left" w:pos="1080"/>
        </w:tabs>
        <w:suppressAutoHyphens/>
        <w:ind w:firstLine="709"/>
        <w:jc w:val="right"/>
        <w:rPr>
          <w:b/>
          <w:sz w:val="20"/>
          <w:szCs w:val="20"/>
        </w:rPr>
      </w:pPr>
      <w:r w:rsidRPr="000C11EC">
        <w:rPr>
          <w:b/>
          <w:sz w:val="20"/>
          <w:szCs w:val="20"/>
        </w:rPr>
        <w:t>УТВЕРЖДАЮ:</w:t>
      </w:r>
    </w:p>
    <w:p w:rsidR="009B70E3" w:rsidRPr="000C11EC" w:rsidRDefault="009B70E3" w:rsidP="009B70E3">
      <w:pPr>
        <w:tabs>
          <w:tab w:val="left" w:pos="900"/>
          <w:tab w:val="left" w:pos="1080"/>
        </w:tabs>
        <w:suppressAutoHyphens/>
        <w:ind w:firstLine="709"/>
        <w:jc w:val="right"/>
        <w:rPr>
          <w:sz w:val="20"/>
          <w:szCs w:val="20"/>
        </w:rPr>
      </w:pPr>
      <w:r w:rsidRPr="000C11EC">
        <w:rPr>
          <w:sz w:val="20"/>
          <w:szCs w:val="20"/>
        </w:rPr>
        <w:t>Ректор АНО ВО ОУЭП, Фокина В.Н.</w:t>
      </w:r>
    </w:p>
    <w:p w:rsidR="009B70E3" w:rsidRPr="000C11EC" w:rsidRDefault="009B70E3" w:rsidP="009B70E3">
      <w:pPr>
        <w:tabs>
          <w:tab w:val="left" w:pos="900"/>
          <w:tab w:val="left" w:pos="1080"/>
        </w:tabs>
        <w:suppressAutoHyphens/>
        <w:ind w:firstLine="709"/>
        <w:jc w:val="right"/>
        <w:rPr>
          <w:sz w:val="20"/>
          <w:szCs w:val="20"/>
        </w:rPr>
      </w:pPr>
    </w:p>
    <w:p w:rsidR="009B70E3" w:rsidRPr="000C11EC" w:rsidRDefault="009B70E3" w:rsidP="009B70E3">
      <w:pPr>
        <w:tabs>
          <w:tab w:val="left" w:pos="900"/>
          <w:tab w:val="left" w:pos="1080"/>
        </w:tabs>
        <w:suppressAutoHyphens/>
        <w:ind w:firstLine="709"/>
        <w:jc w:val="right"/>
        <w:rPr>
          <w:sz w:val="20"/>
          <w:szCs w:val="20"/>
        </w:rPr>
      </w:pPr>
      <w:r w:rsidRPr="000C11EC">
        <w:rPr>
          <w:noProof/>
          <w:sz w:val="20"/>
          <w:szCs w:val="20"/>
        </w:rPr>
        <w:drawing>
          <wp:inline distT="0" distB="0" distL="0" distR="0" wp14:anchorId="5E5BB9B3" wp14:editId="7FEFFDA9">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9B70E3" w:rsidRPr="000C11EC" w:rsidRDefault="009B70E3" w:rsidP="009B70E3">
      <w:pPr>
        <w:tabs>
          <w:tab w:val="left" w:pos="900"/>
          <w:tab w:val="left" w:pos="1080"/>
        </w:tabs>
        <w:suppressAutoHyphens/>
        <w:ind w:firstLine="709"/>
        <w:jc w:val="right"/>
        <w:rPr>
          <w:sz w:val="20"/>
          <w:szCs w:val="20"/>
        </w:rPr>
      </w:pPr>
      <w:r w:rsidRPr="000C11EC">
        <w:rPr>
          <w:sz w:val="20"/>
          <w:szCs w:val="20"/>
        </w:rPr>
        <w:t>19 апреля 2023 г.</w:t>
      </w:r>
    </w:p>
    <w:p w:rsidR="009B70E3" w:rsidRPr="000C11EC" w:rsidRDefault="009B70E3" w:rsidP="009B70E3">
      <w:pPr>
        <w:tabs>
          <w:tab w:val="left" w:pos="900"/>
          <w:tab w:val="left" w:pos="1080"/>
        </w:tabs>
        <w:suppressAutoHyphens/>
        <w:ind w:firstLine="709"/>
        <w:jc w:val="right"/>
        <w:rPr>
          <w:sz w:val="20"/>
          <w:szCs w:val="20"/>
        </w:rPr>
      </w:pPr>
    </w:p>
    <w:p w:rsidR="009B70E3" w:rsidRPr="000C11EC" w:rsidRDefault="009B70E3" w:rsidP="009B70E3">
      <w:pPr>
        <w:tabs>
          <w:tab w:val="left" w:pos="900"/>
          <w:tab w:val="left" w:pos="1080"/>
        </w:tabs>
        <w:suppressAutoHyphens/>
        <w:ind w:firstLine="709"/>
        <w:jc w:val="right"/>
        <w:rPr>
          <w:sz w:val="20"/>
          <w:szCs w:val="20"/>
        </w:rPr>
      </w:pPr>
      <w:r w:rsidRPr="000C11EC">
        <w:rPr>
          <w:sz w:val="20"/>
          <w:szCs w:val="20"/>
        </w:rPr>
        <w:t>Решение Ученого совета АНО ВО ОУЭП,</w:t>
      </w:r>
    </w:p>
    <w:p w:rsidR="009B70E3" w:rsidRPr="000C11EC" w:rsidRDefault="009B70E3" w:rsidP="009B70E3">
      <w:pPr>
        <w:tabs>
          <w:tab w:val="left" w:pos="900"/>
          <w:tab w:val="left" w:pos="1080"/>
        </w:tabs>
        <w:suppressAutoHyphens/>
        <w:ind w:firstLine="709"/>
        <w:jc w:val="right"/>
        <w:rPr>
          <w:sz w:val="20"/>
          <w:szCs w:val="20"/>
        </w:rPr>
      </w:pPr>
      <w:r w:rsidRPr="000C11EC">
        <w:rPr>
          <w:sz w:val="20"/>
          <w:szCs w:val="20"/>
        </w:rPr>
        <w:t xml:space="preserve">Протокол N 9 от 19.04.2023 </w:t>
      </w:r>
    </w:p>
    <w:p w:rsidR="000F6F7B" w:rsidRPr="00140221" w:rsidRDefault="000F6F7B" w:rsidP="000F6F7B"/>
    <w:p w:rsidR="000F6F7B" w:rsidRPr="003D14DD" w:rsidRDefault="000F6F7B" w:rsidP="000F6F7B">
      <w:pPr>
        <w:jc w:val="center"/>
      </w:pPr>
    </w:p>
    <w:p w:rsidR="000F6F7B" w:rsidRPr="003D14DD" w:rsidRDefault="000F6F7B" w:rsidP="000F6F7B">
      <w:pPr>
        <w:tabs>
          <w:tab w:val="left" w:pos="900"/>
          <w:tab w:val="left" w:pos="1080"/>
        </w:tabs>
        <w:suppressAutoHyphens/>
        <w:ind w:firstLine="709"/>
        <w:jc w:val="center"/>
        <w:rPr>
          <w:b/>
        </w:rPr>
      </w:pPr>
      <w:r w:rsidRPr="003D14DD">
        <w:rPr>
          <w:b/>
        </w:rPr>
        <w:t>РАБОЧАЯ ПРОГРАММА</w:t>
      </w:r>
    </w:p>
    <w:p w:rsidR="000F6F7B" w:rsidRPr="003D14DD" w:rsidRDefault="000F6F7B" w:rsidP="000F6F7B">
      <w:pPr>
        <w:jc w:val="center"/>
        <w:rPr>
          <w:b/>
        </w:rPr>
      </w:pPr>
    </w:p>
    <w:p w:rsidR="000F6F7B" w:rsidRPr="003D14DD" w:rsidRDefault="000F6F7B" w:rsidP="000F6F7B">
      <w:pPr>
        <w:jc w:val="center"/>
        <w:rPr>
          <w:b/>
        </w:rPr>
      </w:pPr>
      <w:r w:rsidRPr="003D14DD">
        <w:rPr>
          <w:b/>
        </w:rPr>
        <w:t>по дисциплине</w:t>
      </w:r>
    </w:p>
    <w:p w:rsidR="000F6F7B" w:rsidRPr="003D14DD" w:rsidRDefault="000F6F7B" w:rsidP="000F6F7B">
      <w:pPr>
        <w:jc w:val="both"/>
      </w:pPr>
    </w:p>
    <w:p w:rsidR="000F6F7B" w:rsidRPr="003D14DD" w:rsidRDefault="000F6F7B" w:rsidP="000F6F7B">
      <w:pPr>
        <w:tabs>
          <w:tab w:val="left" w:pos="900"/>
          <w:tab w:val="left" w:pos="1080"/>
        </w:tabs>
        <w:suppressAutoHyphens/>
        <w:ind w:firstLine="709"/>
        <w:jc w:val="center"/>
      </w:pPr>
      <w:r w:rsidRPr="003D14DD">
        <w:t>Наименование дисциплины Б1.О.07 Электронные образовательные ресурсы</w:t>
      </w:r>
    </w:p>
    <w:p w:rsidR="000F6F7B" w:rsidRPr="003D14DD" w:rsidRDefault="000F6F7B" w:rsidP="000F6F7B">
      <w:pPr>
        <w:tabs>
          <w:tab w:val="left" w:pos="900"/>
          <w:tab w:val="left" w:pos="1080"/>
        </w:tabs>
        <w:suppressAutoHyphens/>
        <w:ind w:firstLine="709"/>
        <w:jc w:val="center"/>
      </w:pPr>
      <w:r w:rsidRPr="003D14DD">
        <w:t>Образовательная программа направления подготовки 44.04.01 «Педагогическое образование», направленность (профиль): «Информационные технологии в образовании»</w:t>
      </w:r>
    </w:p>
    <w:p w:rsidR="000F6F7B" w:rsidRPr="003D14DD" w:rsidRDefault="000F6F7B" w:rsidP="000F6F7B">
      <w:pPr>
        <w:jc w:val="both"/>
      </w:pPr>
    </w:p>
    <w:p w:rsidR="000F6F7B" w:rsidRPr="003D14DD" w:rsidRDefault="000F6F7B" w:rsidP="000F6F7B">
      <w:pPr>
        <w:jc w:val="center"/>
      </w:pPr>
    </w:p>
    <w:p w:rsidR="000F6F7B" w:rsidRPr="003D14DD" w:rsidRDefault="009B70E3" w:rsidP="000F6F7B">
      <w:pPr>
        <w:tabs>
          <w:tab w:val="left" w:pos="900"/>
          <w:tab w:val="left" w:pos="1080"/>
        </w:tabs>
        <w:suppressAutoHyphens/>
        <w:ind w:firstLine="709"/>
        <w:jc w:val="right"/>
        <w:rPr>
          <w:sz w:val="20"/>
          <w:szCs w:val="20"/>
        </w:rPr>
      </w:pPr>
      <w:r>
        <w:rPr>
          <w:sz w:val="20"/>
          <w:szCs w:val="20"/>
        </w:rPr>
        <w:t xml:space="preserve"> </w:t>
      </w:r>
    </w:p>
    <w:p w:rsidR="000F6F7B" w:rsidRPr="003D14DD" w:rsidRDefault="000F6F7B" w:rsidP="000F6F7B">
      <w:pPr>
        <w:jc w:val="right"/>
      </w:pPr>
    </w:p>
    <w:p w:rsidR="000F6F7B" w:rsidRPr="003D14DD" w:rsidRDefault="000F6F7B" w:rsidP="000F6F7B">
      <w:pPr>
        <w:jc w:val="right"/>
      </w:pPr>
    </w:p>
    <w:p w:rsidR="000F6F7B" w:rsidRPr="003D14DD" w:rsidRDefault="000F6F7B" w:rsidP="000F6F7B">
      <w:pPr>
        <w:tabs>
          <w:tab w:val="left" w:pos="900"/>
          <w:tab w:val="left" w:pos="1080"/>
        </w:tabs>
        <w:suppressAutoHyphens/>
        <w:ind w:firstLine="709"/>
        <w:rPr>
          <w:u w:val="single"/>
        </w:rPr>
      </w:pPr>
      <w:r w:rsidRPr="003D14DD">
        <w:t xml:space="preserve">Квалификация -  </w:t>
      </w:r>
      <w:r w:rsidRPr="003D14DD">
        <w:rPr>
          <w:u w:val="single"/>
        </w:rPr>
        <w:t>магистр</w:t>
      </w:r>
    </w:p>
    <w:p w:rsidR="000F6F7B" w:rsidRPr="003D14DD" w:rsidRDefault="000F6F7B" w:rsidP="000F6F7B">
      <w:pPr>
        <w:tabs>
          <w:tab w:val="left" w:pos="900"/>
          <w:tab w:val="left" w:pos="1080"/>
        </w:tabs>
        <w:suppressAutoHyphens/>
        <w:ind w:firstLine="709"/>
        <w:rPr>
          <w:sz w:val="20"/>
          <w:szCs w:val="20"/>
          <w:u w:val="single"/>
        </w:rPr>
      </w:pPr>
    </w:p>
    <w:p w:rsidR="000F6F7B" w:rsidRPr="003D14DD" w:rsidRDefault="000F6F7B" w:rsidP="000F6F7B">
      <w:pPr>
        <w:tabs>
          <w:tab w:val="left" w:pos="900"/>
          <w:tab w:val="left" w:pos="1080"/>
        </w:tabs>
        <w:suppressAutoHyphens/>
        <w:ind w:firstLine="709"/>
        <w:rPr>
          <w:sz w:val="20"/>
          <w:szCs w:val="20"/>
          <w:u w:val="single"/>
        </w:rPr>
      </w:pPr>
    </w:p>
    <w:p w:rsidR="000F6F7B" w:rsidRPr="003D14DD" w:rsidRDefault="000F6F7B" w:rsidP="000F6F7B">
      <w:pPr>
        <w:ind w:firstLine="680"/>
        <w:rPr>
          <w:b/>
          <w:sz w:val="20"/>
          <w:szCs w:val="20"/>
        </w:rPr>
      </w:pPr>
      <w:r w:rsidRPr="003D14DD">
        <w:rPr>
          <w:b/>
          <w:sz w:val="20"/>
          <w:szCs w:val="20"/>
        </w:rPr>
        <w:t xml:space="preserve">Разработчик: </w:t>
      </w:r>
    </w:p>
    <w:p w:rsidR="000F6F7B" w:rsidRPr="003D14DD" w:rsidRDefault="000F6F7B" w:rsidP="000F6F7B">
      <w:pPr>
        <w:tabs>
          <w:tab w:val="left" w:pos="6405"/>
        </w:tabs>
        <w:ind w:firstLine="720"/>
        <w:rPr>
          <w:sz w:val="20"/>
          <w:szCs w:val="20"/>
        </w:rPr>
      </w:pPr>
      <w:r>
        <w:rPr>
          <w:bCs/>
          <w:sz w:val="20"/>
          <w:szCs w:val="20"/>
        </w:rPr>
        <w:t>Глазырина И.Б</w:t>
      </w:r>
      <w:r w:rsidRPr="003D14DD">
        <w:rPr>
          <w:bCs/>
          <w:sz w:val="20"/>
          <w:szCs w:val="20"/>
        </w:rPr>
        <w:t>., к.</w:t>
      </w:r>
      <w:proofErr w:type="spellStart"/>
      <w:r>
        <w:rPr>
          <w:bCs/>
          <w:sz w:val="20"/>
          <w:szCs w:val="20"/>
        </w:rPr>
        <w:t>пед</w:t>
      </w:r>
      <w:proofErr w:type="spellEnd"/>
      <w:r>
        <w:rPr>
          <w:bCs/>
          <w:sz w:val="20"/>
          <w:szCs w:val="20"/>
        </w:rPr>
        <w:t>.</w:t>
      </w:r>
      <w:r w:rsidRPr="003D14DD">
        <w:rPr>
          <w:bCs/>
          <w:sz w:val="20"/>
          <w:szCs w:val="20"/>
        </w:rPr>
        <w:t>.н.</w:t>
      </w:r>
      <w:r>
        <w:rPr>
          <w:bCs/>
          <w:sz w:val="20"/>
          <w:szCs w:val="20"/>
        </w:rPr>
        <w:t>, доц.</w:t>
      </w:r>
      <w:r w:rsidRPr="003D14DD">
        <w:rPr>
          <w:sz w:val="20"/>
          <w:szCs w:val="20"/>
        </w:rPr>
        <w:tab/>
      </w:r>
    </w:p>
    <w:p w:rsidR="000F6F7B" w:rsidRPr="003D14DD" w:rsidRDefault="000F6F7B" w:rsidP="000F6F7B">
      <w:pPr>
        <w:tabs>
          <w:tab w:val="left" w:pos="900"/>
          <w:tab w:val="left" w:pos="1080"/>
        </w:tabs>
        <w:suppressAutoHyphens/>
        <w:ind w:firstLine="709"/>
        <w:rPr>
          <w:sz w:val="20"/>
          <w:szCs w:val="20"/>
          <w:u w:val="single"/>
        </w:rPr>
      </w:pPr>
    </w:p>
    <w:p w:rsidR="000F6F7B" w:rsidRPr="003D14DD" w:rsidRDefault="000F6F7B" w:rsidP="000F6F7B">
      <w:pPr>
        <w:tabs>
          <w:tab w:val="left" w:pos="900"/>
          <w:tab w:val="left" w:pos="1080"/>
        </w:tabs>
        <w:suppressAutoHyphens/>
        <w:ind w:firstLine="709"/>
        <w:rPr>
          <w:sz w:val="20"/>
          <w:szCs w:val="20"/>
          <w:u w:val="single"/>
        </w:rPr>
      </w:pPr>
    </w:p>
    <w:p w:rsidR="000F6F7B" w:rsidRPr="00365C0C" w:rsidRDefault="000F6F7B" w:rsidP="000F6F7B">
      <w:pPr>
        <w:tabs>
          <w:tab w:val="left" w:pos="993"/>
        </w:tabs>
        <w:rPr>
          <w:sz w:val="20"/>
          <w:szCs w:val="20"/>
        </w:rPr>
      </w:pPr>
    </w:p>
    <w:p w:rsidR="000F6F7B" w:rsidRPr="003D14DD" w:rsidRDefault="000F6F7B" w:rsidP="000F6F7B">
      <w:pPr>
        <w:tabs>
          <w:tab w:val="left" w:pos="993"/>
        </w:tabs>
        <w:ind w:firstLine="720"/>
        <w:jc w:val="center"/>
        <w:rPr>
          <w:sz w:val="20"/>
          <w:szCs w:val="20"/>
        </w:rPr>
      </w:pPr>
    </w:p>
    <w:p w:rsidR="000F6F7B" w:rsidRPr="003D14DD" w:rsidRDefault="000F6F7B" w:rsidP="000F6F7B">
      <w:pPr>
        <w:tabs>
          <w:tab w:val="left" w:pos="993"/>
        </w:tabs>
        <w:ind w:firstLine="720"/>
        <w:jc w:val="center"/>
        <w:rPr>
          <w:sz w:val="20"/>
          <w:szCs w:val="20"/>
        </w:rPr>
      </w:pPr>
    </w:p>
    <w:p w:rsidR="000F6F7B" w:rsidRPr="003D14DD" w:rsidRDefault="000F6F7B" w:rsidP="000F6F7B">
      <w:pPr>
        <w:tabs>
          <w:tab w:val="left" w:pos="993"/>
        </w:tabs>
        <w:ind w:firstLine="720"/>
        <w:jc w:val="center"/>
        <w:rPr>
          <w:sz w:val="20"/>
          <w:szCs w:val="20"/>
        </w:rPr>
      </w:pPr>
    </w:p>
    <w:p w:rsidR="000F6F7B" w:rsidRPr="003D14DD" w:rsidRDefault="000F6F7B" w:rsidP="000F6F7B">
      <w:pPr>
        <w:tabs>
          <w:tab w:val="left" w:pos="993"/>
        </w:tabs>
        <w:ind w:firstLine="720"/>
        <w:jc w:val="center"/>
        <w:rPr>
          <w:sz w:val="20"/>
          <w:szCs w:val="20"/>
        </w:rPr>
      </w:pPr>
    </w:p>
    <w:p w:rsidR="000F6F7B" w:rsidRPr="003D14DD" w:rsidRDefault="000F6F7B" w:rsidP="000F6F7B">
      <w:pPr>
        <w:tabs>
          <w:tab w:val="left" w:pos="993"/>
        </w:tabs>
        <w:ind w:firstLine="720"/>
        <w:jc w:val="center"/>
        <w:rPr>
          <w:sz w:val="20"/>
          <w:szCs w:val="20"/>
        </w:rPr>
      </w:pPr>
      <w:bookmarkStart w:id="0" w:name="_GoBack"/>
      <w:bookmarkEnd w:id="0"/>
    </w:p>
    <w:p w:rsidR="000F6F7B" w:rsidRPr="003D14DD" w:rsidRDefault="000F6F7B" w:rsidP="000F6F7B">
      <w:pPr>
        <w:tabs>
          <w:tab w:val="left" w:pos="993"/>
        </w:tabs>
        <w:ind w:firstLine="720"/>
        <w:jc w:val="center"/>
        <w:rPr>
          <w:sz w:val="20"/>
          <w:szCs w:val="20"/>
        </w:rPr>
      </w:pPr>
    </w:p>
    <w:p w:rsidR="000F6F7B" w:rsidRDefault="000F6F7B" w:rsidP="000F6F7B">
      <w:pPr>
        <w:tabs>
          <w:tab w:val="left" w:pos="993"/>
        </w:tabs>
        <w:ind w:firstLine="720"/>
        <w:jc w:val="center"/>
        <w:rPr>
          <w:sz w:val="20"/>
          <w:szCs w:val="20"/>
        </w:rPr>
      </w:pPr>
    </w:p>
    <w:p w:rsidR="000F6F7B" w:rsidRDefault="000F6F7B" w:rsidP="000F6F7B">
      <w:pPr>
        <w:tabs>
          <w:tab w:val="left" w:pos="993"/>
        </w:tabs>
        <w:ind w:firstLine="720"/>
        <w:jc w:val="center"/>
        <w:rPr>
          <w:sz w:val="20"/>
          <w:szCs w:val="20"/>
        </w:rPr>
      </w:pPr>
    </w:p>
    <w:p w:rsidR="000F6F7B" w:rsidRDefault="000F6F7B" w:rsidP="000F6F7B">
      <w:pPr>
        <w:tabs>
          <w:tab w:val="left" w:pos="993"/>
        </w:tabs>
        <w:ind w:firstLine="720"/>
        <w:jc w:val="center"/>
        <w:rPr>
          <w:sz w:val="20"/>
          <w:szCs w:val="20"/>
        </w:rPr>
      </w:pPr>
    </w:p>
    <w:p w:rsidR="000F6F7B" w:rsidRPr="003D14DD" w:rsidRDefault="000F6F7B" w:rsidP="000F6F7B">
      <w:pPr>
        <w:tabs>
          <w:tab w:val="left" w:pos="993"/>
        </w:tabs>
        <w:ind w:firstLine="720"/>
        <w:jc w:val="center"/>
        <w:rPr>
          <w:sz w:val="20"/>
          <w:szCs w:val="20"/>
        </w:rPr>
      </w:pPr>
    </w:p>
    <w:p w:rsidR="000F6F7B" w:rsidRPr="003D14DD" w:rsidRDefault="000F6F7B" w:rsidP="000F6F7B">
      <w:pPr>
        <w:tabs>
          <w:tab w:val="left" w:pos="993"/>
        </w:tabs>
        <w:ind w:firstLine="720"/>
        <w:jc w:val="center"/>
        <w:rPr>
          <w:sz w:val="20"/>
          <w:szCs w:val="20"/>
        </w:rPr>
      </w:pPr>
    </w:p>
    <w:p w:rsidR="000F6F7B" w:rsidRPr="003D14DD" w:rsidRDefault="000F6F7B" w:rsidP="000F6F7B">
      <w:pPr>
        <w:ind w:firstLine="709"/>
        <w:jc w:val="center"/>
        <w:rPr>
          <w:sz w:val="20"/>
          <w:szCs w:val="20"/>
        </w:rPr>
      </w:pPr>
      <w:r w:rsidRPr="003D14DD">
        <w:rPr>
          <w:sz w:val="20"/>
          <w:szCs w:val="20"/>
        </w:rPr>
        <w:t>Москва 202</w:t>
      </w:r>
      <w:r w:rsidR="009B70E3">
        <w:rPr>
          <w:sz w:val="20"/>
          <w:szCs w:val="20"/>
        </w:rPr>
        <w:t>3</w:t>
      </w:r>
    </w:p>
    <w:p w:rsidR="008E7C18" w:rsidRPr="003D14DD" w:rsidRDefault="008E7C18" w:rsidP="008E7C18">
      <w:pPr>
        <w:tabs>
          <w:tab w:val="left" w:pos="993"/>
        </w:tabs>
        <w:ind w:firstLine="720"/>
        <w:jc w:val="center"/>
        <w:rPr>
          <w:sz w:val="20"/>
          <w:szCs w:val="20"/>
        </w:rPr>
      </w:pPr>
    </w:p>
    <w:p w:rsidR="008E7C18" w:rsidRPr="003D14DD" w:rsidRDefault="008E7C18" w:rsidP="008E7C18">
      <w:pPr>
        <w:tabs>
          <w:tab w:val="left" w:pos="993"/>
        </w:tabs>
        <w:ind w:firstLine="720"/>
        <w:rPr>
          <w:b/>
          <w:sz w:val="20"/>
          <w:szCs w:val="20"/>
        </w:rPr>
      </w:pPr>
      <w:r w:rsidRPr="003D14DD">
        <w:rPr>
          <w:sz w:val="20"/>
          <w:szCs w:val="20"/>
        </w:rPr>
        <w:br w:type="page"/>
      </w:r>
    </w:p>
    <w:p w:rsidR="008E7C18" w:rsidRPr="003D14DD" w:rsidRDefault="008E7C18" w:rsidP="008E7C18">
      <w:pPr>
        <w:tabs>
          <w:tab w:val="left" w:pos="900"/>
          <w:tab w:val="left" w:pos="993"/>
        </w:tabs>
        <w:suppressAutoHyphens/>
        <w:ind w:firstLine="720"/>
        <w:jc w:val="both"/>
        <w:rPr>
          <w:sz w:val="20"/>
          <w:szCs w:val="20"/>
        </w:rPr>
      </w:pPr>
      <w:r w:rsidRPr="003D14DD">
        <w:rPr>
          <w:b/>
          <w:sz w:val="20"/>
          <w:szCs w:val="20"/>
        </w:rPr>
        <w:lastRenderedPageBreak/>
        <w:t>1. Цели и задачи дисциплины</w:t>
      </w:r>
    </w:p>
    <w:p w:rsidR="008E7C18" w:rsidRPr="003D14DD" w:rsidRDefault="008E7C18" w:rsidP="008E7C18">
      <w:pPr>
        <w:tabs>
          <w:tab w:val="left" w:pos="993"/>
        </w:tabs>
        <w:suppressAutoHyphens/>
        <w:ind w:firstLine="720"/>
        <w:jc w:val="both"/>
        <w:rPr>
          <w:sz w:val="20"/>
          <w:szCs w:val="20"/>
        </w:rPr>
      </w:pPr>
      <w:r w:rsidRPr="003D14DD">
        <w:rPr>
          <w:b/>
          <w:i/>
          <w:sz w:val="20"/>
          <w:szCs w:val="20"/>
        </w:rPr>
        <w:t>Цель</w:t>
      </w:r>
      <w:r w:rsidRPr="003D14DD">
        <w:rPr>
          <w:sz w:val="20"/>
          <w:szCs w:val="20"/>
        </w:rPr>
        <w:t xml:space="preserve"> </w:t>
      </w:r>
      <w:r w:rsidRPr="003D14DD">
        <w:rPr>
          <w:b/>
          <w:i/>
          <w:sz w:val="20"/>
          <w:szCs w:val="20"/>
        </w:rPr>
        <w:t>дисциплины</w:t>
      </w:r>
      <w:r w:rsidRPr="003D14DD">
        <w:rPr>
          <w:sz w:val="20"/>
          <w:szCs w:val="20"/>
        </w:rPr>
        <w:t xml:space="preserve"> – формирование систематизированных знаний в области методики использования электронных образовательных ресурсов (ЭОР).</w:t>
      </w:r>
    </w:p>
    <w:p w:rsidR="008E7C18" w:rsidRPr="003D14DD" w:rsidRDefault="008E7C18" w:rsidP="008E7C18">
      <w:pPr>
        <w:tabs>
          <w:tab w:val="left" w:pos="993"/>
          <w:tab w:val="left" w:pos="1440"/>
        </w:tabs>
        <w:suppressAutoHyphens/>
        <w:ind w:firstLine="720"/>
        <w:jc w:val="both"/>
        <w:rPr>
          <w:b/>
          <w:i/>
          <w:sz w:val="20"/>
          <w:szCs w:val="20"/>
        </w:rPr>
      </w:pPr>
      <w:r w:rsidRPr="003D14DD">
        <w:rPr>
          <w:b/>
          <w:i/>
          <w:sz w:val="20"/>
          <w:szCs w:val="20"/>
        </w:rPr>
        <w:t>Задачи дисциплины:</w:t>
      </w:r>
    </w:p>
    <w:p w:rsidR="008E7C18" w:rsidRPr="003D14DD" w:rsidRDefault="008E7C18" w:rsidP="008E7C18">
      <w:pPr>
        <w:numPr>
          <w:ilvl w:val="0"/>
          <w:numId w:val="21"/>
        </w:numPr>
        <w:tabs>
          <w:tab w:val="left" w:pos="993"/>
          <w:tab w:val="left" w:pos="1429"/>
        </w:tabs>
        <w:suppressAutoHyphens/>
        <w:ind w:left="0" w:firstLine="720"/>
        <w:jc w:val="both"/>
        <w:rPr>
          <w:sz w:val="20"/>
          <w:szCs w:val="20"/>
        </w:rPr>
      </w:pPr>
      <w:r w:rsidRPr="003D14DD">
        <w:rPr>
          <w:sz w:val="20"/>
          <w:szCs w:val="20"/>
        </w:rPr>
        <w:t>сформировать единую систему понятий, связанных с электронными образовательными ресурсами;</w:t>
      </w:r>
    </w:p>
    <w:p w:rsidR="008E7C18" w:rsidRPr="003D14DD" w:rsidRDefault="008E7C18" w:rsidP="008E7C18">
      <w:pPr>
        <w:pStyle w:val="afff3"/>
        <w:numPr>
          <w:ilvl w:val="0"/>
          <w:numId w:val="21"/>
        </w:numPr>
        <w:tabs>
          <w:tab w:val="left" w:pos="993"/>
          <w:tab w:val="left" w:pos="1429"/>
        </w:tabs>
        <w:ind w:left="0" w:firstLine="720"/>
        <w:jc w:val="both"/>
        <w:textAlignment w:val="baseline"/>
        <w:rPr>
          <w:sz w:val="20"/>
          <w:szCs w:val="20"/>
          <w:lang w:bidi="ar-SA"/>
        </w:rPr>
      </w:pPr>
      <w:r w:rsidRPr="003D14DD">
        <w:rPr>
          <w:sz w:val="20"/>
          <w:szCs w:val="20"/>
          <w:lang w:bidi="ar-SA"/>
        </w:rPr>
        <w:t>ознакомить обучающихся с классификацией и составом ЭОР;</w:t>
      </w:r>
    </w:p>
    <w:p w:rsidR="008E7C18" w:rsidRPr="003D14DD" w:rsidRDefault="008E7C18" w:rsidP="008E7C18">
      <w:pPr>
        <w:pStyle w:val="afff3"/>
        <w:numPr>
          <w:ilvl w:val="0"/>
          <w:numId w:val="21"/>
        </w:numPr>
        <w:tabs>
          <w:tab w:val="left" w:pos="993"/>
          <w:tab w:val="left" w:pos="1429"/>
        </w:tabs>
        <w:ind w:left="0" w:firstLine="720"/>
        <w:jc w:val="both"/>
        <w:textAlignment w:val="baseline"/>
        <w:rPr>
          <w:sz w:val="20"/>
          <w:szCs w:val="20"/>
          <w:lang w:bidi="ar-SA"/>
        </w:rPr>
      </w:pPr>
      <w:r w:rsidRPr="003D14DD">
        <w:rPr>
          <w:sz w:val="20"/>
          <w:szCs w:val="20"/>
          <w:lang w:bidi="ar-SA"/>
        </w:rPr>
        <w:t>познакомить обучающихся с возможностями применения ЭОР в учебном процессе образовательной организации.</w:t>
      </w:r>
    </w:p>
    <w:p w:rsidR="008E7C18" w:rsidRPr="003D14DD" w:rsidRDefault="008E7C18" w:rsidP="008E7C18">
      <w:pPr>
        <w:tabs>
          <w:tab w:val="left" w:pos="900"/>
          <w:tab w:val="left" w:pos="993"/>
        </w:tabs>
        <w:suppressAutoHyphens/>
        <w:ind w:firstLine="720"/>
        <w:jc w:val="both"/>
        <w:rPr>
          <w:b/>
          <w:sz w:val="20"/>
          <w:szCs w:val="20"/>
        </w:rPr>
      </w:pPr>
      <w:r w:rsidRPr="003D14DD">
        <w:rPr>
          <w:b/>
          <w:sz w:val="20"/>
          <w:szCs w:val="20"/>
        </w:rPr>
        <w:t>2. Место дисциплины в структуре ОП</w:t>
      </w:r>
    </w:p>
    <w:p w:rsidR="008E7C18" w:rsidRPr="003D14DD" w:rsidRDefault="008E7C18" w:rsidP="008E7C18">
      <w:pPr>
        <w:tabs>
          <w:tab w:val="left" w:pos="900"/>
          <w:tab w:val="left" w:pos="993"/>
        </w:tabs>
        <w:suppressAutoHyphens/>
        <w:ind w:firstLine="720"/>
        <w:jc w:val="both"/>
        <w:rPr>
          <w:b/>
          <w:sz w:val="20"/>
          <w:szCs w:val="20"/>
        </w:rPr>
      </w:pPr>
      <w:r w:rsidRPr="003D14DD">
        <w:rPr>
          <w:sz w:val="20"/>
          <w:szCs w:val="20"/>
        </w:rPr>
        <w:t>Дисциплина «Электронные образовательные ресурсы» относится к обязательной части Блока 1.</w:t>
      </w:r>
    </w:p>
    <w:p w:rsidR="008E7C18" w:rsidRPr="003D14DD" w:rsidRDefault="008E7C18" w:rsidP="008E7C18">
      <w:pPr>
        <w:pStyle w:val="af3"/>
        <w:tabs>
          <w:tab w:val="left" w:pos="900"/>
          <w:tab w:val="left" w:pos="993"/>
        </w:tabs>
        <w:autoSpaceDE/>
        <w:adjustRightInd/>
        <w:ind w:firstLine="720"/>
        <w:jc w:val="both"/>
        <w:rPr>
          <w:rFonts w:ascii="Times New Roman" w:hAnsi="Times New Roman"/>
          <w:b/>
        </w:rPr>
      </w:pPr>
    </w:p>
    <w:p w:rsidR="008E7C18" w:rsidRPr="003D14DD" w:rsidRDefault="008E7C18" w:rsidP="008E7C18">
      <w:pPr>
        <w:pStyle w:val="af3"/>
        <w:tabs>
          <w:tab w:val="left" w:pos="240"/>
          <w:tab w:val="left" w:pos="840"/>
          <w:tab w:val="left" w:pos="900"/>
          <w:tab w:val="left" w:pos="993"/>
        </w:tabs>
        <w:autoSpaceDE/>
        <w:adjustRightInd/>
        <w:ind w:firstLine="720"/>
        <w:jc w:val="both"/>
        <w:rPr>
          <w:rFonts w:ascii="Times New Roman" w:hAnsi="Times New Roman"/>
          <w:b/>
        </w:rPr>
      </w:pPr>
      <w:r w:rsidRPr="003D14DD">
        <w:rPr>
          <w:rFonts w:ascii="Times New Roman" w:hAnsi="Times New Roman"/>
          <w:b/>
        </w:rPr>
        <w:t>3. Планируемые результаты обучения по дисциплине</w:t>
      </w:r>
    </w:p>
    <w:p w:rsidR="008E7C18" w:rsidRPr="003D14DD" w:rsidRDefault="008E7C18" w:rsidP="008E7C18">
      <w:pPr>
        <w:tabs>
          <w:tab w:val="left" w:pos="900"/>
          <w:tab w:val="left" w:pos="993"/>
          <w:tab w:val="left" w:pos="1080"/>
        </w:tabs>
        <w:ind w:firstLine="720"/>
        <w:rPr>
          <w:sz w:val="20"/>
          <w:szCs w:val="20"/>
        </w:rPr>
      </w:pPr>
      <w:r w:rsidRPr="003D14DD">
        <w:rPr>
          <w:sz w:val="20"/>
          <w:szCs w:val="20"/>
        </w:rPr>
        <w:t>В результате изучения дисциплины обучающийся должен освоить</w:t>
      </w:r>
    </w:p>
    <w:p w:rsidR="008E7C18" w:rsidRPr="003D14DD" w:rsidRDefault="008E7C18" w:rsidP="008E7C18">
      <w:pPr>
        <w:tabs>
          <w:tab w:val="left" w:pos="900"/>
          <w:tab w:val="left" w:pos="993"/>
        </w:tabs>
        <w:suppressAutoHyphens/>
        <w:ind w:firstLine="720"/>
        <w:jc w:val="both"/>
        <w:rPr>
          <w:i/>
          <w:sz w:val="20"/>
          <w:szCs w:val="20"/>
        </w:rPr>
      </w:pPr>
      <w:r w:rsidRPr="003D14DD">
        <w:rPr>
          <w:i/>
          <w:sz w:val="20"/>
          <w:szCs w:val="20"/>
        </w:rPr>
        <w:t>Общепрофессиональные компетенции:</w:t>
      </w:r>
    </w:p>
    <w:p w:rsidR="008E7C18" w:rsidRPr="003D14DD" w:rsidRDefault="008E7C18" w:rsidP="008E7C18">
      <w:pPr>
        <w:tabs>
          <w:tab w:val="left" w:pos="900"/>
          <w:tab w:val="left" w:pos="993"/>
        </w:tabs>
        <w:suppressAutoHyphens/>
        <w:ind w:firstLine="720"/>
        <w:jc w:val="both"/>
        <w:rPr>
          <w:i/>
          <w:sz w:val="20"/>
          <w:szCs w:val="20"/>
        </w:rPr>
      </w:pPr>
      <w:r w:rsidRPr="003D14DD">
        <w:rPr>
          <w:sz w:val="20"/>
          <w:szCs w:val="20"/>
        </w:rPr>
        <w:t>ОПК-2. Способен проектировать основные и дополнительные образовательные программы и разрабатывать научно-методическое обеспечение их реализации.</w:t>
      </w:r>
      <w:r w:rsidRPr="003D14DD">
        <w:rPr>
          <w:i/>
          <w:sz w:val="20"/>
          <w:szCs w:val="20"/>
        </w:rPr>
        <w:t xml:space="preserve"> </w:t>
      </w:r>
    </w:p>
    <w:p w:rsidR="008E7C18" w:rsidRPr="003D14DD" w:rsidRDefault="008E7C18" w:rsidP="008E7C18">
      <w:pPr>
        <w:tabs>
          <w:tab w:val="left" w:pos="900"/>
          <w:tab w:val="left" w:pos="993"/>
        </w:tabs>
        <w:suppressAutoHyphens/>
        <w:ind w:firstLine="720"/>
        <w:jc w:val="both"/>
        <w:rPr>
          <w:b/>
          <w:i/>
          <w:sz w:val="20"/>
          <w:szCs w:val="20"/>
        </w:rPr>
      </w:pPr>
    </w:p>
    <w:p w:rsidR="008E7C18" w:rsidRPr="003D14DD" w:rsidRDefault="008E7C18" w:rsidP="008E7C18">
      <w:pPr>
        <w:tabs>
          <w:tab w:val="left" w:pos="900"/>
          <w:tab w:val="left" w:pos="993"/>
        </w:tabs>
        <w:suppressAutoHyphens/>
        <w:ind w:firstLine="720"/>
        <w:jc w:val="both"/>
        <w:rPr>
          <w:b/>
          <w:i/>
          <w:sz w:val="20"/>
          <w:szCs w:val="20"/>
        </w:rPr>
      </w:pPr>
      <w:r w:rsidRPr="003D14DD">
        <w:rPr>
          <w:b/>
          <w:i/>
          <w:sz w:val="20"/>
          <w:szCs w:val="20"/>
        </w:rPr>
        <w:t>Результаты освоения дисциплины, установленные индикаторы достижения компетенций</w:t>
      </w:r>
    </w:p>
    <w:p w:rsidR="008E7C18" w:rsidRPr="003D14DD" w:rsidRDefault="008E7C18" w:rsidP="008E7C18">
      <w:pPr>
        <w:tabs>
          <w:tab w:val="left" w:pos="900"/>
        </w:tabs>
        <w:ind w:firstLine="709"/>
        <w:rPr>
          <w:b/>
          <w:sz w:val="20"/>
          <w:szCs w:val="20"/>
        </w:rPr>
      </w:pPr>
    </w:p>
    <w:tbl>
      <w:tblPr>
        <w:tblW w:w="9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48"/>
        <w:gridCol w:w="3420"/>
        <w:gridCol w:w="2653"/>
      </w:tblGrid>
      <w:tr w:rsidR="008E7C18" w:rsidRPr="003D14DD" w:rsidTr="004D69F2">
        <w:tc>
          <w:tcPr>
            <w:tcW w:w="3348" w:type="dxa"/>
          </w:tcPr>
          <w:p w:rsidR="008E7C18" w:rsidRPr="003D14DD" w:rsidRDefault="008E7C18" w:rsidP="004D69F2">
            <w:pPr>
              <w:tabs>
                <w:tab w:val="left" w:pos="1080"/>
              </w:tabs>
              <w:jc w:val="center"/>
              <w:rPr>
                <w:b/>
                <w:sz w:val="20"/>
                <w:szCs w:val="20"/>
              </w:rPr>
            </w:pPr>
            <w:r w:rsidRPr="003D14DD">
              <w:rPr>
                <w:b/>
                <w:sz w:val="20"/>
                <w:szCs w:val="20"/>
              </w:rPr>
              <w:t xml:space="preserve">Наименование </w:t>
            </w:r>
            <w:r w:rsidRPr="003D14DD">
              <w:rPr>
                <w:b/>
                <w:sz w:val="20"/>
                <w:szCs w:val="20"/>
              </w:rPr>
              <w:br/>
              <w:t>компетенции</w:t>
            </w:r>
          </w:p>
        </w:tc>
        <w:tc>
          <w:tcPr>
            <w:tcW w:w="3420" w:type="dxa"/>
          </w:tcPr>
          <w:p w:rsidR="008E7C18" w:rsidRPr="003D14DD" w:rsidRDefault="008E7C18" w:rsidP="004D69F2">
            <w:pPr>
              <w:tabs>
                <w:tab w:val="left" w:pos="1080"/>
              </w:tabs>
              <w:jc w:val="center"/>
              <w:rPr>
                <w:b/>
                <w:sz w:val="20"/>
                <w:szCs w:val="20"/>
              </w:rPr>
            </w:pPr>
            <w:r w:rsidRPr="003D14DD">
              <w:rPr>
                <w:b/>
                <w:sz w:val="20"/>
                <w:szCs w:val="20"/>
              </w:rPr>
              <w:t>Индикаторы достижения компетенции</w:t>
            </w:r>
          </w:p>
        </w:tc>
        <w:tc>
          <w:tcPr>
            <w:tcW w:w="2653" w:type="dxa"/>
          </w:tcPr>
          <w:p w:rsidR="008E7C18" w:rsidRPr="003D14DD" w:rsidRDefault="008E7C18" w:rsidP="004D69F2">
            <w:pPr>
              <w:tabs>
                <w:tab w:val="left" w:pos="1080"/>
              </w:tabs>
              <w:jc w:val="center"/>
              <w:rPr>
                <w:b/>
                <w:sz w:val="20"/>
                <w:szCs w:val="20"/>
              </w:rPr>
            </w:pPr>
            <w:r w:rsidRPr="003D14DD">
              <w:rPr>
                <w:b/>
                <w:sz w:val="20"/>
                <w:szCs w:val="20"/>
              </w:rPr>
              <w:t xml:space="preserve">Показатели (планируемые) результаты </w:t>
            </w:r>
            <w:r w:rsidRPr="003D14DD">
              <w:rPr>
                <w:b/>
                <w:sz w:val="20"/>
                <w:szCs w:val="20"/>
              </w:rPr>
              <w:br/>
              <w:t>обучения</w:t>
            </w:r>
          </w:p>
        </w:tc>
      </w:tr>
      <w:tr w:rsidR="008E7C18" w:rsidRPr="003D14DD" w:rsidTr="004D69F2">
        <w:trPr>
          <w:trHeight w:val="659"/>
        </w:trPr>
        <w:tc>
          <w:tcPr>
            <w:tcW w:w="3348" w:type="dxa"/>
            <w:vMerge w:val="restart"/>
          </w:tcPr>
          <w:p w:rsidR="008E7C18" w:rsidRPr="003D14DD" w:rsidRDefault="008E7C18" w:rsidP="004D69F2">
            <w:pPr>
              <w:rPr>
                <w:sz w:val="20"/>
                <w:szCs w:val="20"/>
              </w:rPr>
            </w:pPr>
            <w:r w:rsidRPr="003D14DD">
              <w:rPr>
                <w:sz w:val="20"/>
                <w:szCs w:val="20"/>
              </w:rPr>
              <w:t>ОПК-2. Способен проектировать основные и дополнительные образовательные программы и разрабатывать научно-методическое обеспечение их реализации</w:t>
            </w:r>
          </w:p>
        </w:tc>
        <w:tc>
          <w:tcPr>
            <w:tcW w:w="3420" w:type="dxa"/>
            <w:vMerge w:val="restart"/>
          </w:tcPr>
          <w:p w:rsidR="008E7C18" w:rsidRPr="003D14DD" w:rsidRDefault="008E7C18" w:rsidP="004D69F2">
            <w:pPr>
              <w:shd w:val="clear" w:color="auto" w:fill="FFFFFF"/>
              <w:rPr>
                <w:sz w:val="20"/>
                <w:szCs w:val="20"/>
              </w:rPr>
            </w:pPr>
            <w:r w:rsidRPr="003D14DD">
              <w:rPr>
                <w:sz w:val="20"/>
                <w:szCs w:val="20"/>
              </w:rPr>
              <w:t>ОПК-2.1. Знать:</w:t>
            </w:r>
          </w:p>
          <w:p w:rsidR="008E7C18" w:rsidRPr="003D14DD" w:rsidRDefault="008E7C18" w:rsidP="004D69F2">
            <w:pPr>
              <w:rPr>
                <w:sz w:val="20"/>
                <w:szCs w:val="20"/>
              </w:rPr>
            </w:pPr>
            <w:r w:rsidRPr="003D14DD">
              <w:rPr>
                <w:sz w:val="20"/>
                <w:szCs w:val="20"/>
              </w:rPr>
              <w:t>содержание основных нормативных документов, необходимых для проектирования образовательных программ, сущность и методы педагогической диагностики особенностей обучающихся, сущность педагогического проектирования, структуру образовательной программы и требования к ней, виды и функции научно-методического обеспечения современного образовательного процесса</w:t>
            </w:r>
          </w:p>
          <w:p w:rsidR="008E7C18" w:rsidRPr="003D14DD" w:rsidRDefault="008E7C18" w:rsidP="004D69F2">
            <w:pPr>
              <w:rPr>
                <w:sz w:val="20"/>
                <w:szCs w:val="20"/>
              </w:rPr>
            </w:pPr>
          </w:p>
          <w:p w:rsidR="008E7C18" w:rsidRPr="003D14DD" w:rsidRDefault="008E7C18" w:rsidP="004D69F2">
            <w:pPr>
              <w:shd w:val="clear" w:color="auto" w:fill="FFFFFF"/>
              <w:rPr>
                <w:sz w:val="20"/>
                <w:szCs w:val="20"/>
              </w:rPr>
            </w:pPr>
            <w:r w:rsidRPr="003D14DD">
              <w:rPr>
                <w:sz w:val="20"/>
                <w:szCs w:val="20"/>
              </w:rPr>
              <w:t>ОПК-2.2. Уметь:</w:t>
            </w:r>
          </w:p>
          <w:p w:rsidR="008E7C18" w:rsidRPr="003D14DD" w:rsidRDefault="008E7C18" w:rsidP="004D69F2">
            <w:pPr>
              <w:shd w:val="clear" w:color="auto" w:fill="FFFFFF"/>
              <w:rPr>
                <w:sz w:val="20"/>
                <w:szCs w:val="20"/>
              </w:rPr>
            </w:pPr>
            <w:r w:rsidRPr="003D14DD">
              <w:rPr>
                <w:sz w:val="20"/>
                <w:szCs w:val="20"/>
              </w:rPr>
              <w:t>учитывать различные контексты, в которых протекают процессы обучения, воспитания и социализации при проектировании образовательных программ, использовать методы педагогической диагностики, осуществлять проектную деятельность по разработке образовательных программ,</w:t>
            </w:r>
          </w:p>
          <w:p w:rsidR="008E7C18" w:rsidRPr="003D14DD" w:rsidRDefault="008E7C18" w:rsidP="004D69F2">
            <w:pPr>
              <w:rPr>
                <w:sz w:val="20"/>
                <w:szCs w:val="20"/>
              </w:rPr>
            </w:pPr>
            <w:r w:rsidRPr="003D14DD">
              <w:rPr>
                <w:sz w:val="20"/>
                <w:szCs w:val="20"/>
              </w:rPr>
              <w:t>проектировать отдельные структурные компоненты образовательных программ</w:t>
            </w:r>
          </w:p>
          <w:p w:rsidR="008E7C18" w:rsidRPr="003D14DD" w:rsidRDefault="008E7C18" w:rsidP="004D69F2">
            <w:pPr>
              <w:rPr>
                <w:sz w:val="20"/>
                <w:szCs w:val="20"/>
              </w:rPr>
            </w:pPr>
          </w:p>
          <w:p w:rsidR="008E7C18" w:rsidRPr="003D14DD" w:rsidRDefault="008E7C18" w:rsidP="004D69F2">
            <w:pPr>
              <w:shd w:val="clear" w:color="auto" w:fill="FFFFFF"/>
              <w:rPr>
                <w:sz w:val="20"/>
                <w:szCs w:val="20"/>
              </w:rPr>
            </w:pPr>
            <w:r w:rsidRPr="003D14DD">
              <w:rPr>
                <w:sz w:val="20"/>
                <w:szCs w:val="20"/>
              </w:rPr>
              <w:t xml:space="preserve">ОПК-2.3. Владеть: </w:t>
            </w:r>
          </w:p>
          <w:p w:rsidR="008E7C18" w:rsidRPr="003D14DD" w:rsidRDefault="008E7C18" w:rsidP="004D69F2">
            <w:pPr>
              <w:shd w:val="clear" w:color="auto" w:fill="FFFFFF"/>
              <w:rPr>
                <w:sz w:val="20"/>
                <w:szCs w:val="20"/>
              </w:rPr>
            </w:pPr>
            <w:r w:rsidRPr="003D14DD">
              <w:rPr>
                <w:sz w:val="20"/>
                <w:szCs w:val="20"/>
              </w:rPr>
              <w:t>опытом выявления различных контекстов, в которых протекают процессы обучения, воспитания и социализации,</w:t>
            </w:r>
          </w:p>
          <w:p w:rsidR="008E7C18" w:rsidRPr="003D14DD" w:rsidRDefault="008E7C18" w:rsidP="004D69F2">
            <w:pPr>
              <w:shd w:val="clear" w:color="auto" w:fill="FFFFFF"/>
              <w:rPr>
                <w:sz w:val="20"/>
                <w:szCs w:val="20"/>
              </w:rPr>
            </w:pPr>
            <w:r w:rsidRPr="003D14DD">
              <w:rPr>
                <w:sz w:val="20"/>
                <w:szCs w:val="20"/>
              </w:rPr>
              <w:t>опытом использования методов диагностики особенностей учащихся,</w:t>
            </w:r>
          </w:p>
          <w:p w:rsidR="008E7C18" w:rsidRPr="003D14DD" w:rsidRDefault="008E7C18" w:rsidP="004D69F2">
            <w:pPr>
              <w:rPr>
                <w:sz w:val="20"/>
                <w:szCs w:val="20"/>
              </w:rPr>
            </w:pPr>
            <w:r w:rsidRPr="003D14DD">
              <w:rPr>
                <w:sz w:val="20"/>
                <w:szCs w:val="20"/>
              </w:rPr>
              <w:lastRenderedPageBreak/>
              <w:t>способами проектной деятельности в образовании, опытом участия в проектировании образовательных программ</w:t>
            </w:r>
          </w:p>
        </w:tc>
        <w:tc>
          <w:tcPr>
            <w:tcW w:w="2653" w:type="dxa"/>
          </w:tcPr>
          <w:p w:rsidR="008E7C18" w:rsidRPr="003D14DD" w:rsidRDefault="008E7C18" w:rsidP="004D69F2">
            <w:pPr>
              <w:pStyle w:val="5"/>
              <w:numPr>
                <w:ilvl w:val="0"/>
                <w:numId w:val="0"/>
              </w:numPr>
              <w:tabs>
                <w:tab w:val="left" w:pos="282"/>
              </w:tabs>
              <w:rPr>
                <w:b/>
                <w:sz w:val="20"/>
                <w:szCs w:val="20"/>
                <w:u w:val="single"/>
              </w:rPr>
            </w:pPr>
            <w:r w:rsidRPr="003D14DD">
              <w:rPr>
                <w:b/>
                <w:sz w:val="20"/>
                <w:szCs w:val="20"/>
                <w:u w:val="single"/>
              </w:rPr>
              <w:lastRenderedPageBreak/>
              <w:t>Знать:</w:t>
            </w:r>
          </w:p>
          <w:p w:rsidR="008E7C18" w:rsidRPr="003D14DD" w:rsidRDefault="008E7C18" w:rsidP="008E7C18">
            <w:pPr>
              <w:pStyle w:val="5"/>
              <w:numPr>
                <w:ilvl w:val="0"/>
                <w:numId w:val="22"/>
              </w:numPr>
              <w:tabs>
                <w:tab w:val="left" w:pos="282"/>
                <w:tab w:val="left" w:pos="720"/>
              </w:tabs>
              <w:ind w:left="0" w:firstLine="0"/>
              <w:rPr>
                <w:rFonts w:eastAsia="Arial Unicode MS"/>
                <w:b/>
                <w:spacing w:val="4"/>
                <w:sz w:val="20"/>
                <w:szCs w:val="20"/>
              </w:rPr>
            </w:pPr>
            <w:r w:rsidRPr="003D14DD">
              <w:rPr>
                <w:sz w:val="20"/>
                <w:szCs w:val="20"/>
              </w:rPr>
              <w:t>Классификацию и состав ЭОР</w:t>
            </w:r>
          </w:p>
        </w:tc>
      </w:tr>
      <w:tr w:rsidR="008E7C18" w:rsidRPr="003D14DD" w:rsidTr="004D69F2">
        <w:trPr>
          <w:trHeight w:val="845"/>
        </w:trPr>
        <w:tc>
          <w:tcPr>
            <w:tcW w:w="3348" w:type="dxa"/>
            <w:vMerge/>
          </w:tcPr>
          <w:p w:rsidR="008E7C18" w:rsidRPr="003D14DD" w:rsidRDefault="008E7C18" w:rsidP="004D69F2">
            <w:pPr>
              <w:rPr>
                <w:sz w:val="20"/>
                <w:szCs w:val="20"/>
              </w:rPr>
            </w:pPr>
          </w:p>
        </w:tc>
        <w:tc>
          <w:tcPr>
            <w:tcW w:w="3420" w:type="dxa"/>
            <w:vMerge/>
          </w:tcPr>
          <w:p w:rsidR="008E7C18" w:rsidRPr="003D14DD" w:rsidRDefault="008E7C18" w:rsidP="004D69F2">
            <w:pPr>
              <w:rPr>
                <w:sz w:val="20"/>
                <w:szCs w:val="20"/>
              </w:rPr>
            </w:pPr>
          </w:p>
        </w:tc>
        <w:tc>
          <w:tcPr>
            <w:tcW w:w="2653" w:type="dxa"/>
          </w:tcPr>
          <w:p w:rsidR="008E7C18" w:rsidRPr="003D14DD" w:rsidRDefault="008E7C18" w:rsidP="004D69F2">
            <w:pPr>
              <w:pStyle w:val="5"/>
              <w:numPr>
                <w:ilvl w:val="0"/>
                <w:numId w:val="0"/>
              </w:numPr>
              <w:tabs>
                <w:tab w:val="left" w:pos="282"/>
              </w:tabs>
              <w:rPr>
                <w:b/>
                <w:sz w:val="20"/>
                <w:szCs w:val="20"/>
                <w:u w:val="single"/>
              </w:rPr>
            </w:pPr>
            <w:r w:rsidRPr="003D14DD">
              <w:rPr>
                <w:b/>
                <w:sz w:val="20"/>
                <w:szCs w:val="20"/>
                <w:u w:val="single"/>
              </w:rPr>
              <w:t>Уметь</w:t>
            </w:r>
          </w:p>
          <w:p w:rsidR="008E7C18" w:rsidRPr="003D14DD" w:rsidRDefault="008E7C18" w:rsidP="008E7C18">
            <w:pPr>
              <w:pStyle w:val="5"/>
              <w:numPr>
                <w:ilvl w:val="0"/>
                <w:numId w:val="22"/>
              </w:numPr>
              <w:tabs>
                <w:tab w:val="left" w:pos="282"/>
                <w:tab w:val="left" w:pos="720"/>
              </w:tabs>
              <w:ind w:left="0" w:firstLine="0"/>
              <w:rPr>
                <w:rFonts w:eastAsia="Arial Unicode MS"/>
                <w:b/>
                <w:spacing w:val="4"/>
                <w:sz w:val="20"/>
                <w:szCs w:val="20"/>
              </w:rPr>
            </w:pPr>
            <w:r w:rsidRPr="003D14DD">
              <w:rPr>
                <w:sz w:val="20"/>
                <w:szCs w:val="20"/>
              </w:rPr>
              <w:t>Использовать технические и программные средства мультимедиа</w:t>
            </w:r>
          </w:p>
        </w:tc>
      </w:tr>
      <w:tr w:rsidR="008E7C18" w:rsidRPr="003D14DD" w:rsidTr="004D69F2">
        <w:trPr>
          <w:trHeight w:val="1080"/>
        </w:trPr>
        <w:tc>
          <w:tcPr>
            <w:tcW w:w="3348" w:type="dxa"/>
            <w:vMerge/>
          </w:tcPr>
          <w:p w:rsidR="008E7C18" w:rsidRPr="003D14DD" w:rsidRDefault="008E7C18" w:rsidP="004D69F2">
            <w:pPr>
              <w:rPr>
                <w:sz w:val="20"/>
                <w:szCs w:val="20"/>
              </w:rPr>
            </w:pPr>
          </w:p>
        </w:tc>
        <w:tc>
          <w:tcPr>
            <w:tcW w:w="3420" w:type="dxa"/>
            <w:vMerge/>
          </w:tcPr>
          <w:p w:rsidR="008E7C18" w:rsidRPr="003D14DD" w:rsidRDefault="008E7C18" w:rsidP="004D69F2">
            <w:pPr>
              <w:rPr>
                <w:sz w:val="20"/>
                <w:szCs w:val="20"/>
              </w:rPr>
            </w:pPr>
          </w:p>
        </w:tc>
        <w:tc>
          <w:tcPr>
            <w:tcW w:w="2653" w:type="dxa"/>
          </w:tcPr>
          <w:p w:rsidR="008E7C18" w:rsidRPr="003D14DD" w:rsidRDefault="008E7C18" w:rsidP="004D69F2">
            <w:pPr>
              <w:pStyle w:val="5"/>
              <w:numPr>
                <w:ilvl w:val="0"/>
                <w:numId w:val="0"/>
              </w:numPr>
              <w:tabs>
                <w:tab w:val="left" w:pos="282"/>
              </w:tabs>
              <w:rPr>
                <w:b/>
                <w:sz w:val="20"/>
                <w:szCs w:val="20"/>
                <w:u w:val="single"/>
              </w:rPr>
            </w:pPr>
            <w:r w:rsidRPr="003D14DD">
              <w:rPr>
                <w:b/>
                <w:sz w:val="20"/>
                <w:szCs w:val="20"/>
                <w:u w:val="single"/>
              </w:rPr>
              <w:t>Владеть</w:t>
            </w:r>
          </w:p>
          <w:p w:rsidR="008E7C18" w:rsidRPr="003D14DD" w:rsidRDefault="008E7C18" w:rsidP="008E7C18">
            <w:pPr>
              <w:pStyle w:val="5"/>
              <w:numPr>
                <w:ilvl w:val="0"/>
                <w:numId w:val="22"/>
              </w:numPr>
              <w:tabs>
                <w:tab w:val="left" w:pos="282"/>
                <w:tab w:val="left" w:pos="720"/>
              </w:tabs>
              <w:ind w:left="0" w:firstLine="0"/>
              <w:rPr>
                <w:rFonts w:eastAsia="Arial Unicode MS"/>
                <w:b/>
                <w:spacing w:val="4"/>
                <w:sz w:val="20"/>
                <w:szCs w:val="20"/>
              </w:rPr>
            </w:pPr>
            <w:r w:rsidRPr="003D14DD">
              <w:rPr>
                <w:sz w:val="20"/>
                <w:szCs w:val="20"/>
              </w:rPr>
              <w:t>Психолого-педагогическими аспектами использования ЭОР в учебном процессе</w:t>
            </w:r>
          </w:p>
        </w:tc>
      </w:tr>
    </w:tbl>
    <w:p w:rsidR="008E7C18" w:rsidRPr="003D14DD" w:rsidRDefault="008E7C18" w:rsidP="008E7C18">
      <w:pPr>
        <w:suppressAutoHyphens/>
        <w:ind w:firstLine="709"/>
        <w:jc w:val="both"/>
        <w:rPr>
          <w:sz w:val="20"/>
          <w:szCs w:val="20"/>
        </w:rPr>
      </w:pPr>
    </w:p>
    <w:p w:rsidR="008E7C18" w:rsidRPr="003D14DD" w:rsidRDefault="008E7C18" w:rsidP="008E7C18">
      <w:pPr>
        <w:tabs>
          <w:tab w:val="left" w:pos="900"/>
          <w:tab w:val="left" w:pos="1080"/>
        </w:tabs>
        <w:suppressAutoHyphens/>
        <w:ind w:firstLine="709"/>
        <w:jc w:val="both"/>
        <w:rPr>
          <w:sz w:val="20"/>
          <w:szCs w:val="20"/>
        </w:rPr>
      </w:pPr>
      <w:r w:rsidRPr="003D14DD">
        <w:rPr>
          <w:sz w:val="20"/>
          <w:szCs w:val="20"/>
        </w:rPr>
        <w:t>Знания, умения и навыки, формируемые дисциплиной «Электронные образовательные ресурсы», являются необходимыми для изучения последующих дисциплин.</w:t>
      </w:r>
    </w:p>
    <w:p w:rsidR="008E7C18" w:rsidRPr="003D14DD" w:rsidRDefault="008E7C18" w:rsidP="008E7C18">
      <w:pPr>
        <w:tabs>
          <w:tab w:val="left" w:pos="900"/>
          <w:tab w:val="left" w:pos="1080"/>
        </w:tabs>
        <w:suppressAutoHyphens/>
        <w:ind w:firstLine="709"/>
        <w:jc w:val="both"/>
        <w:rPr>
          <w:sz w:val="20"/>
          <w:szCs w:val="20"/>
        </w:rPr>
      </w:pPr>
    </w:p>
    <w:p w:rsidR="008E7C18" w:rsidRPr="003D14DD" w:rsidRDefault="008E7C18" w:rsidP="008E7C18">
      <w:pPr>
        <w:tabs>
          <w:tab w:val="left" w:pos="900"/>
          <w:tab w:val="left" w:pos="1080"/>
        </w:tabs>
        <w:suppressAutoHyphens/>
        <w:ind w:firstLine="709"/>
        <w:jc w:val="both"/>
        <w:rPr>
          <w:b/>
          <w:sz w:val="20"/>
          <w:szCs w:val="20"/>
        </w:rPr>
      </w:pPr>
      <w:r w:rsidRPr="003D14DD">
        <w:rPr>
          <w:b/>
          <w:sz w:val="20"/>
          <w:szCs w:val="20"/>
        </w:rPr>
        <w:t xml:space="preserve">Междисциплинарные связи с дисциплинами </w:t>
      </w:r>
    </w:p>
    <w:p w:rsidR="008E7C18" w:rsidRPr="003D14DD" w:rsidRDefault="008E7C18" w:rsidP="008E7C18">
      <w:pPr>
        <w:tabs>
          <w:tab w:val="left" w:pos="900"/>
          <w:tab w:val="left" w:pos="1080"/>
        </w:tabs>
        <w:suppressAutoHyphens/>
        <w:ind w:firstLine="709"/>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7"/>
        <w:gridCol w:w="2489"/>
        <w:gridCol w:w="2374"/>
        <w:gridCol w:w="2365"/>
      </w:tblGrid>
      <w:tr w:rsidR="008E7C18" w:rsidRPr="003D14DD" w:rsidTr="00641B14">
        <w:trPr>
          <w:tblHeader/>
        </w:trPr>
        <w:tc>
          <w:tcPr>
            <w:tcW w:w="2159" w:type="dxa"/>
            <w:vMerge w:val="restart"/>
            <w:vAlign w:val="center"/>
          </w:tcPr>
          <w:p w:rsidR="008E7C18" w:rsidRPr="003D14DD" w:rsidRDefault="008E7C18" w:rsidP="004D69F2">
            <w:pPr>
              <w:suppressAutoHyphens/>
              <w:overflowPunct w:val="0"/>
              <w:autoSpaceDE w:val="0"/>
              <w:autoSpaceDN w:val="0"/>
              <w:adjustRightInd w:val="0"/>
              <w:jc w:val="center"/>
              <w:rPr>
                <w:sz w:val="20"/>
                <w:szCs w:val="20"/>
              </w:rPr>
            </w:pPr>
            <w:r w:rsidRPr="003D14DD">
              <w:rPr>
                <w:sz w:val="20"/>
                <w:szCs w:val="20"/>
              </w:rPr>
              <w:t>Компетенция</w:t>
            </w:r>
          </w:p>
        </w:tc>
        <w:tc>
          <w:tcPr>
            <w:tcW w:w="7412" w:type="dxa"/>
            <w:gridSpan w:val="3"/>
          </w:tcPr>
          <w:p w:rsidR="008E7C18" w:rsidRPr="003D14DD" w:rsidRDefault="008E7C18" w:rsidP="004D69F2">
            <w:pPr>
              <w:suppressAutoHyphens/>
              <w:overflowPunct w:val="0"/>
              <w:autoSpaceDE w:val="0"/>
              <w:autoSpaceDN w:val="0"/>
              <w:adjustRightInd w:val="0"/>
              <w:jc w:val="center"/>
              <w:rPr>
                <w:sz w:val="20"/>
                <w:szCs w:val="20"/>
              </w:rPr>
            </w:pPr>
            <w:r w:rsidRPr="003D14DD">
              <w:rPr>
                <w:sz w:val="20"/>
                <w:szCs w:val="20"/>
              </w:rPr>
              <w:t>Этапы формирования компетенций, определяемые дисциплинами направления подготовки «Педагогическое образование»</w:t>
            </w:r>
          </w:p>
        </w:tc>
      </w:tr>
      <w:tr w:rsidR="008E7C18" w:rsidRPr="003D14DD" w:rsidTr="00641B14">
        <w:trPr>
          <w:tblHeader/>
        </w:trPr>
        <w:tc>
          <w:tcPr>
            <w:tcW w:w="2159" w:type="dxa"/>
            <w:vMerge/>
          </w:tcPr>
          <w:p w:rsidR="008E7C18" w:rsidRPr="003D14DD" w:rsidRDefault="008E7C18" w:rsidP="004D69F2">
            <w:pPr>
              <w:suppressAutoHyphens/>
              <w:overflowPunct w:val="0"/>
              <w:autoSpaceDE w:val="0"/>
              <w:autoSpaceDN w:val="0"/>
              <w:adjustRightInd w:val="0"/>
              <w:jc w:val="both"/>
              <w:rPr>
                <w:sz w:val="20"/>
                <w:szCs w:val="20"/>
              </w:rPr>
            </w:pPr>
          </w:p>
        </w:tc>
        <w:tc>
          <w:tcPr>
            <w:tcW w:w="2552" w:type="dxa"/>
          </w:tcPr>
          <w:p w:rsidR="008E7C18" w:rsidRPr="003D14DD" w:rsidRDefault="008E7C18" w:rsidP="004D69F2">
            <w:pPr>
              <w:suppressAutoHyphens/>
              <w:overflowPunct w:val="0"/>
              <w:autoSpaceDE w:val="0"/>
              <w:autoSpaceDN w:val="0"/>
              <w:adjustRightInd w:val="0"/>
              <w:jc w:val="center"/>
              <w:rPr>
                <w:sz w:val="20"/>
                <w:szCs w:val="20"/>
              </w:rPr>
            </w:pPr>
            <w:r w:rsidRPr="003D14DD">
              <w:rPr>
                <w:sz w:val="20"/>
                <w:szCs w:val="20"/>
              </w:rPr>
              <w:t>начальный</w:t>
            </w:r>
          </w:p>
        </w:tc>
        <w:tc>
          <w:tcPr>
            <w:tcW w:w="2447" w:type="dxa"/>
          </w:tcPr>
          <w:p w:rsidR="008E7C18" w:rsidRPr="003D14DD" w:rsidRDefault="008E7C18" w:rsidP="004D69F2">
            <w:pPr>
              <w:suppressAutoHyphens/>
              <w:overflowPunct w:val="0"/>
              <w:autoSpaceDE w:val="0"/>
              <w:autoSpaceDN w:val="0"/>
              <w:adjustRightInd w:val="0"/>
              <w:jc w:val="center"/>
              <w:rPr>
                <w:sz w:val="20"/>
                <w:szCs w:val="20"/>
              </w:rPr>
            </w:pPr>
            <w:r w:rsidRPr="003D14DD">
              <w:rPr>
                <w:sz w:val="20"/>
                <w:szCs w:val="20"/>
              </w:rPr>
              <w:t>последующий</w:t>
            </w:r>
          </w:p>
        </w:tc>
        <w:tc>
          <w:tcPr>
            <w:tcW w:w="2413" w:type="dxa"/>
          </w:tcPr>
          <w:p w:rsidR="008E7C18" w:rsidRPr="003D14DD" w:rsidRDefault="008E7C18" w:rsidP="004D69F2">
            <w:pPr>
              <w:suppressAutoHyphens/>
              <w:overflowPunct w:val="0"/>
              <w:autoSpaceDE w:val="0"/>
              <w:autoSpaceDN w:val="0"/>
              <w:adjustRightInd w:val="0"/>
              <w:jc w:val="center"/>
              <w:rPr>
                <w:sz w:val="20"/>
                <w:szCs w:val="20"/>
              </w:rPr>
            </w:pPr>
            <w:r w:rsidRPr="003D14DD">
              <w:rPr>
                <w:sz w:val="20"/>
                <w:szCs w:val="20"/>
              </w:rPr>
              <w:t>итоговый</w:t>
            </w:r>
          </w:p>
        </w:tc>
      </w:tr>
      <w:tr w:rsidR="008E7C18" w:rsidRPr="003D14DD" w:rsidTr="00641B14">
        <w:trPr>
          <w:trHeight w:val="190"/>
        </w:trPr>
        <w:tc>
          <w:tcPr>
            <w:tcW w:w="2159" w:type="dxa"/>
            <w:vMerge w:val="restart"/>
          </w:tcPr>
          <w:p w:rsidR="008E7C18" w:rsidRPr="003D14DD" w:rsidRDefault="008E7C18" w:rsidP="004D69F2">
            <w:pPr>
              <w:suppressAutoHyphens/>
              <w:overflowPunct w:val="0"/>
              <w:autoSpaceDE w:val="0"/>
              <w:autoSpaceDN w:val="0"/>
              <w:adjustRightInd w:val="0"/>
              <w:jc w:val="both"/>
              <w:rPr>
                <w:b/>
                <w:sz w:val="20"/>
                <w:szCs w:val="20"/>
              </w:rPr>
            </w:pPr>
            <w:r w:rsidRPr="003D14DD">
              <w:rPr>
                <w:b/>
                <w:sz w:val="20"/>
                <w:szCs w:val="20"/>
              </w:rPr>
              <w:t>ОПК-2</w:t>
            </w:r>
          </w:p>
          <w:p w:rsidR="008E7C18" w:rsidRPr="003D14DD" w:rsidRDefault="008E7C18" w:rsidP="004D69F2">
            <w:pPr>
              <w:suppressAutoHyphens/>
              <w:overflowPunct w:val="0"/>
              <w:autoSpaceDE w:val="0"/>
              <w:autoSpaceDN w:val="0"/>
              <w:adjustRightInd w:val="0"/>
              <w:jc w:val="both"/>
              <w:rPr>
                <w:sz w:val="20"/>
                <w:szCs w:val="20"/>
              </w:rPr>
            </w:pPr>
            <w:r w:rsidRPr="003D14DD">
              <w:rPr>
                <w:sz w:val="20"/>
                <w:szCs w:val="20"/>
              </w:rPr>
              <w:t>Способен проектировать основные и дополнительные образовательные программы и разрабатывать научно-методическое обеспечение их реализации</w:t>
            </w:r>
          </w:p>
        </w:tc>
        <w:tc>
          <w:tcPr>
            <w:tcW w:w="2552" w:type="dxa"/>
            <w:vAlign w:val="center"/>
          </w:tcPr>
          <w:p w:rsidR="008E7C18" w:rsidRPr="003D14DD" w:rsidRDefault="008E7C18" w:rsidP="004D69F2">
            <w:pPr>
              <w:rPr>
                <w:sz w:val="20"/>
                <w:szCs w:val="20"/>
              </w:rPr>
            </w:pPr>
            <w:r w:rsidRPr="003D14DD">
              <w:rPr>
                <w:sz w:val="20"/>
                <w:szCs w:val="20"/>
              </w:rPr>
              <w:t>Методология и методы научного исследования в профессиональной деятельности педагогического профиля</w:t>
            </w:r>
          </w:p>
        </w:tc>
        <w:tc>
          <w:tcPr>
            <w:tcW w:w="2447" w:type="dxa"/>
            <w:vAlign w:val="center"/>
          </w:tcPr>
          <w:p w:rsidR="008E7C18" w:rsidRPr="003D14DD" w:rsidRDefault="008E7C18" w:rsidP="004D69F2">
            <w:pPr>
              <w:rPr>
                <w:sz w:val="20"/>
                <w:szCs w:val="20"/>
              </w:rPr>
            </w:pPr>
            <w:r w:rsidRPr="003D14DD">
              <w:rPr>
                <w:sz w:val="20"/>
                <w:szCs w:val="20"/>
              </w:rPr>
              <w:t>Инновационные процессы в образовании</w:t>
            </w:r>
          </w:p>
        </w:tc>
        <w:tc>
          <w:tcPr>
            <w:tcW w:w="2413" w:type="dxa"/>
            <w:vAlign w:val="center"/>
          </w:tcPr>
          <w:p w:rsidR="008E7C18" w:rsidRPr="003D14DD" w:rsidRDefault="008E7C18" w:rsidP="004D69F2">
            <w:pPr>
              <w:rPr>
                <w:sz w:val="20"/>
                <w:szCs w:val="20"/>
              </w:rPr>
            </w:pPr>
            <w:r w:rsidRPr="003D14DD">
              <w:rPr>
                <w:sz w:val="20"/>
                <w:szCs w:val="20"/>
              </w:rPr>
              <w:t xml:space="preserve">Производственная практика, научно-исследовательская работа </w:t>
            </w:r>
          </w:p>
        </w:tc>
      </w:tr>
      <w:tr w:rsidR="008E7C18" w:rsidRPr="003D14DD" w:rsidTr="00641B14">
        <w:trPr>
          <w:trHeight w:val="190"/>
        </w:trPr>
        <w:tc>
          <w:tcPr>
            <w:tcW w:w="2159" w:type="dxa"/>
            <w:vMerge/>
          </w:tcPr>
          <w:p w:rsidR="008E7C18" w:rsidRPr="003D14DD" w:rsidRDefault="008E7C18" w:rsidP="004D69F2">
            <w:pPr>
              <w:suppressAutoHyphens/>
              <w:overflowPunct w:val="0"/>
              <w:autoSpaceDE w:val="0"/>
              <w:autoSpaceDN w:val="0"/>
              <w:adjustRightInd w:val="0"/>
              <w:jc w:val="both"/>
              <w:rPr>
                <w:b/>
                <w:sz w:val="20"/>
                <w:szCs w:val="20"/>
              </w:rPr>
            </w:pPr>
          </w:p>
        </w:tc>
        <w:tc>
          <w:tcPr>
            <w:tcW w:w="2552" w:type="dxa"/>
            <w:vAlign w:val="center"/>
          </w:tcPr>
          <w:p w:rsidR="008E7C18" w:rsidRPr="003D14DD" w:rsidRDefault="008E7C18" w:rsidP="004D69F2">
            <w:pPr>
              <w:rPr>
                <w:sz w:val="20"/>
                <w:szCs w:val="20"/>
              </w:rPr>
            </w:pPr>
            <w:r w:rsidRPr="003D14DD">
              <w:rPr>
                <w:sz w:val="20"/>
                <w:szCs w:val="20"/>
              </w:rPr>
              <w:t>Математические методы в психолого-педагогическом исследовании</w:t>
            </w:r>
          </w:p>
        </w:tc>
        <w:tc>
          <w:tcPr>
            <w:tcW w:w="2447" w:type="dxa"/>
            <w:vAlign w:val="center"/>
          </w:tcPr>
          <w:p w:rsidR="008E7C18" w:rsidRPr="003D14DD" w:rsidRDefault="008E7C18" w:rsidP="004D69F2">
            <w:pPr>
              <w:rPr>
                <w:sz w:val="20"/>
                <w:szCs w:val="20"/>
              </w:rPr>
            </w:pPr>
          </w:p>
        </w:tc>
        <w:tc>
          <w:tcPr>
            <w:tcW w:w="2413" w:type="dxa"/>
            <w:vAlign w:val="center"/>
          </w:tcPr>
          <w:p w:rsidR="008E7C18" w:rsidRPr="003D14DD" w:rsidRDefault="008E7C18" w:rsidP="004D69F2">
            <w:pPr>
              <w:rPr>
                <w:sz w:val="20"/>
                <w:szCs w:val="20"/>
              </w:rPr>
            </w:pPr>
            <w:r w:rsidRPr="003D14DD">
              <w:rPr>
                <w:sz w:val="20"/>
                <w:szCs w:val="20"/>
              </w:rPr>
              <w:t xml:space="preserve">Выполнение и защита выпускной квалификационной работы </w:t>
            </w:r>
          </w:p>
        </w:tc>
      </w:tr>
      <w:tr w:rsidR="008E7C18" w:rsidRPr="003D14DD" w:rsidTr="00641B14">
        <w:trPr>
          <w:trHeight w:val="190"/>
        </w:trPr>
        <w:tc>
          <w:tcPr>
            <w:tcW w:w="2159" w:type="dxa"/>
            <w:vMerge/>
          </w:tcPr>
          <w:p w:rsidR="008E7C18" w:rsidRPr="003D14DD" w:rsidRDefault="008E7C18" w:rsidP="004D69F2">
            <w:pPr>
              <w:suppressAutoHyphens/>
              <w:overflowPunct w:val="0"/>
              <w:autoSpaceDE w:val="0"/>
              <w:autoSpaceDN w:val="0"/>
              <w:adjustRightInd w:val="0"/>
              <w:jc w:val="both"/>
              <w:rPr>
                <w:b/>
                <w:sz w:val="20"/>
                <w:szCs w:val="20"/>
              </w:rPr>
            </w:pPr>
          </w:p>
        </w:tc>
        <w:tc>
          <w:tcPr>
            <w:tcW w:w="2552" w:type="dxa"/>
            <w:vAlign w:val="center"/>
          </w:tcPr>
          <w:p w:rsidR="008E7C18" w:rsidRPr="003D14DD" w:rsidRDefault="008E7C18" w:rsidP="004D69F2">
            <w:pPr>
              <w:rPr>
                <w:sz w:val="20"/>
                <w:szCs w:val="20"/>
              </w:rPr>
            </w:pPr>
            <w:r w:rsidRPr="003D14DD">
              <w:rPr>
                <w:sz w:val="20"/>
                <w:szCs w:val="20"/>
              </w:rPr>
              <w:t>Электронные образовательные ресурсы</w:t>
            </w:r>
          </w:p>
        </w:tc>
        <w:tc>
          <w:tcPr>
            <w:tcW w:w="2447" w:type="dxa"/>
            <w:vAlign w:val="center"/>
          </w:tcPr>
          <w:p w:rsidR="008E7C18" w:rsidRPr="003D14DD" w:rsidRDefault="008E7C18" w:rsidP="004D69F2">
            <w:pPr>
              <w:rPr>
                <w:sz w:val="20"/>
                <w:szCs w:val="20"/>
              </w:rPr>
            </w:pPr>
          </w:p>
        </w:tc>
        <w:tc>
          <w:tcPr>
            <w:tcW w:w="2413" w:type="dxa"/>
            <w:vAlign w:val="center"/>
          </w:tcPr>
          <w:p w:rsidR="008E7C18" w:rsidRPr="003D14DD" w:rsidRDefault="008E7C18" w:rsidP="004D69F2">
            <w:pPr>
              <w:rPr>
                <w:sz w:val="20"/>
                <w:szCs w:val="20"/>
              </w:rPr>
            </w:pPr>
          </w:p>
        </w:tc>
      </w:tr>
      <w:tr w:rsidR="008E7C18" w:rsidRPr="003D14DD" w:rsidTr="00641B14">
        <w:trPr>
          <w:trHeight w:val="190"/>
        </w:trPr>
        <w:tc>
          <w:tcPr>
            <w:tcW w:w="2159" w:type="dxa"/>
            <w:vMerge/>
          </w:tcPr>
          <w:p w:rsidR="008E7C18" w:rsidRPr="003D14DD" w:rsidRDefault="008E7C18" w:rsidP="004D69F2">
            <w:pPr>
              <w:suppressAutoHyphens/>
              <w:overflowPunct w:val="0"/>
              <w:autoSpaceDE w:val="0"/>
              <w:autoSpaceDN w:val="0"/>
              <w:adjustRightInd w:val="0"/>
              <w:jc w:val="both"/>
              <w:rPr>
                <w:b/>
                <w:sz w:val="20"/>
                <w:szCs w:val="20"/>
              </w:rPr>
            </w:pPr>
          </w:p>
        </w:tc>
        <w:tc>
          <w:tcPr>
            <w:tcW w:w="2552" w:type="dxa"/>
            <w:vAlign w:val="center"/>
          </w:tcPr>
          <w:p w:rsidR="008E7C18" w:rsidRPr="003D14DD" w:rsidRDefault="008E7C18" w:rsidP="004D69F2">
            <w:pPr>
              <w:rPr>
                <w:sz w:val="20"/>
                <w:szCs w:val="20"/>
              </w:rPr>
            </w:pPr>
            <w:r w:rsidRPr="003D14DD">
              <w:rPr>
                <w:sz w:val="20"/>
                <w:szCs w:val="20"/>
              </w:rPr>
              <w:t>Учебная практика, ознакомительная</w:t>
            </w:r>
          </w:p>
        </w:tc>
        <w:tc>
          <w:tcPr>
            <w:tcW w:w="2447" w:type="dxa"/>
            <w:vAlign w:val="center"/>
          </w:tcPr>
          <w:p w:rsidR="008E7C18" w:rsidRPr="003D14DD" w:rsidRDefault="008E7C18" w:rsidP="004D69F2">
            <w:pPr>
              <w:rPr>
                <w:sz w:val="20"/>
                <w:szCs w:val="20"/>
              </w:rPr>
            </w:pPr>
          </w:p>
        </w:tc>
        <w:tc>
          <w:tcPr>
            <w:tcW w:w="2413" w:type="dxa"/>
          </w:tcPr>
          <w:p w:rsidR="008E7C18" w:rsidRPr="003D14DD" w:rsidRDefault="008E7C18" w:rsidP="004D69F2">
            <w:pPr>
              <w:suppressAutoHyphens/>
              <w:overflowPunct w:val="0"/>
              <w:autoSpaceDE w:val="0"/>
              <w:autoSpaceDN w:val="0"/>
              <w:adjustRightInd w:val="0"/>
              <w:jc w:val="both"/>
              <w:rPr>
                <w:sz w:val="20"/>
                <w:szCs w:val="20"/>
              </w:rPr>
            </w:pPr>
          </w:p>
        </w:tc>
      </w:tr>
    </w:tbl>
    <w:p w:rsidR="008E7C18" w:rsidRPr="003D14DD" w:rsidRDefault="008E7C18" w:rsidP="008E7C18">
      <w:pPr>
        <w:suppressAutoHyphens/>
        <w:jc w:val="both"/>
        <w:rPr>
          <w:sz w:val="20"/>
          <w:szCs w:val="20"/>
        </w:rPr>
      </w:pPr>
    </w:p>
    <w:p w:rsidR="008E7C18" w:rsidRPr="003D14DD" w:rsidRDefault="008E7C18" w:rsidP="008E7C18">
      <w:pPr>
        <w:tabs>
          <w:tab w:val="left" w:pos="900"/>
        </w:tabs>
        <w:suppressAutoHyphens/>
        <w:ind w:firstLine="709"/>
        <w:jc w:val="both"/>
        <w:rPr>
          <w:b/>
          <w:sz w:val="20"/>
          <w:szCs w:val="20"/>
        </w:rPr>
      </w:pPr>
      <w:r w:rsidRPr="003D14DD">
        <w:rPr>
          <w:b/>
          <w:sz w:val="20"/>
          <w:szCs w:val="20"/>
        </w:rPr>
        <w:t xml:space="preserve">4. Объем дисциплины и виды учебной работы  </w:t>
      </w:r>
    </w:p>
    <w:p w:rsidR="008E7C18" w:rsidRPr="003D14DD" w:rsidRDefault="008E7C18" w:rsidP="008E7C18">
      <w:pPr>
        <w:tabs>
          <w:tab w:val="left" w:pos="900"/>
        </w:tabs>
        <w:suppressAutoHyphens/>
        <w:ind w:firstLine="709"/>
        <w:jc w:val="both"/>
        <w:rPr>
          <w:b/>
          <w:sz w:val="20"/>
          <w:szCs w:val="20"/>
        </w:rPr>
      </w:pPr>
    </w:p>
    <w:p w:rsidR="008E7C18" w:rsidRPr="003D14DD" w:rsidRDefault="008E7C18" w:rsidP="008E7C18">
      <w:pPr>
        <w:ind w:firstLine="680"/>
        <w:rPr>
          <w:sz w:val="20"/>
          <w:szCs w:val="20"/>
        </w:rPr>
      </w:pPr>
      <w:r w:rsidRPr="003D14DD">
        <w:rPr>
          <w:sz w:val="20"/>
          <w:szCs w:val="20"/>
        </w:rPr>
        <w:t xml:space="preserve">Учебным планом предусматриваются следующие виды работы по дисциплине: </w:t>
      </w:r>
    </w:p>
    <w:p w:rsidR="008E7C18" w:rsidRPr="003D14DD" w:rsidRDefault="008E7C18" w:rsidP="008E7C18">
      <w:pPr>
        <w:tabs>
          <w:tab w:val="left" w:pos="900"/>
        </w:tabs>
        <w:suppressAutoHyphens/>
        <w:ind w:firstLine="709"/>
        <w:jc w:val="both"/>
        <w:rPr>
          <w:b/>
          <w:sz w:val="20"/>
          <w:szCs w:val="20"/>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4587"/>
        <w:gridCol w:w="1069"/>
        <w:gridCol w:w="1070"/>
        <w:gridCol w:w="1069"/>
        <w:gridCol w:w="1070"/>
      </w:tblGrid>
      <w:tr w:rsidR="008E7C18" w:rsidRPr="003D14DD" w:rsidTr="004D69F2">
        <w:tc>
          <w:tcPr>
            <w:tcW w:w="766" w:type="dxa"/>
            <w:vMerge w:val="restart"/>
            <w:vAlign w:val="center"/>
          </w:tcPr>
          <w:p w:rsidR="008E7C18" w:rsidRPr="003D14DD" w:rsidRDefault="008E7C18" w:rsidP="004D69F2">
            <w:pPr>
              <w:pStyle w:val="afff7"/>
              <w:suppressAutoHyphens/>
              <w:snapToGrid w:val="0"/>
              <w:jc w:val="center"/>
              <w:rPr>
                <w:b/>
                <w:sz w:val="20"/>
                <w:szCs w:val="20"/>
              </w:rPr>
            </w:pPr>
            <w:r w:rsidRPr="003D14DD">
              <w:rPr>
                <w:b/>
                <w:sz w:val="20"/>
                <w:szCs w:val="20"/>
              </w:rPr>
              <w:t>№ п/п</w:t>
            </w:r>
          </w:p>
        </w:tc>
        <w:tc>
          <w:tcPr>
            <w:tcW w:w="4587" w:type="dxa"/>
            <w:vMerge w:val="restart"/>
            <w:vAlign w:val="center"/>
          </w:tcPr>
          <w:p w:rsidR="008E7C18" w:rsidRPr="003D14DD" w:rsidRDefault="008E7C18" w:rsidP="004D69F2">
            <w:pPr>
              <w:pStyle w:val="afff7"/>
              <w:suppressAutoHyphens/>
              <w:snapToGrid w:val="0"/>
              <w:jc w:val="center"/>
              <w:rPr>
                <w:b/>
                <w:sz w:val="20"/>
                <w:szCs w:val="20"/>
              </w:rPr>
            </w:pPr>
            <w:r w:rsidRPr="003D14DD">
              <w:rPr>
                <w:b/>
                <w:sz w:val="20"/>
                <w:szCs w:val="20"/>
              </w:rPr>
              <w:t>Виды учебных занятий</w:t>
            </w:r>
          </w:p>
        </w:tc>
        <w:tc>
          <w:tcPr>
            <w:tcW w:w="4278" w:type="dxa"/>
            <w:gridSpan w:val="4"/>
          </w:tcPr>
          <w:p w:rsidR="008E7C18" w:rsidRPr="003D14DD" w:rsidRDefault="008E7C18" w:rsidP="004D69F2">
            <w:pPr>
              <w:tabs>
                <w:tab w:val="left" w:pos="900"/>
              </w:tabs>
              <w:jc w:val="center"/>
              <w:rPr>
                <w:b/>
                <w:sz w:val="20"/>
                <w:szCs w:val="20"/>
              </w:rPr>
            </w:pPr>
            <w:r w:rsidRPr="003D14DD">
              <w:rPr>
                <w:b/>
                <w:sz w:val="20"/>
                <w:szCs w:val="20"/>
              </w:rPr>
              <w:t xml:space="preserve">Всего часов по формам обучения, </w:t>
            </w:r>
            <w:proofErr w:type="spellStart"/>
            <w:r w:rsidRPr="003D14DD">
              <w:rPr>
                <w:b/>
                <w:sz w:val="20"/>
                <w:szCs w:val="20"/>
              </w:rPr>
              <w:t>ак</w:t>
            </w:r>
            <w:proofErr w:type="spellEnd"/>
            <w:r w:rsidRPr="003D14DD">
              <w:rPr>
                <w:b/>
                <w:sz w:val="20"/>
                <w:szCs w:val="20"/>
              </w:rPr>
              <w:t>. ч</w:t>
            </w:r>
          </w:p>
        </w:tc>
      </w:tr>
      <w:tr w:rsidR="008E7C18" w:rsidRPr="003D14DD" w:rsidTr="004D69F2">
        <w:tc>
          <w:tcPr>
            <w:tcW w:w="766" w:type="dxa"/>
            <w:vMerge/>
          </w:tcPr>
          <w:p w:rsidR="008E7C18" w:rsidRPr="003D14DD" w:rsidRDefault="008E7C18" w:rsidP="004D69F2">
            <w:pPr>
              <w:tabs>
                <w:tab w:val="left" w:pos="900"/>
              </w:tabs>
              <w:rPr>
                <w:b/>
                <w:sz w:val="20"/>
                <w:szCs w:val="20"/>
              </w:rPr>
            </w:pPr>
          </w:p>
        </w:tc>
        <w:tc>
          <w:tcPr>
            <w:tcW w:w="4587" w:type="dxa"/>
            <w:vMerge/>
          </w:tcPr>
          <w:p w:rsidR="008E7C18" w:rsidRPr="003D14DD" w:rsidRDefault="008E7C18" w:rsidP="004D69F2">
            <w:pPr>
              <w:tabs>
                <w:tab w:val="left" w:pos="900"/>
              </w:tabs>
              <w:rPr>
                <w:b/>
                <w:sz w:val="20"/>
                <w:szCs w:val="20"/>
              </w:rPr>
            </w:pPr>
          </w:p>
        </w:tc>
        <w:tc>
          <w:tcPr>
            <w:tcW w:w="2139" w:type="dxa"/>
            <w:gridSpan w:val="2"/>
            <w:vAlign w:val="center"/>
          </w:tcPr>
          <w:p w:rsidR="008E7C18" w:rsidRPr="003D14DD" w:rsidRDefault="008E7C18" w:rsidP="004D69F2">
            <w:pPr>
              <w:pStyle w:val="afff7"/>
              <w:suppressAutoHyphens/>
              <w:snapToGrid w:val="0"/>
              <w:ind w:right="-80"/>
              <w:jc w:val="center"/>
              <w:rPr>
                <w:b/>
                <w:sz w:val="20"/>
                <w:szCs w:val="20"/>
              </w:rPr>
            </w:pPr>
            <w:r w:rsidRPr="003D14DD">
              <w:rPr>
                <w:b/>
                <w:sz w:val="20"/>
                <w:szCs w:val="20"/>
              </w:rPr>
              <w:t>Очная</w:t>
            </w:r>
          </w:p>
        </w:tc>
        <w:tc>
          <w:tcPr>
            <w:tcW w:w="2139" w:type="dxa"/>
            <w:gridSpan w:val="2"/>
          </w:tcPr>
          <w:p w:rsidR="008E7C18" w:rsidRPr="003D14DD" w:rsidRDefault="008E7C18" w:rsidP="004D69F2">
            <w:pPr>
              <w:pStyle w:val="afff7"/>
              <w:suppressAutoHyphens/>
              <w:snapToGrid w:val="0"/>
              <w:ind w:right="-80"/>
              <w:jc w:val="center"/>
              <w:rPr>
                <w:b/>
                <w:sz w:val="20"/>
                <w:szCs w:val="20"/>
              </w:rPr>
            </w:pPr>
            <w:r w:rsidRPr="003D14DD">
              <w:rPr>
                <w:b/>
                <w:sz w:val="20"/>
                <w:szCs w:val="20"/>
              </w:rPr>
              <w:t>Заочная</w:t>
            </w:r>
          </w:p>
        </w:tc>
      </w:tr>
      <w:tr w:rsidR="008E7C18" w:rsidRPr="003D14DD" w:rsidTr="004D69F2">
        <w:tc>
          <w:tcPr>
            <w:tcW w:w="766" w:type="dxa"/>
            <w:vMerge/>
          </w:tcPr>
          <w:p w:rsidR="008E7C18" w:rsidRPr="003D14DD" w:rsidRDefault="008E7C18" w:rsidP="004D69F2">
            <w:pPr>
              <w:tabs>
                <w:tab w:val="left" w:pos="900"/>
              </w:tabs>
              <w:rPr>
                <w:b/>
                <w:sz w:val="20"/>
                <w:szCs w:val="20"/>
              </w:rPr>
            </w:pPr>
          </w:p>
        </w:tc>
        <w:tc>
          <w:tcPr>
            <w:tcW w:w="4587" w:type="dxa"/>
            <w:vMerge/>
          </w:tcPr>
          <w:p w:rsidR="008E7C18" w:rsidRPr="003D14DD" w:rsidRDefault="008E7C18" w:rsidP="004D69F2">
            <w:pPr>
              <w:tabs>
                <w:tab w:val="left" w:pos="900"/>
              </w:tabs>
              <w:rPr>
                <w:b/>
                <w:sz w:val="20"/>
                <w:szCs w:val="20"/>
              </w:rPr>
            </w:pPr>
          </w:p>
        </w:tc>
        <w:tc>
          <w:tcPr>
            <w:tcW w:w="1069" w:type="dxa"/>
            <w:vAlign w:val="center"/>
          </w:tcPr>
          <w:p w:rsidR="008E7C18" w:rsidRPr="003D14DD" w:rsidRDefault="008E7C18" w:rsidP="004D69F2">
            <w:pPr>
              <w:tabs>
                <w:tab w:val="left" w:pos="900"/>
              </w:tabs>
              <w:jc w:val="center"/>
              <w:rPr>
                <w:b/>
                <w:sz w:val="20"/>
                <w:szCs w:val="20"/>
              </w:rPr>
            </w:pPr>
            <w:r w:rsidRPr="003D14DD">
              <w:rPr>
                <w:b/>
                <w:sz w:val="20"/>
                <w:szCs w:val="20"/>
              </w:rPr>
              <w:t>всего</w:t>
            </w:r>
          </w:p>
        </w:tc>
        <w:tc>
          <w:tcPr>
            <w:tcW w:w="1070" w:type="dxa"/>
            <w:vAlign w:val="center"/>
          </w:tcPr>
          <w:p w:rsidR="008E7C18" w:rsidRPr="003D14DD" w:rsidRDefault="008E7C18" w:rsidP="004D69F2">
            <w:pPr>
              <w:tabs>
                <w:tab w:val="left" w:pos="900"/>
              </w:tabs>
              <w:jc w:val="center"/>
              <w:rPr>
                <w:b/>
                <w:sz w:val="20"/>
                <w:szCs w:val="20"/>
              </w:rPr>
            </w:pPr>
            <w:r w:rsidRPr="003D14DD">
              <w:rPr>
                <w:b/>
                <w:sz w:val="20"/>
                <w:szCs w:val="20"/>
              </w:rPr>
              <w:t>в том числе</w:t>
            </w:r>
          </w:p>
        </w:tc>
        <w:tc>
          <w:tcPr>
            <w:tcW w:w="1069" w:type="dxa"/>
            <w:vAlign w:val="center"/>
          </w:tcPr>
          <w:p w:rsidR="008E7C18" w:rsidRPr="003D14DD" w:rsidRDefault="008E7C18" w:rsidP="004D69F2">
            <w:pPr>
              <w:tabs>
                <w:tab w:val="left" w:pos="900"/>
              </w:tabs>
              <w:jc w:val="center"/>
              <w:rPr>
                <w:b/>
                <w:sz w:val="20"/>
                <w:szCs w:val="20"/>
              </w:rPr>
            </w:pPr>
            <w:r w:rsidRPr="003D14DD">
              <w:rPr>
                <w:b/>
                <w:sz w:val="20"/>
                <w:szCs w:val="20"/>
              </w:rPr>
              <w:t>всего</w:t>
            </w:r>
          </w:p>
        </w:tc>
        <w:tc>
          <w:tcPr>
            <w:tcW w:w="1070" w:type="dxa"/>
            <w:vAlign w:val="center"/>
          </w:tcPr>
          <w:p w:rsidR="008E7C18" w:rsidRPr="003D14DD" w:rsidRDefault="008E7C18" w:rsidP="004D69F2">
            <w:pPr>
              <w:tabs>
                <w:tab w:val="left" w:pos="900"/>
              </w:tabs>
              <w:jc w:val="center"/>
              <w:rPr>
                <w:b/>
                <w:sz w:val="20"/>
                <w:szCs w:val="20"/>
              </w:rPr>
            </w:pPr>
            <w:r w:rsidRPr="003D14DD">
              <w:rPr>
                <w:b/>
                <w:sz w:val="20"/>
                <w:szCs w:val="20"/>
              </w:rPr>
              <w:t>в том числе</w:t>
            </w:r>
          </w:p>
        </w:tc>
      </w:tr>
      <w:tr w:rsidR="008E7C18" w:rsidRPr="003D14DD" w:rsidTr="004D69F2">
        <w:tc>
          <w:tcPr>
            <w:tcW w:w="766" w:type="dxa"/>
          </w:tcPr>
          <w:p w:rsidR="008E7C18" w:rsidRPr="003D14DD" w:rsidRDefault="008E7C18" w:rsidP="004D69F2">
            <w:pPr>
              <w:suppressAutoHyphens/>
              <w:snapToGrid w:val="0"/>
              <w:rPr>
                <w:b/>
                <w:sz w:val="20"/>
                <w:szCs w:val="20"/>
              </w:rPr>
            </w:pPr>
            <w:r w:rsidRPr="003D14DD">
              <w:rPr>
                <w:b/>
                <w:sz w:val="20"/>
                <w:szCs w:val="20"/>
              </w:rPr>
              <w:t>1</w:t>
            </w:r>
          </w:p>
        </w:tc>
        <w:tc>
          <w:tcPr>
            <w:tcW w:w="4587" w:type="dxa"/>
          </w:tcPr>
          <w:p w:rsidR="008E7C18" w:rsidRPr="003D14DD" w:rsidRDefault="008E7C18" w:rsidP="004D69F2">
            <w:pPr>
              <w:suppressAutoHyphens/>
              <w:snapToGrid w:val="0"/>
              <w:rPr>
                <w:b/>
                <w:sz w:val="20"/>
                <w:szCs w:val="20"/>
              </w:rPr>
            </w:pPr>
            <w:r w:rsidRPr="003D14DD">
              <w:rPr>
                <w:b/>
                <w:sz w:val="20"/>
                <w:szCs w:val="20"/>
              </w:rPr>
              <w:t>Контактная работа (объем работы обучающихся во взаимодействии с преподавателем) (всего)</w:t>
            </w:r>
          </w:p>
        </w:tc>
        <w:tc>
          <w:tcPr>
            <w:tcW w:w="1069" w:type="dxa"/>
          </w:tcPr>
          <w:p w:rsidR="008E7C18" w:rsidRPr="003D14DD" w:rsidRDefault="008E7C18" w:rsidP="004D69F2">
            <w:pPr>
              <w:suppressAutoHyphens/>
              <w:snapToGrid w:val="0"/>
              <w:jc w:val="center"/>
              <w:rPr>
                <w:b/>
                <w:sz w:val="20"/>
                <w:szCs w:val="20"/>
              </w:rPr>
            </w:pPr>
          </w:p>
        </w:tc>
        <w:tc>
          <w:tcPr>
            <w:tcW w:w="1070" w:type="dxa"/>
          </w:tcPr>
          <w:p w:rsidR="008E7C18" w:rsidRPr="003D14DD" w:rsidRDefault="008E7C18" w:rsidP="004D69F2">
            <w:pPr>
              <w:pStyle w:val="afff7"/>
              <w:suppressAutoHyphens/>
              <w:snapToGrid w:val="0"/>
              <w:ind w:right="312"/>
              <w:jc w:val="center"/>
              <w:rPr>
                <w:b/>
                <w:sz w:val="20"/>
                <w:szCs w:val="20"/>
              </w:rPr>
            </w:pPr>
          </w:p>
        </w:tc>
        <w:tc>
          <w:tcPr>
            <w:tcW w:w="1069" w:type="dxa"/>
          </w:tcPr>
          <w:p w:rsidR="008E7C18" w:rsidRPr="003D14DD" w:rsidRDefault="008E7C18" w:rsidP="004D69F2">
            <w:pPr>
              <w:pStyle w:val="afff7"/>
              <w:suppressAutoHyphens/>
              <w:snapToGrid w:val="0"/>
              <w:jc w:val="center"/>
              <w:rPr>
                <w:b/>
                <w:sz w:val="20"/>
                <w:szCs w:val="20"/>
              </w:rPr>
            </w:pPr>
            <w:r w:rsidRPr="003D14DD">
              <w:rPr>
                <w:b/>
                <w:sz w:val="20"/>
                <w:szCs w:val="20"/>
              </w:rPr>
              <w:t>14,2</w:t>
            </w:r>
          </w:p>
        </w:tc>
        <w:tc>
          <w:tcPr>
            <w:tcW w:w="1070" w:type="dxa"/>
          </w:tcPr>
          <w:p w:rsidR="008E7C18" w:rsidRPr="003D14DD" w:rsidRDefault="008E7C18" w:rsidP="004D69F2">
            <w:pPr>
              <w:pStyle w:val="afff7"/>
              <w:suppressAutoHyphens/>
              <w:snapToGrid w:val="0"/>
              <w:jc w:val="center"/>
              <w:rPr>
                <w:b/>
                <w:sz w:val="20"/>
                <w:szCs w:val="20"/>
              </w:rPr>
            </w:pPr>
          </w:p>
        </w:tc>
      </w:tr>
      <w:tr w:rsidR="008E7C18" w:rsidRPr="003D14DD" w:rsidTr="004D69F2">
        <w:tc>
          <w:tcPr>
            <w:tcW w:w="766" w:type="dxa"/>
          </w:tcPr>
          <w:p w:rsidR="008E7C18" w:rsidRPr="003D14DD" w:rsidRDefault="008E7C18" w:rsidP="004D69F2">
            <w:pPr>
              <w:suppressAutoHyphens/>
              <w:snapToGrid w:val="0"/>
              <w:rPr>
                <w:sz w:val="20"/>
                <w:szCs w:val="20"/>
              </w:rPr>
            </w:pPr>
            <w:r w:rsidRPr="003D14DD">
              <w:rPr>
                <w:sz w:val="20"/>
                <w:szCs w:val="20"/>
              </w:rPr>
              <w:t>1.1</w:t>
            </w:r>
          </w:p>
        </w:tc>
        <w:tc>
          <w:tcPr>
            <w:tcW w:w="4587" w:type="dxa"/>
          </w:tcPr>
          <w:p w:rsidR="008E7C18" w:rsidRPr="003D14DD" w:rsidRDefault="008E7C18" w:rsidP="004D69F2">
            <w:pPr>
              <w:suppressAutoHyphens/>
              <w:snapToGrid w:val="0"/>
              <w:rPr>
                <w:sz w:val="20"/>
                <w:szCs w:val="20"/>
              </w:rPr>
            </w:pPr>
            <w:r w:rsidRPr="003D14DD">
              <w:rPr>
                <w:sz w:val="20"/>
                <w:szCs w:val="20"/>
              </w:rPr>
              <w:t>занятия лекционного типа (лекции)</w:t>
            </w:r>
          </w:p>
        </w:tc>
        <w:tc>
          <w:tcPr>
            <w:tcW w:w="1069" w:type="dxa"/>
          </w:tcPr>
          <w:p w:rsidR="008E7C18" w:rsidRPr="003D14DD" w:rsidRDefault="008E7C18" w:rsidP="004D69F2">
            <w:pPr>
              <w:suppressAutoHyphens/>
              <w:snapToGrid w:val="0"/>
              <w:jc w:val="center"/>
              <w:rPr>
                <w:sz w:val="20"/>
                <w:szCs w:val="20"/>
              </w:rPr>
            </w:pPr>
          </w:p>
        </w:tc>
        <w:tc>
          <w:tcPr>
            <w:tcW w:w="1070" w:type="dxa"/>
          </w:tcPr>
          <w:p w:rsidR="008E7C18" w:rsidRPr="003D14DD" w:rsidRDefault="008E7C18" w:rsidP="004D69F2">
            <w:pPr>
              <w:pStyle w:val="afff7"/>
              <w:suppressAutoHyphens/>
              <w:snapToGrid w:val="0"/>
              <w:jc w:val="center"/>
              <w:rPr>
                <w:sz w:val="20"/>
                <w:szCs w:val="20"/>
              </w:rPr>
            </w:pPr>
          </w:p>
        </w:tc>
        <w:tc>
          <w:tcPr>
            <w:tcW w:w="1069" w:type="dxa"/>
          </w:tcPr>
          <w:p w:rsidR="008E7C18" w:rsidRPr="003D14DD" w:rsidRDefault="008E7C18" w:rsidP="004D69F2">
            <w:pPr>
              <w:pStyle w:val="afff7"/>
              <w:suppressAutoHyphens/>
              <w:snapToGrid w:val="0"/>
              <w:jc w:val="center"/>
              <w:rPr>
                <w:sz w:val="20"/>
                <w:szCs w:val="20"/>
              </w:rPr>
            </w:pPr>
            <w:r w:rsidRPr="003D14DD">
              <w:rPr>
                <w:sz w:val="20"/>
                <w:szCs w:val="20"/>
              </w:rPr>
              <w:t>2</w:t>
            </w:r>
          </w:p>
        </w:tc>
        <w:tc>
          <w:tcPr>
            <w:tcW w:w="1070" w:type="dxa"/>
          </w:tcPr>
          <w:p w:rsidR="008E7C18" w:rsidRPr="003D14DD" w:rsidRDefault="008E7C18" w:rsidP="004D69F2">
            <w:pPr>
              <w:pStyle w:val="afff7"/>
              <w:suppressAutoHyphens/>
              <w:snapToGrid w:val="0"/>
              <w:jc w:val="center"/>
              <w:rPr>
                <w:sz w:val="20"/>
                <w:szCs w:val="20"/>
              </w:rPr>
            </w:pPr>
          </w:p>
        </w:tc>
      </w:tr>
      <w:tr w:rsidR="008E7C18" w:rsidRPr="003D14DD" w:rsidTr="004D69F2">
        <w:tc>
          <w:tcPr>
            <w:tcW w:w="766" w:type="dxa"/>
          </w:tcPr>
          <w:p w:rsidR="008E7C18" w:rsidRPr="003D14DD" w:rsidRDefault="008E7C18" w:rsidP="004D69F2">
            <w:pPr>
              <w:suppressAutoHyphens/>
              <w:snapToGrid w:val="0"/>
              <w:rPr>
                <w:sz w:val="20"/>
                <w:szCs w:val="20"/>
              </w:rPr>
            </w:pPr>
            <w:r w:rsidRPr="003D14DD">
              <w:rPr>
                <w:sz w:val="20"/>
                <w:szCs w:val="20"/>
              </w:rPr>
              <w:t>1.2</w:t>
            </w:r>
          </w:p>
        </w:tc>
        <w:tc>
          <w:tcPr>
            <w:tcW w:w="4587" w:type="dxa"/>
          </w:tcPr>
          <w:p w:rsidR="008E7C18" w:rsidRPr="003D14DD" w:rsidRDefault="008E7C18" w:rsidP="004D69F2">
            <w:pPr>
              <w:suppressAutoHyphens/>
              <w:snapToGrid w:val="0"/>
              <w:rPr>
                <w:sz w:val="20"/>
                <w:szCs w:val="20"/>
              </w:rPr>
            </w:pPr>
            <w:r w:rsidRPr="003D14DD">
              <w:rPr>
                <w:sz w:val="20"/>
                <w:szCs w:val="20"/>
              </w:rPr>
              <w:t xml:space="preserve">занятия семинарского типа (практические)*, </w:t>
            </w:r>
          </w:p>
          <w:p w:rsidR="008E7C18" w:rsidRPr="003D14DD" w:rsidRDefault="008E7C18" w:rsidP="004D69F2">
            <w:pPr>
              <w:suppressAutoHyphens/>
              <w:snapToGrid w:val="0"/>
              <w:rPr>
                <w:sz w:val="20"/>
                <w:szCs w:val="20"/>
              </w:rPr>
            </w:pPr>
            <w:r w:rsidRPr="003D14DD">
              <w:rPr>
                <w:sz w:val="20"/>
                <w:szCs w:val="20"/>
              </w:rPr>
              <w:t xml:space="preserve">в том числе: </w:t>
            </w:r>
          </w:p>
        </w:tc>
        <w:tc>
          <w:tcPr>
            <w:tcW w:w="1069" w:type="dxa"/>
          </w:tcPr>
          <w:p w:rsidR="008E7C18" w:rsidRPr="003D14DD" w:rsidRDefault="008E7C18" w:rsidP="004D69F2">
            <w:pPr>
              <w:suppressAutoHyphens/>
              <w:snapToGrid w:val="0"/>
              <w:jc w:val="center"/>
              <w:rPr>
                <w:sz w:val="20"/>
                <w:szCs w:val="20"/>
              </w:rPr>
            </w:pPr>
          </w:p>
        </w:tc>
        <w:tc>
          <w:tcPr>
            <w:tcW w:w="1070" w:type="dxa"/>
          </w:tcPr>
          <w:p w:rsidR="008E7C18" w:rsidRPr="003D14DD" w:rsidRDefault="008E7C18" w:rsidP="004D69F2">
            <w:pPr>
              <w:pStyle w:val="afff7"/>
              <w:suppressAutoHyphens/>
              <w:snapToGrid w:val="0"/>
              <w:jc w:val="center"/>
              <w:rPr>
                <w:sz w:val="20"/>
                <w:szCs w:val="20"/>
              </w:rPr>
            </w:pPr>
          </w:p>
        </w:tc>
        <w:tc>
          <w:tcPr>
            <w:tcW w:w="1069" w:type="dxa"/>
          </w:tcPr>
          <w:p w:rsidR="008E7C18" w:rsidRPr="003D14DD" w:rsidRDefault="008E7C18" w:rsidP="004D69F2">
            <w:pPr>
              <w:pStyle w:val="afff7"/>
              <w:suppressAutoHyphens/>
              <w:snapToGrid w:val="0"/>
              <w:jc w:val="center"/>
              <w:rPr>
                <w:sz w:val="20"/>
                <w:szCs w:val="20"/>
              </w:rPr>
            </w:pPr>
            <w:r w:rsidRPr="003D14DD">
              <w:rPr>
                <w:sz w:val="20"/>
                <w:szCs w:val="20"/>
              </w:rPr>
              <w:t>10</w:t>
            </w:r>
          </w:p>
        </w:tc>
        <w:tc>
          <w:tcPr>
            <w:tcW w:w="1070" w:type="dxa"/>
          </w:tcPr>
          <w:p w:rsidR="008E7C18" w:rsidRPr="003D14DD" w:rsidRDefault="008E7C18" w:rsidP="004D69F2">
            <w:pPr>
              <w:pStyle w:val="afff7"/>
              <w:suppressAutoHyphens/>
              <w:snapToGrid w:val="0"/>
              <w:jc w:val="center"/>
              <w:rPr>
                <w:sz w:val="20"/>
                <w:szCs w:val="20"/>
              </w:rPr>
            </w:pPr>
          </w:p>
        </w:tc>
      </w:tr>
      <w:tr w:rsidR="008E7C18" w:rsidRPr="003D14DD" w:rsidTr="004D69F2">
        <w:tc>
          <w:tcPr>
            <w:tcW w:w="766" w:type="dxa"/>
          </w:tcPr>
          <w:p w:rsidR="008E7C18" w:rsidRPr="003D14DD" w:rsidRDefault="008E7C18" w:rsidP="004D69F2">
            <w:pPr>
              <w:suppressAutoHyphens/>
              <w:snapToGrid w:val="0"/>
              <w:rPr>
                <w:sz w:val="20"/>
                <w:szCs w:val="20"/>
              </w:rPr>
            </w:pPr>
            <w:r w:rsidRPr="003D14DD">
              <w:rPr>
                <w:sz w:val="20"/>
                <w:szCs w:val="20"/>
              </w:rPr>
              <w:t>1.2.1</w:t>
            </w:r>
          </w:p>
        </w:tc>
        <w:tc>
          <w:tcPr>
            <w:tcW w:w="4587" w:type="dxa"/>
          </w:tcPr>
          <w:p w:rsidR="008E7C18" w:rsidRPr="003D14DD" w:rsidRDefault="008E7C18" w:rsidP="004D69F2">
            <w:pPr>
              <w:suppressAutoHyphens/>
              <w:snapToGrid w:val="0"/>
              <w:rPr>
                <w:sz w:val="20"/>
                <w:szCs w:val="20"/>
              </w:rPr>
            </w:pPr>
            <w:r w:rsidRPr="003D14DD">
              <w:rPr>
                <w:sz w:val="20"/>
                <w:szCs w:val="20"/>
              </w:rPr>
              <w:t xml:space="preserve">семинар-дискуссия, </w:t>
            </w:r>
          </w:p>
          <w:p w:rsidR="008E7C18" w:rsidRPr="003D14DD" w:rsidRDefault="008E7C18" w:rsidP="004D69F2">
            <w:pPr>
              <w:suppressAutoHyphens/>
              <w:snapToGrid w:val="0"/>
              <w:rPr>
                <w:sz w:val="20"/>
                <w:szCs w:val="20"/>
              </w:rPr>
            </w:pPr>
            <w:r w:rsidRPr="003D14DD">
              <w:rPr>
                <w:sz w:val="20"/>
                <w:szCs w:val="20"/>
              </w:rPr>
              <w:t>практические занятия</w:t>
            </w:r>
          </w:p>
        </w:tc>
        <w:tc>
          <w:tcPr>
            <w:tcW w:w="1069" w:type="dxa"/>
          </w:tcPr>
          <w:p w:rsidR="008E7C18" w:rsidRPr="003D14DD" w:rsidRDefault="008E7C18" w:rsidP="004D69F2">
            <w:pPr>
              <w:suppressAutoHyphens/>
              <w:snapToGrid w:val="0"/>
              <w:jc w:val="center"/>
              <w:rPr>
                <w:sz w:val="20"/>
                <w:szCs w:val="20"/>
              </w:rPr>
            </w:pPr>
          </w:p>
          <w:p w:rsidR="008E7C18" w:rsidRPr="003D14DD" w:rsidRDefault="008E7C18" w:rsidP="004D69F2">
            <w:pPr>
              <w:suppressAutoHyphens/>
              <w:snapToGrid w:val="0"/>
              <w:jc w:val="center"/>
              <w:rPr>
                <w:sz w:val="20"/>
                <w:szCs w:val="20"/>
              </w:rPr>
            </w:pPr>
          </w:p>
        </w:tc>
        <w:tc>
          <w:tcPr>
            <w:tcW w:w="1070" w:type="dxa"/>
          </w:tcPr>
          <w:p w:rsidR="008E7C18" w:rsidRPr="003D14DD" w:rsidRDefault="008E7C18" w:rsidP="004D69F2">
            <w:pPr>
              <w:pStyle w:val="afff7"/>
              <w:suppressAutoHyphens/>
              <w:snapToGrid w:val="0"/>
              <w:jc w:val="center"/>
              <w:rPr>
                <w:sz w:val="20"/>
                <w:szCs w:val="20"/>
              </w:rPr>
            </w:pPr>
          </w:p>
        </w:tc>
        <w:tc>
          <w:tcPr>
            <w:tcW w:w="1069" w:type="dxa"/>
          </w:tcPr>
          <w:p w:rsidR="008E7C18" w:rsidRPr="003D14DD" w:rsidRDefault="008E7C18" w:rsidP="004D69F2">
            <w:pPr>
              <w:pStyle w:val="afff7"/>
              <w:suppressAutoHyphens/>
              <w:snapToGrid w:val="0"/>
              <w:jc w:val="center"/>
              <w:rPr>
                <w:sz w:val="20"/>
                <w:szCs w:val="20"/>
              </w:rPr>
            </w:pPr>
          </w:p>
          <w:p w:rsidR="008E7C18" w:rsidRPr="003D14DD" w:rsidRDefault="008E7C18" w:rsidP="004D69F2">
            <w:pPr>
              <w:pStyle w:val="afff7"/>
              <w:suppressAutoHyphens/>
              <w:snapToGrid w:val="0"/>
              <w:jc w:val="center"/>
              <w:rPr>
                <w:sz w:val="20"/>
                <w:szCs w:val="20"/>
              </w:rPr>
            </w:pPr>
          </w:p>
        </w:tc>
        <w:tc>
          <w:tcPr>
            <w:tcW w:w="1070" w:type="dxa"/>
          </w:tcPr>
          <w:p w:rsidR="008E7C18" w:rsidRPr="003D14DD" w:rsidRDefault="008E7C18" w:rsidP="004D69F2">
            <w:pPr>
              <w:pStyle w:val="afff7"/>
              <w:suppressAutoHyphens/>
              <w:snapToGrid w:val="0"/>
              <w:jc w:val="center"/>
              <w:rPr>
                <w:sz w:val="20"/>
                <w:szCs w:val="20"/>
              </w:rPr>
            </w:pPr>
            <w:r w:rsidRPr="003D14DD">
              <w:rPr>
                <w:sz w:val="20"/>
                <w:szCs w:val="20"/>
              </w:rPr>
              <w:t>0</w:t>
            </w:r>
          </w:p>
          <w:p w:rsidR="008E7C18" w:rsidRPr="003D14DD" w:rsidRDefault="008E7C18" w:rsidP="004D69F2">
            <w:pPr>
              <w:pStyle w:val="afff7"/>
              <w:suppressAutoHyphens/>
              <w:snapToGrid w:val="0"/>
              <w:jc w:val="center"/>
              <w:rPr>
                <w:sz w:val="20"/>
                <w:szCs w:val="20"/>
              </w:rPr>
            </w:pPr>
            <w:r w:rsidRPr="003D14DD">
              <w:rPr>
                <w:sz w:val="20"/>
                <w:szCs w:val="20"/>
              </w:rPr>
              <w:t>10</w:t>
            </w:r>
          </w:p>
        </w:tc>
      </w:tr>
      <w:tr w:rsidR="008E7C18" w:rsidRPr="003D14DD" w:rsidTr="004D69F2">
        <w:tc>
          <w:tcPr>
            <w:tcW w:w="766" w:type="dxa"/>
          </w:tcPr>
          <w:p w:rsidR="008E7C18" w:rsidRPr="003D14DD" w:rsidRDefault="008E7C18" w:rsidP="004D69F2">
            <w:pPr>
              <w:suppressAutoHyphens/>
              <w:snapToGrid w:val="0"/>
              <w:rPr>
                <w:sz w:val="20"/>
                <w:szCs w:val="20"/>
              </w:rPr>
            </w:pPr>
            <w:r w:rsidRPr="003D14DD">
              <w:rPr>
                <w:sz w:val="20"/>
                <w:szCs w:val="20"/>
              </w:rPr>
              <w:t>1.2.2</w:t>
            </w:r>
          </w:p>
        </w:tc>
        <w:tc>
          <w:tcPr>
            <w:tcW w:w="4587" w:type="dxa"/>
          </w:tcPr>
          <w:p w:rsidR="008E7C18" w:rsidRPr="003D14DD" w:rsidRDefault="008E7C18" w:rsidP="004D69F2">
            <w:pPr>
              <w:suppressAutoHyphens/>
              <w:snapToGrid w:val="0"/>
              <w:rPr>
                <w:sz w:val="20"/>
                <w:szCs w:val="20"/>
              </w:rPr>
            </w:pPr>
            <w:r w:rsidRPr="003D14DD">
              <w:rPr>
                <w:sz w:val="20"/>
                <w:szCs w:val="20"/>
              </w:rPr>
              <w:t>занятия семинарского типа: лабораторные работы  (лабораторные практикумы)</w:t>
            </w:r>
          </w:p>
        </w:tc>
        <w:tc>
          <w:tcPr>
            <w:tcW w:w="1069" w:type="dxa"/>
          </w:tcPr>
          <w:p w:rsidR="008E7C18" w:rsidRPr="003D14DD" w:rsidRDefault="008E7C18" w:rsidP="004D69F2">
            <w:pPr>
              <w:suppressAutoHyphens/>
              <w:snapToGrid w:val="0"/>
              <w:jc w:val="center"/>
              <w:rPr>
                <w:sz w:val="20"/>
                <w:szCs w:val="20"/>
              </w:rPr>
            </w:pPr>
          </w:p>
        </w:tc>
        <w:tc>
          <w:tcPr>
            <w:tcW w:w="1070" w:type="dxa"/>
          </w:tcPr>
          <w:p w:rsidR="008E7C18" w:rsidRPr="003D14DD" w:rsidRDefault="008E7C18" w:rsidP="004D69F2">
            <w:pPr>
              <w:pStyle w:val="afff7"/>
              <w:suppressAutoHyphens/>
              <w:snapToGrid w:val="0"/>
              <w:jc w:val="center"/>
              <w:rPr>
                <w:sz w:val="20"/>
                <w:szCs w:val="20"/>
              </w:rPr>
            </w:pPr>
          </w:p>
        </w:tc>
        <w:tc>
          <w:tcPr>
            <w:tcW w:w="1069" w:type="dxa"/>
          </w:tcPr>
          <w:p w:rsidR="008E7C18" w:rsidRPr="003D14DD" w:rsidRDefault="008E7C18" w:rsidP="004D69F2">
            <w:pPr>
              <w:pStyle w:val="afff7"/>
              <w:suppressAutoHyphens/>
              <w:snapToGrid w:val="0"/>
              <w:jc w:val="center"/>
              <w:rPr>
                <w:sz w:val="20"/>
                <w:szCs w:val="20"/>
              </w:rPr>
            </w:pPr>
          </w:p>
        </w:tc>
        <w:tc>
          <w:tcPr>
            <w:tcW w:w="1070" w:type="dxa"/>
          </w:tcPr>
          <w:p w:rsidR="008E7C18" w:rsidRPr="003D14DD" w:rsidRDefault="008E7C18" w:rsidP="004D69F2">
            <w:pPr>
              <w:pStyle w:val="afff7"/>
              <w:suppressAutoHyphens/>
              <w:snapToGrid w:val="0"/>
              <w:jc w:val="center"/>
              <w:rPr>
                <w:sz w:val="20"/>
                <w:szCs w:val="20"/>
              </w:rPr>
            </w:pPr>
          </w:p>
        </w:tc>
      </w:tr>
      <w:tr w:rsidR="008E7C18" w:rsidRPr="003D14DD" w:rsidTr="004D69F2">
        <w:tc>
          <w:tcPr>
            <w:tcW w:w="766" w:type="dxa"/>
          </w:tcPr>
          <w:p w:rsidR="008E7C18" w:rsidRPr="003D14DD" w:rsidRDefault="008E7C18" w:rsidP="004D69F2">
            <w:pPr>
              <w:suppressAutoHyphens/>
              <w:snapToGrid w:val="0"/>
              <w:rPr>
                <w:sz w:val="20"/>
                <w:szCs w:val="20"/>
              </w:rPr>
            </w:pPr>
            <w:r w:rsidRPr="003D14DD">
              <w:rPr>
                <w:sz w:val="20"/>
                <w:szCs w:val="20"/>
              </w:rPr>
              <w:t>1.2.3</w:t>
            </w:r>
          </w:p>
        </w:tc>
        <w:tc>
          <w:tcPr>
            <w:tcW w:w="4587" w:type="dxa"/>
          </w:tcPr>
          <w:p w:rsidR="008E7C18" w:rsidRPr="003D14DD" w:rsidRDefault="008E7C18" w:rsidP="004D69F2">
            <w:pPr>
              <w:suppressAutoHyphens/>
              <w:snapToGrid w:val="0"/>
              <w:rPr>
                <w:sz w:val="20"/>
                <w:szCs w:val="20"/>
              </w:rPr>
            </w:pPr>
            <w:r w:rsidRPr="003D14DD">
              <w:rPr>
                <w:sz w:val="20"/>
                <w:szCs w:val="20"/>
              </w:rPr>
              <w:t xml:space="preserve">курсовое проектирование (выполнение курсовой работы) </w:t>
            </w:r>
          </w:p>
        </w:tc>
        <w:tc>
          <w:tcPr>
            <w:tcW w:w="1069" w:type="dxa"/>
          </w:tcPr>
          <w:p w:rsidR="008E7C18" w:rsidRPr="003D14DD" w:rsidRDefault="008E7C18" w:rsidP="004D69F2">
            <w:pPr>
              <w:pStyle w:val="afff7"/>
              <w:suppressAutoHyphens/>
              <w:snapToGrid w:val="0"/>
              <w:jc w:val="center"/>
              <w:rPr>
                <w:sz w:val="20"/>
                <w:szCs w:val="20"/>
              </w:rPr>
            </w:pPr>
          </w:p>
        </w:tc>
        <w:tc>
          <w:tcPr>
            <w:tcW w:w="1070" w:type="dxa"/>
          </w:tcPr>
          <w:p w:rsidR="008E7C18" w:rsidRPr="003D14DD" w:rsidRDefault="008E7C18" w:rsidP="004D69F2">
            <w:pPr>
              <w:suppressAutoHyphens/>
              <w:snapToGrid w:val="0"/>
              <w:jc w:val="center"/>
              <w:rPr>
                <w:sz w:val="20"/>
                <w:szCs w:val="20"/>
              </w:rPr>
            </w:pPr>
          </w:p>
        </w:tc>
        <w:tc>
          <w:tcPr>
            <w:tcW w:w="1069" w:type="dxa"/>
          </w:tcPr>
          <w:p w:rsidR="008E7C18" w:rsidRPr="003D14DD" w:rsidRDefault="008E7C18" w:rsidP="004D69F2">
            <w:pPr>
              <w:suppressAutoHyphens/>
              <w:snapToGrid w:val="0"/>
              <w:jc w:val="center"/>
              <w:rPr>
                <w:sz w:val="20"/>
                <w:szCs w:val="20"/>
              </w:rPr>
            </w:pPr>
          </w:p>
        </w:tc>
        <w:tc>
          <w:tcPr>
            <w:tcW w:w="1070" w:type="dxa"/>
          </w:tcPr>
          <w:p w:rsidR="008E7C18" w:rsidRPr="003D14DD" w:rsidRDefault="008E7C18" w:rsidP="004D69F2">
            <w:pPr>
              <w:suppressAutoHyphens/>
              <w:snapToGrid w:val="0"/>
              <w:jc w:val="center"/>
              <w:rPr>
                <w:sz w:val="20"/>
                <w:szCs w:val="20"/>
              </w:rPr>
            </w:pPr>
          </w:p>
        </w:tc>
      </w:tr>
      <w:tr w:rsidR="008E7C18" w:rsidRPr="003D14DD" w:rsidTr="004D69F2">
        <w:tc>
          <w:tcPr>
            <w:tcW w:w="766" w:type="dxa"/>
          </w:tcPr>
          <w:p w:rsidR="008E7C18" w:rsidRPr="003D14DD" w:rsidRDefault="008E7C18" w:rsidP="004D69F2">
            <w:pPr>
              <w:suppressAutoHyphens/>
              <w:snapToGrid w:val="0"/>
              <w:rPr>
                <w:sz w:val="20"/>
                <w:szCs w:val="20"/>
              </w:rPr>
            </w:pPr>
            <w:r w:rsidRPr="003D14DD">
              <w:rPr>
                <w:sz w:val="20"/>
                <w:szCs w:val="20"/>
              </w:rPr>
              <w:t>1.3</w:t>
            </w:r>
          </w:p>
        </w:tc>
        <w:tc>
          <w:tcPr>
            <w:tcW w:w="4587" w:type="dxa"/>
          </w:tcPr>
          <w:p w:rsidR="008E7C18" w:rsidRPr="003D14DD" w:rsidRDefault="008E7C18" w:rsidP="004D69F2">
            <w:pPr>
              <w:suppressAutoHyphens/>
              <w:snapToGrid w:val="0"/>
              <w:rPr>
                <w:sz w:val="20"/>
                <w:szCs w:val="20"/>
              </w:rPr>
            </w:pPr>
            <w:r w:rsidRPr="003D14DD">
              <w:rPr>
                <w:sz w:val="20"/>
                <w:szCs w:val="20"/>
              </w:rPr>
              <w:t>контроль промежуточной аттестации и оценивание ее результатов, в том числе:</w:t>
            </w:r>
          </w:p>
        </w:tc>
        <w:tc>
          <w:tcPr>
            <w:tcW w:w="1069" w:type="dxa"/>
          </w:tcPr>
          <w:p w:rsidR="008E7C18" w:rsidRPr="003D14DD" w:rsidRDefault="008E7C18" w:rsidP="004D69F2">
            <w:pPr>
              <w:pStyle w:val="afff7"/>
              <w:suppressAutoHyphens/>
              <w:snapToGrid w:val="0"/>
              <w:jc w:val="center"/>
              <w:rPr>
                <w:sz w:val="20"/>
                <w:szCs w:val="20"/>
              </w:rPr>
            </w:pPr>
          </w:p>
        </w:tc>
        <w:tc>
          <w:tcPr>
            <w:tcW w:w="1070" w:type="dxa"/>
          </w:tcPr>
          <w:p w:rsidR="008E7C18" w:rsidRPr="003D14DD" w:rsidRDefault="008E7C18" w:rsidP="004D69F2">
            <w:pPr>
              <w:suppressAutoHyphens/>
              <w:snapToGrid w:val="0"/>
              <w:jc w:val="center"/>
              <w:rPr>
                <w:sz w:val="20"/>
                <w:szCs w:val="20"/>
              </w:rPr>
            </w:pPr>
          </w:p>
        </w:tc>
        <w:tc>
          <w:tcPr>
            <w:tcW w:w="1069" w:type="dxa"/>
          </w:tcPr>
          <w:p w:rsidR="008E7C18" w:rsidRPr="003D14DD" w:rsidRDefault="008E7C18" w:rsidP="004D69F2">
            <w:pPr>
              <w:suppressAutoHyphens/>
              <w:snapToGrid w:val="0"/>
              <w:jc w:val="center"/>
              <w:rPr>
                <w:sz w:val="20"/>
                <w:szCs w:val="20"/>
              </w:rPr>
            </w:pPr>
            <w:r w:rsidRPr="003D14DD">
              <w:rPr>
                <w:sz w:val="20"/>
                <w:szCs w:val="20"/>
              </w:rPr>
              <w:t>2,2</w:t>
            </w:r>
          </w:p>
        </w:tc>
        <w:tc>
          <w:tcPr>
            <w:tcW w:w="1070" w:type="dxa"/>
          </w:tcPr>
          <w:p w:rsidR="008E7C18" w:rsidRPr="003D14DD" w:rsidRDefault="008E7C18" w:rsidP="004D69F2">
            <w:pPr>
              <w:suppressAutoHyphens/>
              <w:snapToGrid w:val="0"/>
              <w:jc w:val="center"/>
              <w:rPr>
                <w:sz w:val="20"/>
                <w:szCs w:val="20"/>
              </w:rPr>
            </w:pPr>
          </w:p>
        </w:tc>
      </w:tr>
      <w:tr w:rsidR="008E7C18" w:rsidRPr="003D14DD" w:rsidTr="004D69F2">
        <w:tc>
          <w:tcPr>
            <w:tcW w:w="766" w:type="dxa"/>
          </w:tcPr>
          <w:p w:rsidR="008E7C18" w:rsidRPr="003D14DD" w:rsidRDefault="008E7C18" w:rsidP="004D69F2">
            <w:pPr>
              <w:suppressAutoHyphens/>
              <w:snapToGrid w:val="0"/>
              <w:rPr>
                <w:sz w:val="20"/>
                <w:szCs w:val="20"/>
              </w:rPr>
            </w:pPr>
            <w:r w:rsidRPr="003D14DD">
              <w:rPr>
                <w:sz w:val="20"/>
                <w:szCs w:val="20"/>
              </w:rPr>
              <w:t>1.3.1</w:t>
            </w:r>
          </w:p>
        </w:tc>
        <w:tc>
          <w:tcPr>
            <w:tcW w:w="4587" w:type="dxa"/>
          </w:tcPr>
          <w:p w:rsidR="008E7C18" w:rsidRPr="003D14DD" w:rsidRDefault="008E7C18" w:rsidP="004D69F2">
            <w:pPr>
              <w:suppressAutoHyphens/>
              <w:snapToGrid w:val="0"/>
              <w:rPr>
                <w:sz w:val="20"/>
                <w:szCs w:val="20"/>
              </w:rPr>
            </w:pPr>
            <w:r w:rsidRPr="003D14DD">
              <w:rPr>
                <w:sz w:val="20"/>
                <w:szCs w:val="20"/>
              </w:rPr>
              <w:t xml:space="preserve">консультации групповые </w:t>
            </w:r>
          </w:p>
        </w:tc>
        <w:tc>
          <w:tcPr>
            <w:tcW w:w="1069" w:type="dxa"/>
          </w:tcPr>
          <w:p w:rsidR="008E7C18" w:rsidRPr="003D14DD" w:rsidRDefault="008E7C18" w:rsidP="004D69F2">
            <w:pPr>
              <w:suppressAutoHyphens/>
              <w:snapToGrid w:val="0"/>
              <w:jc w:val="center"/>
              <w:rPr>
                <w:sz w:val="20"/>
                <w:szCs w:val="20"/>
              </w:rPr>
            </w:pPr>
          </w:p>
        </w:tc>
        <w:tc>
          <w:tcPr>
            <w:tcW w:w="1070" w:type="dxa"/>
          </w:tcPr>
          <w:p w:rsidR="008E7C18" w:rsidRPr="003D14DD" w:rsidRDefault="008E7C18" w:rsidP="004D69F2">
            <w:pPr>
              <w:suppressAutoHyphens/>
              <w:snapToGrid w:val="0"/>
              <w:jc w:val="center"/>
              <w:rPr>
                <w:sz w:val="20"/>
                <w:szCs w:val="20"/>
              </w:rPr>
            </w:pPr>
          </w:p>
        </w:tc>
        <w:tc>
          <w:tcPr>
            <w:tcW w:w="1069" w:type="dxa"/>
          </w:tcPr>
          <w:p w:rsidR="008E7C18" w:rsidRPr="003D14DD" w:rsidRDefault="008E7C18" w:rsidP="004D69F2">
            <w:pPr>
              <w:suppressAutoHyphens/>
              <w:snapToGrid w:val="0"/>
              <w:jc w:val="center"/>
              <w:rPr>
                <w:sz w:val="20"/>
                <w:szCs w:val="20"/>
              </w:rPr>
            </w:pPr>
          </w:p>
        </w:tc>
        <w:tc>
          <w:tcPr>
            <w:tcW w:w="1070" w:type="dxa"/>
          </w:tcPr>
          <w:p w:rsidR="008E7C18" w:rsidRPr="003D14DD" w:rsidRDefault="008E7C18" w:rsidP="004D69F2">
            <w:pPr>
              <w:suppressAutoHyphens/>
              <w:snapToGrid w:val="0"/>
              <w:jc w:val="center"/>
              <w:rPr>
                <w:sz w:val="20"/>
                <w:szCs w:val="20"/>
              </w:rPr>
            </w:pPr>
            <w:r w:rsidRPr="003D14DD">
              <w:rPr>
                <w:sz w:val="20"/>
                <w:szCs w:val="20"/>
              </w:rPr>
              <w:t>2</w:t>
            </w:r>
          </w:p>
        </w:tc>
      </w:tr>
      <w:tr w:rsidR="008E7C18" w:rsidRPr="003D14DD" w:rsidTr="004D69F2">
        <w:tc>
          <w:tcPr>
            <w:tcW w:w="766" w:type="dxa"/>
          </w:tcPr>
          <w:p w:rsidR="008E7C18" w:rsidRPr="003D14DD" w:rsidRDefault="008E7C18" w:rsidP="004D69F2">
            <w:pPr>
              <w:suppressAutoHyphens/>
              <w:snapToGrid w:val="0"/>
              <w:rPr>
                <w:sz w:val="20"/>
                <w:szCs w:val="20"/>
              </w:rPr>
            </w:pPr>
            <w:r w:rsidRPr="003D14DD">
              <w:rPr>
                <w:sz w:val="20"/>
                <w:szCs w:val="20"/>
              </w:rPr>
              <w:t>1.3.2</w:t>
            </w:r>
          </w:p>
        </w:tc>
        <w:tc>
          <w:tcPr>
            <w:tcW w:w="4587" w:type="dxa"/>
          </w:tcPr>
          <w:p w:rsidR="008E7C18" w:rsidRPr="003D14DD" w:rsidRDefault="008E7C18" w:rsidP="004D69F2">
            <w:pPr>
              <w:suppressAutoHyphens/>
              <w:snapToGrid w:val="0"/>
              <w:rPr>
                <w:sz w:val="20"/>
                <w:szCs w:val="20"/>
              </w:rPr>
            </w:pPr>
            <w:r w:rsidRPr="003D14DD">
              <w:rPr>
                <w:sz w:val="20"/>
                <w:szCs w:val="20"/>
              </w:rPr>
              <w:t xml:space="preserve">прохождение промежуточной аттестации </w:t>
            </w:r>
          </w:p>
        </w:tc>
        <w:tc>
          <w:tcPr>
            <w:tcW w:w="1069" w:type="dxa"/>
          </w:tcPr>
          <w:p w:rsidR="008E7C18" w:rsidRPr="003D14DD" w:rsidRDefault="008E7C18" w:rsidP="004D69F2">
            <w:pPr>
              <w:suppressAutoHyphens/>
              <w:snapToGrid w:val="0"/>
              <w:jc w:val="center"/>
              <w:rPr>
                <w:sz w:val="20"/>
                <w:szCs w:val="20"/>
              </w:rPr>
            </w:pPr>
          </w:p>
        </w:tc>
        <w:tc>
          <w:tcPr>
            <w:tcW w:w="1070" w:type="dxa"/>
          </w:tcPr>
          <w:p w:rsidR="008E7C18" w:rsidRPr="003D14DD" w:rsidRDefault="008E7C18" w:rsidP="004D69F2">
            <w:pPr>
              <w:suppressAutoHyphens/>
              <w:snapToGrid w:val="0"/>
              <w:jc w:val="center"/>
              <w:rPr>
                <w:sz w:val="20"/>
                <w:szCs w:val="20"/>
              </w:rPr>
            </w:pPr>
          </w:p>
        </w:tc>
        <w:tc>
          <w:tcPr>
            <w:tcW w:w="1069" w:type="dxa"/>
          </w:tcPr>
          <w:p w:rsidR="008E7C18" w:rsidRPr="003D14DD" w:rsidRDefault="008E7C18" w:rsidP="004D69F2">
            <w:pPr>
              <w:suppressAutoHyphens/>
              <w:snapToGrid w:val="0"/>
              <w:jc w:val="center"/>
              <w:rPr>
                <w:sz w:val="20"/>
                <w:szCs w:val="20"/>
              </w:rPr>
            </w:pPr>
          </w:p>
        </w:tc>
        <w:tc>
          <w:tcPr>
            <w:tcW w:w="1070" w:type="dxa"/>
          </w:tcPr>
          <w:p w:rsidR="008E7C18" w:rsidRPr="003D14DD" w:rsidRDefault="008E7C18" w:rsidP="004D69F2">
            <w:pPr>
              <w:suppressAutoHyphens/>
              <w:snapToGrid w:val="0"/>
              <w:jc w:val="center"/>
              <w:rPr>
                <w:sz w:val="20"/>
                <w:szCs w:val="20"/>
              </w:rPr>
            </w:pPr>
            <w:r w:rsidRPr="003D14DD">
              <w:rPr>
                <w:sz w:val="20"/>
                <w:szCs w:val="20"/>
              </w:rPr>
              <w:t>0,2</w:t>
            </w:r>
          </w:p>
        </w:tc>
      </w:tr>
      <w:tr w:rsidR="008E7C18" w:rsidRPr="003D14DD" w:rsidTr="004D69F2">
        <w:tc>
          <w:tcPr>
            <w:tcW w:w="766" w:type="dxa"/>
          </w:tcPr>
          <w:p w:rsidR="008E7C18" w:rsidRPr="003D14DD" w:rsidRDefault="008E7C18" w:rsidP="004D69F2">
            <w:pPr>
              <w:suppressAutoHyphens/>
              <w:snapToGrid w:val="0"/>
              <w:rPr>
                <w:sz w:val="20"/>
                <w:szCs w:val="20"/>
              </w:rPr>
            </w:pPr>
            <w:r w:rsidRPr="003D14DD">
              <w:rPr>
                <w:b/>
                <w:sz w:val="20"/>
                <w:szCs w:val="20"/>
              </w:rPr>
              <w:t>2</w:t>
            </w:r>
          </w:p>
        </w:tc>
        <w:tc>
          <w:tcPr>
            <w:tcW w:w="4587" w:type="dxa"/>
          </w:tcPr>
          <w:p w:rsidR="008E7C18" w:rsidRPr="003D14DD" w:rsidRDefault="008E7C18" w:rsidP="004D69F2">
            <w:pPr>
              <w:suppressAutoHyphens/>
              <w:snapToGrid w:val="0"/>
              <w:rPr>
                <w:sz w:val="20"/>
                <w:szCs w:val="20"/>
              </w:rPr>
            </w:pPr>
            <w:r w:rsidRPr="003D14DD">
              <w:rPr>
                <w:b/>
                <w:sz w:val="20"/>
                <w:szCs w:val="20"/>
              </w:rPr>
              <w:t>Самостоятельная работа (всего)</w:t>
            </w:r>
          </w:p>
        </w:tc>
        <w:tc>
          <w:tcPr>
            <w:tcW w:w="1069" w:type="dxa"/>
          </w:tcPr>
          <w:p w:rsidR="008E7C18" w:rsidRPr="003D14DD" w:rsidRDefault="008E7C18" w:rsidP="004D69F2">
            <w:pPr>
              <w:suppressAutoHyphens/>
              <w:snapToGrid w:val="0"/>
              <w:jc w:val="center"/>
              <w:rPr>
                <w:sz w:val="20"/>
                <w:szCs w:val="20"/>
              </w:rPr>
            </w:pPr>
          </w:p>
        </w:tc>
        <w:tc>
          <w:tcPr>
            <w:tcW w:w="1070" w:type="dxa"/>
          </w:tcPr>
          <w:p w:rsidR="008E7C18" w:rsidRPr="003D14DD" w:rsidRDefault="008E7C18" w:rsidP="004D69F2">
            <w:pPr>
              <w:suppressAutoHyphens/>
              <w:snapToGrid w:val="0"/>
              <w:jc w:val="center"/>
              <w:rPr>
                <w:sz w:val="20"/>
                <w:szCs w:val="20"/>
              </w:rPr>
            </w:pPr>
          </w:p>
        </w:tc>
        <w:tc>
          <w:tcPr>
            <w:tcW w:w="1069" w:type="dxa"/>
          </w:tcPr>
          <w:p w:rsidR="008E7C18" w:rsidRPr="003D14DD" w:rsidRDefault="008E7C18" w:rsidP="004D69F2">
            <w:pPr>
              <w:suppressAutoHyphens/>
              <w:snapToGrid w:val="0"/>
              <w:jc w:val="center"/>
              <w:rPr>
                <w:sz w:val="20"/>
                <w:szCs w:val="20"/>
              </w:rPr>
            </w:pPr>
            <w:r w:rsidRPr="003D14DD">
              <w:rPr>
                <w:b/>
                <w:sz w:val="20"/>
                <w:szCs w:val="20"/>
              </w:rPr>
              <w:t>87</w:t>
            </w:r>
          </w:p>
        </w:tc>
        <w:tc>
          <w:tcPr>
            <w:tcW w:w="1070" w:type="dxa"/>
          </w:tcPr>
          <w:p w:rsidR="008E7C18" w:rsidRPr="003D14DD" w:rsidRDefault="008E7C18" w:rsidP="004D69F2">
            <w:pPr>
              <w:suppressAutoHyphens/>
              <w:snapToGrid w:val="0"/>
              <w:jc w:val="center"/>
              <w:rPr>
                <w:sz w:val="20"/>
                <w:szCs w:val="20"/>
              </w:rPr>
            </w:pPr>
          </w:p>
        </w:tc>
      </w:tr>
      <w:tr w:rsidR="008E7C18" w:rsidRPr="003D14DD" w:rsidTr="004D69F2">
        <w:tc>
          <w:tcPr>
            <w:tcW w:w="766" w:type="dxa"/>
          </w:tcPr>
          <w:p w:rsidR="008E7C18" w:rsidRPr="003D14DD" w:rsidRDefault="008E7C18" w:rsidP="004D69F2">
            <w:pPr>
              <w:tabs>
                <w:tab w:val="center" w:pos="4677"/>
                <w:tab w:val="right" w:pos="9355"/>
              </w:tabs>
              <w:suppressAutoHyphens/>
              <w:rPr>
                <w:b/>
                <w:sz w:val="20"/>
                <w:szCs w:val="20"/>
              </w:rPr>
            </w:pPr>
            <w:r w:rsidRPr="003D14DD">
              <w:rPr>
                <w:sz w:val="20"/>
                <w:szCs w:val="20"/>
              </w:rPr>
              <w:t>2.1</w:t>
            </w:r>
          </w:p>
        </w:tc>
        <w:tc>
          <w:tcPr>
            <w:tcW w:w="4587" w:type="dxa"/>
          </w:tcPr>
          <w:p w:rsidR="008E7C18" w:rsidRPr="003D14DD" w:rsidRDefault="008E7C18" w:rsidP="004D69F2">
            <w:pPr>
              <w:tabs>
                <w:tab w:val="center" w:pos="4677"/>
                <w:tab w:val="right" w:pos="9355"/>
              </w:tabs>
              <w:suppressAutoHyphens/>
              <w:rPr>
                <w:sz w:val="20"/>
                <w:szCs w:val="20"/>
              </w:rPr>
            </w:pPr>
            <w:r w:rsidRPr="003D14DD">
              <w:rPr>
                <w:sz w:val="20"/>
                <w:szCs w:val="20"/>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8E7C18" w:rsidRPr="003D14DD" w:rsidRDefault="008E7C18" w:rsidP="004D69F2">
            <w:pPr>
              <w:suppressAutoHyphens/>
              <w:snapToGrid w:val="0"/>
              <w:jc w:val="center"/>
              <w:rPr>
                <w:b/>
                <w:sz w:val="20"/>
                <w:szCs w:val="20"/>
              </w:rPr>
            </w:pPr>
          </w:p>
        </w:tc>
        <w:tc>
          <w:tcPr>
            <w:tcW w:w="1070" w:type="dxa"/>
          </w:tcPr>
          <w:p w:rsidR="008E7C18" w:rsidRPr="003D14DD" w:rsidRDefault="008E7C18" w:rsidP="004D69F2">
            <w:pPr>
              <w:pStyle w:val="afff7"/>
              <w:suppressAutoHyphens/>
              <w:snapToGrid w:val="0"/>
              <w:jc w:val="center"/>
              <w:rPr>
                <w:b/>
                <w:sz w:val="20"/>
                <w:szCs w:val="20"/>
              </w:rPr>
            </w:pPr>
          </w:p>
        </w:tc>
        <w:tc>
          <w:tcPr>
            <w:tcW w:w="1069" w:type="dxa"/>
          </w:tcPr>
          <w:p w:rsidR="008E7C18" w:rsidRPr="003D14DD" w:rsidRDefault="008E7C18" w:rsidP="004D69F2">
            <w:pPr>
              <w:pStyle w:val="afff7"/>
              <w:suppressAutoHyphens/>
              <w:snapToGrid w:val="0"/>
              <w:jc w:val="center"/>
              <w:rPr>
                <w:sz w:val="20"/>
                <w:szCs w:val="20"/>
              </w:rPr>
            </w:pPr>
          </w:p>
          <w:p w:rsidR="008E7C18" w:rsidRPr="003D14DD" w:rsidRDefault="008E7C18" w:rsidP="004D69F2">
            <w:pPr>
              <w:pStyle w:val="afff7"/>
              <w:suppressAutoHyphens/>
              <w:snapToGrid w:val="0"/>
              <w:jc w:val="center"/>
              <w:rPr>
                <w:sz w:val="20"/>
                <w:szCs w:val="20"/>
              </w:rPr>
            </w:pPr>
          </w:p>
          <w:p w:rsidR="008E7C18" w:rsidRPr="003D14DD" w:rsidRDefault="008E7C18" w:rsidP="004D69F2">
            <w:pPr>
              <w:pStyle w:val="afff7"/>
              <w:suppressAutoHyphens/>
              <w:snapToGrid w:val="0"/>
              <w:jc w:val="center"/>
              <w:rPr>
                <w:b/>
                <w:sz w:val="20"/>
                <w:szCs w:val="20"/>
              </w:rPr>
            </w:pPr>
            <w:r w:rsidRPr="003D14DD">
              <w:rPr>
                <w:sz w:val="20"/>
                <w:szCs w:val="20"/>
              </w:rPr>
              <w:t>87</w:t>
            </w:r>
          </w:p>
        </w:tc>
        <w:tc>
          <w:tcPr>
            <w:tcW w:w="1070" w:type="dxa"/>
          </w:tcPr>
          <w:p w:rsidR="008E7C18" w:rsidRPr="003D14DD" w:rsidRDefault="008E7C18" w:rsidP="004D69F2">
            <w:pPr>
              <w:pStyle w:val="afff7"/>
              <w:suppressAutoHyphens/>
              <w:snapToGrid w:val="0"/>
              <w:jc w:val="center"/>
              <w:rPr>
                <w:b/>
                <w:sz w:val="20"/>
                <w:szCs w:val="20"/>
              </w:rPr>
            </w:pPr>
          </w:p>
        </w:tc>
      </w:tr>
      <w:tr w:rsidR="008E7C18" w:rsidRPr="003D14DD" w:rsidTr="004D69F2">
        <w:tc>
          <w:tcPr>
            <w:tcW w:w="766" w:type="dxa"/>
          </w:tcPr>
          <w:p w:rsidR="008E7C18" w:rsidRPr="003D14DD" w:rsidRDefault="008E7C18" w:rsidP="004D69F2">
            <w:pPr>
              <w:suppressAutoHyphens/>
              <w:rPr>
                <w:sz w:val="20"/>
                <w:szCs w:val="20"/>
              </w:rPr>
            </w:pPr>
            <w:r w:rsidRPr="003D14DD">
              <w:rPr>
                <w:sz w:val="20"/>
                <w:szCs w:val="20"/>
              </w:rPr>
              <w:t>2.2</w:t>
            </w:r>
          </w:p>
        </w:tc>
        <w:tc>
          <w:tcPr>
            <w:tcW w:w="4587" w:type="dxa"/>
          </w:tcPr>
          <w:p w:rsidR="008E7C18" w:rsidRPr="003D14DD" w:rsidRDefault="008E7C18" w:rsidP="004D69F2">
            <w:pPr>
              <w:suppressAutoHyphens/>
              <w:rPr>
                <w:sz w:val="20"/>
                <w:szCs w:val="20"/>
              </w:rPr>
            </w:pPr>
            <w:r w:rsidRPr="003D14DD">
              <w:rPr>
                <w:sz w:val="20"/>
                <w:szCs w:val="20"/>
              </w:rPr>
              <w:t>самостоятельная работа при подготовке к промежуточной аттестации</w:t>
            </w:r>
          </w:p>
        </w:tc>
        <w:tc>
          <w:tcPr>
            <w:tcW w:w="1069" w:type="dxa"/>
          </w:tcPr>
          <w:p w:rsidR="008E7C18" w:rsidRPr="003D14DD" w:rsidRDefault="008E7C18" w:rsidP="004D69F2">
            <w:pPr>
              <w:suppressAutoHyphens/>
              <w:snapToGrid w:val="0"/>
              <w:jc w:val="center"/>
              <w:rPr>
                <w:sz w:val="20"/>
                <w:szCs w:val="20"/>
              </w:rPr>
            </w:pPr>
          </w:p>
        </w:tc>
        <w:tc>
          <w:tcPr>
            <w:tcW w:w="1070" w:type="dxa"/>
          </w:tcPr>
          <w:p w:rsidR="008E7C18" w:rsidRPr="003D14DD" w:rsidRDefault="008E7C18" w:rsidP="004D69F2">
            <w:pPr>
              <w:pStyle w:val="afff7"/>
              <w:suppressAutoHyphens/>
              <w:snapToGrid w:val="0"/>
              <w:jc w:val="center"/>
              <w:rPr>
                <w:sz w:val="20"/>
                <w:szCs w:val="20"/>
              </w:rPr>
            </w:pPr>
          </w:p>
        </w:tc>
        <w:tc>
          <w:tcPr>
            <w:tcW w:w="1069" w:type="dxa"/>
          </w:tcPr>
          <w:p w:rsidR="008E7C18" w:rsidRPr="003D14DD" w:rsidRDefault="008E7C18" w:rsidP="004D69F2">
            <w:pPr>
              <w:pStyle w:val="afff7"/>
              <w:suppressAutoHyphens/>
              <w:snapToGrid w:val="0"/>
              <w:jc w:val="center"/>
              <w:rPr>
                <w:sz w:val="20"/>
                <w:szCs w:val="20"/>
              </w:rPr>
            </w:pPr>
            <w:r w:rsidRPr="003D14DD">
              <w:rPr>
                <w:b/>
                <w:sz w:val="20"/>
                <w:szCs w:val="20"/>
              </w:rPr>
              <w:t>6,8</w:t>
            </w:r>
          </w:p>
        </w:tc>
        <w:tc>
          <w:tcPr>
            <w:tcW w:w="1070" w:type="dxa"/>
          </w:tcPr>
          <w:p w:rsidR="008E7C18" w:rsidRPr="003D14DD" w:rsidRDefault="008E7C18" w:rsidP="004D69F2">
            <w:pPr>
              <w:pStyle w:val="afff7"/>
              <w:suppressAutoHyphens/>
              <w:snapToGrid w:val="0"/>
              <w:jc w:val="center"/>
              <w:rPr>
                <w:b/>
                <w:sz w:val="20"/>
                <w:szCs w:val="20"/>
              </w:rPr>
            </w:pPr>
          </w:p>
        </w:tc>
      </w:tr>
      <w:tr w:rsidR="008E7C18" w:rsidRPr="003D14DD" w:rsidTr="004D69F2">
        <w:trPr>
          <w:trHeight w:val="249"/>
        </w:trPr>
        <w:tc>
          <w:tcPr>
            <w:tcW w:w="766" w:type="dxa"/>
            <w:vMerge w:val="restart"/>
          </w:tcPr>
          <w:p w:rsidR="008E7C18" w:rsidRPr="003D14DD" w:rsidRDefault="008E7C18" w:rsidP="004D69F2">
            <w:pPr>
              <w:suppressAutoHyphens/>
              <w:snapToGrid w:val="0"/>
              <w:rPr>
                <w:b/>
                <w:sz w:val="20"/>
                <w:szCs w:val="20"/>
              </w:rPr>
            </w:pPr>
            <w:r w:rsidRPr="003D14DD">
              <w:rPr>
                <w:b/>
                <w:sz w:val="20"/>
                <w:szCs w:val="20"/>
              </w:rPr>
              <w:lastRenderedPageBreak/>
              <w:t>3</w:t>
            </w:r>
          </w:p>
        </w:tc>
        <w:tc>
          <w:tcPr>
            <w:tcW w:w="4587" w:type="dxa"/>
            <w:vMerge w:val="restart"/>
          </w:tcPr>
          <w:p w:rsidR="008E7C18" w:rsidRPr="003D14DD" w:rsidRDefault="008E7C18" w:rsidP="004D69F2">
            <w:pPr>
              <w:suppressAutoHyphens/>
              <w:snapToGrid w:val="0"/>
              <w:rPr>
                <w:sz w:val="20"/>
                <w:szCs w:val="20"/>
              </w:rPr>
            </w:pPr>
            <w:r w:rsidRPr="003D14DD">
              <w:rPr>
                <w:b/>
                <w:sz w:val="20"/>
                <w:szCs w:val="20"/>
              </w:rPr>
              <w:t>Общая трудоемкость</w:t>
            </w:r>
            <w:r w:rsidRPr="003D14DD">
              <w:rPr>
                <w:sz w:val="20"/>
                <w:szCs w:val="20"/>
              </w:rPr>
              <w:t xml:space="preserve">                                   часы</w:t>
            </w:r>
          </w:p>
          <w:p w:rsidR="008E7C18" w:rsidRPr="003D14DD" w:rsidRDefault="008E7C18" w:rsidP="004D69F2">
            <w:pPr>
              <w:suppressAutoHyphens/>
              <w:rPr>
                <w:sz w:val="20"/>
                <w:szCs w:val="20"/>
              </w:rPr>
            </w:pPr>
            <w:r w:rsidRPr="003D14DD">
              <w:rPr>
                <w:b/>
                <w:sz w:val="20"/>
                <w:szCs w:val="20"/>
              </w:rPr>
              <w:t>дисциплины</w:t>
            </w:r>
            <w:r w:rsidRPr="003D14DD">
              <w:rPr>
                <w:sz w:val="20"/>
                <w:szCs w:val="20"/>
              </w:rPr>
              <w:t xml:space="preserve">                           зачетные единицы</w:t>
            </w:r>
          </w:p>
          <w:p w:rsidR="008E7C18" w:rsidRPr="003D14DD" w:rsidRDefault="008E7C18" w:rsidP="004D69F2">
            <w:pPr>
              <w:suppressAutoHyphens/>
              <w:rPr>
                <w:sz w:val="20"/>
                <w:szCs w:val="20"/>
              </w:rPr>
            </w:pPr>
            <w:r w:rsidRPr="003D14DD">
              <w:rPr>
                <w:sz w:val="20"/>
                <w:szCs w:val="20"/>
              </w:rPr>
              <w:t>форма промежуточной аттестации</w:t>
            </w:r>
          </w:p>
        </w:tc>
        <w:tc>
          <w:tcPr>
            <w:tcW w:w="1069" w:type="dxa"/>
          </w:tcPr>
          <w:p w:rsidR="008E7C18" w:rsidRPr="003D14DD" w:rsidRDefault="008E7C18" w:rsidP="004D69F2">
            <w:pPr>
              <w:suppressAutoHyphens/>
              <w:snapToGrid w:val="0"/>
              <w:jc w:val="center"/>
              <w:rPr>
                <w:b/>
                <w:sz w:val="20"/>
                <w:szCs w:val="20"/>
              </w:rPr>
            </w:pPr>
          </w:p>
        </w:tc>
        <w:tc>
          <w:tcPr>
            <w:tcW w:w="1070" w:type="dxa"/>
          </w:tcPr>
          <w:p w:rsidR="008E7C18" w:rsidRPr="003D14DD" w:rsidRDefault="008E7C18" w:rsidP="004D69F2">
            <w:pPr>
              <w:pStyle w:val="afff7"/>
              <w:suppressAutoHyphens/>
              <w:snapToGrid w:val="0"/>
              <w:jc w:val="center"/>
              <w:rPr>
                <w:b/>
                <w:sz w:val="20"/>
                <w:szCs w:val="20"/>
              </w:rPr>
            </w:pPr>
          </w:p>
        </w:tc>
        <w:tc>
          <w:tcPr>
            <w:tcW w:w="1069" w:type="dxa"/>
          </w:tcPr>
          <w:p w:rsidR="008E7C18" w:rsidRPr="003D14DD" w:rsidRDefault="008E7C18" w:rsidP="004D69F2">
            <w:pPr>
              <w:suppressAutoHyphens/>
              <w:snapToGrid w:val="0"/>
              <w:jc w:val="center"/>
              <w:rPr>
                <w:b/>
                <w:sz w:val="20"/>
                <w:szCs w:val="20"/>
              </w:rPr>
            </w:pPr>
            <w:r w:rsidRPr="003D14DD">
              <w:rPr>
                <w:b/>
                <w:sz w:val="20"/>
                <w:szCs w:val="20"/>
              </w:rPr>
              <w:t>108</w:t>
            </w:r>
          </w:p>
        </w:tc>
        <w:tc>
          <w:tcPr>
            <w:tcW w:w="1070" w:type="dxa"/>
          </w:tcPr>
          <w:p w:rsidR="008E7C18" w:rsidRPr="003D14DD" w:rsidRDefault="008E7C18" w:rsidP="004D69F2">
            <w:pPr>
              <w:pStyle w:val="afff7"/>
              <w:suppressAutoHyphens/>
              <w:snapToGrid w:val="0"/>
              <w:jc w:val="center"/>
              <w:rPr>
                <w:b/>
                <w:sz w:val="20"/>
                <w:szCs w:val="20"/>
              </w:rPr>
            </w:pPr>
          </w:p>
        </w:tc>
      </w:tr>
      <w:tr w:rsidR="008E7C18" w:rsidRPr="003D14DD" w:rsidTr="004D69F2">
        <w:tc>
          <w:tcPr>
            <w:tcW w:w="766" w:type="dxa"/>
            <w:vMerge/>
          </w:tcPr>
          <w:p w:rsidR="008E7C18" w:rsidRPr="003D14DD" w:rsidRDefault="008E7C18" w:rsidP="004D69F2">
            <w:pPr>
              <w:suppressAutoHyphens/>
              <w:snapToGrid w:val="0"/>
              <w:rPr>
                <w:b/>
                <w:sz w:val="20"/>
                <w:szCs w:val="20"/>
              </w:rPr>
            </w:pPr>
          </w:p>
        </w:tc>
        <w:tc>
          <w:tcPr>
            <w:tcW w:w="4587" w:type="dxa"/>
            <w:vMerge/>
            <w:vAlign w:val="center"/>
          </w:tcPr>
          <w:p w:rsidR="008E7C18" w:rsidRPr="003D14DD" w:rsidRDefault="008E7C18" w:rsidP="004D69F2">
            <w:pPr>
              <w:suppressAutoHyphens/>
              <w:rPr>
                <w:sz w:val="20"/>
                <w:szCs w:val="20"/>
              </w:rPr>
            </w:pPr>
          </w:p>
        </w:tc>
        <w:tc>
          <w:tcPr>
            <w:tcW w:w="1069" w:type="dxa"/>
          </w:tcPr>
          <w:p w:rsidR="008E7C18" w:rsidRPr="003D14DD" w:rsidRDefault="008E7C18" w:rsidP="004D69F2">
            <w:pPr>
              <w:suppressAutoHyphens/>
              <w:snapToGrid w:val="0"/>
              <w:jc w:val="center"/>
              <w:rPr>
                <w:b/>
                <w:sz w:val="20"/>
                <w:szCs w:val="20"/>
              </w:rPr>
            </w:pPr>
          </w:p>
        </w:tc>
        <w:tc>
          <w:tcPr>
            <w:tcW w:w="1070" w:type="dxa"/>
          </w:tcPr>
          <w:p w:rsidR="008E7C18" w:rsidRPr="003D14DD" w:rsidRDefault="008E7C18" w:rsidP="004D69F2">
            <w:pPr>
              <w:pStyle w:val="afff7"/>
              <w:suppressAutoHyphens/>
              <w:snapToGrid w:val="0"/>
              <w:jc w:val="center"/>
              <w:rPr>
                <w:b/>
                <w:sz w:val="20"/>
                <w:szCs w:val="20"/>
              </w:rPr>
            </w:pPr>
          </w:p>
        </w:tc>
        <w:tc>
          <w:tcPr>
            <w:tcW w:w="1069" w:type="dxa"/>
          </w:tcPr>
          <w:p w:rsidR="008E7C18" w:rsidRPr="003D14DD" w:rsidRDefault="008E7C18" w:rsidP="004D69F2">
            <w:pPr>
              <w:suppressAutoHyphens/>
              <w:snapToGrid w:val="0"/>
              <w:jc w:val="center"/>
              <w:rPr>
                <w:b/>
                <w:sz w:val="20"/>
                <w:szCs w:val="20"/>
              </w:rPr>
            </w:pPr>
            <w:r w:rsidRPr="003D14DD">
              <w:rPr>
                <w:sz w:val="20"/>
                <w:szCs w:val="20"/>
              </w:rPr>
              <w:t>3</w:t>
            </w:r>
          </w:p>
        </w:tc>
        <w:tc>
          <w:tcPr>
            <w:tcW w:w="1070" w:type="dxa"/>
          </w:tcPr>
          <w:p w:rsidR="008E7C18" w:rsidRPr="003D14DD" w:rsidRDefault="008E7C18" w:rsidP="004D69F2">
            <w:pPr>
              <w:pStyle w:val="afff7"/>
              <w:suppressAutoHyphens/>
              <w:snapToGrid w:val="0"/>
              <w:jc w:val="center"/>
              <w:rPr>
                <w:b/>
                <w:sz w:val="20"/>
                <w:szCs w:val="20"/>
              </w:rPr>
            </w:pPr>
          </w:p>
        </w:tc>
      </w:tr>
      <w:tr w:rsidR="008E7C18" w:rsidRPr="003D14DD" w:rsidTr="004D69F2">
        <w:tc>
          <w:tcPr>
            <w:tcW w:w="766" w:type="dxa"/>
            <w:vMerge/>
          </w:tcPr>
          <w:p w:rsidR="008E7C18" w:rsidRPr="003D14DD" w:rsidRDefault="008E7C18" w:rsidP="004D69F2">
            <w:pPr>
              <w:suppressAutoHyphens/>
              <w:snapToGrid w:val="0"/>
              <w:rPr>
                <w:b/>
                <w:sz w:val="20"/>
                <w:szCs w:val="20"/>
              </w:rPr>
            </w:pPr>
          </w:p>
        </w:tc>
        <w:tc>
          <w:tcPr>
            <w:tcW w:w="4587" w:type="dxa"/>
            <w:vMerge/>
            <w:vAlign w:val="center"/>
          </w:tcPr>
          <w:p w:rsidR="008E7C18" w:rsidRPr="003D14DD" w:rsidRDefault="008E7C18" w:rsidP="004D69F2">
            <w:pPr>
              <w:rPr>
                <w:sz w:val="20"/>
                <w:szCs w:val="20"/>
              </w:rPr>
            </w:pPr>
          </w:p>
        </w:tc>
        <w:tc>
          <w:tcPr>
            <w:tcW w:w="4278" w:type="dxa"/>
            <w:gridSpan w:val="4"/>
          </w:tcPr>
          <w:p w:rsidR="008E7C18" w:rsidRPr="003D14DD" w:rsidRDefault="008E7C18" w:rsidP="004D69F2">
            <w:pPr>
              <w:pStyle w:val="afff7"/>
              <w:suppressAutoHyphens/>
              <w:snapToGrid w:val="0"/>
              <w:jc w:val="center"/>
              <w:rPr>
                <w:sz w:val="20"/>
                <w:szCs w:val="20"/>
              </w:rPr>
            </w:pPr>
            <w:r w:rsidRPr="003D14DD">
              <w:rPr>
                <w:sz w:val="20"/>
                <w:szCs w:val="20"/>
              </w:rPr>
              <w:t>экзамен</w:t>
            </w:r>
          </w:p>
        </w:tc>
      </w:tr>
    </w:tbl>
    <w:p w:rsidR="008E7C18" w:rsidRPr="003D14DD" w:rsidRDefault="008E7C18" w:rsidP="008E7C18">
      <w:pPr>
        <w:suppressAutoHyphens/>
        <w:ind w:firstLine="709"/>
        <w:jc w:val="both"/>
        <w:rPr>
          <w:b/>
          <w:sz w:val="20"/>
          <w:szCs w:val="20"/>
        </w:rPr>
      </w:pPr>
    </w:p>
    <w:p w:rsidR="008E7C18" w:rsidRPr="003D14DD" w:rsidRDefault="008E7C18" w:rsidP="008E7C18">
      <w:pPr>
        <w:rPr>
          <w:sz w:val="20"/>
          <w:szCs w:val="20"/>
        </w:rPr>
      </w:pPr>
      <w:r w:rsidRPr="003D14DD">
        <w:rPr>
          <w:sz w:val="20"/>
          <w:szCs w:val="20"/>
        </w:rPr>
        <w:t>*</w:t>
      </w:r>
    </w:p>
    <w:p w:rsidR="008E7C18" w:rsidRPr="003D14DD" w:rsidRDefault="008E7C18" w:rsidP="008E7C18">
      <w:pPr>
        <w:rPr>
          <w:sz w:val="20"/>
          <w:szCs w:val="20"/>
        </w:rPr>
      </w:pPr>
      <w:r w:rsidRPr="003D14DD">
        <w:rPr>
          <w:sz w:val="20"/>
          <w:szCs w:val="20"/>
        </w:rPr>
        <w:t>Семинар – семинар-дискуссия</w:t>
      </w:r>
    </w:p>
    <w:p w:rsidR="008E7C18" w:rsidRPr="003D14DD" w:rsidRDefault="008E7C18" w:rsidP="008E7C18">
      <w:pPr>
        <w:rPr>
          <w:sz w:val="20"/>
          <w:szCs w:val="20"/>
        </w:rPr>
      </w:pPr>
      <w:r w:rsidRPr="003D14DD">
        <w:rPr>
          <w:sz w:val="20"/>
          <w:szCs w:val="20"/>
        </w:rPr>
        <w:t xml:space="preserve">ГТ - практическое занятие - </w:t>
      </w:r>
      <w:proofErr w:type="spellStart"/>
      <w:r w:rsidRPr="003D14DD">
        <w:rPr>
          <w:sz w:val="20"/>
          <w:szCs w:val="20"/>
        </w:rPr>
        <w:t>глоссарный</w:t>
      </w:r>
      <w:proofErr w:type="spellEnd"/>
      <w:r w:rsidRPr="003D14DD">
        <w:rPr>
          <w:sz w:val="20"/>
          <w:szCs w:val="20"/>
        </w:rPr>
        <w:t xml:space="preserve"> тренинг</w:t>
      </w:r>
    </w:p>
    <w:p w:rsidR="008E7C18" w:rsidRPr="003D14DD" w:rsidRDefault="008E7C18" w:rsidP="008E7C18">
      <w:pPr>
        <w:rPr>
          <w:sz w:val="20"/>
          <w:szCs w:val="20"/>
        </w:rPr>
      </w:pPr>
      <w:r w:rsidRPr="003D14DD">
        <w:rPr>
          <w:sz w:val="20"/>
          <w:szCs w:val="20"/>
        </w:rPr>
        <w:t xml:space="preserve">ТТ - практическое занятие - тест-тренинг </w:t>
      </w:r>
    </w:p>
    <w:p w:rsidR="008E7C18" w:rsidRPr="003D14DD" w:rsidRDefault="008E7C18" w:rsidP="008E7C18">
      <w:pPr>
        <w:rPr>
          <w:sz w:val="20"/>
          <w:szCs w:val="20"/>
        </w:rPr>
      </w:pPr>
      <w:r w:rsidRPr="003D14DD">
        <w:rPr>
          <w:sz w:val="20"/>
          <w:szCs w:val="20"/>
        </w:rPr>
        <w:t xml:space="preserve">ПЗТ - практическое занятие - </w:t>
      </w:r>
      <w:proofErr w:type="spellStart"/>
      <w:r w:rsidRPr="003D14DD">
        <w:rPr>
          <w:sz w:val="20"/>
          <w:szCs w:val="20"/>
        </w:rPr>
        <w:t>позетовое</w:t>
      </w:r>
      <w:proofErr w:type="spellEnd"/>
      <w:r w:rsidRPr="003D14DD">
        <w:rPr>
          <w:sz w:val="20"/>
          <w:szCs w:val="20"/>
        </w:rPr>
        <w:t xml:space="preserve"> тестирование </w:t>
      </w:r>
    </w:p>
    <w:p w:rsidR="008E7C18" w:rsidRPr="003D14DD" w:rsidRDefault="008E7C18" w:rsidP="008E7C18">
      <w:pPr>
        <w:rPr>
          <w:sz w:val="20"/>
          <w:szCs w:val="20"/>
        </w:rPr>
      </w:pPr>
      <w:r w:rsidRPr="003D14DD">
        <w:rPr>
          <w:sz w:val="20"/>
          <w:szCs w:val="20"/>
        </w:rPr>
        <w:t>ЛС - практическое занятие - логическая схема</w:t>
      </w:r>
    </w:p>
    <w:p w:rsidR="008E7C18" w:rsidRPr="003D14DD" w:rsidRDefault="008E7C18" w:rsidP="008E7C18">
      <w:pPr>
        <w:rPr>
          <w:sz w:val="20"/>
          <w:szCs w:val="20"/>
        </w:rPr>
      </w:pPr>
      <w:r w:rsidRPr="003D14DD">
        <w:rPr>
          <w:sz w:val="20"/>
          <w:szCs w:val="20"/>
        </w:rPr>
        <w:t>УД - семинар-обсуждение устного доклада</w:t>
      </w:r>
    </w:p>
    <w:p w:rsidR="008E7C18" w:rsidRPr="003D14DD" w:rsidRDefault="008E7C18" w:rsidP="008E7C18">
      <w:pPr>
        <w:rPr>
          <w:sz w:val="20"/>
          <w:szCs w:val="20"/>
        </w:rPr>
      </w:pPr>
      <w:r w:rsidRPr="003D14DD">
        <w:rPr>
          <w:sz w:val="20"/>
          <w:szCs w:val="20"/>
        </w:rPr>
        <w:t xml:space="preserve">РФ – семинар-обсуждение реферата </w:t>
      </w:r>
    </w:p>
    <w:p w:rsidR="008E7C18" w:rsidRPr="003D14DD" w:rsidRDefault="008E7C18" w:rsidP="008E7C18">
      <w:pPr>
        <w:rPr>
          <w:sz w:val="20"/>
          <w:szCs w:val="20"/>
        </w:rPr>
      </w:pPr>
      <w:proofErr w:type="spellStart"/>
      <w:r w:rsidRPr="003D14DD">
        <w:rPr>
          <w:sz w:val="20"/>
          <w:szCs w:val="20"/>
        </w:rPr>
        <w:t>Асессмент</w:t>
      </w:r>
      <w:proofErr w:type="spellEnd"/>
      <w:r w:rsidRPr="003D14DD">
        <w:rPr>
          <w:sz w:val="20"/>
          <w:szCs w:val="20"/>
        </w:rPr>
        <w:t xml:space="preserve"> реферата - семинар-</w:t>
      </w:r>
      <w:proofErr w:type="spellStart"/>
      <w:r w:rsidRPr="003D14DD">
        <w:rPr>
          <w:sz w:val="20"/>
          <w:szCs w:val="20"/>
        </w:rPr>
        <w:t>асессмент</w:t>
      </w:r>
      <w:proofErr w:type="spellEnd"/>
      <w:r w:rsidRPr="003D14DD">
        <w:rPr>
          <w:sz w:val="20"/>
          <w:szCs w:val="20"/>
        </w:rPr>
        <w:t xml:space="preserve"> реферата</w:t>
      </w:r>
    </w:p>
    <w:p w:rsidR="008E7C18" w:rsidRPr="003D14DD" w:rsidRDefault="008E7C18" w:rsidP="008E7C18">
      <w:pPr>
        <w:rPr>
          <w:sz w:val="20"/>
          <w:szCs w:val="20"/>
        </w:rPr>
      </w:pPr>
      <w:r w:rsidRPr="003D14DD">
        <w:rPr>
          <w:sz w:val="20"/>
          <w:szCs w:val="20"/>
        </w:rPr>
        <w:t xml:space="preserve">ВБ - </w:t>
      </w:r>
      <w:proofErr w:type="spellStart"/>
      <w:r w:rsidRPr="003D14DD">
        <w:rPr>
          <w:sz w:val="20"/>
          <w:szCs w:val="20"/>
        </w:rPr>
        <w:t>вебинар</w:t>
      </w:r>
      <w:proofErr w:type="spellEnd"/>
      <w:r w:rsidRPr="003D14DD">
        <w:rPr>
          <w:sz w:val="20"/>
          <w:szCs w:val="20"/>
        </w:rPr>
        <w:t xml:space="preserve"> </w:t>
      </w:r>
    </w:p>
    <w:p w:rsidR="008E7C18" w:rsidRPr="003D14DD" w:rsidRDefault="008E7C18" w:rsidP="008E7C18">
      <w:pPr>
        <w:rPr>
          <w:sz w:val="20"/>
          <w:szCs w:val="20"/>
        </w:rPr>
      </w:pPr>
      <w:r w:rsidRPr="003D14DD">
        <w:rPr>
          <w:sz w:val="20"/>
          <w:szCs w:val="20"/>
        </w:rPr>
        <w:t xml:space="preserve">УЭ - семинар-обсуждение устного эссе </w:t>
      </w:r>
    </w:p>
    <w:p w:rsidR="008E7C18" w:rsidRPr="003D14DD" w:rsidRDefault="008E7C18" w:rsidP="008E7C18">
      <w:pPr>
        <w:rPr>
          <w:sz w:val="20"/>
          <w:szCs w:val="20"/>
        </w:rPr>
      </w:pPr>
      <w:r w:rsidRPr="003D14DD">
        <w:rPr>
          <w:sz w:val="20"/>
          <w:szCs w:val="20"/>
        </w:rPr>
        <w:t xml:space="preserve">АЛТ - практическое занятие - алгоритмический тренинг  </w:t>
      </w:r>
    </w:p>
    <w:p w:rsidR="008E7C18" w:rsidRPr="003D14DD" w:rsidRDefault="008E7C18" w:rsidP="008E7C18">
      <w:pPr>
        <w:suppressAutoHyphens/>
        <w:ind w:firstLine="709"/>
        <w:jc w:val="both"/>
        <w:rPr>
          <w:b/>
          <w:sz w:val="20"/>
          <w:szCs w:val="20"/>
        </w:rPr>
      </w:pPr>
    </w:p>
    <w:p w:rsidR="008E7C18" w:rsidRPr="003D14DD" w:rsidRDefault="008E7C18" w:rsidP="008E7C18">
      <w:pPr>
        <w:suppressAutoHyphens/>
        <w:ind w:firstLine="709"/>
        <w:jc w:val="both"/>
        <w:rPr>
          <w:b/>
          <w:sz w:val="20"/>
          <w:szCs w:val="20"/>
        </w:rPr>
      </w:pPr>
      <w:r w:rsidRPr="003D14DD">
        <w:rPr>
          <w:b/>
          <w:sz w:val="20"/>
          <w:szCs w:val="20"/>
        </w:rPr>
        <w:t>5. Содержание дисциплины</w:t>
      </w:r>
    </w:p>
    <w:p w:rsidR="008E7C18" w:rsidRPr="003D14DD" w:rsidRDefault="008E7C18" w:rsidP="008E7C18">
      <w:pPr>
        <w:suppressAutoHyphens/>
        <w:ind w:firstLine="709"/>
        <w:jc w:val="both"/>
        <w:rPr>
          <w:b/>
          <w:sz w:val="20"/>
          <w:szCs w:val="20"/>
        </w:rPr>
      </w:pPr>
      <w:r w:rsidRPr="003D14DD">
        <w:rPr>
          <w:b/>
          <w:sz w:val="20"/>
          <w:szCs w:val="20"/>
        </w:rPr>
        <w:t>5.1 Содержание разделов и тем</w:t>
      </w:r>
    </w:p>
    <w:p w:rsidR="008E7C18" w:rsidRPr="003D14DD" w:rsidRDefault="008E7C18" w:rsidP="008E7C18">
      <w:pPr>
        <w:suppressAutoHyphens/>
        <w:ind w:firstLine="454"/>
        <w:jc w:val="both"/>
        <w:rPr>
          <w:b/>
          <w:sz w:val="20"/>
          <w:szCs w:val="20"/>
        </w:rPr>
      </w:pPr>
    </w:p>
    <w:tbl>
      <w:tblPr>
        <w:tblW w:w="50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1"/>
        <w:gridCol w:w="1741"/>
        <w:gridCol w:w="7259"/>
      </w:tblGrid>
      <w:tr w:rsidR="008E7C18" w:rsidRPr="003D14DD" w:rsidTr="004D69F2">
        <w:trPr>
          <w:tblHeader/>
        </w:trPr>
        <w:tc>
          <w:tcPr>
            <w:tcW w:w="265" w:type="pct"/>
            <w:vAlign w:val="center"/>
          </w:tcPr>
          <w:p w:rsidR="008E7C18" w:rsidRPr="003D14DD" w:rsidRDefault="008E7C18" w:rsidP="004D69F2">
            <w:pPr>
              <w:suppressAutoHyphens/>
              <w:jc w:val="center"/>
              <w:rPr>
                <w:sz w:val="20"/>
                <w:szCs w:val="20"/>
              </w:rPr>
            </w:pPr>
            <w:r w:rsidRPr="003D14DD">
              <w:rPr>
                <w:sz w:val="20"/>
                <w:szCs w:val="20"/>
              </w:rPr>
              <w:t>№ п/п</w:t>
            </w:r>
          </w:p>
        </w:tc>
        <w:tc>
          <w:tcPr>
            <w:tcW w:w="905" w:type="pct"/>
            <w:vAlign w:val="center"/>
          </w:tcPr>
          <w:p w:rsidR="008E7C18" w:rsidRPr="003D14DD" w:rsidRDefault="008E7C18" w:rsidP="004D69F2">
            <w:pPr>
              <w:suppressAutoHyphens/>
              <w:jc w:val="center"/>
              <w:rPr>
                <w:sz w:val="20"/>
                <w:szCs w:val="20"/>
              </w:rPr>
            </w:pPr>
            <w:r w:rsidRPr="003D14DD">
              <w:rPr>
                <w:sz w:val="20"/>
                <w:szCs w:val="20"/>
              </w:rPr>
              <w:t>Наименование  раздела дисциплины</w:t>
            </w:r>
          </w:p>
        </w:tc>
        <w:tc>
          <w:tcPr>
            <w:tcW w:w="3830" w:type="pct"/>
            <w:vAlign w:val="center"/>
          </w:tcPr>
          <w:p w:rsidR="008E7C18" w:rsidRPr="003D14DD" w:rsidRDefault="008E7C18" w:rsidP="004D69F2">
            <w:pPr>
              <w:suppressAutoHyphens/>
              <w:jc w:val="center"/>
              <w:rPr>
                <w:bCs/>
                <w:sz w:val="20"/>
                <w:szCs w:val="20"/>
              </w:rPr>
            </w:pPr>
            <w:r w:rsidRPr="003D14DD">
              <w:rPr>
                <w:bCs/>
                <w:sz w:val="20"/>
                <w:szCs w:val="20"/>
              </w:rPr>
              <w:t>Содержание раздела дисциплины</w:t>
            </w:r>
          </w:p>
        </w:tc>
      </w:tr>
      <w:tr w:rsidR="008E7C18" w:rsidRPr="003D14DD" w:rsidTr="004D69F2">
        <w:tc>
          <w:tcPr>
            <w:tcW w:w="265" w:type="pct"/>
          </w:tcPr>
          <w:p w:rsidR="008E7C18" w:rsidRPr="003D14DD" w:rsidRDefault="008E7C18" w:rsidP="004D69F2">
            <w:pPr>
              <w:suppressAutoHyphens/>
              <w:jc w:val="center"/>
              <w:rPr>
                <w:sz w:val="20"/>
                <w:szCs w:val="20"/>
              </w:rPr>
            </w:pPr>
            <w:r w:rsidRPr="003D14DD">
              <w:rPr>
                <w:sz w:val="20"/>
                <w:szCs w:val="20"/>
              </w:rPr>
              <w:t>1</w:t>
            </w:r>
          </w:p>
        </w:tc>
        <w:tc>
          <w:tcPr>
            <w:tcW w:w="905" w:type="pct"/>
          </w:tcPr>
          <w:p w:rsidR="008E7C18" w:rsidRPr="003D14DD" w:rsidRDefault="008E7C18" w:rsidP="004D69F2">
            <w:pPr>
              <w:suppressAutoHyphens/>
              <w:rPr>
                <w:sz w:val="20"/>
                <w:szCs w:val="20"/>
              </w:rPr>
            </w:pPr>
            <w:r w:rsidRPr="003D14DD">
              <w:rPr>
                <w:sz w:val="20"/>
                <w:szCs w:val="20"/>
              </w:rPr>
              <w:t>Понятие и классификация электронных образовательных ресурсов</w:t>
            </w:r>
          </w:p>
        </w:tc>
        <w:tc>
          <w:tcPr>
            <w:tcW w:w="3830" w:type="pct"/>
          </w:tcPr>
          <w:p w:rsidR="008E7C18" w:rsidRPr="003D14DD" w:rsidRDefault="008E7C18" w:rsidP="004D69F2">
            <w:pPr>
              <w:suppressAutoHyphens/>
              <w:jc w:val="both"/>
              <w:rPr>
                <w:sz w:val="20"/>
                <w:szCs w:val="20"/>
              </w:rPr>
            </w:pPr>
            <w:r w:rsidRPr="003D14DD">
              <w:rPr>
                <w:sz w:val="20"/>
                <w:szCs w:val="20"/>
              </w:rPr>
              <w:t>Понятие электронного образовательного ресурса (ЭОР). Классификации ЭОР. Систематизация, описание электронных образовательных ресурсов. Оценка качества ЭОР: требования, комплексная экспертиза (техническая, содержательная, дизайн). Законодательство РФ в сфере образования применимо к  электронным образовательным ресурсам</w:t>
            </w:r>
          </w:p>
        </w:tc>
      </w:tr>
      <w:tr w:rsidR="008E7C18" w:rsidRPr="003D14DD" w:rsidTr="004D69F2">
        <w:tc>
          <w:tcPr>
            <w:tcW w:w="265" w:type="pct"/>
          </w:tcPr>
          <w:p w:rsidR="008E7C18" w:rsidRPr="003D14DD" w:rsidRDefault="008E7C18" w:rsidP="004D69F2">
            <w:pPr>
              <w:suppressAutoHyphens/>
              <w:jc w:val="center"/>
              <w:rPr>
                <w:sz w:val="20"/>
                <w:szCs w:val="20"/>
              </w:rPr>
            </w:pPr>
            <w:r w:rsidRPr="003D14DD">
              <w:rPr>
                <w:sz w:val="20"/>
                <w:szCs w:val="20"/>
              </w:rPr>
              <w:t>2</w:t>
            </w:r>
          </w:p>
        </w:tc>
        <w:tc>
          <w:tcPr>
            <w:tcW w:w="905" w:type="pct"/>
          </w:tcPr>
          <w:p w:rsidR="008E7C18" w:rsidRPr="003D14DD" w:rsidRDefault="008E7C18" w:rsidP="004D69F2">
            <w:pPr>
              <w:suppressAutoHyphens/>
              <w:jc w:val="both"/>
              <w:rPr>
                <w:sz w:val="20"/>
                <w:szCs w:val="20"/>
              </w:rPr>
            </w:pPr>
            <w:r w:rsidRPr="003D14DD">
              <w:rPr>
                <w:sz w:val="20"/>
                <w:szCs w:val="20"/>
              </w:rPr>
              <w:t>Мультимедийные образовательные ресурсы и электронные учебники</w:t>
            </w:r>
          </w:p>
        </w:tc>
        <w:tc>
          <w:tcPr>
            <w:tcW w:w="3830" w:type="pct"/>
          </w:tcPr>
          <w:p w:rsidR="008E7C18" w:rsidRPr="003D14DD" w:rsidRDefault="008E7C18" w:rsidP="004D69F2">
            <w:pPr>
              <w:suppressAutoHyphens/>
              <w:jc w:val="both"/>
              <w:rPr>
                <w:b/>
                <w:sz w:val="20"/>
                <w:szCs w:val="20"/>
              </w:rPr>
            </w:pPr>
            <w:r w:rsidRPr="003D14DD">
              <w:rPr>
                <w:sz w:val="20"/>
                <w:szCs w:val="20"/>
              </w:rPr>
              <w:t xml:space="preserve">Понятие мультимедиа. Типы мультимедийных образовательных ресурсов. Компоненты мультимедийных ресурсов. Технические и программные средства мультимедиа. Методические и психолого-педагогические аспекты использования </w:t>
            </w:r>
            <w:proofErr w:type="spellStart"/>
            <w:r w:rsidRPr="003D14DD">
              <w:rPr>
                <w:sz w:val="20"/>
                <w:szCs w:val="20"/>
              </w:rPr>
              <w:t>мультимедиаресурсов</w:t>
            </w:r>
            <w:proofErr w:type="spellEnd"/>
            <w:r w:rsidRPr="003D14DD">
              <w:rPr>
                <w:sz w:val="20"/>
                <w:szCs w:val="20"/>
              </w:rPr>
              <w:t xml:space="preserve"> в учебном процессе. Теоретические основы и принципы создания электронных учебников (ЭУ) (электронные пособия, электронные курсы, электронные лекции и т.д.). Методические аспекты использования электронных учебников в учебном процессе</w:t>
            </w:r>
          </w:p>
        </w:tc>
      </w:tr>
      <w:tr w:rsidR="008E7C18" w:rsidRPr="003D14DD" w:rsidTr="004D69F2">
        <w:tc>
          <w:tcPr>
            <w:tcW w:w="265" w:type="pct"/>
          </w:tcPr>
          <w:p w:rsidR="008E7C18" w:rsidRPr="003D14DD" w:rsidRDefault="008E7C18" w:rsidP="004D69F2">
            <w:pPr>
              <w:suppressAutoHyphens/>
              <w:jc w:val="center"/>
              <w:rPr>
                <w:sz w:val="20"/>
                <w:szCs w:val="20"/>
              </w:rPr>
            </w:pPr>
            <w:r w:rsidRPr="003D14DD">
              <w:rPr>
                <w:sz w:val="20"/>
                <w:szCs w:val="20"/>
              </w:rPr>
              <w:t>3</w:t>
            </w:r>
          </w:p>
        </w:tc>
        <w:tc>
          <w:tcPr>
            <w:tcW w:w="905" w:type="pct"/>
          </w:tcPr>
          <w:p w:rsidR="008E7C18" w:rsidRPr="003D14DD" w:rsidRDefault="008E7C18" w:rsidP="004D69F2">
            <w:pPr>
              <w:suppressAutoHyphens/>
              <w:jc w:val="both"/>
              <w:rPr>
                <w:bCs/>
                <w:sz w:val="20"/>
                <w:szCs w:val="20"/>
              </w:rPr>
            </w:pPr>
            <w:r w:rsidRPr="003D14DD">
              <w:rPr>
                <w:sz w:val="20"/>
                <w:szCs w:val="20"/>
              </w:rPr>
              <w:t>Открытые образовательные ресурсы</w:t>
            </w:r>
          </w:p>
        </w:tc>
        <w:tc>
          <w:tcPr>
            <w:tcW w:w="3830" w:type="pct"/>
          </w:tcPr>
          <w:p w:rsidR="008E7C18" w:rsidRPr="003D14DD" w:rsidRDefault="008E7C18" w:rsidP="004D69F2">
            <w:pPr>
              <w:suppressAutoHyphens/>
              <w:jc w:val="both"/>
              <w:rPr>
                <w:b/>
                <w:sz w:val="20"/>
                <w:szCs w:val="20"/>
              </w:rPr>
            </w:pPr>
            <w:r w:rsidRPr="003D14DD">
              <w:rPr>
                <w:sz w:val="20"/>
                <w:szCs w:val="20"/>
              </w:rPr>
              <w:t>Введение в открытые образовательные ресурсы (ООР). Понятие, отличительные особенности ООР. Основные элементы содержания ООР. ООР и права интеллектуальной собственности. Способы защиты авторской информации в Интернете. ООР и открытые учебные курсы</w:t>
            </w:r>
          </w:p>
        </w:tc>
      </w:tr>
    </w:tbl>
    <w:p w:rsidR="008E7C18" w:rsidRPr="003D14DD" w:rsidRDefault="008E7C18" w:rsidP="008E7C18">
      <w:pPr>
        <w:tabs>
          <w:tab w:val="left" w:pos="993"/>
        </w:tabs>
        <w:suppressAutoHyphens/>
        <w:ind w:firstLine="709"/>
        <w:jc w:val="both"/>
        <w:rPr>
          <w:b/>
          <w:sz w:val="20"/>
          <w:szCs w:val="20"/>
        </w:rPr>
      </w:pPr>
    </w:p>
    <w:p w:rsidR="008E7C18" w:rsidRPr="003D14DD" w:rsidRDefault="008E7C18" w:rsidP="008E7C18">
      <w:pPr>
        <w:tabs>
          <w:tab w:val="left" w:pos="993"/>
        </w:tabs>
        <w:suppressAutoHyphens/>
        <w:ind w:firstLine="709"/>
        <w:jc w:val="both"/>
        <w:rPr>
          <w:b/>
          <w:sz w:val="20"/>
          <w:szCs w:val="20"/>
        </w:rPr>
      </w:pPr>
      <w:r w:rsidRPr="003D14DD">
        <w:rPr>
          <w:b/>
          <w:sz w:val="20"/>
          <w:szCs w:val="20"/>
        </w:rPr>
        <w:t>5.2 Занятия лекционного и семинарского типа</w:t>
      </w:r>
    </w:p>
    <w:p w:rsidR="008E7C18" w:rsidRPr="003D14DD" w:rsidRDefault="008E7C18" w:rsidP="008E7C18">
      <w:pPr>
        <w:tabs>
          <w:tab w:val="left" w:pos="993"/>
        </w:tabs>
        <w:suppressAutoHyphens/>
        <w:ind w:firstLine="709"/>
        <w:jc w:val="both"/>
        <w:rPr>
          <w:b/>
          <w:sz w:val="20"/>
          <w:szCs w:val="20"/>
        </w:rPr>
      </w:pPr>
      <w:r w:rsidRPr="003D14DD">
        <w:rPr>
          <w:b/>
          <w:sz w:val="20"/>
          <w:szCs w:val="20"/>
        </w:rPr>
        <w:t>5.2.1 Темы лекций</w:t>
      </w:r>
    </w:p>
    <w:p w:rsidR="008E7C18" w:rsidRPr="003D14DD" w:rsidRDefault="008E7C18" w:rsidP="008E7C18">
      <w:pPr>
        <w:tabs>
          <w:tab w:val="left" w:pos="993"/>
        </w:tabs>
        <w:suppressAutoHyphens/>
        <w:ind w:firstLine="709"/>
        <w:jc w:val="both"/>
        <w:rPr>
          <w:b/>
          <w:sz w:val="20"/>
          <w:szCs w:val="20"/>
        </w:rPr>
      </w:pPr>
      <w:r w:rsidRPr="003D14DD">
        <w:rPr>
          <w:b/>
          <w:sz w:val="20"/>
          <w:szCs w:val="20"/>
        </w:rPr>
        <w:t>Раздел 1 «Понятие и классификация электронных образовательных ресурсов»</w:t>
      </w:r>
    </w:p>
    <w:p w:rsidR="008E7C18" w:rsidRPr="003D14DD" w:rsidRDefault="008E7C18" w:rsidP="008E7C18">
      <w:pPr>
        <w:tabs>
          <w:tab w:val="left" w:pos="993"/>
        </w:tabs>
        <w:suppressAutoHyphens/>
        <w:ind w:firstLine="709"/>
        <w:jc w:val="both"/>
        <w:rPr>
          <w:sz w:val="20"/>
          <w:szCs w:val="20"/>
        </w:rPr>
      </w:pPr>
      <w:r w:rsidRPr="003D14DD">
        <w:rPr>
          <w:sz w:val="20"/>
          <w:szCs w:val="20"/>
        </w:rPr>
        <w:t>1.</w:t>
      </w:r>
      <w:r w:rsidRPr="003D14DD">
        <w:rPr>
          <w:sz w:val="20"/>
          <w:szCs w:val="20"/>
        </w:rPr>
        <w:tab/>
        <w:t>Систематизация, описание электронных образовательных ресурсов (ЭОР)</w:t>
      </w:r>
    </w:p>
    <w:p w:rsidR="008E7C18" w:rsidRPr="003D14DD" w:rsidRDefault="008E7C18" w:rsidP="008E7C18">
      <w:pPr>
        <w:tabs>
          <w:tab w:val="left" w:pos="993"/>
        </w:tabs>
        <w:suppressAutoHyphens/>
        <w:ind w:firstLine="709"/>
        <w:jc w:val="both"/>
        <w:rPr>
          <w:sz w:val="20"/>
          <w:szCs w:val="20"/>
        </w:rPr>
      </w:pPr>
      <w:r w:rsidRPr="003D14DD">
        <w:rPr>
          <w:sz w:val="20"/>
          <w:szCs w:val="20"/>
        </w:rPr>
        <w:t>2.</w:t>
      </w:r>
      <w:r w:rsidRPr="003D14DD">
        <w:rPr>
          <w:sz w:val="20"/>
          <w:szCs w:val="20"/>
        </w:rPr>
        <w:tab/>
        <w:t>Законодательство РФ в сфере образования применимо к ЭОР</w:t>
      </w:r>
    </w:p>
    <w:p w:rsidR="008E7C18" w:rsidRPr="003D14DD" w:rsidRDefault="008E7C18" w:rsidP="008E7C18">
      <w:pPr>
        <w:tabs>
          <w:tab w:val="left" w:pos="993"/>
        </w:tabs>
        <w:suppressAutoHyphens/>
        <w:ind w:firstLine="709"/>
        <w:jc w:val="both"/>
        <w:rPr>
          <w:b/>
          <w:sz w:val="20"/>
          <w:szCs w:val="20"/>
        </w:rPr>
      </w:pPr>
    </w:p>
    <w:p w:rsidR="008E7C18" w:rsidRPr="003D14DD" w:rsidRDefault="008E7C18" w:rsidP="008E7C18">
      <w:pPr>
        <w:tabs>
          <w:tab w:val="left" w:pos="993"/>
        </w:tabs>
        <w:suppressAutoHyphens/>
        <w:ind w:firstLine="709"/>
        <w:jc w:val="both"/>
        <w:rPr>
          <w:b/>
          <w:sz w:val="20"/>
          <w:szCs w:val="20"/>
        </w:rPr>
      </w:pPr>
      <w:r w:rsidRPr="003D14DD">
        <w:rPr>
          <w:b/>
          <w:sz w:val="20"/>
          <w:szCs w:val="20"/>
        </w:rPr>
        <w:t>Раздел 2 «Мультимедийные образовательные ресурсы и электронные учебники»</w:t>
      </w:r>
    </w:p>
    <w:p w:rsidR="008E7C18" w:rsidRPr="003D14DD" w:rsidRDefault="008E7C18" w:rsidP="008E7C18">
      <w:pPr>
        <w:tabs>
          <w:tab w:val="left" w:pos="993"/>
        </w:tabs>
        <w:suppressAutoHyphens/>
        <w:ind w:firstLine="709"/>
        <w:jc w:val="both"/>
        <w:rPr>
          <w:sz w:val="20"/>
          <w:szCs w:val="20"/>
        </w:rPr>
      </w:pPr>
      <w:r w:rsidRPr="003D14DD">
        <w:rPr>
          <w:sz w:val="20"/>
          <w:szCs w:val="20"/>
        </w:rPr>
        <w:t>1.</w:t>
      </w:r>
      <w:r w:rsidRPr="003D14DD">
        <w:rPr>
          <w:sz w:val="20"/>
          <w:szCs w:val="20"/>
        </w:rPr>
        <w:tab/>
        <w:t xml:space="preserve">Типы мультимедийных образовательных ресурсов </w:t>
      </w:r>
    </w:p>
    <w:p w:rsidR="008E7C18" w:rsidRPr="003D14DD" w:rsidRDefault="008E7C18" w:rsidP="008E7C18">
      <w:pPr>
        <w:tabs>
          <w:tab w:val="left" w:pos="993"/>
        </w:tabs>
        <w:suppressAutoHyphens/>
        <w:ind w:firstLine="709"/>
        <w:jc w:val="both"/>
        <w:rPr>
          <w:sz w:val="20"/>
          <w:szCs w:val="20"/>
        </w:rPr>
      </w:pPr>
      <w:r w:rsidRPr="003D14DD">
        <w:rPr>
          <w:sz w:val="20"/>
          <w:szCs w:val="20"/>
        </w:rPr>
        <w:t>2.</w:t>
      </w:r>
      <w:r w:rsidRPr="003D14DD">
        <w:rPr>
          <w:sz w:val="20"/>
          <w:szCs w:val="20"/>
        </w:rPr>
        <w:tab/>
        <w:t>Теоретические основы и принципы создания электронных учебников (ЭУ)</w:t>
      </w:r>
    </w:p>
    <w:p w:rsidR="008E7C18" w:rsidRPr="003D14DD" w:rsidRDefault="008E7C18" w:rsidP="008E7C18">
      <w:pPr>
        <w:tabs>
          <w:tab w:val="left" w:pos="993"/>
        </w:tabs>
        <w:suppressAutoHyphens/>
        <w:ind w:firstLine="709"/>
        <w:jc w:val="both"/>
        <w:rPr>
          <w:b/>
          <w:sz w:val="20"/>
          <w:szCs w:val="20"/>
        </w:rPr>
      </w:pPr>
    </w:p>
    <w:p w:rsidR="008E7C18" w:rsidRPr="003D14DD" w:rsidRDefault="008E7C18" w:rsidP="008E7C18">
      <w:pPr>
        <w:tabs>
          <w:tab w:val="left" w:pos="993"/>
        </w:tabs>
        <w:suppressAutoHyphens/>
        <w:ind w:firstLine="709"/>
        <w:jc w:val="both"/>
        <w:rPr>
          <w:b/>
          <w:sz w:val="20"/>
          <w:szCs w:val="20"/>
        </w:rPr>
      </w:pPr>
      <w:r w:rsidRPr="003D14DD">
        <w:rPr>
          <w:b/>
          <w:sz w:val="20"/>
          <w:szCs w:val="20"/>
        </w:rPr>
        <w:t>Раздел 3 «Открытые образовательные ресурсы»</w:t>
      </w:r>
    </w:p>
    <w:p w:rsidR="008E7C18" w:rsidRPr="003D14DD" w:rsidRDefault="008E7C18" w:rsidP="008E7C18">
      <w:pPr>
        <w:tabs>
          <w:tab w:val="left" w:pos="993"/>
        </w:tabs>
        <w:suppressAutoHyphens/>
        <w:ind w:firstLine="709"/>
        <w:jc w:val="both"/>
        <w:rPr>
          <w:sz w:val="20"/>
          <w:szCs w:val="20"/>
        </w:rPr>
      </w:pPr>
      <w:r w:rsidRPr="003D14DD">
        <w:rPr>
          <w:sz w:val="20"/>
          <w:szCs w:val="20"/>
        </w:rPr>
        <w:t>1.</w:t>
      </w:r>
      <w:r w:rsidRPr="003D14DD">
        <w:rPr>
          <w:sz w:val="20"/>
          <w:szCs w:val="20"/>
        </w:rPr>
        <w:tab/>
        <w:t xml:space="preserve">Понятие, отличительные особенности открытых образовательных ресурсов (ООР) </w:t>
      </w:r>
    </w:p>
    <w:p w:rsidR="008E7C18" w:rsidRPr="003D14DD" w:rsidRDefault="008E7C18" w:rsidP="008E7C18">
      <w:pPr>
        <w:tabs>
          <w:tab w:val="left" w:pos="993"/>
        </w:tabs>
        <w:suppressAutoHyphens/>
        <w:ind w:firstLine="709"/>
        <w:jc w:val="both"/>
        <w:rPr>
          <w:sz w:val="20"/>
          <w:szCs w:val="20"/>
        </w:rPr>
      </w:pPr>
      <w:r w:rsidRPr="003D14DD">
        <w:rPr>
          <w:sz w:val="20"/>
          <w:szCs w:val="20"/>
        </w:rPr>
        <w:t>2.</w:t>
      </w:r>
      <w:r w:rsidRPr="003D14DD">
        <w:rPr>
          <w:sz w:val="20"/>
          <w:szCs w:val="20"/>
        </w:rPr>
        <w:tab/>
        <w:t>ООР и права интеллектуальной собственности</w:t>
      </w:r>
    </w:p>
    <w:p w:rsidR="008E7C18" w:rsidRPr="003D14DD" w:rsidRDefault="008E7C18" w:rsidP="008E7C18">
      <w:pPr>
        <w:tabs>
          <w:tab w:val="left" w:pos="993"/>
        </w:tabs>
        <w:suppressAutoHyphens/>
        <w:ind w:firstLine="709"/>
        <w:jc w:val="both"/>
        <w:rPr>
          <w:b/>
          <w:sz w:val="20"/>
          <w:szCs w:val="20"/>
        </w:rPr>
      </w:pPr>
      <w:r w:rsidRPr="003D14DD">
        <w:rPr>
          <w:b/>
          <w:sz w:val="20"/>
          <w:szCs w:val="20"/>
        </w:rPr>
        <w:t xml:space="preserve"> </w:t>
      </w:r>
    </w:p>
    <w:p w:rsidR="008E7C18" w:rsidRPr="003D14DD" w:rsidRDefault="008E7C18" w:rsidP="008E7C18">
      <w:pPr>
        <w:tabs>
          <w:tab w:val="left" w:pos="993"/>
        </w:tabs>
        <w:suppressAutoHyphens/>
        <w:ind w:firstLine="709"/>
        <w:jc w:val="both"/>
        <w:rPr>
          <w:b/>
          <w:sz w:val="20"/>
          <w:szCs w:val="20"/>
        </w:rPr>
      </w:pPr>
      <w:r w:rsidRPr="003D14DD">
        <w:rPr>
          <w:b/>
          <w:sz w:val="20"/>
          <w:szCs w:val="20"/>
        </w:rPr>
        <w:t>5.2.2 Вопросы для обсуждения на семинарах и практических занятиях</w:t>
      </w:r>
    </w:p>
    <w:p w:rsidR="008E7C18" w:rsidRPr="003D14DD" w:rsidRDefault="008E7C18" w:rsidP="008E7C18">
      <w:pPr>
        <w:tabs>
          <w:tab w:val="left" w:pos="993"/>
        </w:tabs>
        <w:suppressAutoHyphens/>
        <w:ind w:firstLine="709"/>
        <w:jc w:val="both"/>
        <w:rPr>
          <w:b/>
          <w:iCs/>
          <w:sz w:val="20"/>
          <w:szCs w:val="20"/>
        </w:rPr>
      </w:pPr>
      <w:r w:rsidRPr="003D14DD">
        <w:rPr>
          <w:b/>
          <w:sz w:val="20"/>
          <w:szCs w:val="20"/>
        </w:rPr>
        <w:t xml:space="preserve">Раздел </w:t>
      </w:r>
      <w:r w:rsidRPr="003D14DD">
        <w:rPr>
          <w:b/>
          <w:iCs/>
          <w:sz w:val="20"/>
          <w:szCs w:val="20"/>
        </w:rPr>
        <w:t>1 «Понятие и классификация электронных образовательных ресурсов»</w:t>
      </w:r>
    </w:p>
    <w:p w:rsidR="008E7C18" w:rsidRPr="003D14DD" w:rsidRDefault="008E7C18" w:rsidP="008E7C18">
      <w:pPr>
        <w:numPr>
          <w:ilvl w:val="0"/>
          <w:numId w:val="23"/>
        </w:numPr>
        <w:tabs>
          <w:tab w:val="left" w:pos="993"/>
          <w:tab w:val="left" w:pos="1080"/>
          <w:tab w:val="left" w:pos="1429"/>
        </w:tabs>
        <w:ind w:left="0" w:firstLine="709"/>
        <w:jc w:val="both"/>
        <w:rPr>
          <w:sz w:val="20"/>
          <w:szCs w:val="20"/>
        </w:rPr>
      </w:pPr>
      <w:r w:rsidRPr="003D14DD">
        <w:rPr>
          <w:sz w:val="20"/>
          <w:szCs w:val="20"/>
        </w:rPr>
        <w:t xml:space="preserve">Понятие электронного образовательного ресурса (ЭОР). </w:t>
      </w:r>
    </w:p>
    <w:p w:rsidR="008E7C18" w:rsidRPr="003D14DD" w:rsidRDefault="008E7C18" w:rsidP="008E7C18">
      <w:pPr>
        <w:numPr>
          <w:ilvl w:val="0"/>
          <w:numId w:val="23"/>
        </w:numPr>
        <w:tabs>
          <w:tab w:val="left" w:pos="993"/>
          <w:tab w:val="left" w:pos="1080"/>
          <w:tab w:val="left" w:pos="1429"/>
        </w:tabs>
        <w:ind w:left="0" w:firstLine="709"/>
        <w:jc w:val="both"/>
        <w:rPr>
          <w:sz w:val="20"/>
          <w:szCs w:val="20"/>
        </w:rPr>
      </w:pPr>
      <w:r w:rsidRPr="003D14DD">
        <w:rPr>
          <w:sz w:val="20"/>
          <w:szCs w:val="20"/>
        </w:rPr>
        <w:t xml:space="preserve">Классификации ЭОР. </w:t>
      </w:r>
    </w:p>
    <w:p w:rsidR="008E7C18" w:rsidRPr="003D14DD" w:rsidRDefault="008E7C18" w:rsidP="008E7C18">
      <w:pPr>
        <w:numPr>
          <w:ilvl w:val="0"/>
          <w:numId w:val="23"/>
        </w:numPr>
        <w:tabs>
          <w:tab w:val="left" w:pos="993"/>
          <w:tab w:val="left" w:pos="1080"/>
          <w:tab w:val="left" w:pos="1429"/>
        </w:tabs>
        <w:ind w:left="0" w:firstLine="709"/>
        <w:jc w:val="both"/>
        <w:rPr>
          <w:sz w:val="20"/>
          <w:szCs w:val="20"/>
        </w:rPr>
      </w:pPr>
      <w:r w:rsidRPr="003D14DD">
        <w:rPr>
          <w:sz w:val="20"/>
          <w:szCs w:val="20"/>
        </w:rPr>
        <w:t xml:space="preserve">Систематизация, описание электронных образовательных ресурсов. </w:t>
      </w:r>
    </w:p>
    <w:p w:rsidR="008E7C18" w:rsidRPr="003D14DD" w:rsidRDefault="008E7C18" w:rsidP="008E7C18">
      <w:pPr>
        <w:numPr>
          <w:ilvl w:val="0"/>
          <w:numId w:val="23"/>
        </w:numPr>
        <w:tabs>
          <w:tab w:val="left" w:pos="993"/>
          <w:tab w:val="left" w:pos="1080"/>
          <w:tab w:val="left" w:pos="1429"/>
        </w:tabs>
        <w:ind w:left="0" w:firstLine="709"/>
        <w:jc w:val="both"/>
        <w:rPr>
          <w:sz w:val="20"/>
          <w:szCs w:val="20"/>
        </w:rPr>
      </w:pPr>
      <w:r w:rsidRPr="003D14DD">
        <w:rPr>
          <w:sz w:val="20"/>
          <w:szCs w:val="20"/>
        </w:rPr>
        <w:t xml:space="preserve">Оценка качества ЭОР: требования, комплексная экспертиза (техническая, содержательная, дизайн). </w:t>
      </w:r>
    </w:p>
    <w:p w:rsidR="008E7C18" w:rsidRPr="003D14DD" w:rsidRDefault="008E7C18" w:rsidP="008E7C18">
      <w:pPr>
        <w:numPr>
          <w:ilvl w:val="0"/>
          <w:numId w:val="23"/>
        </w:numPr>
        <w:tabs>
          <w:tab w:val="left" w:pos="993"/>
          <w:tab w:val="left" w:pos="1080"/>
          <w:tab w:val="left" w:pos="1429"/>
        </w:tabs>
        <w:ind w:left="0" w:firstLine="709"/>
        <w:jc w:val="both"/>
        <w:rPr>
          <w:sz w:val="20"/>
          <w:szCs w:val="20"/>
        </w:rPr>
      </w:pPr>
      <w:r w:rsidRPr="003D14DD">
        <w:rPr>
          <w:sz w:val="20"/>
          <w:szCs w:val="20"/>
        </w:rPr>
        <w:t>Законодательство РФ в сфере образования применимо к  электронным образовательным ресурсам.</w:t>
      </w:r>
    </w:p>
    <w:p w:rsidR="008E7C18" w:rsidRPr="003D14DD" w:rsidRDefault="008E7C18" w:rsidP="008E7C18">
      <w:pPr>
        <w:tabs>
          <w:tab w:val="left" w:pos="993"/>
          <w:tab w:val="left" w:pos="1080"/>
        </w:tabs>
        <w:ind w:firstLine="709"/>
        <w:jc w:val="both"/>
        <w:rPr>
          <w:b/>
          <w:bCs/>
          <w:iCs/>
          <w:sz w:val="20"/>
          <w:szCs w:val="20"/>
        </w:rPr>
      </w:pPr>
    </w:p>
    <w:p w:rsidR="008E7C18" w:rsidRPr="003D14DD" w:rsidRDefault="008E7C18" w:rsidP="008E7C18">
      <w:pPr>
        <w:tabs>
          <w:tab w:val="left" w:pos="993"/>
          <w:tab w:val="left" w:pos="1080"/>
        </w:tabs>
        <w:ind w:firstLine="709"/>
        <w:jc w:val="both"/>
        <w:rPr>
          <w:b/>
          <w:sz w:val="20"/>
          <w:szCs w:val="20"/>
        </w:rPr>
      </w:pPr>
      <w:r w:rsidRPr="003D14DD">
        <w:rPr>
          <w:b/>
          <w:sz w:val="20"/>
          <w:szCs w:val="20"/>
        </w:rPr>
        <w:t>Раздел 2 «Мультимедийные образовательные ресурсы и электронные учебники»</w:t>
      </w:r>
    </w:p>
    <w:p w:rsidR="008E7C18" w:rsidRPr="003D14DD" w:rsidRDefault="008E7C18" w:rsidP="008E7C18">
      <w:pPr>
        <w:numPr>
          <w:ilvl w:val="0"/>
          <w:numId w:val="24"/>
        </w:numPr>
        <w:tabs>
          <w:tab w:val="left" w:pos="426"/>
          <w:tab w:val="left" w:pos="720"/>
          <w:tab w:val="left" w:pos="993"/>
          <w:tab w:val="left" w:pos="1080"/>
        </w:tabs>
        <w:suppressAutoHyphens/>
        <w:ind w:left="0" w:firstLine="709"/>
        <w:jc w:val="both"/>
        <w:rPr>
          <w:sz w:val="20"/>
          <w:szCs w:val="20"/>
        </w:rPr>
      </w:pPr>
      <w:r w:rsidRPr="003D14DD">
        <w:rPr>
          <w:sz w:val="20"/>
          <w:szCs w:val="20"/>
        </w:rPr>
        <w:t xml:space="preserve">Понятие мультимедиа. </w:t>
      </w:r>
    </w:p>
    <w:p w:rsidR="008E7C18" w:rsidRPr="003D14DD" w:rsidRDefault="008E7C18" w:rsidP="008E7C18">
      <w:pPr>
        <w:numPr>
          <w:ilvl w:val="0"/>
          <w:numId w:val="24"/>
        </w:numPr>
        <w:tabs>
          <w:tab w:val="left" w:pos="426"/>
          <w:tab w:val="left" w:pos="720"/>
          <w:tab w:val="left" w:pos="993"/>
          <w:tab w:val="left" w:pos="1080"/>
        </w:tabs>
        <w:suppressAutoHyphens/>
        <w:ind w:left="0" w:firstLine="709"/>
        <w:jc w:val="both"/>
        <w:rPr>
          <w:sz w:val="20"/>
          <w:szCs w:val="20"/>
        </w:rPr>
      </w:pPr>
      <w:r w:rsidRPr="003D14DD">
        <w:rPr>
          <w:sz w:val="20"/>
          <w:szCs w:val="20"/>
        </w:rPr>
        <w:t xml:space="preserve">Типы мультимедийных образовательных ресурсов. </w:t>
      </w:r>
    </w:p>
    <w:p w:rsidR="008E7C18" w:rsidRPr="003D14DD" w:rsidRDefault="008E7C18" w:rsidP="008E7C18">
      <w:pPr>
        <w:numPr>
          <w:ilvl w:val="0"/>
          <w:numId w:val="24"/>
        </w:numPr>
        <w:tabs>
          <w:tab w:val="left" w:pos="426"/>
          <w:tab w:val="left" w:pos="720"/>
          <w:tab w:val="left" w:pos="993"/>
          <w:tab w:val="left" w:pos="1080"/>
        </w:tabs>
        <w:suppressAutoHyphens/>
        <w:ind w:left="0" w:firstLine="709"/>
        <w:jc w:val="both"/>
        <w:rPr>
          <w:sz w:val="20"/>
          <w:szCs w:val="20"/>
        </w:rPr>
      </w:pPr>
      <w:r w:rsidRPr="003D14DD">
        <w:rPr>
          <w:sz w:val="20"/>
          <w:szCs w:val="20"/>
        </w:rPr>
        <w:t xml:space="preserve">Компоненты мультимедийных ресурсов. </w:t>
      </w:r>
    </w:p>
    <w:p w:rsidR="008E7C18" w:rsidRPr="003D14DD" w:rsidRDefault="008E7C18" w:rsidP="008E7C18">
      <w:pPr>
        <w:numPr>
          <w:ilvl w:val="0"/>
          <w:numId w:val="24"/>
        </w:numPr>
        <w:tabs>
          <w:tab w:val="left" w:pos="426"/>
          <w:tab w:val="left" w:pos="720"/>
          <w:tab w:val="left" w:pos="993"/>
          <w:tab w:val="left" w:pos="1080"/>
        </w:tabs>
        <w:suppressAutoHyphens/>
        <w:ind w:left="0" w:firstLine="709"/>
        <w:jc w:val="both"/>
        <w:rPr>
          <w:sz w:val="20"/>
          <w:szCs w:val="20"/>
        </w:rPr>
      </w:pPr>
      <w:r w:rsidRPr="003D14DD">
        <w:rPr>
          <w:sz w:val="20"/>
          <w:szCs w:val="20"/>
        </w:rPr>
        <w:t xml:space="preserve">Технические и программные средства мультимедиа. </w:t>
      </w:r>
    </w:p>
    <w:p w:rsidR="008E7C18" w:rsidRPr="003D14DD" w:rsidRDefault="008E7C18" w:rsidP="008E7C18">
      <w:pPr>
        <w:numPr>
          <w:ilvl w:val="0"/>
          <w:numId w:val="24"/>
        </w:numPr>
        <w:tabs>
          <w:tab w:val="left" w:pos="426"/>
          <w:tab w:val="left" w:pos="720"/>
          <w:tab w:val="left" w:pos="993"/>
          <w:tab w:val="left" w:pos="1080"/>
        </w:tabs>
        <w:suppressAutoHyphens/>
        <w:ind w:left="0" w:firstLine="709"/>
        <w:jc w:val="both"/>
        <w:rPr>
          <w:sz w:val="20"/>
          <w:szCs w:val="20"/>
        </w:rPr>
      </w:pPr>
      <w:r w:rsidRPr="003D14DD">
        <w:rPr>
          <w:sz w:val="20"/>
          <w:szCs w:val="20"/>
        </w:rPr>
        <w:t>Методические и психолого-педагогические аспекты использования мультимедиа-ресурсов в учебном процессе.</w:t>
      </w:r>
    </w:p>
    <w:p w:rsidR="008E7C18" w:rsidRPr="003D14DD" w:rsidRDefault="008E7C18" w:rsidP="008E7C18">
      <w:pPr>
        <w:numPr>
          <w:ilvl w:val="0"/>
          <w:numId w:val="24"/>
        </w:numPr>
        <w:tabs>
          <w:tab w:val="left" w:pos="720"/>
          <w:tab w:val="left" w:pos="993"/>
        </w:tabs>
        <w:suppressAutoHyphens/>
        <w:ind w:left="0" w:firstLine="709"/>
        <w:jc w:val="both"/>
        <w:rPr>
          <w:sz w:val="20"/>
          <w:szCs w:val="20"/>
        </w:rPr>
      </w:pPr>
      <w:r w:rsidRPr="003D14DD">
        <w:rPr>
          <w:sz w:val="20"/>
          <w:szCs w:val="20"/>
        </w:rPr>
        <w:t xml:space="preserve">Теоретические основы и принципы создания электронных учебников (ЭУ) (электронные пособия, электронные курсы, электронные лекции и т.д.). </w:t>
      </w:r>
    </w:p>
    <w:p w:rsidR="008E7C18" w:rsidRPr="003D14DD" w:rsidRDefault="008E7C18" w:rsidP="008E7C18">
      <w:pPr>
        <w:numPr>
          <w:ilvl w:val="0"/>
          <w:numId w:val="24"/>
        </w:numPr>
        <w:tabs>
          <w:tab w:val="left" w:pos="720"/>
          <w:tab w:val="left" w:pos="993"/>
        </w:tabs>
        <w:suppressAutoHyphens/>
        <w:ind w:left="0" w:firstLine="709"/>
        <w:jc w:val="both"/>
        <w:rPr>
          <w:b/>
          <w:sz w:val="20"/>
          <w:szCs w:val="20"/>
        </w:rPr>
      </w:pPr>
      <w:r w:rsidRPr="003D14DD">
        <w:rPr>
          <w:sz w:val="20"/>
          <w:szCs w:val="20"/>
        </w:rPr>
        <w:t>Методические аспекты использования электронных учебников в учебном процессе.</w:t>
      </w:r>
    </w:p>
    <w:p w:rsidR="008E7C18" w:rsidRPr="003D14DD" w:rsidRDefault="008E7C18" w:rsidP="008E7C18">
      <w:pPr>
        <w:tabs>
          <w:tab w:val="left" w:pos="426"/>
          <w:tab w:val="left" w:pos="993"/>
          <w:tab w:val="left" w:pos="1080"/>
        </w:tabs>
        <w:suppressAutoHyphens/>
        <w:ind w:firstLine="709"/>
        <w:jc w:val="both"/>
        <w:rPr>
          <w:sz w:val="20"/>
          <w:szCs w:val="20"/>
        </w:rPr>
      </w:pPr>
    </w:p>
    <w:p w:rsidR="008E7C18" w:rsidRPr="003D14DD" w:rsidRDefault="008E7C18" w:rsidP="008E7C18">
      <w:pPr>
        <w:tabs>
          <w:tab w:val="left" w:pos="993"/>
          <w:tab w:val="left" w:pos="1080"/>
        </w:tabs>
        <w:suppressAutoHyphens/>
        <w:ind w:firstLine="709"/>
        <w:jc w:val="both"/>
        <w:rPr>
          <w:b/>
          <w:sz w:val="20"/>
          <w:szCs w:val="20"/>
        </w:rPr>
      </w:pPr>
      <w:r w:rsidRPr="003D14DD">
        <w:rPr>
          <w:b/>
          <w:sz w:val="20"/>
          <w:szCs w:val="20"/>
        </w:rPr>
        <w:t>Раздел 3 «Открытые образовательные ресурсы»</w:t>
      </w:r>
    </w:p>
    <w:p w:rsidR="008E7C18" w:rsidRPr="003D14DD" w:rsidRDefault="008E7C18" w:rsidP="008E7C18">
      <w:pPr>
        <w:numPr>
          <w:ilvl w:val="0"/>
          <w:numId w:val="25"/>
        </w:numPr>
        <w:tabs>
          <w:tab w:val="left" w:pos="993"/>
          <w:tab w:val="left" w:pos="1429"/>
        </w:tabs>
        <w:suppressAutoHyphens/>
        <w:ind w:left="0" w:firstLine="709"/>
        <w:jc w:val="both"/>
        <w:rPr>
          <w:sz w:val="20"/>
          <w:szCs w:val="20"/>
        </w:rPr>
      </w:pPr>
      <w:r w:rsidRPr="003D14DD">
        <w:rPr>
          <w:sz w:val="20"/>
          <w:szCs w:val="20"/>
        </w:rPr>
        <w:t xml:space="preserve">Введение в открытые образовательные ресурсы (ООР). </w:t>
      </w:r>
    </w:p>
    <w:p w:rsidR="008E7C18" w:rsidRPr="003D14DD" w:rsidRDefault="008E7C18" w:rsidP="008E7C18">
      <w:pPr>
        <w:numPr>
          <w:ilvl w:val="0"/>
          <w:numId w:val="25"/>
        </w:numPr>
        <w:tabs>
          <w:tab w:val="left" w:pos="993"/>
          <w:tab w:val="left" w:pos="1429"/>
        </w:tabs>
        <w:suppressAutoHyphens/>
        <w:ind w:left="0" w:firstLine="709"/>
        <w:jc w:val="both"/>
        <w:rPr>
          <w:sz w:val="20"/>
          <w:szCs w:val="20"/>
        </w:rPr>
      </w:pPr>
      <w:r w:rsidRPr="003D14DD">
        <w:rPr>
          <w:sz w:val="20"/>
          <w:szCs w:val="20"/>
        </w:rPr>
        <w:t>Понятие, отличительные особенности ООР.</w:t>
      </w:r>
    </w:p>
    <w:p w:rsidR="008E7C18" w:rsidRPr="003D14DD" w:rsidRDefault="008E7C18" w:rsidP="008E7C18">
      <w:pPr>
        <w:numPr>
          <w:ilvl w:val="0"/>
          <w:numId w:val="25"/>
        </w:numPr>
        <w:tabs>
          <w:tab w:val="left" w:pos="993"/>
          <w:tab w:val="left" w:pos="1429"/>
        </w:tabs>
        <w:suppressAutoHyphens/>
        <w:ind w:left="0" w:firstLine="709"/>
        <w:jc w:val="both"/>
        <w:rPr>
          <w:sz w:val="20"/>
          <w:szCs w:val="20"/>
        </w:rPr>
      </w:pPr>
      <w:r w:rsidRPr="003D14DD">
        <w:rPr>
          <w:sz w:val="20"/>
          <w:szCs w:val="20"/>
        </w:rPr>
        <w:t xml:space="preserve">Основные элементы содержания ООР. </w:t>
      </w:r>
    </w:p>
    <w:p w:rsidR="008E7C18" w:rsidRPr="003D14DD" w:rsidRDefault="008E7C18" w:rsidP="008E7C18">
      <w:pPr>
        <w:numPr>
          <w:ilvl w:val="0"/>
          <w:numId w:val="25"/>
        </w:numPr>
        <w:tabs>
          <w:tab w:val="left" w:pos="993"/>
          <w:tab w:val="left" w:pos="1429"/>
        </w:tabs>
        <w:suppressAutoHyphens/>
        <w:ind w:left="0" w:firstLine="709"/>
        <w:jc w:val="both"/>
        <w:rPr>
          <w:sz w:val="20"/>
          <w:szCs w:val="20"/>
        </w:rPr>
      </w:pPr>
      <w:r w:rsidRPr="003D14DD">
        <w:rPr>
          <w:sz w:val="20"/>
          <w:szCs w:val="20"/>
        </w:rPr>
        <w:t xml:space="preserve">ООР и права интеллектуальной собственности. </w:t>
      </w:r>
    </w:p>
    <w:p w:rsidR="008E7C18" w:rsidRPr="003D14DD" w:rsidRDefault="008E7C18" w:rsidP="008E7C18">
      <w:pPr>
        <w:numPr>
          <w:ilvl w:val="0"/>
          <w:numId w:val="25"/>
        </w:numPr>
        <w:tabs>
          <w:tab w:val="left" w:pos="993"/>
          <w:tab w:val="left" w:pos="1429"/>
        </w:tabs>
        <w:suppressAutoHyphens/>
        <w:ind w:left="0" w:firstLine="709"/>
        <w:jc w:val="both"/>
        <w:rPr>
          <w:sz w:val="20"/>
          <w:szCs w:val="20"/>
        </w:rPr>
      </w:pPr>
      <w:r w:rsidRPr="003D14DD">
        <w:rPr>
          <w:sz w:val="20"/>
          <w:szCs w:val="20"/>
        </w:rPr>
        <w:t xml:space="preserve">Способы защиты авторской информации в Интернете. </w:t>
      </w:r>
    </w:p>
    <w:p w:rsidR="008E7C18" w:rsidRPr="003D14DD" w:rsidRDefault="008E7C18" w:rsidP="008E7C18">
      <w:pPr>
        <w:numPr>
          <w:ilvl w:val="0"/>
          <w:numId w:val="25"/>
        </w:numPr>
        <w:tabs>
          <w:tab w:val="left" w:pos="993"/>
          <w:tab w:val="left" w:pos="1429"/>
        </w:tabs>
        <w:suppressAutoHyphens/>
        <w:ind w:left="0" w:firstLine="709"/>
        <w:jc w:val="both"/>
        <w:rPr>
          <w:sz w:val="20"/>
          <w:szCs w:val="20"/>
        </w:rPr>
      </w:pPr>
      <w:r w:rsidRPr="003D14DD">
        <w:rPr>
          <w:sz w:val="20"/>
          <w:szCs w:val="20"/>
        </w:rPr>
        <w:t>ООР и открытые учебные курсы.</w:t>
      </w:r>
    </w:p>
    <w:p w:rsidR="008E7C18" w:rsidRPr="003D14DD" w:rsidRDefault="008E7C18" w:rsidP="008E7C18">
      <w:pPr>
        <w:suppressAutoHyphens/>
        <w:rPr>
          <w:i/>
          <w:sz w:val="20"/>
          <w:szCs w:val="20"/>
        </w:rPr>
      </w:pPr>
    </w:p>
    <w:p w:rsidR="008E7C18" w:rsidRPr="003D14DD" w:rsidRDefault="008E7C18" w:rsidP="008E7C18">
      <w:pPr>
        <w:suppressAutoHyphens/>
        <w:ind w:firstLine="720"/>
        <w:rPr>
          <w:b/>
          <w:sz w:val="20"/>
          <w:szCs w:val="20"/>
        </w:rPr>
      </w:pPr>
      <w:r w:rsidRPr="003D14DD">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99"/>
        <w:gridCol w:w="3043"/>
        <w:gridCol w:w="2596"/>
        <w:gridCol w:w="2007"/>
      </w:tblGrid>
      <w:tr w:rsidR="008E7C18" w:rsidRPr="003D14DD" w:rsidTr="004D69F2">
        <w:trPr>
          <w:trHeight w:val="190"/>
          <w:tblHeader/>
        </w:trPr>
        <w:tc>
          <w:tcPr>
            <w:tcW w:w="0" w:type="auto"/>
            <w:vMerge w:val="restart"/>
            <w:vAlign w:val="center"/>
          </w:tcPr>
          <w:p w:rsidR="008E7C18" w:rsidRPr="003D14DD" w:rsidRDefault="008E7C18" w:rsidP="004D69F2">
            <w:pPr>
              <w:jc w:val="center"/>
              <w:rPr>
                <w:b/>
                <w:sz w:val="20"/>
                <w:szCs w:val="20"/>
              </w:rPr>
            </w:pPr>
            <w:r w:rsidRPr="003D14DD">
              <w:rPr>
                <w:b/>
                <w:sz w:val="20"/>
                <w:szCs w:val="20"/>
              </w:rPr>
              <w:t>Виды контактной</w:t>
            </w:r>
          </w:p>
          <w:p w:rsidR="008E7C18" w:rsidRPr="003D14DD" w:rsidRDefault="008E7C18" w:rsidP="004D69F2">
            <w:pPr>
              <w:jc w:val="center"/>
              <w:rPr>
                <w:b/>
                <w:sz w:val="20"/>
                <w:szCs w:val="20"/>
              </w:rPr>
            </w:pPr>
            <w:r w:rsidRPr="003D14DD">
              <w:rPr>
                <w:b/>
                <w:sz w:val="20"/>
                <w:szCs w:val="20"/>
              </w:rPr>
              <w:t xml:space="preserve">работы </w:t>
            </w:r>
          </w:p>
        </w:tc>
        <w:tc>
          <w:tcPr>
            <w:tcW w:w="5870" w:type="dxa"/>
            <w:gridSpan w:val="2"/>
          </w:tcPr>
          <w:p w:rsidR="008E7C18" w:rsidRPr="003D14DD" w:rsidRDefault="008E7C18" w:rsidP="004D69F2">
            <w:pPr>
              <w:jc w:val="center"/>
              <w:rPr>
                <w:b/>
                <w:sz w:val="20"/>
                <w:szCs w:val="20"/>
              </w:rPr>
            </w:pPr>
            <w:r w:rsidRPr="003D14DD">
              <w:rPr>
                <w:b/>
                <w:sz w:val="20"/>
                <w:szCs w:val="20"/>
              </w:rPr>
              <w:t xml:space="preserve">Образовательные технологии </w:t>
            </w:r>
          </w:p>
        </w:tc>
        <w:tc>
          <w:tcPr>
            <w:tcW w:w="2091" w:type="dxa"/>
            <w:vMerge w:val="restart"/>
            <w:vAlign w:val="center"/>
          </w:tcPr>
          <w:p w:rsidR="008E7C18" w:rsidRPr="003D14DD" w:rsidRDefault="008E7C18" w:rsidP="004D69F2">
            <w:pPr>
              <w:jc w:val="center"/>
              <w:rPr>
                <w:b/>
                <w:sz w:val="20"/>
                <w:szCs w:val="20"/>
              </w:rPr>
            </w:pPr>
            <w:r w:rsidRPr="003D14DD">
              <w:rPr>
                <w:b/>
                <w:sz w:val="20"/>
                <w:szCs w:val="20"/>
              </w:rPr>
              <w:t xml:space="preserve">Контактная работа </w:t>
            </w:r>
          </w:p>
          <w:p w:rsidR="008E7C18" w:rsidRPr="003D14DD" w:rsidRDefault="008E7C18" w:rsidP="004D69F2">
            <w:pPr>
              <w:jc w:val="center"/>
              <w:rPr>
                <w:b/>
                <w:sz w:val="20"/>
                <w:szCs w:val="20"/>
              </w:rPr>
            </w:pPr>
            <w:r w:rsidRPr="003D14DD">
              <w:rPr>
                <w:b/>
                <w:sz w:val="20"/>
                <w:szCs w:val="20"/>
              </w:rPr>
              <w:t xml:space="preserve"> (всего </w:t>
            </w:r>
            <w:proofErr w:type="spellStart"/>
            <w:r w:rsidRPr="003D14DD">
              <w:rPr>
                <w:b/>
                <w:sz w:val="20"/>
                <w:szCs w:val="20"/>
              </w:rPr>
              <w:t>ак.ч</w:t>
            </w:r>
            <w:proofErr w:type="spellEnd"/>
            <w:r w:rsidRPr="003D14DD">
              <w:rPr>
                <w:b/>
                <w:sz w:val="20"/>
                <w:szCs w:val="20"/>
              </w:rPr>
              <w:t>.)</w:t>
            </w:r>
          </w:p>
        </w:tc>
      </w:tr>
      <w:tr w:rsidR="008E7C18" w:rsidRPr="003D14DD" w:rsidTr="004D69F2">
        <w:trPr>
          <w:trHeight w:val="577"/>
          <w:tblHeader/>
        </w:trPr>
        <w:tc>
          <w:tcPr>
            <w:tcW w:w="0" w:type="auto"/>
            <w:vMerge/>
          </w:tcPr>
          <w:p w:rsidR="008E7C18" w:rsidRPr="003D14DD" w:rsidRDefault="008E7C18" w:rsidP="004D69F2">
            <w:pPr>
              <w:jc w:val="center"/>
              <w:rPr>
                <w:sz w:val="20"/>
                <w:szCs w:val="20"/>
              </w:rPr>
            </w:pPr>
          </w:p>
        </w:tc>
        <w:tc>
          <w:tcPr>
            <w:tcW w:w="3177" w:type="dxa"/>
          </w:tcPr>
          <w:p w:rsidR="008E7C18" w:rsidRPr="003D14DD" w:rsidRDefault="008E7C18" w:rsidP="004D69F2">
            <w:pPr>
              <w:jc w:val="center"/>
              <w:rPr>
                <w:b/>
                <w:sz w:val="20"/>
                <w:szCs w:val="20"/>
              </w:rPr>
            </w:pPr>
            <w:r w:rsidRPr="003D14DD">
              <w:rPr>
                <w:b/>
                <w:sz w:val="20"/>
                <w:szCs w:val="20"/>
              </w:rPr>
              <w:t>Объем занятий, проводимых путем непосредственного взаимодействия педагогического работника с обучающимися</w:t>
            </w:r>
          </w:p>
          <w:p w:rsidR="008E7C18" w:rsidRPr="003D14DD" w:rsidRDefault="008E7C18" w:rsidP="004D69F2">
            <w:pPr>
              <w:jc w:val="center"/>
              <w:rPr>
                <w:b/>
                <w:sz w:val="20"/>
                <w:szCs w:val="20"/>
              </w:rPr>
            </w:pPr>
            <w:r w:rsidRPr="003D14DD">
              <w:rPr>
                <w:b/>
                <w:sz w:val="20"/>
                <w:szCs w:val="20"/>
              </w:rPr>
              <w:t>(</w:t>
            </w:r>
            <w:proofErr w:type="spellStart"/>
            <w:r w:rsidRPr="003D14DD">
              <w:rPr>
                <w:b/>
                <w:sz w:val="20"/>
                <w:szCs w:val="20"/>
              </w:rPr>
              <w:t>ак.ч</w:t>
            </w:r>
            <w:proofErr w:type="spellEnd"/>
            <w:r w:rsidRPr="003D14DD">
              <w:rPr>
                <w:b/>
                <w:sz w:val="20"/>
                <w:szCs w:val="20"/>
              </w:rPr>
              <w:t>)</w:t>
            </w:r>
          </w:p>
        </w:tc>
        <w:tc>
          <w:tcPr>
            <w:tcW w:w="2693" w:type="dxa"/>
          </w:tcPr>
          <w:p w:rsidR="008E7C18" w:rsidRPr="003D14DD" w:rsidRDefault="008E7C18" w:rsidP="004D69F2">
            <w:pPr>
              <w:jc w:val="center"/>
              <w:rPr>
                <w:b/>
                <w:sz w:val="20"/>
                <w:szCs w:val="20"/>
              </w:rPr>
            </w:pPr>
            <w:r w:rsidRPr="003D14DD">
              <w:rPr>
                <w:b/>
                <w:sz w:val="20"/>
                <w:szCs w:val="20"/>
              </w:rPr>
              <w:t>Объем занятий с применением электронного обучения, дистанционных образовательных технологий (</w:t>
            </w:r>
            <w:proofErr w:type="spellStart"/>
            <w:r w:rsidRPr="003D14DD">
              <w:rPr>
                <w:b/>
                <w:sz w:val="20"/>
                <w:szCs w:val="20"/>
              </w:rPr>
              <w:t>ак.ч</w:t>
            </w:r>
            <w:proofErr w:type="spellEnd"/>
            <w:r w:rsidRPr="003D14DD">
              <w:rPr>
                <w:b/>
                <w:sz w:val="20"/>
                <w:szCs w:val="20"/>
              </w:rPr>
              <w:t>)</w:t>
            </w:r>
          </w:p>
        </w:tc>
        <w:tc>
          <w:tcPr>
            <w:tcW w:w="2091" w:type="dxa"/>
            <w:vMerge/>
            <w:vAlign w:val="center"/>
          </w:tcPr>
          <w:p w:rsidR="008E7C18" w:rsidRPr="003D14DD" w:rsidRDefault="008E7C18" w:rsidP="004D69F2">
            <w:pPr>
              <w:jc w:val="center"/>
              <w:rPr>
                <w:sz w:val="20"/>
                <w:szCs w:val="20"/>
              </w:rPr>
            </w:pPr>
          </w:p>
        </w:tc>
      </w:tr>
      <w:tr w:rsidR="008E7C18" w:rsidRPr="003D14DD" w:rsidTr="004D69F2">
        <w:trPr>
          <w:trHeight w:val="171"/>
          <w:tblHeader/>
        </w:trPr>
        <w:tc>
          <w:tcPr>
            <w:tcW w:w="0" w:type="auto"/>
          </w:tcPr>
          <w:p w:rsidR="008E7C18" w:rsidRPr="003D14DD" w:rsidRDefault="008E7C18" w:rsidP="004D69F2">
            <w:pPr>
              <w:jc w:val="center"/>
              <w:rPr>
                <w:sz w:val="20"/>
                <w:szCs w:val="20"/>
              </w:rPr>
            </w:pPr>
            <w:r w:rsidRPr="003D14DD">
              <w:rPr>
                <w:sz w:val="20"/>
                <w:szCs w:val="20"/>
              </w:rPr>
              <w:t>1</w:t>
            </w:r>
          </w:p>
        </w:tc>
        <w:tc>
          <w:tcPr>
            <w:tcW w:w="3177" w:type="dxa"/>
          </w:tcPr>
          <w:p w:rsidR="008E7C18" w:rsidRPr="003D14DD" w:rsidRDefault="008E7C18" w:rsidP="004D69F2">
            <w:pPr>
              <w:jc w:val="center"/>
              <w:rPr>
                <w:sz w:val="20"/>
                <w:szCs w:val="20"/>
              </w:rPr>
            </w:pPr>
            <w:r w:rsidRPr="003D14DD">
              <w:rPr>
                <w:sz w:val="20"/>
                <w:szCs w:val="20"/>
              </w:rPr>
              <w:t>2</w:t>
            </w:r>
          </w:p>
        </w:tc>
        <w:tc>
          <w:tcPr>
            <w:tcW w:w="2693" w:type="dxa"/>
          </w:tcPr>
          <w:p w:rsidR="008E7C18" w:rsidRPr="003D14DD" w:rsidRDefault="008E7C18" w:rsidP="004D69F2">
            <w:pPr>
              <w:jc w:val="center"/>
              <w:rPr>
                <w:sz w:val="20"/>
                <w:szCs w:val="20"/>
              </w:rPr>
            </w:pPr>
            <w:r w:rsidRPr="003D14DD">
              <w:rPr>
                <w:sz w:val="20"/>
                <w:szCs w:val="20"/>
              </w:rPr>
              <w:t>3</w:t>
            </w:r>
          </w:p>
        </w:tc>
        <w:tc>
          <w:tcPr>
            <w:tcW w:w="2091" w:type="dxa"/>
          </w:tcPr>
          <w:p w:rsidR="008E7C18" w:rsidRPr="003D14DD" w:rsidRDefault="008E7C18" w:rsidP="004D69F2">
            <w:pPr>
              <w:jc w:val="center"/>
              <w:rPr>
                <w:sz w:val="20"/>
                <w:szCs w:val="20"/>
              </w:rPr>
            </w:pPr>
            <w:r w:rsidRPr="003D14DD">
              <w:rPr>
                <w:sz w:val="20"/>
                <w:szCs w:val="20"/>
              </w:rPr>
              <w:t>4</w:t>
            </w:r>
          </w:p>
        </w:tc>
      </w:tr>
      <w:tr w:rsidR="008E7C18" w:rsidRPr="003D14DD" w:rsidTr="004D69F2">
        <w:tc>
          <w:tcPr>
            <w:tcW w:w="0" w:type="auto"/>
          </w:tcPr>
          <w:p w:rsidR="008E7C18" w:rsidRPr="003D14DD" w:rsidRDefault="008E7C18" w:rsidP="004D69F2">
            <w:pPr>
              <w:rPr>
                <w:b/>
                <w:sz w:val="20"/>
                <w:szCs w:val="20"/>
              </w:rPr>
            </w:pPr>
            <w:r w:rsidRPr="003D14DD">
              <w:rPr>
                <w:b/>
                <w:sz w:val="20"/>
                <w:szCs w:val="20"/>
              </w:rPr>
              <w:t>Лекционного типа (лекции)</w:t>
            </w:r>
          </w:p>
        </w:tc>
        <w:tc>
          <w:tcPr>
            <w:tcW w:w="3177" w:type="dxa"/>
            <w:vAlign w:val="center"/>
          </w:tcPr>
          <w:p w:rsidR="008E7C18" w:rsidRPr="003D14DD" w:rsidRDefault="008E7C18" w:rsidP="004D69F2">
            <w:pPr>
              <w:jc w:val="center"/>
              <w:rPr>
                <w:sz w:val="20"/>
                <w:szCs w:val="20"/>
              </w:rPr>
            </w:pPr>
            <w:r w:rsidRPr="003D14DD">
              <w:rPr>
                <w:sz w:val="20"/>
                <w:szCs w:val="20"/>
              </w:rPr>
              <w:t>2</w:t>
            </w:r>
          </w:p>
        </w:tc>
        <w:tc>
          <w:tcPr>
            <w:tcW w:w="2693" w:type="dxa"/>
            <w:vAlign w:val="center"/>
          </w:tcPr>
          <w:p w:rsidR="008E7C18" w:rsidRPr="003D14DD" w:rsidRDefault="008E7C18" w:rsidP="004D69F2">
            <w:pPr>
              <w:jc w:val="center"/>
              <w:rPr>
                <w:i/>
                <w:sz w:val="20"/>
                <w:szCs w:val="20"/>
              </w:rPr>
            </w:pPr>
            <w:r w:rsidRPr="003D14DD">
              <w:rPr>
                <w:i/>
                <w:sz w:val="20"/>
                <w:szCs w:val="20"/>
              </w:rPr>
              <w:t>-</w:t>
            </w:r>
          </w:p>
        </w:tc>
        <w:tc>
          <w:tcPr>
            <w:tcW w:w="2091" w:type="dxa"/>
            <w:vAlign w:val="center"/>
          </w:tcPr>
          <w:p w:rsidR="008E7C18" w:rsidRPr="003D14DD" w:rsidRDefault="008E7C18" w:rsidP="004D69F2">
            <w:pPr>
              <w:jc w:val="center"/>
              <w:rPr>
                <w:b/>
                <w:sz w:val="20"/>
                <w:szCs w:val="20"/>
              </w:rPr>
            </w:pPr>
            <w:r w:rsidRPr="003D14DD">
              <w:rPr>
                <w:b/>
                <w:sz w:val="20"/>
                <w:szCs w:val="20"/>
              </w:rPr>
              <w:t>2</w:t>
            </w:r>
          </w:p>
          <w:p w:rsidR="008E7C18" w:rsidRPr="003D14DD" w:rsidRDefault="008E7C18" w:rsidP="004D69F2">
            <w:pPr>
              <w:jc w:val="center"/>
              <w:rPr>
                <w:b/>
                <w:sz w:val="20"/>
                <w:szCs w:val="20"/>
              </w:rPr>
            </w:pPr>
          </w:p>
        </w:tc>
      </w:tr>
      <w:tr w:rsidR="008E7C18" w:rsidRPr="003D14DD" w:rsidTr="004D69F2">
        <w:trPr>
          <w:trHeight w:val="337"/>
        </w:trPr>
        <w:tc>
          <w:tcPr>
            <w:tcW w:w="0" w:type="auto"/>
          </w:tcPr>
          <w:p w:rsidR="008E7C18" w:rsidRPr="003D14DD" w:rsidRDefault="008E7C18" w:rsidP="004D69F2">
            <w:pPr>
              <w:rPr>
                <w:b/>
                <w:sz w:val="20"/>
                <w:szCs w:val="20"/>
              </w:rPr>
            </w:pPr>
            <w:r w:rsidRPr="003D14DD">
              <w:rPr>
                <w:b/>
                <w:sz w:val="20"/>
                <w:szCs w:val="20"/>
              </w:rPr>
              <w:t>Семинарского типа</w:t>
            </w:r>
          </w:p>
          <w:p w:rsidR="008E7C18" w:rsidRPr="003D14DD" w:rsidRDefault="008E7C18" w:rsidP="004D69F2">
            <w:pPr>
              <w:rPr>
                <w:b/>
                <w:sz w:val="20"/>
                <w:szCs w:val="20"/>
              </w:rPr>
            </w:pPr>
            <w:r w:rsidRPr="003D14DD">
              <w:rPr>
                <w:b/>
                <w:sz w:val="20"/>
                <w:szCs w:val="20"/>
              </w:rPr>
              <w:t>(семинар дискуссия)</w:t>
            </w:r>
          </w:p>
          <w:p w:rsidR="008E7C18" w:rsidRPr="003D14DD" w:rsidRDefault="008E7C18" w:rsidP="004D69F2">
            <w:pPr>
              <w:rPr>
                <w:b/>
                <w:sz w:val="20"/>
                <w:szCs w:val="20"/>
              </w:rPr>
            </w:pPr>
          </w:p>
        </w:tc>
        <w:tc>
          <w:tcPr>
            <w:tcW w:w="3177" w:type="dxa"/>
            <w:vAlign w:val="center"/>
          </w:tcPr>
          <w:p w:rsidR="008E7C18" w:rsidRPr="003D14DD" w:rsidRDefault="008E7C18" w:rsidP="004D69F2">
            <w:pPr>
              <w:jc w:val="center"/>
              <w:rPr>
                <w:sz w:val="20"/>
                <w:szCs w:val="20"/>
              </w:rPr>
            </w:pPr>
            <w:r w:rsidRPr="003D14DD">
              <w:rPr>
                <w:sz w:val="20"/>
                <w:szCs w:val="20"/>
              </w:rPr>
              <w:t>-</w:t>
            </w:r>
          </w:p>
        </w:tc>
        <w:tc>
          <w:tcPr>
            <w:tcW w:w="2693" w:type="dxa"/>
            <w:vAlign w:val="center"/>
          </w:tcPr>
          <w:p w:rsidR="008E7C18" w:rsidRPr="003D14DD" w:rsidRDefault="008E7C18" w:rsidP="004D69F2">
            <w:pPr>
              <w:jc w:val="center"/>
              <w:rPr>
                <w:sz w:val="20"/>
                <w:szCs w:val="20"/>
              </w:rPr>
            </w:pPr>
            <w:r w:rsidRPr="003D14DD">
              <w:rPr>
                <w:sz w:val="20"/>
                <w:szCs w:val="20"/>
              </w:rPr>
              <w:t>-</w:t>
            </w:r>
          </w:p>
        </w:tc>
        <w:tc>
          <w:tcPr>
            <w:tcW w:w="2091" w:type="dxa"/>
            <w:vAlign w:val="center"/>
          </w:tcPr>
          <w:p w:rsidR="008E7C18" w:rsidRPr="003D14DD" w:rsidRDefault="008E7C18" w:rsidP="004D69F2">
            <w:pPr>
              <w:jc w:val="center"/>
              <w:rPr>
                <w:b/>
                <w:sz w:val="20"/>
                <w:szCs w:val="20"/>
              </w:rPr>
            </w:pPr>
            <w:r w:rsidRPr="003D14DD">
              <w:rPr>
                <w:b/>
                <w:sz w:val="20"/>
                <w:szCs w:val="20"/>
              </w:rPr>
              <w:t>-</w:t>
            </w:r>
          </w:p>
        </w:tc>
      </w:tr>
      <w:tr w:rsidR="008E7C18" w:rsidRPr="003D14DD" w:rsidTr="004D69F2">
        <w:tc>
          <w:tcPr>
            <w:tcW w:w="0" w:type="auto"/>
          </w:tcPr>
          <w:p w:rsidR="008E7C18" w:rsidRPr="003D14DD" w:rsidRDefault="008E7C18" w:rsidP="004D69F2">
            <w:pPr>
              <w:rPr>
                <w:b/>
                <w:sz w:val="20"/>
                <w:szCs w:val="20"/>
              </w:rPr>
            </w:pPr>
            <w:r w:rsidRPr="003D14DD">
              <w:rPr>
                <w:b/>
                <w:sz w:val="20"/>
                <w:szCs w:val="20"/>
              </w:rPr>
              <w:t>Семинарского типа</w:t>
            </w:r>
          </w:p>
          <w:p w:rsidR="008E7C18" w:rsidRPr="003D14DD" w:rsidRDefault="008E7C18" w:rsidP="004D69F2">
            <w:pPr>
              <w:rPr>
                <w:b/>
                <w:sz w:val="20"/>
                <w:szCs w:val="20"/>
              </w:rPr>
            </w:pPr>
            <w:r w:rsidRPr="003D14DD">
              <w:rPr>
                <w:b/>
                <w:sz w:val="20"/>
                <w:szCs w:val="20"/>
              </w:rPr>
              <w:t>(практические занятия)</w:t>
            </w:r>
          </w:p>
        </w:tc>
        <w:tc>
          <w:tcPr>
            <w:tcW w:w="3177" w:type="dxa"/>
            <w:vAlign w:val="center"/>
          </w:tcPr>
          <w:p w:rsidR="008E7C18" w:rsidRPr="003D14DD" w:rsidRDefault="008E7C18" w:rsidP="004D69F2">
            <w:pPr>
              <w:jc w:val="center"/>
              <w:rPr>
                <w:sz w:val="20"/>
                <w:szCs w:val="20"/>
              </w:rPr>
            </w:pPr>
            <w:r w:rsidRPr="003D14DD">
              <w:rPr>
                <w:sz w:val="20"/>
                <w:szCs w:val="20"/>
              </w:rPr>
              <w:t>-</w:t>
            </w:r>
          </w:p>
        </w:tc>
        <w:tc>
          <w:tcPr>
            <w:tcW w:w="2693" w:type="dxa"/>
            <w:vAlign w:val="center"/>
          </w:tcPr>
          <w:p w:rsidR="008E7C18" w:rsidRPr="003D14DD" w:rsidRDefault="008E7C18" w:rsidP="004D69F2">
            <w:pPr>
              <w:jc w:val="center"/>
              <w:rPr>
                <w:sz w:val="20"/>
                <w:szCs w:val="20"/>
              </w:rPr>
            </w:pPr>
            <w:r w:rsidRPr="003D14DD">
              <w:rPr>
                <w:sz w:val="20"/>
                <w:szCs w:val="20"/>
              </w:rPr>
              <w:t>10</w:t>
            </w:r>
          </w:p>
        </w:tc>
        <w:tc>
          <w:tcPr>
            <w:tcW w:w="2091" w:type="dxa"/>
            <w:vAlign w:val="center"/>
          </w:tcPr>
          <w:p w:rsidR="008E7C18" w:rsidRPr="003D14DD" w:rsidRDefault="008E7C18" w:rsidP="004D69F2">
            <w:pPr>
              <w:jc w:val="center"/>
              <w:rPr>
                <w:b/>
                <w:sz w:val="20"/>
                <w:szCs w:val="20"/>
              </w:rPr>
            </w:pPr>
            <w:r w:rsidRPr="003D14DD">
              <w:rPr>
                <w:b/>
                <w:sz w:val="20"/>
                <w:szCs w:val="20"/>
              </w:rPr>
              <w:t>10</w:t>
            </w:r>
          </w:p>
        </w:tc>
      </w:tr>
      <w:tr w:rsidR="008E7C18" w:rsidRPr="003D14DD" w:rsidTr="004D69F2">
        <w:tc>
          <w:tcPr>
            <w:tcW w:w="0" w:type="auto"/>
          </w:tcPr>
          <w:p w:rsidR="008E7C18" w:rsidRPr="003D14DD" w:rsidRDefault="008E7C18" w:rsidP="004D69F2">
            <w:pPr>
              <w:rPr>
                <w:b/>
                <w:sz w:val="20"/>
                <w:szCs w:val="20"/>
              </w:rPr>
            </w:pPr>
            <w:r w:rsidRPr="003D14DD">
              <w:rPr>
                <w:b/>
                <w:sz w:val="20"/>
                <w:szCs w:val="20"/>
              </w:rPr>
              <w:t>Семинарского типа</w:t>
            </w:r>
          </w:p>
          <w:p w:rsidR="008E7C18" w:rsidRPr="003D14DD" w:rsidRDefault="008E7C18" w:rsidP="004D69F2">
            <w:pPr>
              <w:rPr>
                <w:b/>
                <w:sz w:val="20"/>
                <w:szCs w:val="20"/>
              </w:rPr>
            </w:pPr>
            <w:r w:rsidRPr="003D14DD">
              <w:rPr>
                <w:b/>
                <w:sz w:val="20"/>
                <w:szCs w:val="20"/>
              </w:rPr>
              <w:t>(курсовое проектирование (работа))</w:t>
            </w:r>
          </w:p>
        </w:tc>
        <w:tc>
          <w:tcPr>
            <w:tcW w:w="3177" w:type="dxa"/>
            <w:vAlign w:val="center"/>
          </w:tcPr>
          <w:p w:rsidR="008E7C18" w:rsidRPr="003D14DD" w:rsidRDefault="008E7C18" w:rsidP="004D69F2">
            <w:pPr>
              <w:jc w:val="center"/>
              <w:rPr>
                <w:sz w:val="20"/>
                <w:szCs w:val="20"/>
              </w:rPr>
            </w:pPr>
            <w:r w:rsidRPr="003D14DD">
              <w:rPr>
                <w:sz w:val="20"/>
                <w:szCs w:val="20"/>
              </w:rPr>
              <w:t>-</w:t>
            </w:r>
          </w:p>
        </w:tc>
        <w:tc>
          <w:tcPr>
            <w:tcW w:w="2693" w:type="dxa"/>
            <w:vAlign w:val="center"/>
          </w:tcPr>
          <w:p w:rsidR="008E7C18" w:rsidRPr="003D14DD" w:rsidRDefault="008E7C18" w:rsidP="004D69F2">
            <w:pPr>
              <w:jc w:val="center"/>
              <w:rPr>
                <w:sz w:val="20"/>
                <w:szCs w:val="20"/>
              </w:rPr>
            </w:pPr>
            <w:r w:rsidRPr="003D14DD">
              <w:rPr>
                <w:sz w:val="20"/>
                <w:szCs w:val="20"/>
              </w:rPr>
              <w:t>-</w:t>
            </w:r>
          </w:p>
        </w:tc>
        <w:tc>
          <w:tcPr>
            <w:tcW w:w="2091" w:type="dxa"/>
            <w:vAlign w:val="center"/>
          </w:tcPr>
          <w:p w:rsidR="008E7C18" w:rsidRPr="003D14DD" w:rsidRDefault="008E7C18" w:rsidP="004D69F2">
            <w:pPr>
              <w:jc w:val="center"/>
              <w:rPr>
                <w:sz w:val="20"/>
                <w:szCs w:val="20"/>
              </w:rPr>
            </w:pPr>
            <w:r w:rsidRPr="003D14DD">
              <w:rPr>
                <w:sz w:val="20"/>
                <w:szCs w:val="20"/>
              </w:rPr>
              <w:t>-</w:t>
            </w:r>
          </w:p>
        </w:tc>
      </w:tr>
      <w:tr w:rsidR="008E7C18" w:rsidRPr="003D14DD" w:rsidTr="004D69F2">
        <w:tc>
          <w:tcPr>
            <w:tcW w:w="0" w:type="auto"/>
          </w:tcPr>
          <w:p w:rsidR="008E7C18" w:rsidRPr="003D14DD" w:rsidRDefault="008E7C18" w:rsidP="004D69F2">
            <w:pPr>
              <w:rPr>
                <w:b/>
                <w:sz w:val="20"/>
                <w:szCs w:val="20"/>
              </w:rPr>
            </w:pPr>
            <w:r w:rsidRPr="003D14DD">
              <w:rPr>
                <w:b/>
                <w:sz w:val="20"/>
                <w:szCs w:val="20"/>
              </w:rPr>
              <w:t>Семинарского типа</w:t>
            </w:r>
          </w:p>
          <w:p w:rsidR="008E7C18" w:rsidRPr="003D14DD" w:rsidRDefault="008E7C18" w:rsidP="004D69F2">
            <w:pPr>
              <w:rPr>
                <w:b/>
                <w:sz w:val="20"/>
                <w:szCs w:val="20"/>
              </w:rPr>
            </w:pPr>
            <w:r w:rsidRPr="003D14DD">
              <w:rPr>
                <w:b/>
                <w:sz w:val="20"/>
                <w:szCs w:val="20"/>
              </w:rPr>
              <w:t>(лабораторные работы)</w:t>
            </w:r>
          </w:p>
        </w:tc>
        <w:tc>
          <w:tcPr>
            <w:tcW w:w="3177" w:type="dxa"/>
            <w:vAlign w:val="center"/>
          </w:tcPr>
          <w:p w:rsidR="008E7C18" w:rsidRPr="003D14DD" w:rsidRDefault="008E7C18" w:rsidP="004D69F2">
            <w:pPr>
              <w:jc w:val="center"/>
              <w:rPr>
                <w:sz w:val="20"/>
                <w:szCs w:val="20"/>
              </w:rPr>
            </w:pPr>
            <w:r w:rsidRPr="003D14DD">
              <w:rPr>
                <w:sz w:val="20"/>
                <w:szCs w:val="20"/>
              </w:rPr>
              <w:t>-</w:t>
            </w:r>
          </w:p>
        </w:tc>
        <w:tc>
          <w:tcPr>
            <w:tcW w:w="2693" w:type="dxa"/>
            <w:vAlign w:val="center"/>
          </w:tcPr>
          <w:p w:rsidR="008E7C18" w:rsidRPr="003D14DD" w:rsidRDefault="008E7C18" w:rsidP="004D69F2">
            <w:pPr>
              <w:jc w:val="center"/>
              <w:rPr>
                <w:sz w:val="20"/>
                <w:szCs w:val="20"/>
              </w:rPr>
            </w:pPr>
            <w:r w:rsidRPr="003D14DD">
              <w:rPr>
                <w:sz w:val="20"/>
                <w:szCs w:val="20"/>
              </w:rPr>
              <w:t>-</w:t>
            </w:r>
          </w:p>
        </w:tc>
        <w:tc>
          <w:tcPr>
            <w:tcW w:w="2091" w:type="dxa"/>
            <w:vAlign w:val="center"/>
          </w:tcPr>
          <w:p w:rsidR="008E7C18" w:rsidRPr="003D14DD" w:rsidRDefault="008E7C18" w:rsidP="004D69F2">
            <w:pPr>
              <w:jc w:val="center"/>
              <w:rPr>
                <w:sz w:val="20"/>
                <w:szCs w:val="20"/>
              </w:rPr>
            </w:pPr>
            <w:r w:rsidRPr="003D14DD">
              <w:rPr>
                <w:sz w:val="20"/>
                <w:szCs w:val="20"/>
              </w:rPr>
              <w:t>-</w:t>
            </w:r>
          </w:p>
        </w:tc>
      </w:tr>
      <w:tr w:rsidR="008E7C18" w:rsidRPr="003D14DD" w:rsidTr="004D69F2">
        <w:tc>
          <w:tcPr>
            <w:tcW w:w="0" w:type="auto"/>
          </w:tcPr>
          <w:p w:rsidR="008E7C18" w:rsidRPr="003D14DD" w:rsidRDefault="008E7C18" w:rsidP="004D69F2">
            <w:pPr>
              <w:rPr>
                <w:b/>
                <w:sz w:val="20"/>
                <w:szCs w:val="20"/>
              </w:rPr>
            </w:pPr>
            <w:r w:rsidRPr="003D14DD">
              <w:rPr>
                <w:b/>
                <w:sz w:val="20"/>
                <w:szCs w:val="20"/>
              </w:rPr>
              <w:t>Промежуточная аттестация (экзамен)</w:t>
            </w:r>
          </w:p>
        </w:tc>
        <w:tc>
          <w:tcPr>
            <w:tcW w:w="3177" w:type="dxa"/>
            <w:vAlign w:val="center"/>
          </w:tcPr>
          <w:p w:rsidR="008E7C18" w:rsidRPr="003D14DD" w:rsidRDefault="008E7C18" w:rsidP="004D69F2">
            <w:pPr>
              <w:jc w:val="center"/>
              <w:rPr>
                <w:sz w:val="20"/>
                <w:szCs w:val="20"/>
              </w:rPr>
            </w:pPr>
            <w:r w:rsidRPr="003D14DD">
              <w:rPr>
                <w:sz w:val="20"/>
                <w:szCs w:val="20"/>
              </w:rPr>
              <w:t>2,2</w:t>
            </w:r>
          </w:p>
        </w:tc>
        <w:tc>
          <w:tcPr>
            <w:tcW w:w="2693" w:type="dxa"/>
            <w:vAlign w:val="center"/>
          </w:tcPr>
          <w:p w:rsidR="008E7C18" w:rsidRPr="003D14DD" w:rsidRDefault="008E7C18" w:rsidP="004D69F2">
            <w:pPr>
              <w:jc w:val="center"/>
              <w:rPr>
                <w:sz w:val="20"/>
                <w:szCs w:val="20"/>
              </w:rPr>
            </w:pPr>
            <w:r w:rsidRPr="003D14DD">
              <w:rPr>
                <w:sz w:val="20"/>
                <w:szCs w:val="20"/>
              </w:rPr>
              <w:t>-</w:t>
            </w:r>
          </w:p>
        </w:tc>
        <w:tc>
          <w:tcPr>
            <w:tcW w:w="2091" w:type="dxa"/>
            <w:vAlign w:val="center"/>
          </w:tcPr>
          <w:p w:rsidR="008E7C18" w:rsidRPr="003D14DD" w:rsidRDefault="008E7C18" w:rsidP="004D69F2">
            <w:pPr>
              <w:jc w:val="center"/>
              <w:rPr>
                <w:b/>
                <w:sz w:val="20"/>
                <w:szCs w:val="20"/>
              </w:rPr>
            </w:pPr>
            <w:r w:rsidRPr="003D14DD">
              <w:rPr>
                <w:b/>
                <w:sz w:val="20"/>
                <w:szCs w:val="20"/>
              </w:rPr>
              <w:t>2,2</w:t>
            </w:r>
          </w:p>
        </w:tc>
      </w:tr>
      <w:tr w:rsidR="008E7C18" w:rsidRPr="003D14DD" w:rsidTr="004D69F2">
        <w:trPr>
          <w:trHeight w:val="160"/>
        </w:trPr>
        <w:tc>
          <w:tcPr>
            <w:tcW w:w="0" w:type="auto"/>
            <w:vAlign w:val="center"/>
          </w:tcPr>
          <w:p w:rsidR="008E7C18" w:rsidRPr="003D14DD" w:rsidRDefault="008E7C18" w:rsidP="004D69F2">
            <w:pPr>
              <w:jc w:val="center"/>
              <w:rPr>
                <w:sz w:val="20"/>
                <w:szCs w:val="20"/>
              </w:rPr>
            </w:pPr>
            <w:r w:rsidRPr="003D14DD">
              <w:rPr>
                <w:sz w:val="20"/>
                <w:szCs w:val="20"/>
              </w:rPr>
              <w:t xml:space="preserve">Итого </w:t>
            </w:r>
          </w:p>
        </w:tc>
        <w:tc>
          <w:tcPr>
            <w:tcW w:w="3177" w:type="dxa"/>
            <w:vAlign w:val="center"/>
          </w:tcPr>
          <w:p w:rsidR="008E7C18" w:rsidRPr="003D14DD" w:rsidRDefault="008E7C18" w:rsidP="004D69F2">
            <w:pPr>
              <w:jc w:val="center"/>
              <w:rPr>
                <w:sz w:val="20"/>
                <w:szCs w:val="20"/>
              </w:rPr>
            </w:pPr>
            <w:r w:rsidRPr="003D14DD">
              <w:rPr>
                <w:sz w:val="20"/>
                <w:szCs w:val="20"/>
              </w:rPr>
              <w:t>4,2</w:t>
            </w:r>
          </w:p>
        </w:tc>
        <w:tc>
          <w:tcPr>
            <w:tcW w:w="2693" w:type="dxa"/>
            <w:vAlign w:val="center"/>
          </w:tcPr>
          <w:p w:rsidR="008E7C18" w:rsidRPr="003D14DD" w:rsidRDefault="008E7C18" w:rsidP="004D69F2">
            <w:pPr>
              <w:jc w:val="center"/>
              <w:rPr>
                <w:sz w:val="20"/>
                <w:szCs w:val="20"/>
              </w:rPr>
            </w:pPr>
            <w:r w:rsidRPr="003D14DD">
              <w:rPr>
                <w:sz w:val="20"/>
                <w:szCs w:val="20"/>
              </w:rPr>
              <w:t>10</w:t>
            </w:r>
          </w:p>
        </w:tc>
        <w:tc>
          <w:tcPr>
            <w:tcW w:w="2091" w:type="dxa"/>
            <w:vAlign w:val="center"/>
          </w:tcPr>
          <w:p w:rsidR="008E7C18" w:rsidRPr="003D14DD" w:rsidRDefault="008E7C18" w:rsidP="004D69F2">
            <w:pPr>
              <w:jc w:val="center"/>
              <w:rPr>
                <w:b/>
                <w:sz w:val="20"/>
                <w:szCs w:val="20"/>
              </w:rPr>
            </w:pPr>
            <w:r w:rsidRPr="003D14DD">
              <w:rPr>
                <w:b/>
                <w:sz w:val="20"/>
                <w:szCs w:val="20"/>
              </w:rPr>
              <w:t>14,2</w:t>
            </w:r>
          </w:p>
        </w:tc>
      </w:tr>
    </w:tbl>
    <w:p w:rsidR="008E7C18" w:rsidRPr="003D14DD" w:rsidRDefault="008E7C18" w:rsidP="008E7C18">
      <w:pPr>
        <w:suppressAutoHyphens/>
        <w:rPr>
          <w:b/>
          <w:bCs/>
          <w:sz w:val="20"/>
          <w:szCs w:val="20"/>
        </w:rPr>
      </w:pPr>
    </w:p>
    <w:p w:rsidR="008E7C18" w:rsidRPr="003D14DD" w:rsidRDefault="008E7C18" w:rsidP="008E7C18">
      <w:pPr>
        <w:suppressAutoHyphens/>
        <w:ind w:firstLine="709"/>
        <w:rPr>
          <w:i/>
          <w:sz w:val="20"/>
          <w:szCs w:val="20"/>
        </w:rPr>
      </w:pPr>
      <w:r w:rsidRPr="003D14DD">
        <w:rPr>
          <w:i/>
          <w:sz w:val="20"/>
          <w:szCs w:val="20"/>
        </w:rPr>
        <w:t>Соотношение объема занятий, проведенных путем непосредственного взаимодействия педагогического работника с обучающимися по заочной форме – 29 %</w:t>
      </w:r>
    </w:p>
    <w:p w:rsidR="008E7C18" w:rsidRPr="003D14DD" w:rsidRDefault="008E7C18" w:rsidP="008E7C18">
      <w:pPr>
        <w:pStyle w:val="11"/>
        <w:tabs>
          <w:tab w:val="right" w:leader="dot" w:pos="9600"/>
        </w:tabs>
        <w:ind w:firstLine="709"/>
        <w:rPr>
          <w:sz w:val="20"/>
          <w:szCs w:val="20"/>
        </w:rPr>
      </w:pPr>
    </w:p>
    <w:p w:rsidR="008E7C18" w:rsidRPr="003D14DD" w:rsidRDefault="008E7C18" w:rsidP="008E7C18">
      <w:pPr>
        <w:pStyle w:val="11"/>
        <w:tabs>
          <w:tab w:val="right" w:leader="dot" w:pos="9600"/>
        </w:tabs>
        <w:ind w:firstLine="709"/>
        <w:rPr>
          <w:sz w:val="20"/>
          <w:szCs w:val="20"/>
        </w:rPr>
      </w:pPr>
      <w:r w:rsidRPr="003D14DD">
        <w:rPr>
          <w:sz w:val="20"/>
          <w:szCs w:val="20"/>
        </w:rPr>
        <w:t>6. М</w:t>
      </w:r>
      <w:r w:rsidRPr="003D14DD">
        <w:rPr>
          <w:caps w:val="0"/>
          <w:sz w:val="20"/>
          <w:szCs w:val="20"/>
        </w:rPr>
        <w:t xml:space="preserve">етодические указания по освоению дисциплины </w:t>
      </w:r>
    </w:p>
    <w:p w:rsidR="008E7C18" w:rsidRPr="003D14DD" w:rsidRDefault="008E7C18" w:rsidP="008E7C18">
      <w:pPr>
        <w:tabs>
          <w:tab w:val="center" w:pos="4677"/>
          <w:tab w:val="right" w:pos="9355"/>
        </w:tabs>
        <w:suppressAutoHyphens/>
        <w:ind w:firstLine="709"/>
        <w:jc w:val="both"/>
        <w:rPr>
          <w:b/>
          <w:sz w:val="20"/>
          <w:szCs w:val="20"/>
        </w:rPr>
      </w:pPr>
      <w:r w:rsidRPr="003D14DD">
        <w:rPr>
          <w:b/>
          <w:sz w:val="20"/>
          <w:szCs w:val="20"/>
        </w:rPr>
        <w:t>6.1  Учебно-методическое обеспечение дисциплины</w:t>
      </w:r>
    </w:p>
    <w:p w:rsidR="008E7C18" w:rsidRPr="003D14DD" w:rsidRDefault="008E7C18" w:rsidP="008E7C18">
      <w:pPr>
        <w:tabs>
          <w:tab w:val="left" w:pos="900"/>
        </w:tabs>
        <w:suppressAutoHyphens/>
        <w:overflowPunct w:val="0"/>
        <w:autoSpaceDE w:val="0"/>
        <w:autoSpaceDN w:val="0"/>
        <w:adjustRightInd w:val="0"/>
        <w:ind w:firstLine="709"/>
        <w:rPr>
          <w:i/>
          <w:sz w:val="20"/>
          <w:szCs w:val="20"/>
        </w:rPr>
      </w:pPr>
      <w:r w:rsidRPr="003D14DD">
        <w:rPr>
          <w:i/>
          <w:sz w:val="20"/>
          <w:szCs w:val="20"/>
        </w:rPr>
        <w:t>Методические указания для преподавателя</w:t>
      </w:r>
    </w:p>
    <w:p w:rsidR="008E7C18" w:rsidRPr="003D14DD" w:rsidRDefault="008E7C18" w:rsidP="008E7C18">
      <w:pPr>
        <w:shd w:val="clear" w:color="auto" w:fill="FFFFFF"/>
        <w:ind w:firstLine="709"/>
        <w:jc w:val="both"/>
        <w:rPr>
          <w:sz w:val="20"/>
          <w:szCs w:val="20"/>
        </w:rPr>
      </w:pPr>
      <w:r w:rsidRPr="003D14DD">
        <w:rPr>
          <w:sz w:val="20"/>
          <w:szCs w:val="20"/>
        </w:rPr>
        <w:lastRenderedPageBreak/>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w:t>
      </w:r>
      <w:r w:rsidRPr="003D14DD">
        <w:rPr>
          <w:spacing w:val="-1"/>
          <w:sz w:val="20"/>
          <w:szCs w:val="20"/>
        </w:rPr>
        <w:t>дисциплине, сформировать у студентов ориентиры для самостоятельной работы над курсом.</w:t>
      </w:r>
    </w:p>
    <w:p w:rsidR="008E7C18" w:rsidRPr="003D14DD" w:rsidRDefault="008E7C18" w:rsidP="008E7C18">
      <w:pPr>
        <w:shd w:val="clear" w:color="auto" w:fill="FFFFFF"/>
        <w:ind w:firstLine="709"/>
        <w:jc w:val="both"/>
        <w:rPr>
          <w:sz w:val="20"/>
          <w:szCs w:val="20"/>
        </w:rPr>
      </w:pPr>
      <w:r w:rsidRPr="003D14DD">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8E7C18" w:rsidRPr="003D14DD" w:rsidRDefault="008E7C18" w:rsidP="008E7C18">
      <w:pPr>
        <w:shd w:val="clear" w:color="auto" w:fill="FFFFFF"/>
        <w:ind w:firstLine="709"/>
        <w:jc w:val="both"/>
        <w:rPr>
          <w:sz w:val="20"/>
          <w:szCs w:val="20"/>
        </w:rPr>
      </w:pPr>
      <w:r w:rsidRPr="003D14DD">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D14DD">
        <w:rPr>
          <w:sz w:val="20"/>
          <w:szCs w:val="20"/>
        </w:rPr>
        <w:t>тренинговыми</w:t>
      </w:r>
      <w:proofErr w:type="spellEnd"/>
      <w:r w:rsidRPr="003D14DD">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8E7C18" w:rsidRPr="003D14DD" w:rsidRDefault="008E7C18" w:rsidP="008E7C18">
      <w:pPr>
        <w:tabs>
          <w:tab w:val="left" w:pos="900"/>
        </w:tabs>
        <w:suppressAutoHyphens/>
        <w:overflowPunct w:val="0"/>
        <w:autoSpaceDE w:val="0"/>
        <w:autoSpaceDN w:val="0"/>
        <w:adjustRightInd w:val="0"/>
        <w:ind w:firstLine="709"/>
        <w:jc w:val="both"/>
        <w:rPr>
          <w:b/>
          <w:sz w:val="20"/>
          <w:szCs w:val="20"/>
        </w:rPr>
      </w:pPr>
    </w:p>
    <w:p w:rsidR="008E7C18" w:rsidRPr="003D14DD" w:rsidRDefault="008E7C18" w:rsidP="008E7C18">
      <w:pPr>
        <w:tabs>
          <w:tab w:val="left" w:pos="900"/>
        </w:tabs>
        <w:suppressAutoHyphens/>
        <w:overflowPunct w:val="0"/>
        <w:autoSpaceDE w:val="0"/>
        <w:autoSpaceDN w:val="0"/>
        <w:adjustRightInd w:val="0"/>
        <w:ind w:firstLine="709"/>
        <w:jc w:val="both"/>
        <w:rPr>
          <w:b/>
          <w:sz w:val="20"/>
          <w:szCs w:val="20"/>
        </w:rPr>
      </w:pPr>
      <w:r w:rsidRPr="003D14DD">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8E7C18" w:rsidRPr="003D14DD" w:rsidRDefault="008E7C18" w:rsidP="008E7C18">
      <w:pPr>
        <w:tabs>
          <w:tab w:val="left" w:pos="900"/>
          <w:tab w:val="left" w:pos="1080"/>
        </w:tabs>
        <w:suppressAutoHyphens/>
        <w:ind w:firstLine="709"/>
        <w:jc w:val="both"/>
        <w:rPr>
          <w:rFonts w:eastAsia="Calibri"/>
          <w:sz w:val="20"/>
          <w:szCs w:val="20"/>
        </w:rPr>
      </w:pPr>
      <w:r w:rsidRPr="003D14DD">
        <w:rPr>
          <w:rFonts w:eastAsia="Calibri"/>
          <w:sz w:val="20"/>
          <w:szCs w:val="20"/>
        </w:rPr>
        <w:t>Методические материалы доступны на сайте «Личная студия» в разделе «Методические указания и пособия».</w:t>
      </w:r>
    </w:p>
    <w:p w:rsidR="008E7C18" w:rsidRPr="003D14DD" w:rsidRDefault="008E7C18" w:rsidP="008E7C18">
      <w:pPr>
        <w:numPr>
          <w:ilvl w:val="0"/>
          <w:numId w:val="26"/>
        </w:numPr>
        <w:tabs>
          <w:tab w:val="left" w:pos="900"/>
          <w:tab w:val="left" w:pos="1080"/>
        </w:tabs>
        <w:jc w:val="both"/>
        <w:rPr>
          <w:rFonts w:eastAsia="Calibri"/>
          <w:sz w:val="20"/>
          <w:szCs w:val="20"/>
        </w:rPr>
      </w:pPr>
      <w:r w:rsidRPr="003D14DD">
        <w:rPr>
          <w:rFonts w:eastAsia="Calibri"/>
          <w:sz w:val="20"/>
          <w:szCs w:val="20"/>
        </w:rPr>
        <w:t>Методические указания  «Введение в технологию обучения».</w:t>
      </w:r>
    </w:p>
    <w:p w:rsidR="008E7C18" w:rsidRPr="003D14DD" w:rsidRDefault="008E7C18" w:rsidP="008E7C18">
      <w:pPr>
        <w:numPr>
          <w:ilvl w:val="0"/>
          <w:numId w:val="26"/>
        </w:numPr>
        <w:tabs>
          <w:tab w:val="left" w:pos="900"/>
          <w:tab w:val="left" w:pos="1080"/>
        </w:tabs>
        <w:jc w:val="both"/>
        <w:rPr>
          <w:rFonts w:eastAsia="Calibri"/>
          <w:sz w:val="20"/>
          <w:szCs w:val="20"/>
        </w:rPr>
      </w:pPr>
      <w:r w:rsidRPr="003D14DD">
        <w:rPr>
          <w:rFonts w:eastAsia="Calibri"/>
          <w:sz w:val="20"/>
          <w:szCs w:val="20"/>
        </w:rPr>
        <w:t>Методические указания  по проведению учебного занятия «</w:t>
      </w:r>
      <w:proofErr w:type="spellStart"/>
      <w:r w:rsidRPr="003D14DD">
        <w:rPr>
          <w:rFonts w:eastAsia="Calibri"/>
          <w:sz w:val="20"/>
          <w:szCs w:val="20"/>
        </w:rPr>
        <w:t>Вебинар</w:t>
      </w:r>
      <w:proofErr w:type="spellEnd"/>
      <w:r w:rsidRPr="003D14DD">
        <w:rPr>
          <w:rFonts w:eastAsia="Calibri"/>
          <w:sz w:val="20"/>
          <w:szCs w:val="20"/>
        </w:rPr>
        <w:t>».</w:t>
      </w:r>
    </w:p>
    <w:p w:rsidR="008E7C18" w:rsidRPr="003D14DD" w:rsidRDefault="008E7C18" w:rsidP="008E7C18">
      <w:pPr>
        <w:numPr>
          <w:ilvl w:val="0"/>
          <w:numId w:val="26"/>
        </w:numPr>
        <w:tabs>
          <w:tab w:val="left" w:pos="900"/>
          <w:tab w:val="left" w:pos="1080"/>
        </w:tabs>
        <w:spacing w:before="100" w:beforeAutospacing="1" w:after="100" w:afterAutospacing="1"/>
        <w:jc w:val="both"/>
        <w:rPr>
          <w:rFonts w:eastAsia="Calibri"/>
          <w:sz w:val="20"/>
          <w:szCs w:val="20"/>
        </w:rPr>
      </w:pPr>
      <w:r w:rsidRPr="003D14DD">
        <w:rPr>
          <w:rFonts w:eastAsia="Calibri"/>
          <w:sz w:val="20"/>
          <w:szCs w:val="20"/>
        </w:rPr>
        <w:t>Методические указания по проведению занятия «Семинар - обсуждение устного эссе», «Семинар - обсуждение устного доклада».</w:t>
      </w:r>
    </w:p>
    <w:p w:rsidR="008E7C18" w:rsidRPr="003D14DD" w:rsidRDefault="008E7C18" w:rsidP="008E7C18">
      <w:pPr>
        <w:numPr>
          <w:ilvl w:val="0"/>
          <w:numId w:val="26"/>
        </w:numPr>
        <w:tabs>
          <w:tab w:val="left" w:pos="900"/>
          <w:tab w:val="left" w:pos="1080"/>
        </w:tabs>
        <w:spacing w:before="100" w:beforeAutospacing="1" w:after="100" w:afterAutospacing="1"/>
        <w:jc w:val="both"/>
        <w:rPr>
          <w:rFonts w:eastAsia="Calibri"/>
          <w:sz w:val="20"/>
          <w:szCs w:val="20"/>
        </w:rPr>
      </w:pPr>
      <w:r w:rsidRPr="003D14DD">
        <w:rPr>
          <w:rFonts w:eastAsia="Calibri"/>
          <w:sz w:val="20"/>
          <w:szCs w:val="20"/>
        </w:rPr>
        <w:t xml:space="preserve">Методические указания по проведению занятия «Семинар – </w:t>
      </w:r>
      <w:proofErr w:type="spellStart"/>
      <w:r w:rsidRPr="003D14DD">
        <w:rPr>
          <w:rFonts w:eastAsia="Calibri"/>
          <w:sz w:val="20"/>
          <w:szCs w:val="20"/>
        </w:rPr>
        <w:t>асессмент</w:t>
      </w:r>
      <w:proofErr w:type="spellEnd"/>
      <w:r w:rsidRPr="003D14DD">
        <w:rPr>
          <w:rFonts w:eastAsia="Calibri"/>
          <w:sz w:val="20"/>
          <w:szCs w:val="20"/>
        </w:rPr>
        <w:t xml:space="preserve"> реферата».</w:t>
      </w:r>
    </w:p>
    <w:p w:rsidR="008E7C18" w:rsidRPr="003D14DD" w:rsidRDefault="008E7C18" w:rsidP="008E7C18">
      <w:pPr>
        <w:numPr>
          <w:ilvl w:val="0"/>
          <w:numId w:val="26"/>
        </w:numPr>
        <w:tabs>
          <w:tab w:val="left" w:pos="900"/>
          <w:tab w:val="left" w:pos="1080"/>
        </w:tabs>
        <w:spacing w:before="100" w:beforeAutospacing="1" w:after="100" w:afterAutospacing="1"/>
        <w:jc w:val="both"/>
        <w:rPr>
          <w:rFonts w:eastAsia="Calibri"/>
          <w:sz w:val="20"/>
          <w:szCs w:val="20"/>
        </w:rPr>
      </w:pPr>
      <w:r w:rsidRPr="003D14DD">
        <w:rPr>
          <w:rFonts w:eastAsia="Calibri"/>
          <w:sz w:val="20"/>
          <w:szCs w:val="20"/>
        </w:rPr>
        <w:t>Методические указания по проведению занятия «Семинар – обсуждение реферата».</w:t>
      </w:r>
    </w:p>
    <w:p w:rsidR="008E7C18" w:rsidRPr="003D14DD" w:rsidRDefault="008E7C18" w:rsidP="008E7C18">
      <w:pPr>
        <w:numPr>
          <w:ilvl w:val="0"/>
          <w:numId w:val="26"/>
        </w:numPr>
        <w:tabs>
          <w:tab w:val="left" w:pos="900"/>
          <w:tab w:val="left" w:pos="1080"/>
        </w:tabs>
        <w:spacing w:before="100" w:beforeAutospacing="1" w:after="100" w:afterAutospacing="1"/>
        <w:jc w:val="both"/>
        <w:rPr>
          <w:rFonts w:eastAsia="Calibri"/>
          <w:sz w:val="20"/>
          <w:szCs w:val="20"/>
        </w:rPr>
      </w:pPr>
      <w:r w:rsidRPr="003D14DD">
        <w:rPr>
          <w:rFonts w:eastAsia="Calibri"/>
          <w:sz w:val="20"/>
          <w:szCs w:val="20"/>
        </w:rPr>
        <w:t>Методические указания по проведению учебного занятия с компьютерным средством обучения «Практическое занятие - тест-тренинг».</w:t>
      </w:r>
    </w:p>
    <w:p w:rsidR="008E7C18" w:rsidRPr="003D14DD" w:rsidRDefault="008E7C18" w:rsidP="008E7C18">
      <w:pPr>
        <w:numPr>
          <w:ilvl w:val="0"/>
          <w:numId w:val="26"/>
        </w:numPr>
        <w:tabs>
          <w:tab w:val="left" w:pos="900"/>
          <w:tab w:val="left" w:pos="1080"/>
        </w:tabs>
        <w:spacing w:before="100" w:beforeAutospacing="1" w:after="100" w:afterAutospacing="1"/>
        <w:jc w:val="both"/>
        <w:rPr>
          <w:rFonts w:eastAsia="Calibri"/>
          <w:sz w:val="20"/>
          <w:szCs w:val="20"/>
        </w:rPr>
      </w:pPr>
      <w:r w:rsidRPr="003D14DD">
        <w:rPr>
          <w:rFonts w:eastAsia="Calibri"/>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3D14DD">
        <w:rPr>
          <w:rFonts w:eastAsia="Calibri"/>
          <w:sz w:val="20"/>
          <w:szCs w:val="20"/>
        </w:rPr>
        <w:t>глоссарный</w:t>
      </w:r>
      <w:proofErr w:type="spellEnd"/>
      <w:r w:rsidRPr="003D14DD">
        <w:rPr>
          <w:rFonts w:eastAsia="Calibri"/>
          <w:sz w:val="20"/>
          <w:szCs w:val="20"/>
        </w:rPr>
        <w:t xml:space="preserve"> тренинг».</w:t>
      </w:r>
    </w:p>
    <w:p w:rsidR="008E7C18" w:rsidRPr="003D14DD" w:rsidRDefault="008E7C18" w:rsidP="008E7C18">
      <w:pPr>
        <w:numPr>
          <w:ilvl w:val="0"/>
          <w:numId w:val="26"/>
        </w:numPr>
        <w:tabs>
          <w:tab w:val="left" w:pos="900"/>
          <w:tab w:val="left" w:pos="1080"/>
        </w:tabs>
        <w:spacing w:before="100" w:beforeAutospacing="1" w:after="100" w:afterAutospacing="1"/>
        <w:jc w:val="both"/>
        <w:rPr>
          <w:rFonts w:eastAsia="Calibri"/>
          <w:sz w:val="20"/>
          <w:szCs w:val="20"/>
        </w:rPr>
      </w:pPr>
      <w:r w:rsidRPr="003D14DD">
        <w:rPr>
          <w:rFonts w:eastAsia="Calibri"/>
          <w:sz w:val="20"/>
          <w:szCs w:val="20"/>
        </w:rPr>
        <w:t xml:space="preserve">Методические указания по проведению занятия «Практическое занятие - </w:t>
      </w:r>
      <w:proofErr w:type="spellStart"/>
      <w:r w:rsidRPr="003D14DD">
        <w:rPr>
          <w:rFonts w:eastAsia="Calibri"/>
          <w:sz w:val="20"/>
          <w:szCs w:val="20"/>
        </w:rPr>
        <w:t>позетовое</w:t>
      </w:r>
      <w:proofErr w:type="spellEnd"/>
      <w:r w:rsidRPr="003D14DD">
        <w:rPr>
          <w:rFonts w:eastAsia="Calibri"/>
          <w:sz w:val="20"/>
          <w:szCs w:val="20"/>
        </w:rPr>
        <w:t xml:space="preserve"> тестирование».</w:t>
      </w:r>
    </w:p>
    <w:p w:rsidR="008E7C18" w:rsidRPr="003D14DD" w:rsidRDefault="008E7C18" w:rsidP="008E7C18">
      <w:pPr>
        <w:numPr>
          <w:ilvl w:val="0"/>
          <w:numId w:val="26"/>
        </w:numPr>
        <w:tabs>
          <w:tab w:val="left" w:pos="900"/>
          <w:tab w:val="left" w:pos="1080"/>
        </w:tabs>
        <w:spacing w:before="100" w:beforeAutospacing="1" w:after="100" w:afterAutospacing="1"/>
        <w:jc w:val="both"/>
        <w:rPr>
          <w:rFonts w:eastAsia="Calibri"/>
          <w:sz w:val="20"/>
          <w:szCs w:val="20"/>
        </w:rPr>
      </w:pPr>
      <w:r w:rsidRPr="003D14DD">
        <w:rPr>
          <w:rFonts w:eastAsia="Calibri"/>
          <w:sz w:val="20"/>
          <w:szCs w:val="20"/>
        </w:rPr>
        <w:t>Положение о реализации электронного обучения,  дистанционных образовательных технологий.</w:t>
      </w:r>
    </w:p>
    <w:p w:rsidR="008E7C18" w:rsidRPr="003D14DD" w:rsidRDefault="008E7C18" w:rsidP="008E7C18">
      <w:pPr>
        <w:numPr>
          <w:ilvl w:val="0"/>
          <w:numId w:val="26"/>
        </w:numPr>
        <w:tabs>
          <w:tab w:val="left" w:pos="900"/>
          <w:tab w:val="left" w:pos="1080"/>
        </w:tabs>
        <w:jc w:val="both"/>
        <w:rPr>
          <w:rFonts w:eastAsia="Calibri"/>
          <w:sz w:val="20"/>
          <w:szCs w:val="20"/>
        </w:rPr>
      </w:pPr>
      <w:r w:rsidRPr="003D14DD">
        <w:rPr>
          <w:rFonts w:eastAsia="Calibri"/>
          <w:sz w:val="20"/>
          <w:szCs w:val="20"/>
        </w:rPr>
        <w:t>Методические указания по проведению занятия «Практическое занятие - алгоритмический тренинг».</w:t>
      </w:r>
    </w:p>
    <w:p w:rsidR="008E7C18" w:rsidRPr="003D14DD" w:rsidRDefault="008E7C18" w:rsidP="008E7C18">
      <w:pPr>
        <w:tabs>
          <w:tab w:val="left" w:pos="900"/>
          <w:tab w:val="left" w:pos="1080"/>
        </w:tabs>
        <w:ind w:firstLine="709"/>
        <w:jc w:val="both"/>
        <w:rPr>
          <w:sz w:val="20"/>
          <w:szCs w:val="20"/>
        </w:rPr>
      </w:pPr>
      <w:r w:rsidRPr="003D14DD">
        <w:rPr>
          <w:sz w:val="20"/>
          <w:szCs w:val="20"/>
        </w:rPr>
        <w:t xml:space="preserve">Указанные методические материалы для обучающихся доступны в Личной студии обучающегося, в разделе ресурсы. </w:t>
      </w:r>
    </w:p>
    <w:p w:rsidR="008E7C18" w:rsidRPr="003D14DD" w:rsidRDefault="008E7C18" w:rsidP="008E7C18">
      <w:pPr>
        <w:ind w:firstLine="709"/>
        <w:rPr>
          <w:b/>
          <w:sz w:val="20"/>
          <w:szCs w:val="20"/>
        </w:rPr>
      </w:pPr>
    </w:p>
    <w:p w:rsidR="008E7C18" w:rsidRPr="003D14DD" w:rsidRDefault="008E7C18" w:rsidP="008E7C18">
      <w:pPr>
        <w:ind w:firstLine="680"/>
        <w:rPr>
          <w:b/>
          <w:sz w:val="20"/>
          <w:szCs w:val="20"/>
        </w:rPr>
      </w:pPr>
      <w:r w:rsidRPr="003D14DD">
        <w:rPr>
          <w:b/>
          <w:sz w:val="20"/>
          <w:szCs w:val="20"/>
        </w:rPr>
        <w:t>6.3 Особенности реализации дисциплины в отношении лиц из числа инвалидов и лиц с ограниченными возможностями здоровья</w:t>
      </w:r>
    </w:p>
    <w:p w:rsidR="00D2201A" w:rsidRPr="00D2201A" w:rsidRDefault="00D2201A" w:rsidP="00D2201A">
      <w:pPr>
        <w:shd w:val="clear" w:color="auto" w:fill="FFFFFF"/>
        <w:ind w:firstLine="709"/>
        <w:jc w:val="both"/>
        <w:rPr>
          <w:rFonts w:eastAsia="Calibri"/>
          <w:sz w:val="20"/>
          <w:szCs w:val="20"/>
        </w:rPr>
      </w:pPr>
      <w:r w:rsidRPr="00D2201A">
        <w:rPr>
          <w:rFonts w:eastAsia="Calibri"/>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D2201A" w:rsidRPr="00D2201A" w:rsidRDefault="00D2201A" w:rsidP="00D2201A">
      <w:pPr>
        <w:ind w:firstLine="709"/>
        <w:jc w:val="both"/>
        <w:rPr>
          <w:rFonts w:eastAsia="Calibri"/>
          <w:sz w:val="20"/>
          <w:szCs w:val="20"/>
        </w:rPr>
      </w:pPr>
      <w:r w:rsidRPr="00D2201A">
        <w:rPr>
          <w:rFonts w:eastAsia="Calibri"/>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D2201A">
        <w:rPr>
          <w:rFonts w:eastAsia="Calibri"/>
          <w:sz w:val="20"/>
          <w:szCs w:val="20"/>
        </w:rPr>
        <w:t>тифлоинформационных</w:t>
      </w:r>
      <w:proofErr w:type="spellEnd"/>
      <w:r w:rsidRPr="00D2201A">
        <w:rPr>
          <w:rFonts w:eastAsia="Calibri"/>
          <w:sz w:val="20"/>
          <w:szCs w:val="20"/>
        </w:rPr>
        <w:t xml:space="preserve"> устройств.</w:t>
      </w:r>
    </w:p>
    <w:p w:rsidR="00D2201A" w:rsidRPr="00D2201A" w:rsidRDefault="00D2201A" w:rsidP="00D2201A">
      <w:pPr>
        <w:shd w:val="clear" w:color="auto" w:fill="FFFFFF"/>
        <w:tabs>
          <w:tab w:val="left" w:pos="993"/>
        </w:tabs>
        <w:ind w:firstLine="709"/>
        <w:jc w:val="both"/>
        <w:rPr>
          <w:rFonts w:eastAsia="Calibri"/>
          <w:sz w:val="20"/>
          <w:szCs w:val="20"/>
        </w:rPr>
      </w:pPr>
      <w:r w:rsidRPr="00D2201A">
        <w:rPr>
          <w:rFonts w:eastAsia="Calibri"/>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D2201A" w:rsidRPr="00D2201A" w:rsidRDefault="00D2201A" w:rsidP="00D2201A">
      <w:pPr>
        <w:ind w:firstLine="709"/>
        <w:jc w:val="both"/>
        <w:rPr>
          <w:rFonts w:eastAsia="Calibri"/>
          <w:sz w:val="20"/>
          <w:szCs w:val="20"/>
        </w:rPr>
      </w:pPr>
      <w:r w:rsidRPr="00D2201A">
        <w:rPr>
          <w:rFonts w:eastAsia="Calibri"/>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D2201A" w:rsidRPr="00D2201A" w:rsidRDefault="00D2201A" w:rsidP="00D2201A">
      <w:pPr>
        <w:ind w:firstLine="709"/>
        <w:jc w:val="both"/>
        <w:rPr>
          <w:rFonts w:eastAsia="Calibri"/>
          <w:sz w:val="20"/>
          <w:szCs w:val="20"/>
        </w:rPr>
      </w:pPr>
      <w:r w:rsidRPr="00D2201A">
        <w:rPr>
          <w:rFonts w:eastAsia="Calibri"/>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D2201A" w:rsidRPr="00D2201A" w:rsidRDefault="00D2201A" w:rsidP="00D2201A">
      <w:pPr>
        <w:ind w:firstLine="709"/>
        <w:jc w:val="both"/>
        <w:rPr>
          <w:rFonts w:eastAsia="Calibri"/>
          <w:sz w:val="20"/>
          <w:szCs w:val="20"/>
        </w:rPr>
      </w:pPr>
      <w:r w:rsidRPr="00D2201A">
        <w:rPr>
          <w:rFonts w:eastAsia="Calibri"/>
          <w:sz w:val="20"/>
          <w:szCs w:val="20"/>
        </w:rPr>
        <w:t>При проведении промежуточной аттестации по дисциплине обеспечивается соблюдение следующих общих требований:</w:t>
      </w:r>
    </w:p>
    <w:p w:rsidR="00D2201A" w:rsidRPr="00D2201A" w:rsidRDefault="00D2201A" w:rsidP="00D2201A">
      <w:pPr>
        <w:shd w:val="clear" w:color="auto" w:fill="FFFFFF"/>
        <w:tabs>
          <w:tab w:val="left" w:pos="888"/>
        </w:tabs>
        <w:ind w:firstLine="709"/>
        <w:jc w:val="both"/>
        <w:rPr>
          <w:rFonts w:eastAsia="Calibri"/>
          <w:sz w:val="20"/>
          <w:szCs w:val="20"/>
        </w:rPr>
      </w:pPr>
      <w:r w:rsidRPr="00D2201A">
        <w:rPr>
          <w:rFonts w:eastAsia="Calibri"/>
          <w:sz w:val="20"/>
          <w:szCs w:val="20"/>
        </w:rPr>
        <w:t>-</w:t>
      </w:r>
      <w:r w:rsidRPr="00D2201A">
        <w:rPr>
          <w:rFonts w:eastAsia="Calibri"/>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D2201A" w:rsidRPr="00D2201A" w:rsidRDefault="00D2201A" w:rsidP="00D2201A">
      <w:pPr>
        <w:ind w:firstLine="709"/>
        <w:jc w:val="both"/>
        <w:rPr>
          <w:rFonts w:eastAsia="Calibri"/>
          <w:sz w:val="20"/>
          <w:szCs w:val="20"/>
        </w:rPr>
      </w:pPr>
      <w:r w:rsidRPr="00D2201A">
        <w:rPr>
          <w:rFonts w:eastAsia="Calibri"/>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D2201A" w:rsidRPr="00D2201A" w:rsidRDefault="00D2201A" w:rsidP="00D2201A">
      <w:pPr>
        <w:ind w:firstLine="709"/>
        <w:jc w:val="both"/>
        <w:rPr>
          <w:rFonts w:eastAsia="Calibri"/>
          <w:sz w:val="20"/>
          <w:szCs w:val="20"/>
        </w:rPr>
      </w:pPr>
      <w:r w:rsidRPr="00D2201A">
        <w:rPr>
          <w:rFonts w:eastAsia="Calibri"/>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D2201A" w:rsidRPr="00D2201A" w:rsidRDefault="00D2201A" w:rsidP="00D2201A">
      <w:pPr>
        <w:ind w:firstLine="709"/>
        <w:jc w:val="both"/>
        <w:rPr>
          <w:rFonts w:eastAsia="Calibri"/>
          <w:sz w:val="20"/>
          <w:szCs w:val="20"/>
        </w:rPr>
      </w:pPr>
      <w:r w:rsidRPr="00D2201A">
        <w:rPr>
          <w:rFonts w:eastAsia="Calibri"/>
          <w:sz w:val="20"/>
          <w:szCs w:val="20"/>
        </w:rPr>
        <w:lastRenderedPageBreak/>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D2201A" w:rsidRPr="00D2201A" w:rsidRDefault="00D2201A" w:rsidP="00D2201A">
      <w:pPr>
        <w:ind w:firstLine="709"/>
        <w:jc w:val="both"/>
        <w:rPr>
          <w:rFonts w:eastAsia="Calibri"/>
          <w:sz w:val="20"/>
          <w:szCs w:val="20"/>
        </w:rPr>
      </w:pPr>
      <w:r w:rsidRPr="00D2201A">
        <w:rPr>
          <w:rFonts w:eastAsia="Calibri"/>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D2201A" w:rsidRPr="00D2201A" w:rsidRDefault="00D2201A" w:rsidP="00D2201A">
      <w:pPr>
        <w:ind w:firstLine="709"/>
        <w:jc w:val="both"/>
        <w:rPr>
          <w:rFonts w:eastAsia="Calibri"/>
          <w:sz w:val="20"/>
          <w:szCs w:val="20"/>
        </w:rPr>
      </w:pPr>
      <w:r w:rsidRPr="00D2201A">
        <w:rPr>
          <w:rFonts w:eastAsia="Calibri"/>
          <w:sz w:val="20"/>
          <w:szCs w:val="20"/>
        </w:rPr>
        <w:t>- продолжительность сдачи экзамена, проводимого в письменной форме, - не более чем на 90 минут;</w:t>
      </w:r>
    </w:p>
    <w:p w:rsidR="00D2201A" w:rsidRPr="00D2201A" w:rsidRDefault="00D2201A" w:rsidP="00D2201A">
      <w:pPr>
        <w:ind w:firstLine="709"/>
        <w:jc w:val="both"/>
        <w:rPr>
          <w:rFonts w:eastAsia="Calibri"/>
          <w:sz w:val="20"/>
          <w:szCs w:val="20"/>
        </w:rPr>
      </w:pPr>
      <w:r w:rsidRPr="00D2201A">
        <w:rPr>
          <w:rFonts w:eastAsia="Calibri"/>
          <w:sz w:val="20"/>
          <w:szCs w:val="20"/>
        </w:rPr>
        <w:t>- продолжительность подготовки обучающегося к ответу на экзамене, проводимом в устной форме, - не более чем на 20 минут.</w:t>
      </w:r>
    </w:p>
    <w:p w:rsidR="00D2201A" w:rsidRPr="00D2201A" w:rsidRDefault="00D2201A" w:rsidP="00D2201A">
      <w:pPr>
        <w:ind w:firstLine="709"/>
        <w:jc w:val="both"/>
        <w:rPr>
          <w:rFonts w:eastAsia="Calibri"/>
          <w:sz w:val="20"/>
          <w:szCs w:val="20"/>
        </w:rPr>
      </w:pPr>
      <w:r w:rsidRPr="00D2201A">
        <w:rPr>
          <w:rFonts w:eastAsia="Calibri"/>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D2201A" w:rsidRPr="00D2201A" w:rsidRDefault="00D2201A" w:rsidP="00D2201A">
      <w:pPr>
        <w:ind w:firstLine="709"/>
        <w:jc w:val="both"/>
        <w:rPr>
          <w:rFonts w:eastAsia="Calibri"/>
          <w:sz w:val="20"/>
          <w:szCs w:val="20"/>
        </w:rPr>
      </w:pPr>
      <w:r w:rsidRPr="00D2201A">
        <w:rPr>
          <w:rFonts w:eastAsia="Calibri"/>
          <w:sz w:val="20"/>
          <w:szCs w:val="20"/>
        </w:rPr>
        <w:t>а) для слепых:</w:t>
      </w:r>
    </w:p>
    <w:p w:rsidR="00D2201A" w:rsidRPr="00D2201A" w:rsidRDefault="00D2201A" w:rsidP="00D2201A">
      <w:pPr>
        <w:shd w:val="clear" w:color="auto" w:fill="FFFFFF"/>
        <w:tabs>
          <w:tab w:val="left" w:pos="955"/>
        </w:tabs>
        <w:ind w:firstLine="709"/>
        <w:jc w:val="both"/>
        <w:rPr>
          <w:rFonts w:eastAsia="Calibri"/>
          <w:sz w:val="20"/>
          <w:szCs w:val="20"/>
        </w:rPr>
      </w:pPr>
      <w:r w:rsidRPr="00D2201A">
        <w:rPr>
          <w:rFonts w:eastAsia="Calibri"/>
          <w:sz w:val="20"/>
          <w:szCs w:val="20"/>
        </w:rPr>
        <w:t>-</w:t>
      </w:r>
      <w:r w:rsidRPr="00D2201A">
        <w:rPr>
          <w:rFonts w:eastAsia="Calibri"/>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D2201A" w:rsidRPr="00D2201A" w:rsidRDefault="00D2201A" w:rsidP="00D2201A">
      <w:pPr>
        <w:ind w:firstLine="709"/>
        <w:jc w:val="both"/>
        <w:rPr>
          <w:rFonts w:eastAsia="Calibri"/>
          <w:sz w:val="20"/>
          <w:szCs w:val="20"/>
        </w:rPr>
      </w:pPr>
      <w:r w:rsidRPr="00D2201A">
        <w:rPr>
          <w:rFonts w:eastAsia="Calibri"/>
          <w:sz w:val="20"/>
          <w:szCs w:val="20"/>
        </w:rPr>
        <w:t xml:space="preserve">- письменные задания выполняются обучающимися с использованием клавиатуры с азбукой Брайля, либо </w:t>
      </w:r>
      <w:proofErr w:type="spellStart"/>
      <w:r w:rsidRPr="00D2201A">
        <w:rPr>
          <w:rFonts w:eastAsia="Calibri"/>
          <w:sz w:val="20"/>
          <w:szCs w:val="20"/>
        </w:rPr>
        <w:t>надиктовываются</w:t>
      </w:r>
      <w:proofErr w:type="spellEnd"/>
      <w:r w:rsidRPr="00D2201A">
        <w:rPr>
          <w:rFonts w:eastAsia="Calibri"/>
          <w:sz w:val="20"/>
          <w:szCs w:val="20"/>
        </w:rPr>
        <w:t xml:space="preserve"> ассистенту;</w:t>
      </w:r>
    </w:p>
    <w:p w:rsidR="00D2201A" w:rsidRPr="00D2201A" w:rsidRDefault="00D2201A" w:rsidP="00D2201A">
      <w:pPr>
        <w:ind w:firstLine="709"/>
        <w:jc w:val="both"/>
        <w:rPr>
          <w:rFonts w:eastAsia="Calibri"/>
          <w:sz w:val="20"/>
          <w:szCs w:val="20"/>
        </w:rPr>
      </w:pPr>
      <w:r w:rsidRPr="00D2201A">
        <w:rPr>
          <w:rFonts w:eastAsia="Calibri"/>
          <w:sz w:val="20"/>
          <w:szCs w:val="20"/>
        </w:rPr>
        <w:t>б) для слабовидящих:</w:t>
      </w:r>
    </w:p>
    <w:p w:rsidR="00D2201A" w:rsidRPr="00D2201A" w:rsidRDefault="00D2201A" w:rsidP="00D2201A">
      <w:pPr>
        <w:ind w:firstLine="709"/>
        <w:jc w:val="both"/>
        <w:rPr>
          <w:rFonts w:eastAsia="Calibri"/>
          <w:sz w:val="20"/>
          <w:szCs w:val="20"/>
        </w:rPr>
      </w:pPr>
      <w:r w:rsidRPr="00D2201A">
        <w:rPr>
          <w:rFonts w:eastAsia="Calibri"/>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D2201A">
        <w:rPr>
          <w:rFonts w:eastAsia="Calibri"/>
          <w:sz w:val="20"/>
          <w:szCs w:val="20"/>
        </w:rPr>
        <w:t>Jaws</w:t>
      </w:r>
      <w:proofErr w:type="spellEnd"/>
      <w:r w:rsidRPr="00D2201A">
        <w:rPr>
          <w:rFonts w:eastAsia="Calibri"/>
          <w:sz w:val="20"/>
          <w:szCs w:val="20"/>
        </w:rPr>
        <w:t>;</w:t>
      </w:r>
    </w:p>
    <w:p w:rsidR="00D2201A" w:rsidRPr="00D2201A" w:rsidRDefault="00D2201A" w:rsidP="00D2201A">
      <w:pPr>
        <w:ind w:firstLine="709"/>
        <w:jc w:val="both"/>
        <w:rPr>
          <w:rFonts w:eastAsia="Calibri"/>
          <w:sz w:val="20"/>
          <w:szCs w:val="20"/>
        </w:rPr>
      </w:pPr>
      <w:r w:rsidRPr="00D2201A">
        <w:rPr>
          <w:rFonts w:eastAsia="Calibri"/>
          <w:sz w:val="20"/>
          <w:szCs w:val="20"/>
        </w:rPr>
        <w:t>- обеспечивается индивидуальное равномерное освещение не менее 300 люкс;</w:t>
      </w:r>
    </w:p>
    <w:p w:rsidR="00D2201A" w:rsidRPr="00D2201A" w:rsidRDefault="00D2201A" w:rsidP="00D2201A">
      <w:pPr>
        <w:ind w:firstLine="709"/>
        <w:jc w:val="both"/>
        <w:rPr>
          <w:rFonts w:eastAsia="Calibri"/>
          <w:sz w:val="20"/>
          <w:szCs w:val="20"/>
        </w:rPr>
      </w:pPr>
      <w:r w:rsidRPr="00D2201A">
        <w:rPr>
          <w:rFonts w:eastAsia="Calibri"/>
          <w:sz w:val="20"/>
          <w:szCs w:val="20"/>
        </w:rPr>
        <w:t xml:space="preserve">- при необходимости обучающимся предоставляется увеличивающее </w:t>
      </w:r>
      <w:proofErr w:type="spellStart"/>
      <w:r w:rsidRPr="00D2201A">
        <w:rPr>
          <w:rFonts w:eastAsia="Calibri"/>
          <w:sz w:val="20"/>
          <w:szCs w:val="20"/>
        </w:rPr>
        <w:t>устройство,допускается</w:t>
      </w:r>
      <w:proofErr w:type="spellEnd"/>
      <w:r w:rsidRPr="00D2201A">
        <w:rPr>
          <w:rFonts w:eastAsia="Calibri"/>
          <w:sz w:val="20"/>
          <w:szCs w:val="20"/>
        </w:rPr>
        <w:t xml:space="preserve"> использование увеличивающих устройств, имеющихся у обучающихся;</w:t>
      </w:r>
    </w:p>
    <w:p w:rsidR="00D2201A" w:rsidRPr="00D2201A" w:rsidRDefault="00D2201A" w:rsidP="00D2201A">
      <w:pPr>
        <w:ind w:firstLine="709"/>
        <w:jc w:val="both"/>
        <w:rPr>
          <w:rFonts w:eastAsia="Calibri"/>
          <w:sz w:val="20"/>
          <w:szCs w:val="20"/>
        </w:rPr>
      </w:pPr>
      <w:r w:rsidRPr="00D2201A">
        <w:rPr>
          <w:rFonts w:eastAsia="Calibri"/>
          <w:sz w:val="20"/>
          <w:szCs w:val="20"/>
        </w:rPr>
        <w:t>в) для глухих и слабослышащих, с тяжелыми нарушениями речи:</w:t>
      </w:r>
    </w:p>
    <w:p w:rsidR="00D2201A" w:rsidRPr="00D2201A" w:rsidRDefault="00D2201A" w:rsidP="00D2201A">
      <w:pPr>
        <w:ind w:firstLine="709"/>
        <w:jc w:val="both"/>
        <w:rPr>
          <w:rFonts w:eastAsia="Calibri"/>
          <w:sz w:val="20"/>
          <w:szCs w:val="20"/>
        </w:rPr>
      </w:pPr>
      <w:r w:rsidRPr="00D2201A">
        <w:rPr>
          <w:rFonts w:eastAsia="Calibri"/>
          <w:sz w:val="20"/>
          <w:szCs w:val="20"/>
        </w:rPr>
        <w:t>- имеется в наличии информационная система "Исток" для слабослышащих коллективного пользования;</w:t>
      </w:r>
    </w:p>
    <w:p w:rsidR="00D2201A" w:rsidRPr="00D2201A" w:rsidRDefault="00D2201A" w:rsidP="00D2201A">
      <w:pPr>
        <w:ind w:firstLine="709"/>
        <w:jc w:val="both"/>
        <w:rPr>
          <w:rFonts w:eastAsia="Calibri"/>
          <w:sz w:val="20"/>
          <w:szCs w:val="20"/>
        </w:rPr>
      </w:pPr>
      <w:r w:rsidRPr="00D2201A">
        <w:rPr>
          <w:rFonts w:eastAsia="Calibri"/>
          <w:sz w:val="20"/>
          <w:szCs w:val="20"/>
        </w:rPr>
        <w:t>- по их желанию испытания проводятся в электронной или письменной форме;</w:t>
      </w:r>
    </w:p>
    <w:p w:rsidR="00D2201A" w:rsidRPr="00D2201A" w:rsidRDefault="00D2201A" w:rsidP="00D2201A">
      <w:pPr>
        <w:ind w:firstLine="709"/>
        <w:jc w:val="both"/>
        <w:rPr>
          <w:rFonts w:eastAsia="Calibri"/>
          <w:sz w:val="20"/>
          <w:szCs w:val="20"/>
        </w:rPr>
      </w:pPr>
      <w:r w:rsidRPr="00D2201A">
        <w:rPr>
          <w:rFonts w:eastAsia="Calibri"/>
          <w:sz w:val="20"/>
          <w:szCs w:val="20"/>
        </w:rPr>
        <w:t>г) для лиц с нарушениями опорно-двигательного аппарата:</w:t>
      </w:r>
    </w:p>
    <w:p w:rsidR="00D2201A" w:rsidRPr="00D2201A" w:rsidRDefault="00D2201A" w:rsidP="00D2201A">
      <w:pPr>
        <w:ind w:firstLine="709"/>
        <w:jc w:val="both"/>
        <w:rPr>
          <w:rFonts w:eastAsia="Calibri"/>
          <w:sz w:val="20"/>
          <w:szCs w:val="20"/>
        </w:rPr>
      </w:pPr>
      <w:r w:rsidRPr="00D2201A">
        <w:rPr>
          <w:rFonts w:eastAsia="Calibri"/>
          <w:sz w:val="20"/>
          <w:szCs w:val="20"/>
        </w:rPr>
        <w:t xml:space="preserve">- тестовые и </w:t>
      </w:r>
      <w:proofErr w:type="spellStart"/>
      <w:r w:rsidRPr="00D2201A">
        <w:rPr>
          <w:rFonts w:eastAsia="Calibri"/>
          <w:sz w:val="20"/>
          <w:szCs w:val="20"/>
        </w:rPr>
        <w:t>тренинговые</w:t>
      </w:r>
      <w:proofErr w:type="spellEnd"/>
      <w:r w:rsidRPr="00D2201A">
        <w:rPr>
          <w:rFonts w:eastAsia="Calibri"/>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D2201A" w:rsidRPr="00D2201A" w:rsidRDefault="00D2201A" w:rsidP="00D2201A">
      <w:pPr>
        <w:ind w:firstLine="709"/>
        <w:jc w:val="both"/>
        <w:rPr>
          <w:rFonts w:eastAsia="Calibri"/>
          <w:sz w:val="20"/>
          <w:szCs w:val="20"/>
        </w:rPr>
      </w:pPr>
      <w:r w:rsidRPr="00D2201A">
        <w:rPr>
          <w:rFonts w:eastAsia="Calibri"/>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D2201A" w:rsidRPr="00D2201A" w:rsidRDefault="00D2201A" w:rsidP="00D2201A">
      <w:pPr>
        <w:ind w:firstLine="709"/>
        <w:jc w:val="both"/>
        <w:rPr>
          <w:rFonts w:eastAsia="Calibri"/>
          <w:sz w:val="20"/>
          <w:szCs w:val="20"/>
        </w:rPr>
      </w:pPr>
      <w:r w:rsidRPr="00D2201A">
        <w:rPr>
          <w:rFonts w:eastAsia="Calibri"/>
          <w:sz w:val="20"/>
          <w:szCs w:val="20"/>
        </w:rPr>
        <w:t>- по их желанию испытания проводятся в устной форме.</w:t>
      </w:r>
    </w:p>
    <w:p w:rsidR="00D2201A" w:rsidRPr="00D2201A" w:rsidRDefault="00D2201A" w:rsidP="00D2201A">
      <w:pPr>
        <w:ind w:firstLine="709"/>
        <w:jc w:val="both"/>
        <w:rPr>
          <w:rFonts w:eastAsia="Calibri"/>
          <w:sz w:val="20"/>
          <w:szCs w:val="20"/>
        </w:rPr>
      </w:pPr>
      <w:r w:rsidRPr="00D2201A">
        <w:rPr>
          <w:rFonts w:eastAsia="Calibri"/>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8E7C18" w:rsidRPr="003D14DD" w:rsidRDefault="008E7C18" w:rsidP="008E7C18">
      <w:pPr>
        <w:ind w:firstLine="709"/>
        <w:rPr>
          <w:b/>
          <w:sz w:val="20"/>
          <w:szCs w:val="20"/>
        </w:rPr>
      </w:pPr>
    </w:p>
    <w:p w:rsidR="008E7C18" w:rsidRPr="003D14DD" w:rsidRDefault="008E7C18" w:rsidP="008E7C18">
      <w:pPr>
        <w:ind w:firstLine="709"/>
        <w:rPr>
          <w:b/>
          <w:sz w:val="20"/>
          <w:szCs w:val="20"/>
        </w:rPr>
      </w:pPr>
      <w:r w:rsidRPr="003D14DD">
        <w:rPr>
          <w:b/>
          <w:sz w:val="20"/>
          <w:szCs w:val="20"/>
        </w:rPr>
        <w:t xml:space="preserve">6.4 Методические рекомендации по самостоятельной работе студентов </w:t>
      </w:r>
    </w:p>
    <w:p w:rsidR="008E7C18" w:rsidRPr="003D14DD" w:rsidRDefault="008E7C18" w:rsidP="008E7C18">
      <w:pPr>
        <w:shd w:val="clear" w:color="auto" w:fill="FFFFFF"/>
        <w:ind w:firstLine="709"/>
        <w:jc w:val="both"/>
        <w:rPr>
          <w:sz w:val="20"/>
          <w:szCs w:val="20"/>
        </w:rPr>
      </w:pPr>
      <w:r w:rsidRPr="003D14DD">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8E7C18" w:rsidRPr="003D14DD" w:rsidRDefault="008E7C18" w:rsidP="008E7C18">
      <w:pPr>
        <w:shd w:val="clear" w:color="auto" w:fill="FFFFFF"/>
        <w:ind w:firstLine="709"/>
        <w:jc w:val="both"/>
        <w:rPr>
          <w:sz w:val="20"/>
          <w:szCs w:val="20"/>
        </w:rPr>
      </w:pPr>
      <w:r w:rsidRPr="003D14DD">
        <w:rPr>
          <w:sz w:val="20"/>
          <w:szCs w:val="20"/>
        </w:rPr>
        <w:t>Реализация поставленной цели предполагает решение следующих задач:</w:t>
      </w:r>
    </w:p>
    <w:p w:rsidR="008E7C18" w:rsidRPr="003D14DD" w:rsidRDefault="008E7C18" w:rsidP="008E7C18">
      <w:pPr>
        <w:shd w:val="clear" w:color="auto" w:fill="FFFFFF"/>
        <w:tabs>
          <w:tab w:val="left" w:pos="893"/>
        </w:tabs>
        <w:ind w:firstLine="709"/>
        <w:jc w:val="both"/>
        <w:rPr>
          <w:sz w:val="20"/>
          <w:szCs w:val="20"/>
        </w:rPr>
      </w:pPr>
      <w:r w:rsidRPr="003D14DD">
        <w:rPr>
          <w:sz w:val="20"/>
          <w:szCs w:val="20"/>
        </w:rPr>
        <w:t>-</w:t>
      </w:r>
      <w:r w:rsidRPr="003D14DD">
        <w:rPr>
          <w:sz w:val="20"/>
          <w:szCs w:val="20"/>
        </w:rPr>
        <w:tab/>
        <w:t>качественное освоение теоретического материала по изучаемой дисциплине, углубление</w:t>
      </w:r>
      <w:r w:rsidRPr="003D14DD">
        <w:rPr>
          <w:sz w:val="20"/>
          <w:szCs w:val="20"/>
        </w:rPr>
        <w:br/>
        <w:t xml:space="preserve">и расширение теоретических знаний с целью их применения на уровне </w:t>
      </w:r>
      <w:proofErr w:type="spellStart"/>
      <w:r w:rsidRPr="003D14DD">
        <w:rPr>
          <w:sz w:val="20"/>
          <w:szCs w:val="20"/>
        </w:rPr>
        <w:t>межпредметных</w:t>
      </w:r>
      <w:proofErr w:type="spellEnd"/>
      <w:r w:rsidRPr="003D14DD">
        <w:rPr>
          <w:sz w:val="20"/>
          <w:szCs w:val="20"/>
        </w:rPr>
        <w:t xml:space="preserve"> связей;</w:t>
      </w:r>
    </w:p>
    <w:p w:rsidR="008E7C18" w:rsidRPr="003D14DD" w:rsidRDefault="008E7C18" w:rsidP="008E7C18">
      <w:pPr>
        <w:shd w:val="clear" w:color="auto" w:fill="FFFFFF"/>
        <w:tabs>
          <w:tab w:val="left" w:pos="984"/>
        </w:tabs>
        <w:ind w:firstLine="709"/>
        <w:jc w:val="both"/>
        <w:rPr>
          <w:sz w:val="20"/>
          <w:szCs w:val="20"/>
        </w:rPr>
      </w:pPr>
      <w:r w:rsidRPr="003D14DD">
        <w:rPr>
          <w:sz w:val="20"/>
          <w:szCs w:val="20"/>
        </w:rPr>
        <w:t>-</w:t>
      </w:r>
      <w:r w:rsidRPr="003D14DD">
        <w:rPr>
          <w:sz w:val="20"/>
          <w:szCs w:val="20"/>
        </w:rPr>
        <w:tab/>
        <w:t>систематизация    и    закрепление    полученных    теоретических    знаний    и    практических навыков;</w:t>
      </w:r>
    </w:p>
    <w:p w:rsidR="008E7C18" w:rsidRPr="003D14DD" w:rsidRDefault="008E7C18" w:rsidP="008E7C18">
      <w:pPr>
        <w:shd w:val="clear" w:color="auto" w:fill="FFFFFF"/>
        <w:tabs>
          <w:tab w:val="left" w:pos="907"/>
        </w:tabs>
        <w:ind w:firstLine="709"/>
        <w:jc w:val="both"/>
        <w:rPr>
          <w:sz w:val="20"/>
          <w:szCs w:val="20"/>
        </w:rPr>
      </w:pPr>
      <w:r w:rsidRPr="003D14DD">
        <w:rPr>
          <w:sz w:val="20"/>
          <w:szCs w:val="20"/>
        </w:rPr>
        <w:t>-</w:t>
      </w:r>
      <w:r w:rsidRPr="003D14DD">
        <w:rPr>
          <w:sz w:val="20"/>
          <w:szCs w:val="20"/>
        </w:rPr>
        <w:tab/>
        <w:t>формирование умений по поиску и использованию нормативной, правовой, справочной</w:t>
      </w:r>
      <w:r w:rsidRPr="003D14DD">
        <w:rPr>
          <w:sz w:val="20"/>
          <w:szCs w:val="20"/>
        </w:rPr>
        <w:br/>
        <w:t>и специальной литературы, а также других источников информации;</w:t>
      </w:r>
    </w:p>
    <w:p w:rsidR="008E7C18" w:rsidRPr="003D14DD" w:rsidRDefault="008E7C18" w:rsidP="008E7C18">
      <w:pPr>
        <w:shd w:val="clear" w:color="auto" w:fill="FFFFFF"/>
        <w:tabs>
          <w:tab w:val="left" w:pos="1037"/>
        </w:tabs>
        <w:ind w:firstLine="709"/>
        <w:jc w:val="both"/>
        <w:rPr>
          <w:sz w:val="20"/>
          <w:szCs w:val="20"/>
        </w:rPr>
      </w:pPr>
      <w:r w:rsidRPr="003D14DD">
        <w:rPr>
          <w:sz w:val="20"/>
          <w:szCs w:val="20"/>
        </w:rPr>
        <w:t>-</w:t>
      </w:r>
      <w:r w:rsidRPr="003D14DD">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8E7C18" w:rsidRPr="003D14DD" w:rsidRDefault="008E7C18" w:rsidP="008E7C18">
      <w:pPr>
        <w:shd w:val="clear" w:color="auto" w:fill="FFFFFF"/>
        <w:tabs>
          <w:tab w:val="left" w:pos="1090"/>
        </w:tabs>
        <w:ind w:firstLine="709"/>
        <w:jc w:val="both"/>
        <w:rPr>
          <w:sz w:val="20"/>
          <w:szCs w:val="20"/>
        </w:rPr>
      </w:pPr>
      <w:r w:rsidRPr="003D14DD">
        <w:rPr>
          <w:sz w:val="20"/>
          <w:szCs w:val="20"/>
        </w:rPr>
        <w:t>-</w:t>
      </w:r>
      <w:r w:rsidRPr="003D14DD">
        <w:rPr>
          <w:sz w:val="20"/>
          <w:szCs w:val="20"/>
        </w:rPr>
        <w:tab/>
        <w:t>формирование       самостоятельности       мышления,       способностей       к       саморазвитию,</w:t>
      </w:r>
      <w:r w:rsidRPr="003D14DD">
        <w:rPr>
          <w:sz w:val="20"/>
          <w:szCs w:val="20"/>
        </w:rPr>
        <w:br/>
        <w:t>самообразованию, самосовершенствованию и самореализации;</w:t>
      </w:r>
    </w:p>
    <w:p w:rsidR="008E7C18" w:rsidRPr="003D14DD" w:rsidRDefault="008E7C18" w:rsidP="008E7C18">
      <w:pPr>
        <w:widowControl w:val="0"/>
        <w:numPr>
          <w:ilvl w:val="0"/>
          <w:numId w:val="19"/>
        </w:numPr>
        <w:shd w:val="clear" w:color="auto" w:fill="FFFFFF"/>
        <w:tabs>
          <w:tab w:val="left" w:pos="888"/>
        </w:tabs>
        <w:autoSpaceDE w:val="0"/>
        <w:autoSpaceDN w:val="0"/>
        <w:adjustRightInd w:val="0"/>
        <w:ind w:left="720" w:hanging="360"/>
        <w:jc w:val="both"/>
        <w:rPr>
          <w:sz w:val="20"/>
          <w:szCs w:val="20"/>
        </w:rPr>
      </w:pPr>
      <w:r w:rsidRPr="003D14DD">
        <w:rPr>
          <w:sz w:val="20"/>
          <w:szCs w:val="20"/>
        </w:rPr>
        <w:t>развитие научно-исследовательских навыков;</w:t>
      </w:r>
    </w:p>
    <w:p w:rsidR="008E7C18" w:rsidRPr="003D14DD" w:rsidRDefault="008E7C18" w:rsidP="008E7C18">
      <w:pPr>
        <w:widowControl w:val="0"/>
        <w:numPr>
          <w:ilvl w:val="0"/>
          <w:numId w:val="19"/>
        </w:numPr>
        <w:shd w:val="clear" w:color="auto" w:fill="FFFFFF"/>
        <w:tabs>
          <w:tab w:val="left" w:pos="888"/>
        </w:tabs>
        <w:autoSpaceDE w:val="0"/>
        <w:autoSpaceDN w:val="0"/>
        <w:adjustRightInd w:val="0"/>
        <w:ind w:left="720" w:hanging="360"/>
        <w:jc w:val="both"/>
        <w:rPr>
          <w:sz w:val="20"/>
          <w:szCs w:val="20"/>
        </w:rPr>
      </w:pPr>
      <w:r w:rsidRPr="003D14DD">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8E7C18" w:rsidRPr="003D14DD" w:rsidRDefault="008E7C18" w:rsidP="008E7C18">
      <w:pPr>
        <w:shd w:val="clear" w:color="auto" w:fill="FFFFFF"/>
        <w:ind w:firstLine="709"/>
        <w:jc w:val="both"/>
        <w:rPr>
          <w:sz w:val="20"/>
          <w:szCs w:val="20"/>
        </w:rPr>
      </w:pPr>
      <w:r w:rsidRPr="003D14DD">
        <w:rPr>
          <w:sz w:val="20"/>
          <w:szCs w:val="20"/>
        </w:rPr>
        <w:t>Самостоятельная работа является неотъемлемой частью образовательного процесса.</w:t>
      </w:r>
    </w:p>
    <w:p w:rsidR="008E7C18" w:rsidRPr="003D14DD" w:rsidRDefault="008E7C18" w:rsidP="008E7C18">
      <w:pPr>
        <w:shd w:val="clear" w:color="auto" w:fill="FFFFFF"/>
        <w:ind w:firstLine="709"/>
        <w:jc w:val="both"/>
        <w:rPr>
          <w:sz w:val="20"/>
          <w:szCs w:val="20"/>
        </w:rPr>
      </w:pPr>
      <w:r w:rsidRPr="003D14DD">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8E7C18" w:rsidRPr="003D14DD" w:rsidRDefault="008E7C18" w:rsidP="008E7C18">
      <w:pPr>
        <w:shd w:val="clear" w:color="auto" w:fill="FFFFFF"/>
        <w:ind w:firstLine="709"/>
        <w:jc w:val="both"/>
        <w:rPr>
          <w:sz w:val="20"/>
          <w:szCs w:val="20"/>
        </w:rPr>
      </w:pPr>
      <w:r w:rsidRPr="003D14DD">
        <w:rPr>
          <w:sz w:val="20"/>
          <w:szCs w:val="20"/>
        </w:rPr>
        <w:t>Самостоятельная работа должна:</w:t>
      </w:r>
    </w:p>
    <w:p w:rsidR="008E7C18" w:rsidRPr="003D14DD" w:rsidRDefault="008E7C18" w:rsidP="008E7C18">
      <w:pPr>
        <w:shd w:val="clear" w:color="auto" w:fill="FFFFFF"/>
        <w:tabs>
          <w:tab w:val="left" w:pos="907"/>
        </w:tabs>
        <w:ind w:firstLine="709"/>
        <w:jc w:val="both"/>
        <w:rPr>
          <w:sz w:val="20"/>
          <w:szCs w:val="20"/>
        </w:rPr>
      </w:pPr>
      <w:r w:rsidRPr="003D14DD">
        <w:rPr>
          <w:sz w:val="20"/>
          <w:szCs w:val="20"/>
        </w:rPr>
        <w:lastRenderedPageBreak/>
        <w:t>-</w:t>
      </w:r>
      <w:r w:rsidRPr="003D14DD">
        <w:rPr>
          <w:sz w:val="20"/>
          <w:szCs w:val="20"/>
        </w:rPr>
        <w:tab/>
        <w:t>быть выполнена индивидуально (или являться частью коллективной работы). В случае,</w:t>
      </w:r>
      <w:r w:rsidRPr="003D14DD">
        <w:rPr>
          <w:sz w:val="20"/>
          <w:szCs w:val="20"/>
        </w:rPr>
        <w:br/>
        <w:t>когда СР подготовлена в порядке выполнения группового задания, в работе делается</w:t>
      </w:r>
      <w:r w:rsidRPr="003D14DD">
        <w:rPr>
          <w:sz w:val="20"/>
          <w:szCs w:val="20"/>
        </w:rPr>
        <w:br/>
        <w:t>соответствующая оговорка;</w:t>
      </w:r>
    </w:p>
    <w:p w:rsidR="008E7C18" w:rsidRPr="003D14DD" w:rsidRDefault="008E7C18" w:rsidP="008E7C18">
      <w:pPr>
        <w:shd w:val="clear" w:color="auto" w:fill="FFFFFF"/>
        <w:tabs>
          <w:tab w:val="left" w:pos="1085"/>
        </w:tabs>
        <w:ind w:firstLine="709"/>
        <w:jc w:val="both"/>
        <w:rPr>
          <w:sz w:val="20"/>
          <w:szCs w:val="20"/>
        </w:rPr>
      </w:pPr>
      <w:r w:rsidRPr="003D14DD">
        <w:rPr>
          <w:sz w:val="20"/>
          <w:szCs w:val="20"/>
        </w:rPr>
        <w:t>-</w:t>
      </w:r>
      <w:r w:rsidRPr="003D14DD">
        <w:rPr>
          <w:sz w:val="20"/>
          <w:szCs w:val="20"/>
        </w:rPr>
        <w:tab/>
        <w:t>представлять собой законченную разработку (этап разработки), в которой</w:t>
      </w:r>
      <w:r w:rsidRPr="003D14DD">
        <w:rPr>
          <w:sz w:val="20"/>
          <w:szCs w:val="20"/>
        </w:rPr>
        <w:br/>
        <w:t>анализируются актуальные проблемы по определенной теме и ее отдельных аспектов;</w:t>
      </w:r>
    </w:p>
    <w:p w:rsidR="008E7C18" w:rsidRPr="003D14DD" w:rsidRDefault="008E7C18" w:rsidP="008E7C18">
      <w:pPr>
        <w:widowControl w:val="0"/>
        <w:numPr>
          <w:ilvl w:val="0"/>
          <w:numId w:val="19"/>
        </w:numPr>
        <w:shd w:val="clear" w:color="auto" w:fill="FFFFFF"/>
        <w:tabs>
          <w:tab w:val="left" w:pos="888"/>
        </w:tabs>
        <w:autoSpaceDE w:val="0"/>
        <w:autoSpaceDN w:val="0"/>
        <w:adjustRightInd w:val="0"/>
        <w:ind w:left="720" w:hanging="360"/>
        <w:jc w:val="both"/>
        <w:rPr>
          <w:sz w:val="20"/>
          <w:szCs w:val="20"/>
        </w:rPr>
      </w:pPr>
      <w:r w:rsidRPr="003D14DD">
        <w:rPr>
          <w:sz w:val="20"/>
          <w:szCs w:val="20"/>
        </w:rPr>
        <w:t>отражать необходимую и достаточную компетентность автора;</w:t>
      </w:r>
    </w:p>
    <w:p w:rsidR="008E7C18" w:rsidRPr="003D14DD" w:rsidRDefault="008E7C18" w:rsidP="008E7C18">
      <w:pPr>
        <w:widowControl w:val="0"/>
        <w:numPr>
          <w:ilvl w:val="0"/>
          <w:numId w:val="19"/>
        </w:numPr>
        <w:shd w:val="clear" w:color="auto" w:fill="FFFFFF"/>
        <w:tabs>
          <w:tab w:val="left" w:pos="888"/>
        </w:tabs>
        <w:autoSpaceDE w:val="0"/>
        <w:autoSpaceDN w:val="0"/>
        <w:adjustRightInd w:val="0"/>
        <w:ind w:left="720" w:hanging="360"/>
        <w:jc w:val="both"/>
        <w:rPr>
          <w:sz w:val="20"/>
          <w:szCs w:val="20"/>
        </w:rPr>
      </w:pPr>
      <w:r w:rsidRPr="003D14DD">
        <w:rPr>
          <w:sz w:val="20"/>
          <w:szCs w:val="20"/>
        </w:rPr>
        <w:t>иметь учебную, научную и/или практическую направленность;</w:t>
      </w:r>
    </w:p>
    <w:p w:rsidR="008E7C18" w:rsidRPr="003D14DD" w:rsidRDefault="008E7C18" w:rsidP="008E7C18">
      <w:pPr>
        <w:shd w:val="clear" w:color="auto" w:fill="FFFFFF"/>
        <w:tabs>
          <w:tab w:val="left" w:pos="970"/>
        </w:tabs>
        <w:ind w:firstLine="709"/>
        <w:jc w:val="both"/>
        <w:rPr>
          <w:sz w:val="20"/>
          <w:szCs w:val="20"/>
        </w:rPr>
      </w:pPr>
      <w:r w:rsidRPr="003D14DD">
        <w:rPr>
          <w:sz w:val="20"/>
          <w:szCs w:val="20"/>
        </w:rPr>
        <w:t>-</w:t>
      </w:r>
      <w:r w:rsidRPr="003D14DD">
        <w:rPr>
          <w:sz w:val="20"/>
          <w:szCs w:val="20"/>
        </w:rPr>
        <w:tab/>
        <w:t>быть оформлена структурно и в логической последовательности: титульный лист,</w:t>
      </w:r>
      <w:r w:rsidRPr="003D14DD">
        <w:rPr>
          <w:sz w:val="20"/>
          <w:szCs w:val="20"/>
        </w:rPr>
        <w:br/>
        <w:t>оглавление, основная часть, заключение, выводы, список литературы, приложения,</w:t>
      </w:r>
    </w:p>
    <w:p w:rsidR="008E7C18" w:rsidRPr="003D14DD" w:rsidRDefault="008E7C18" w:rsidP="008E7C18">
      <w:pPr>
        <w:shd w:val="clear" w:color="auto" w:fill="FFFFFF"/>
        <w:tabs>
          <w:tab w:val="left" w:pos="1109"/>
        </w:tabs>
        <w:ind w:firstLine="709"/>
        <w:jc w:val="both"/>
        <w:rPr>
          <w:sz w:val="20"/>
          <w:szCs w:val="20"/>
        </w:rPr>
      </w:pPr>
      <w:r w:rsidRPr="003D14DD">
        <w:rPr>
          <w:sz w:val="20"/>
          <w:szCs w:val="20"/>
        </w:rPr>
        <w:t>-</w:t>
      </w:r>
      <w:r w:rsidRPr="003D14DD">
        <w:rPr>
          <w:sz w:val="20"/>
          <w:szCs w:val="20"/>
        </w:rPr>
        <w:tab/>
        <w:t>содержать краткие и четкие формулировки, убедительную аргументацию,</w:t>
      </w:r>
      <w:r w:rsidRPr="003D14DD">
        <w:rPr>
          <w:sz w:val="20"/>
          <w:szCs w:val="20"/>
        </w:rPr>
        <w:br/>
        <w:t>доказательность и обоснованность выводов;</w:t>
      </w:r>
    </w:p>
    <w:p w:rsidR="008E7C18" w:rsidRPr="003D14DD" w:rsidRDefault="008E7C18" w:rsidP="008E7C18">
      <w:pPr>
        <w:shd w:val="clear" w:color="auto" w:fill="FFFFFF"/>
        <w:tabs>
          <w:tab w:val="left" w:pos="984"/>
          <w:tab w:val="left" w:pos="5770"/>
        </w:tabs>
        <w:ind w:firstLine="709"/>
        <w:jc w:val="both"/>
        <w:rPr>
          <w:sz w:val="20"/>
          <w:szCs w:val="20"/>
        </w:rPr>
      </w:pPr>
      <w:r w:rsidRPr="003D14DD">
        <w:rPr>
          <w:sz w:val="20"/>
          <w:szCs w:val="20"/>
        </w:rPr>
        <w:t>-</w:t>
      </w:r>
      <w:r w:rsidRPr="003D14DD">
        <w:rPr>
          <w:sz w:val="20"/>
          <w:szCs w:val="20"/>
        </w:rPr>
        <w:tab/>
        <w:t>соответствовать этическим нормам (правила цитирования и парафраз; ссылки на</w:t>
      </w:r>
      <w:r w:rsidRPr="003D14DD">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8E7C18" w:rsidRPr="003D14DD" w:rsidRDefault="008E7C18" w:rsidP="008E7C18">
      <w:pPr>
        <w:tabs>
          <w:tab w:val="left" w:pos="993"/>
        </w:tabs>
        <w:suppressAutoHyphens/>
        <w:jc w:val="both"/>
        <w:rPr>
          <w:b/>
          <w:sz w:val="20"/>
          <w:szCs w:val="20"/>
        </w:rPr>
      </w:pPr>
    </w:p>
    <w:p w:rsidR="008E7C18" w:rsidRPr="003D14DD" w:rsidRDefault="008E7C18" w:rsidP="008E7C18">
      <w:pPr>
        <w:tabs>
          <w:tab w:val="left" w:pos="993"/>
        </w:tabs>
        <w:suppressAutoHyphens/>
        <w:ind w:firstLine="709"/>
        <w:jc w:val="both"/>
        <w:rPr>
          <w:b/>
          <w:sz w:val="20"/>
          <w:szCs w:val="20"/>
        </w:rPr>
      </w:pPr>
      <w:r w:rsidRPr="003D14DD">
        <w:rPr>
          <w:b/>
          <w:sz w:val="20"/>
          <w:szCs w:val="20"/>
        </w:rPr>
        <w:t xml:space="preserve">6.4.1 Формы самостоятельной работы обучающихся по разделам дисциплины </w:t>
      </w:r>
    </w:p>
    <w:p w:rsidR="008E7C18" w:rsidRPr="003D14DD" w:rsidRDefault="008E7C18" w:rsidP="008E7C18">
      <w:pPr>
        <w:tabs>
          <w:tab w:val="left" w:pos="993"/>
        </w:tabs>
        <w:suppressAutoHyphens/>
        <w:ind w:firstLine="709"/>
        <w:jc w:val="both"/>
        <w:rPr>
          <w:b/>
          <w:iCs/>
          <w:sz w:val="20"/>
          <w:szCs w:val="20"/>
        </w:rPr>
      </w:pPr>
      <w:r w:rsidRPr="003D14DD">
        <w:rPr>
          <w:b/>
          <w:sz w:val="20"/>
          <w:szCs w:val="20"/>
        </w:rPr>
        <w:t xml:space="preserve">Раздел </w:t>
      </w:r>
      <w:r w:rsidRPr="003D14DD">
        <w:rPr>
          <w:b/>
          <w:iCs/>
          <w:sz w:val="20"/>
          <w:szCs w:val="20"/>
        </w:rPr>
        <w:t>1 «Понятие и классификация электронных образовательных ресурсов»</w:t>
      </w:r>
    </w:p>
    <w:p w:rsidR="008E7C18" w:rsidRPr="003D14DD" w:rsidRDefault="008E7C18" w:rsidP="008E7C18">
      <w:pPr>
        <w:tabs>
          <w:tab w:val="left" w:pos="993"/>
          <w:tab w:val="left" w:pos="1080"/>
        </w:tabs>
        <w:ind w:firstLine="709"/>
        <w:jc w:val="both"/>
        <w:rPr>
          <w:b/>
          <w:bCs/>
          <w:iCs/>
          <w:sz w:val="20"/>
          <w:szCs w:val="20"/>
        </w:rPr>
      </w:pPr>
      <w:r w:rsidRPr="003D14DD">
        <w:rPr>
          <w:b/>
          <w:bCs/>
          <w:iCs/>
          <w:sz w:val="20"/>
          <w:szCs w:val="20"/>
        </w:rPr>
        <w:t>Темы устного доклада</w:t>
      </w:r>
    </w:p>
    <w:p w:rsidR="008E7C18" w:rsidRPr="003D14DD" w:rsidRDefault="008E7C18" w:rsidP="008E7C18">
      <w:pPr>
        <w:numPr>
          <w:ilvl w:val="0"/>
          <w:numId w:val="27"/>
        </w:numPr>
        <w:tabs>
          <w:tab w:val="left" w:pos="993"/>
          <w:tab w:val="left" w:pos="1080"/>
          <w:tab w:val="left" w:pos="1429"/>
        </w:tabs>
        <w:ind w:left="0" w:firstLine="709"/>
        <w:jc w:val="both"/>
        <w:rPr>
          <w:sz w:val="20"/>
          <w:szCs w:val="20"/>
        </w:rPr>
      </w:pPr>
      <w:r w:rsidRPr="003D14DD">
        <w:rPr>
          <w:sz w:val="20"/>
          <w:szCs w:val="20"/>
        </w:rPr>
        <w:t xml:space="preserve">Классификация электронных образовательных ресурсов. </w:t>
      </w:r>
    </w:p>
    <w:p w:rsidR="008E7C18" w:rsidRPr="003D14DD" w:rsidRDefault="008E7C18" w:rsidP="008E7C18">
      <w:pPr>
        <w:numPr>
          <w:ilvl w:val="0"/>
          <w:numId w:val="27"/>
        </w:numPr>
        <w:tabs>
          <w:tab w:val="left" w:pos="993"/>
          <w:tab w:val="left" w:pos="1080"/>
          <w:tab w:val="left" w:pos="1429"/>
        </w:tabs>
        <w:ind w:left="0" w:firstLine="709"/>
        <w:jc w:val="both"/>
        <w:rPr>
          <w:sz w:val="20"/>
          <w:szCs w:val="20"/>
        </w:rPr>
      </w:pPr>
      <w:r w:rsidRPr="003D14DD">
        <w:rPr>
          <w:sz w:val="20"/>
          <w:szCs w:val="20"/>
        </w:rPr>
        <w:t>Требования к оценке качества электронных образовательных ресурсов.</w:t>
      </w:r>
    </w:p>
    <w:p w:rsidR="008E7C18" w:rsidRPr="003D14DD" w:rsidRDefault="008E7C18" w:rsidP="008E7C18">
      <w:pPr>
        <w:numPr>
          <w:ilvl w:val="0"/>
          <w:numId w:val="27"/>
        </w:numPr>
        <w:tabs>
          <w:tab w:val="left" w:pos="993"/>
          <w:tab w:val="left" w:pos="1080"/>
          <w:tab w:val="left" w:pos="1429"/>
        </w:tabs>
        <w:ind w:left="0" w:firstLine="709"/>
        <w:jc w:val="both"/>
        <w:rPr>
          <w:sz w:val="20"/>
          <w:szCs w:val="20"/>
        </w:rPr>
      </w:pPr>
      <w:r w:rsidRPr="003D14DD">
        <w:rPr>
          <w:sz w:val="20"/>
          <w:szCs w:val="20"/>
        </w:rPr>
        <w:t>Функции электронных образовательных ресурсов.</w:t>
      </w:r>
    </w:p>
    <w:p w:rsidR="008E7C18" w:rsidRPr="003D14DD" w:rsidRDefault="008E7C18" w:rsidP="008E7C18">
      <w:pPr>
        <w:numPr>
          <w:ilvl w:val="0"/>
          <w:numId w:val="27"/>
        </w:numPr>
        <w:tabs>
          <w:tab w:val="left" w:pos="993"/>
          <w:tab w:val="left" w:pos="1080"/>
          <w:tab w:val="left" w:pos="1429"/>
        </w:tabs>
        <w:ind w:left="0" w:firstLine="709"/>
        <w:jc w:val="both"/>
        <w:rPr>
          <w:sz w:val="20"/>
          <w:szCs w:val="20"/>
        </w:rPr>
      </w:pPr>
      <w:proofErr w:type="spellStart"/>
      <w:r w:rsidRPr="003D14DD">
        <w:rPr>
          <w:sz w:val="20"/>
          <w:szCs w:val="20"/>
        </w:rPr>
        <w:t>Текстографические</w:t>
      </w:r>
      <w:proofErr w:type="spellEnd"/>
      <w:r w:rsidRPr="003D14DD">
        <w:rPr>
          <w:sz w:val="20"/>
          <w:szCs w:val="20"/>
        </w:rPr>
        <w:t xml:space="preserve"> электронные образовательные ресурсы.</w:t>
      </w:r>
    </w:p>
    <w:p w:rsidR="008E7C18" w:rsidRPr="003D14DD" w:rsidRDefault="008E7C18" w:rsidP="008E7C18">
      <w:pPr>
        <w:numPr>
          <w:ilvl w:val="0"/>
          <w:numId w:val="27"/>
        </w:numPr>
        <w:tabs>
          <w:tab w:val="left" w:pos="993"/>
          <w:tab w:val="left" w:pos="1080"/>
          <w:tab w:val="left" w:pos="1429"/>
        </w:tabs>
        <w:ind w:left="0" w:firstLine="709"/>
        <w:jc w:val="both"/>
        <w:rPr>
          <w:sz w:val="20"/>
          <w:szCs w:val="20"/>
        </w:rPr>
      </w:pPr>
      <w:r w:rsidRPr="003D14DD">
        <w:rPr>
          <w:sz w:val="20"/>
          <w:szCs w:val="20"/>
        </w:rPr>
        <w:t>Открытые коллекции электронных образовательных ресурсов информационной среды Российского образования.</w:t>
      </w:r>
    </w:p>
    <w:p w:rsidR="008E7C18" w:rsidRPr="003D14DD" w:rsidRDefault="008E7C18" w:rsidP="008E7C18">
      <w:pPr>
        <w:numPr>
          <w:ilvl w:val="0"/>
          <w:numId w:val="27"/>
        </w:numPr>
        <w:tabs>
          <w:tab w:val="left" w:pos="993"/>
          <w:tab w:val="left" w:pos="1080"/>
          <w:tab w:val="left" w:pos="1429"/>
        </w:tabs>
        <w:ind w:left="0" w:firstLine="709"/>
        <w:jc w:val="both"/>
        <w:rPr>
          <w:sz w:val="20"/>
          <w:szCs w:val="20"/>
        </w:rPr>
      </w:pPr>
      <w:r w:rsidRPr="003D14DD">
        <w:rPr>
          <w:sz w:val="20"/>
          <w:szCs w:val="20"/>
        </w:rPr>
        <w:t>Содержательная экспертиза электронных образовательных ресурсов.</w:t>
      </w:r>
    </w:p>
    <w:p w:rsidR="008E7C18" w:rsidRPr="003D14DD" w:rsidRDefault="008E7C18" w:rsidP="008E7C18">
      <w:pPr>
        <w:numPr>
          <w:ilvl w:val="0"/>
          <w:numId w:val="27"/>
        </w:numPr>
        <w:tabs>
          <w:tab w:val="left" w:pos="993"/>
          <w:tab w:val="left" w:pos="1080"/>
          <w:tab w:val="left" w:pos="1429"/>
        </w:tabs>
        <w:ind w:left="0" w:firstLine="709"/>
        <w:jc w:val="both"/>
        <w:rPr>
          <w:sz w:val="20"/>
          <w:szCs w:val="20"/>
        </w:rPr>
      </w:pPr>
      <w:r w:rsidRPr="003D14DD">
        <w:rPr>
          <w:sz w:val="20"/>
          <w:szCs w:val="20"/>
        </w:rPr>
        <w:t>Техническая экспертиза электронных образовательных ресурсов.</w:t>
      </w:r>
    </w:p>
    <w:p w:rsidR="008E7C18" w:rsidRPr="003D14DD" w:rsidRDefault="008E7C18" w:rsidP="008E7C18">
      <w:pPr>
        <w:numPr>
          <w:ilvl w:val="0"/>
          <w:numId w:val="27"/>
        </w:numPr>
        <w:tabs>
          <w:tab w:val="left" w:pos="993"/>
          <w:tab w:val="left" w:pos="1080"/>
          <w:tab w:val="left" w:pos="1429"/>
        </w:tabs>
        <w:ind w:left="0" w:firstLine="709"/>
        <w:jc w:val="both"/>
        <w:rPr>
          <w:sz w:val="20"/>
          <w:szCs w:val="20"/>
        </w:rPr>
      </w:pPr>
      <w:r w:rsidRPr="003D14DD">
        <w:rPr>
          <w:sz w:val="20"/>
          <w:szCs w:val="20"/>
        </w:rPr>
        <w:t>Дизайн-эргономическая экспертиза электронных образовательных ресурсов.</w:t>
      </w:r>
    </w:p>
    <w:p w:rsidR="008E7C18" w:rsidRPr="003D14DD" w:rsidRDefault="008E7C18" w:rsidP="008E7C18">
      <w:pPr>
        <w:numPr>
          <w:ilvl w:val="0"/>
          <w:numId w:val="27"/>
        </w:numPr>
        <w:tabs>
          <w:tab w:val="left" w:pos="993"/>
          <w:tab w:val="left" w:pos="1080"/>
          <w:tab w:val="left" w:pos="1429"/>
        </w:tabs>
        <w:ind w:left="0" w:firstLine="709"/>
        <w:jc w:val="both"/>
        <w:rPr>
          <w:sz w:val="20"/>
          <w:szCs w:val="20"/>
        </w:rPr>
      </w:pPr>
      <w:r w:rsidRPr="003D14DD">
        <w:rPr>
          <w:sz w:val="20"/>
          <w:szCs w:val="20"/>
        </w:rPr>
        <w:t>Педагогические инструменты, используемые в электронных образовательных ресурсах.</w:t>
      </w:r>
    </w:p>
    <w:p w:rsidR="008E7C18" w:rsidRPr="003D14DD" w:rsidRDefault="008E7C18" w:rsidP="008E7C18">
      <w:pPr>
        <w:numPr>
          <w:ilvl w:val="0"/>
          <w:numId w:val="27"/>
        </w:numPr>
        <w:tabs>
          <w:tab w:val="left" w:pos="993"/>
          <w:tab w:val="left" w:pos="1080"/>
          <w:tab w:val="left" w:pos="1429"/>
        </w:tabs>
        <w:ind w:left="0" w:firstLine="709"/>
        <w:jc w:val="both"/>
        <w:rPr>
          <w:sz w:val="20"/>
          <w:szCs w:val="20"/>
        </w:rPr>
      </w:pPr>
      <w:r w:rsidRPr="003D14DD">
        <w:rPr>
          <w:sz w:val="20"/>
          <w:szCs w:val="20"/>
        </w:rPr>
        <w:t>Формирование электронных образовательных ресурсов.</w:t>
      </w:r>
    </w:p>
    <w:p w:rsidR="008E7C18" w:rsidRPr="003D14DD" w:rsidRDefault="008E7C18" w:rsidP="008E7C18">
      <w:pPr>
        <w:tabs>
          <w:tab w:val="left" w:pos="993"/>
          <w:tab w:val="left" w:pos="1080"/>
        </w:tabs>
        <w:ind w:firstLine="709"/>
        <w:jc w:val="both"/>
        <w:rPr>
          <w:b/>
          <w:bCs/>
          <w:iCs/>
          <w:sz w:val="20"/>
          <w:szCs w:val="20"/>
        </w:rPr>
      </w:pPr>
    </w:p>
    <w:p w:rsidR="008E7C18" w:rsidRPr="003D14DD" w:rsidRDefault="008E7C18" w:rsidP="008E7C18">
      <w:pPr>
        <w:tabs>
          <w:tab w:val="left" w:pos="993"/>
          <w:tab w:val="left" w:pos="1080"/>
        </w:tabs>
        <w:ind w:firstLine="709"/>
        <w:jc w:val="both"/>
        <w:rPr>
          <w:b/>
          <w:sz w:val="20"/>
          <w:szCs w:val="20"/>
        </w:rPr>
      </w:pPr>
      <w:r w:rsidRPr="003D14DD">
        <w:rPr>
          <w:b/>
          <w:sz w:val="20"/>
          <w:szCs w:val="20"/>
        </w:rPr>
        <w:t>Раздел 2 «Мультимедийные образовательные ресурсы и электронные учебники»</w:t>
      </w:r>
    </w:p>
    <w:p w:rsidR="008E7C18" w:rsidRPr="003D14DD" w:rsidRDefault="008E7C18" w:rsidP="008E7C18">
      <w:pPr>
        <w:tabs>
          <w:tab w:val="left" w:pos="993"/>
          <w:tab w:val="left" w:pos="1080"/>
        </w:tabs>
        <w:suppressAutoHyphens/>
        <w:ind w:firstLine="709"/>
        <w:jc w:val="both"/>
        <w:rPr>
          <w:b/>
          <w:sz w:val="20"/>
          <w:szCs w:val="20"/>
        </w:rPr>
      </w:pPr>
      <w:r w:rsidRPr="003D14DD">
        <w:rPr>
          <w:b/>
          <w:bCs/>
          <w:iCs/>
          <w:sz w:val="20"/>
          <w:szCs w:val="20"/>
        </w:rPr>
        <w:t>Темы устного доклада</w:t>
      </w:r>
    </w:p>
    <w:p w:rsidR="008E7C18" w:rsidRPr="003D14DD" w:rsidRDefault="008E7C18" w:rsidP="008E7C18">
      <w:pPr>
        <w:numPr>
          <w:ilvl w:val="0"/>
          <w:numId w:val="28"/>
        </w:numPr>
        <w:tabs>
          <w:tab w:val="left" w:pos="426"/>
          <w:tab w:val="left" w:pos="720"/>
          <w:tab w:val="left" w:pos="993"/>
          <w:tab w:val="left" w:pos="1080"/>
        </w:tabs>
        <w:suppressAutoHyphens/>
        <w:ind w:left="0" w:firstLine="709"/>
        <w:jc w:val="both"/>
        <w:rPr>
          <w:sz w:val="20"/>
          <w:szCs w:val="20"/>
        </w:rPr>
      </w:pPr>
      <w:r w:rsidRPr="003D14DD">
        <w:rPr>
          <w:sz w:val="20"/>
          <w:szCs w:val="20"/>
        </w:rPr>
        <w:t xml:space="preserve">Типы мультимедийных образовательных ресурсов. </w:t>
      </w:r>
    </w:p>
    <w:p w:rsidR="008E7C18" w:rsidRPr="003D14DD" w:rsidRDefault="008E7C18" w:rsidP="008E7C18">
      <w:pPr>
        <w:numPr>
          <w:ilvl w:val="0"/>
          <w:numId w:val="28"/>
        </w:numPr>
        <w:tabs>
          <w:tab w:val="left" w:pos="426"/>
          <w:tab w:val="left" w:pos="720"/>
          <w:tab w:val="left" w:pos="993"/>
          <w:tab w:val="left" w:pos="1080"/>
        </w:tabs>
        <w:suppressAutoHyphens/>
        <w:ind w:left="0" w:firstLine="709"/>
        <w:jc w:val="both"/>
        <w:rPr>
          <w:sz w:val="20"/>
          <w:szCs w:val="20"/>
        </w:rPr>
      </w:pPr>
      <w:r w:rsidRPr="003D14DD">
        <w:rPr>
          <w:sz w:val="20"/>
          <w:szCs w:val="20"/>
        </w:rPr>
        <w:t xml:space="preserve">Компоненты мультимедийных ресурсов. </w:t>
      </w:r>
    </w:p>
    <w:p w:rsidR="008E7C18" w:rsidRPr="003D14DD" w:rsidRDefault="008E7C18" w:rsidP="008E7C18">
      <w:pPr>
        <w:numPr>
          <w:ilvl w:val="0"/>
          <w:numId w:val="28"/>
        </w:numPr>
        <w:tabs>
          <w:tab w:val="left" w:pos="426"/>
          <w:tab w:val="left" w:pos="720"/>
          <w:tab w:val="left" w:pos="993"/>
          <w:tab w:val="left" w:pos="1080"/>
        </w:tabs>
        <w:suppressAutoHyphens/>
        <w:ind w:left="0" w:firstLine="709"/>
        <w:jc w:val="both"/>
        <w:rPr>
          <w:sz w:val="20"/>
          <w:szCs w:val="20"/>
        </w:rPr>
      </w:pPr>
      <w:r w:rsidRPr="003D14DD">
        <w:rPr>
          <w:sz w:val="20"/>
          <w:szCs w:val="20"/>
        </w:rPr>
        <w:t xml:space="preserve">Программные средства мультимедиа. </w:t>
      </w:r>
    </w:p>
    <w:p w:rsidR="008E7C18" w:rsidRPr="003D14DD" w:rsidRDefault="008E7C18" w:rsidP="008E7C18">
      <w:pPr>
        <w:numPr>
          <w:ilvl w:val="0"/>
          <w:numId w:val="28"/>
        </w:numPr>
        <w:tabs>
          <w:tab w:val="left" w:pos="426"/>
          <w:tab w:val="left" w:pos="720"/>
          <w:tab w:val="left" w:pos="993"/>
          <w:tab w:val="left" w:pos="1080"/>
        </w:tabs>
        <w:suppressAutoHyphens/>
        <w:ind w:left="0" w:firstLine="709"/>
        <w:jc w:val="both"/>
        <w:rPr>
          <w:sz w:val="20"/>
          <w:szCs w:val="20"/>
        </w:rPr>
      </w:pPr>
      <w:r w:rsidRPr="003D14DD">
        <w:rPr>
          <w:sz w:val="20"/>
          <w:szCs w:val="20"/>
        </w:rPr>
        <w:t>Аппаратные средства мультимедиа.</w:t>
      </w:r>
    </w:p>
    <w:p w:rsidR="008E7C18" w:rsidRPr="003D14DD" w:rsidRDefault="008E7C18" w:rsidP="008E7C18">
      <w:pPr>
        <w:numPr>
          <w:ilvl w:val="0"/>
          <w:numId w:val="28"/>
        </w:numPr>
        <w:tabs>
          <w:tab w:val="left" w:pos="426"/>
          <w:tab w:val="left" w:pos="720"/>
          <w:tab w:val="left" w:pos="993"/>
          <w:tab w:val="left" w:pos="1080"/>
        </w:tabs>
        <w:suppressAutoHyphens/>
        <w:ind w:left="0" w:firstLine="709"/>
        <w:jc w:val="both"/>
        <w:rPr>
          <w:sz w:val="20"/>
          <w:szCs w:val="20"/>
        </w:rPr>
      </w:pPr>
      <w:r w:rsidRPr="003D14DD">
        <w:rPr>
          <w:sz w:val="20"/>
          <w:szCs w:val="20"/>
        </w:rPr>
        <w:t xml:space="preserve">Методические аспекты использования </w:t>
      </w:r>
      <w:proofErr w:type="spellStart"/>
      <w:r w:rsidRPr="003D14DD">
        <w:rPr>
          <w:sz w:val="20"/>
          <w:szCs w:val="20"/>
        </w:rPr>
        <w:t>мультимедиаресурсов</w:t>
      </w:r>
      <w:proofErr w:type="spellEnd"/>
      <w:r w:rsidRPr="003D14DD">
        <w:rPr>
          <w:sz w:val="20"/>
          <w:szCs w:val="20"/>
        </w:rPr>
        <w:t xml:space="preserve"> в образовательном процессе.</w:t>
      </w:r>
    </w:p>
    <w:p w:rsidR="008E7C18" w:rsidRPr="003D14DD" w:rsidRDefault="008E7C18" w:rsidP="008E7C18">
      <w:pPr>
        <w:numPr>
          <w:ilvl w:val="0"/>
          <w:numId w:val="28"/>
        </w:numPr>
        <w:tabs>
          <w:tab w:val="left" w:pos="426"/>
          <w:tab w:val="left" w:pos="720"/>
          <w:tab w:val="left" w:pos="993"/>
          <w:tab w:val="left" w:pos="1080"/>
        </w:tabs>
        <w:suppressAutoHyphens/>
        <w:ind w:left="0" w:firstLine="709"/>
        <w:jc w:val="both"/>
        <w:rPr>
          <w:sz w:val="20"/>
          <w:szCs w:val="20"/>
        </w:rPr>
      </w:pPr>
      <w:r w:rsidRPr="003D14DD">
        <w:rPr>
          <w:sz w:val="20"/>
          <w:szCs w:val="20"/>
        </w:rPr>
        <w:t xml:space="preserve">Психолого-педагогические аспекты использования </w:t>
      </w:r>
      <w:proofErr w:type="spellStart"/>
      <w:r w:rsidRPr="003D14DD">
        <w:rPr>
          <w:sz w:val="20"/>
          <w:szCs w:val="20"/>
        </w:rPr>
        <w:t>мультимедиаресурсов</w:t>
      </w:r>
      <w:proofErr w:type="spellEnd"/>
      <w:r w:rsidRPr="003D14DD">
        <w:rPr>
          <w:sz w:val="20"/>
          <w:szCs w:val="20"/>
        </w:rPr>
        <w:t xml:space="preserve"> в образовательном процессе.</w:t>
      </w:r>
    </w:p>
    <w:p w:rsidR="008E7C18" w:rsidRPr="003D14DD" w:rsidRDefault="008E7C18" w:rsidP="008E7C18">
      <w:pPr>
        <w:numPr>
          <w:ilvl w:val="0"/>
          <w:numId w:val="28"/>
        </w:numPr>
        <w:tabs>
          <w:tab w:val="left" w:pos="426"/>
          <w:tab w:val="left" w:pos="720"/>
          <w:tab w:val="left" w:pos="993"/>
          <w:tab w:val="left" w:pos="1080"/>
        </w:tabs>
        <w:suppressAutoHyphens/>
        <w:ind w:left="0" w:firstLine="709"/>
        <w:jc w:val="both"/>
        <w:rPr>
          <w:sz w:val="20"/>
          <w:szCs w:val="20"/>
        </w:rPr>
      </w:pPr>
      <w:r w:rsidRPr="003D14DD">
        <w:rPr>
          <w:sz w:val="20"/>
          <w:szCs w:val="20"/>
        </w:rPr>
        <w:t xml:space="preserve">Теоретические основы и принципы создания электронных учебников (электронные пособия, электронные курсы, электронные лекции и т.д.). </w:t>
      </w:r>
    </w:p>
    <w:p w:rsidR="008E7C18" w:rsidRPr="003D14DD" w:rsidRDefault="008E7C18" w:rsidP="008E7C18">
      <w:pPr>
        <w:numPr>
          <w:ilvl w:val="0"/>
          <w:numId w:val="28"/>
        </w:numPr>
        <w:tabs>
          <w:tab w:val="left" w:pos="426"/>
          <w:tab w:val="left" w:pos="720"/>
          <w:tab w:val="left" w:pos="993"/>
          <w:tab w:val="left" w:pos="1080"/>
        </w:tabs>
        <w:suppressAutoHyphens/>
        <w:ind w:left="0" w:firstLine="709"/>
        <w:jc w:val="both"/>
        <w:rPr>
          <w:sz w:val="20"/>
          <w:szCs w:val="20"/>
        </w:rPr>
      </w:pPr>
      <w:r w:rsidRPr="003D14DD">
        <w:rPr>
          <w:sz w:val="20"/>
          <w:szCs w:val="20"/>
        </w:rPr>
        <w:t>Методические аспекты использования электронных учебников в учебном процессе.</w:t>
      </w:r>
    </w:p>
    <w:p w:rsidR="008E7C18" w:rsidRPr="003D14DD" w:rsidRDefault="008E7C18" w:rsidP="008E7C18">
      <w:pPr>
        <w:numPr>
          <w:ilvl w:val="0"/>
          <w:numId w:val="28"/>
        </w:numPr>
        <w:tabs>
          <w:tab w:val="left" w:pos="426"/>
          <w:tab w:val="left" w:pos="720"/>
          <w:tab w:val="left" w:pos="993"/>
          <w:tab w:val="left" w:pos="1080"/>
        </w:tabs>
        <w:suppressAutoHyphens/>
        <w:ind w:left="0" w:firstLine="709"/>
        <w:jc w:val="both"/>
        <w:rPr>
          <w:sz w:val="20"/>
          <w:szCs w:val="20"/>
        </w:rPr>
      </w:pPr>
      <w:r w:rsidRPr="003D14DD">
        <w:rPr>
          <w:sz w:val="20"/>
          <w:szCs w:val="20"/>
        </w:rPr>
        <w:t>Характеристика инструментальных программных средств мультимедиа.</w:t>
      </w:r>
    </w:p>
    <w:p w:rsidR="008E7C18" w:rsidRPr="003D14DD" w:rsidRDefault="008E7C18" w:rsidP="008E7C18">
      <w:pPr>
        <w:numPr>
          <w:ilvl w:val="0"/>
          <w:numId w:val="28"/>
        </w:numPr>
        <w:tabs>
          <w:tab w:val="left" w:pos="426"/>
          <w:tab w:val="left" w:pos="720"/>
          <w:tab w:val="left" w:pos="993"/>
          <w:tab w:val="left" w:pos="1080"/>
        </w:tabs>
        <w:suppressAutoHyphens/>
        <w:ind w:left="0" w:firstLine="709"/>
        <w:jc w:val="both"/>
        <w:rPr>
          <w:sz w:val="20"/>
          <w:szCs w:val="20"/>
        </w:rPr>
      </w:pPr>
      <w:r w:rsidRPr="003D14DD">
        <w:rPr>
          <w:sz w:val="20"/>
          <w:szCs w:val="20"/>
        </w:rPr>
        <w:t xml:space="preserve">Характеристика мультимедийной технологии «дополненная реальность" и ее использование в образовательном процессе. </w:t>
      </w:r>
    </w:p>
    <w:p w:rsidR="008E7C18" w:rsidRPr="003D14DD" w:rsidRDefault="008E7C18" w:rsidP="008E7C18">
      <w:pPr>
        <w:tabs>
          <w:tab w:val="left" w:pos="993"/>
          <w:tab w:val="left" w:pos="1080"/>
        </w:tabs>
        <w:suppressAutoHyphens/>
        <w:ind w:firstLine="709"/>
        <w:jc w:val="both"/>
        <w:rPr>
          <w:b/>
          <w:sz w:val="20"/>
          <w:szCs w:val="20"/>
        </w:rPr>
      </w:pPr>
    </w:p>
    <w:p w:rsidR="008E7C18" w:rsidRPr="003D14DD" w:rsidRDefault="004D2E40" w:rsidP="008E7C18">
      <w:pPr>
        <w:tabs>
          <w:tab w:val="left" w:pos="900"/>
          <w:tab w:val="left" w:pos="993"/>
        </w:tabs>
        <w:ind w:firstLine="709"/>
        <w:rPr>
          <w:b/>
          <w:sz w:val="20"/>
          <w:szCs w:val="20"/>
        </w:rPr>
      </w:pPr>
      <w:r>
        <w:rPr>
          <w:b/>
          <w:bCs/>
          <w:sz w:val="20"/>
          <w:szCs w:val="20"/>
        </w:rPr>
        <w:t>7</w:t>
      </w:r>
      <w:r w:rsidR="008E7C18" w:rsidRPr="003D14DD">
        <w:rPr>
          <w:b/>
          <w:sz w:val="20"/>
          <w:szCs w:val="20"/>
        </w:rPr>
        <w:t>. Учебно-методическое и информационное обеспечение дисциплины</w:t>
      </w:r>
    </w:p>
    <w:p w:rsidR="008E7C18" w:rsidRPr="003D14DD" w:rsidRDefault="004D2E40" w:rsidP="008E7C18">
      <w:pPr>
        <w:ind w:firstLine="680"/>
        <w:rPr>
          <w:b/>
          <w:sz w:val="20"/>
          <w:szCs w:val="20"/>
        </w:rPr>
      </w:pPr>
      <w:r>
        <w:rPr>
          <w:b/>
          <w:sz w:val="20"/>
          <w:szCs w:val="20"/>
        </w:rPr>
        <w:t>7</w:t>
      </w:r>
      <w:r w:rsidR="008E7C18" w:rsidRPr="003D14DD">
        <w:rPr>
          <w:b/>
          <w:sz w:val="20"/>
          <w:szCs w:val="20"/>
        </w:rPr>
        <w:t xml:space="preserve">.1 Рекомендуемая литература </w:t>
      </w:r>
    </w:p>
    <w:p w:rsidR="008E7C18" w:rsidRPr="003D14DD" w:rsidRDefault="008E7C18" w:rsidP="008E7C18">
      <w:pPr>
        <w:tabs>
          <w:tab w:val="left" w:pos="900"/>
        </w:tabs>
        <w:suppressAutoHyphens/>
        <w:ind w:firstLine="709"/>
        <w:jc w:val="both"/>
        <w:rPr>
          <w:b/>
          <w:sz w:val="20"/>
          <w:szCs w:val="20"/>
        </w:rPr>
      </w:pPr>
    </w:p>
    <w:p w:rsidR="008E7C18" w:rsidRPr="003D14DD" w:rsidRDefault="008E7C18" w:rsidP="008E7C18">
      <w:pPr>
        <w:tabs>
          <w:tab w:val="left" w:pos="993"/>
        </w:tabs>
        <w:suppressAutoHyphens/>
        <w:ind w:firstLine="709"/>
        <w:jc w:val="both"/>
        <w:rPr>
          <w:b/>
          <w:sz w:val="20"/>
          <w:szCs w:val="20"/>
        </w:rPr>
      </w:pPr>
      <w:r w:rsidRPr="003D14DD">
        <w:rPr>
          <w:b/>
          <w:sz w:val="20"/>
          <w:szCs w:val="20"/>
        </w:rPr>
        <w:t>Основная учебная и научная литература</w:t>
      </w:r>
    </w:p>
    <w:p w:rsidR="000239EE" w:rsidRPr="000239EE" w:rsidRDefault="000239EE" w:rsidP="000239EE">
      <w:pPr>
        <w:pStyle w:val="afffc"/>
        <w:numPr>
          <w:ilvl w:val="0"/>
          <w:numId w:val="37"/>
        </w:numPr>
        <w:rPr>
          <w:sz w:val="20"/>
          <w:szCs w:val="20"/>
        </w:rPr>
      </w:pPr>
      <w:r w:rsidRPr="000239EE">
        <w:rPr>
          <w:sz w:val="20"/>
          <w:szCs w:val="20"/>
        </w:rPr>
        <w:t xml:space="preserve">Днепровская, Н. В. Открытые образовательные ресурсы / Н. В. Днепровская, Н. В. Комлева. — 3-е изд. — Москва : Интернет-Университет Информационных Технологий (ИНТУИТ), Ай Пи Эр Медиа, 2019. — 139 c. — ISBN 978-5-4486-0505-5. — Текст : электронный // Цифровой образовательный ресурс IPR SMART : [сайт]. — URL: https://www.iprbookshop.ru/79713.html </w:t>
      </w:r>
    </w:p>
    <w:p w:rsidR="008E7C18" w:rsidRPr="003D14DD" w:rsidRDefault="008E7C18" w:rsidP="008E7C18">
      <w:pPr>
        <w:tabs>
          <w:tab w:val="left" w:pos="993"/>
        </w:tabs>
        <w:suppressAutoHyphens/>
        <w:ind w:firstLine="709"/>
        <w:jc w:val="both"/>
        <w:rPr>
          <w:b/>
          <w:sz w:val="20"/>
          <w:szCs w:val="20"/>
        </w:rPr>
      </w:pPr>
    </w:p>
    <w:p w:rsidR="008E7C18" w:rsidRPr="003D14DD" w:rsidRDefault="008E7C18" w:rsidP="008E7C18">
      <w:pPr>
        <w:tabs>
          <w:tab w:val="left" w:pos="993"/>
        </w:tabs>
        <w:suppressAutoHyphens/>
        <w:ind w:firstLine="709"/>
        <w:jc w:val="both"/>
        <w:rPr>
          <w:b/>
          <w:sz w:val="20"/>
          <w:szCs w:val="20"/>
        </w:rPr>
      </w:pPr>
      <w:r w:rsidRPr="003D14DD">
        <w:rPr>
          <w:b/>
          <w:sz w:val="20"/>
          <w:szCs w:val="20"/>
        </w:rPr>
        <w:t>Дополнительная литература</w:t>
      </w:r>
    </w:p>
    <w:p w:rsidR="000239EE" w:rsidRPr="000239EE" w:rsidRDefault="000239EE" w:rsidP="000239EE">
      <w:pPr>
        <w:pStyle w:val="afffc"/>
        <w:numPr>
          <w:ilvl w:val="0"/>
          <w:numId w:val="38"/>
        </w:numPr>
        <w:rPr>
          <w:sz w:val="20"/>
          <w:szCs w:val="20"/>
        </w:rPr>
      </w:pPr>
      <w:r w:rsidRPr="000239EE">
        <w:rPr>
          <w:sz w:val="20"/>
          <w:szCs w:val="20"/>
        </w:rPr>
        <w:t>Дементьева Ю.В. Основы работы с электронными образовательными ресурсами [Электронный ресурс] : учебное пособие / Ю.В. Дементьева. — Электрон. текстовые данные. — Саратов: Вузовское образование, 2017. — 80 c. — 978-5-906172-21-1. — Режим доступа: http://www.iprbookshop.ru/62066</w:t>
      </w:r>
    </w:p>
    <w:p w:rsidR="000239EE" w:rsidRPr="000239EE" w:rsidRDefault="000239EE" w:rsidP="000239EE">
      <w:pPr>
        <w:pStyle w:val="afffc"/>
        <w:numPr>
          <w:ilvl w:val="0"/>
          <w:numId w:val="38"/>
        </w:numPr>
        <w:rPr>
          <w:sz w:val="20"/>
          <w:szCs w:val="20"/>
        </w:rPr>
      </w:pPr>
      <w:r w:rsidRPr="000239EE">
        <w:rPr>
          <w:sz w:val="20"/>
          <w:szCs w:val="20"/>
        </w:rPr>
        <w:t xml:space="preserve">Ваграменко Я.А. и др.  Информационные технологии и сетевые ресурсы в образовании: монография / Я.А. Ваграменко, О.М. Карпенко, С.И. </w:t>
      </w:r>
      <w:proofErr w:type="spellStart"/>
      <w:r w:rsidRPr="000239EE">
        <w:rPr>
          <w:sz w:val="20"/>
          <w:szCs w:val="20"/>
        </w:rPr>
        <w:t>Берил</w:t>
      </w:r>
      <w:proofErr w:type="spellEnd"/>
      <w:r w:rsidRPr="000239EE">
        <w:rPr>
          <w:sz w:val="20"/>
          <w:szCs w:val="20"/>
        </w:rPr>
        <w:t xml:space="preserve">, Г.Ю. </w:t>
      </w:r>
      <w:proofErr w:type="spellStart"/>
      <w:r w:rsidRPr="000239EE">
        <w:rPr>
          <w:sz w:val="20"/>
          <w:szCs w:val="20"/>
        </w:rPr>
        <w:t>Яламов</w:t>
      </w:r>
      <w:proofErr w:type="spellEnd"/>
      <w:r w:rsidRPr="000239EE">
        <w:rPr>
          <w:sz w:val="20"/>
          <w:szCs w:val="20"/>
        </w:rPr>
        <w:t>, А.Ю. Долгов М: Издательство СГУ, 2015  - http://library.roweb.online</w:t>
      </w:r>
    </w:p>
    <w:p w:rsidR="008E7C18" w:rsidRPr="003D14DD" w:rsidRDefault="008E7C18" w:rsidP="008E7C18">
      <w:pPr>
        <w:shd w:val="clear" w:color="auto" w:fill="FCFCFC"/>
        <w:tabs>
          <w:tab w:val="left" w:pos="993"/>
        </w:tabs>
        <w:ind w:firstLine="709"/>
        <w:rPr>
          <w:b/>
          <w:sz w:val="20"/>
          <w:szCs w:val="20"/>
        </w:rPr>
      </w:pPr>
    </w:p>
    <w:p w:rsidR="008E7C18" w:rsidRPr="003D14DD" w:rsidRDefault="004D2E40" w:rsidP="008E7C18">
      <w:pPr>
        <w:tabs>
          <w:tab w:val="left" w:pos="993"/>
        </w:tabs>
        <w:ind w:firstLine="709"/>
        <w:jc w:val="both"/>
        <w:rPr>
          <w:b/>
          <w:sz w:val="20"/>
          <w:szCs w:val="20"/>
        </w:rPr>
      </w:pPr>
      <w:r>
        <w:rPr>
          <w:b/>
          <w:sz w:val="20"/>
          <w:szCs w:val="20"/>
        </w:rPr>
        <w:lastRenderedPageBreak/>
        <w:t>7</w:t>
      </w:r>
      <w:r w:rsidR="008E7C18" w:rsidRPr="003D14DD">
        <w:rPr>
          <w:b/>
          <w:sz w:val="20"/>
          <w:szCs w:val="20"/>
        </w:rPr>
        <w:t>.2 Ресурсы информационно-телекоммуникационной сети «Интернет»</w:t>
      </w:r>
    </w:p>
    <w:p w:rsidR="008E7C18" w:rsidRPr="003D14DD" w:rsidRDefault="008E7C18" w:rsidP="008E7C18">
      <w:pPr>
        <w:suppressAutoHyphens/>
        <w:ind w:left="709"/>
        <w:jc w:val="both"/>
        <w:rPr>
          <w:sz w:val="20"/>
          <w:szCs w:val="20"/>
        </w:rPr>
      </w:pPr>
      <w:r w:rsidRPr="003D14DD">
        <w:rPr>
          <w:sz w:val="20"/>
          <w:szCs w:val="20"/>
        </w:rPr>
        <w:t>http://fgosvo.ru/</w:t>
      </w:r>
    </w:p>
    <w:p w:rsidR="008E7C18" w:rsidRPr="003D14DD" w:rsidRDefault="008E7C18" w:rsidP="008E7C18">
      <w:pPr>
        <w:suppressAutoHyphens/>
        <w:ind w:left="709"/>
        <w:jc w:val="both"/>
        <w:rPr>
          <w:sz w:val="20"/>
          <w:szCs w:val="20"/>
        </w:rPr>
      </w:pPr>
      <w:r w:rsidRPr="003D14DD">
        <w:rPr>
          <w:sz w:val="20"/>
          <w:szCs w:val="20"/>
        </w:rPr>
        <w:t>http://www.obrnadzor.gov.ru/ru/</w:t>
      </w:r>
    </w:p>
    <w:p w:rsidR="008E7C18" w:rsidRPr="003D14DD" w:rsidRDefault="008E7C18" w:rsidP="008E7C18">
      <w:pPr>
        <w:suppressAutoHyphens/>
        <w:ind w:left="709"/>
        <w:jc w:val="both"/>
        <w:rPr>
          <w:sz w:val="20"/>
          <w:szCs w:val="20"/>
        </w:rPr>
      </w:pPr>
      <w:r w:rsidRPr="003D14DD">
        <w:rPr>
          <w:sz w:val="20"/>
          <w:szCs w:val="20"/>
        </w:rPr>
        <w:t>http://www.garant.ru/</w:t>
      </w:r>
    </w:p>
    <w:p w:rsidR="008E7C18" w:rsidRPr="003D14DD" w:rsidRDefault="008E7C18" w:rsidP="008E7C18">
      <w:pPr>
        <w:tabs>
          <w:tab w:val="left" w:pos="993"/>
        </w:tabs>
        <w:suppressAutoHyphens/>
        <w:ind w:firstLine="709"/>
        <w:jc w:val="both"/>
        <w:rPr>
          <w:b/>
          <w:sz w:val="20"/>
          <w:szCs w:val="20"/>
        </w:rPr>
      </w:pPr>
    </w:p>
    <w:p w:rsidR="00C84CFA" w:rsidRDefault="004D2E40" w:rsidP="00C84CFA">
      <w:pPr>
        <w:ind w:firstLine="567"/>
        <w:jc w:val="both"/>
        <w:rPr>
          <w:b/>
          <w:sz w:val="20"/>
          <w:szCs w:val="20"/>
        </w:rPr>
      </w:pPr>
      <w:r>
        <w:rPr>
          <w:b/>
          <w:sz w:val="20"/>
          <w:szCs w:val="20"/>
        </w:rPr>
        <w:t>8</w:t>
      </w:r>
      <w:r w:rsidR="00C84CFA">
        <w:rPr>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C84CFA" w:rsidRDefault="00C84CFA" w:rsidP="00C84CFA">
      <w:pPr>
        <w:ind w:firstLine="567"/>
        <w:jc w:val="both"/>
        <w:rPr>
          <w:sz w:val="20"/>
          <w:szCs w:val="20"/>
        </w:rPr>
      </w:pPr>
      <w:r>
        <w:rPr>
          <w:sz w:val="20"/>
          <w:szCs w:val="20"/>
        </w:rPr>
        <w:t xml:space="preserve">Для проведения занятий по дисциплине имеется следующее материально-техническое обеспечение: </w:t>
      </w:r>
    </w:p>
    <w:p w:rsidR="00C84CFA" w:rsidRDefault="00C84CFA" w:rsidP="00C84CFA">
      <w:pPr>
        <w:ind w:firstLine="567"/>
        <w:jc w:val="both"/>
        <w:rPr>
          <w:sz w:val="20"/>
          <w:szCs w:val="20"/>
        </w:rPr>
      </w:pPr>
      <w:r>
        <w:rPr>
          <w:sz w:val="20"/>
          <w:szCs w:val="20"/>
        </w:rPr>
        <w:t xml:space="preserve">- </w:t>
      </w:r>
      <w:r w:rsidR="007861E2" w:rsidRPr="007861E2">
        <w:rPr>
          <w:sz w:val="20"/>
          <w:szCs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C84CFA" w:rsidRDefault="00C84CFA" w:rsidP="00C84CFA">
      <w:pPr>
        <w:ind w:firstLine="567"/>
        <w:jc w:val="both"/>
        <w:rPr>
          <w:sz w:val="20"/>
          <w:szCs w:val="20"/>
        </w:rPr>
      </w:pPr>
      <w:r>
        <w:rPr>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C84CFA" w:rsidRDefault="00C84CFA" w:rsidP="00C84CFA">
      <w:pPr>
        <w:tabs>
          <w:tab w:val="left" w:pos="360"/>
          <w:tab w:val="left" w:pos="900"/>
          <w:tab w:val="left" w:pos="993"/>
          <w:tab w:val="left" w:pos="1134"/>
        </w:tabs>
        <w:suppressAutoHyphens/>
        <w:ind w:firstLine="709"/>
        <w:jc w:val="both"/>
        <w:rPr>
          <w:sz w:val="20"/>
          <w:szCs w:val="20"/>
        </w:rPr>
      </w:pPr>
      <w:r>
        <w:rPr>
          <w:sz w:val="20"/>
          <w:szCs w:val="20"/>
        </w:rPr>
        <w:t>Программное обеспечение:</w:t>
      </w:r>
    </w:p>
    <w:p w:rsidR="008E7C18" w:rsidRPr="003D14DD" w:rsidRDefault="008E7C18" w:rsidP="008E7C18">
      <w:pPr>
        <w:tabs>
          <w:tab w:val="left" w:pos="360"/>
          <w:tab w:val="left" w:pos="900"/>
          <w:tab w:val="left" w:pos="993"/>
          <w:tab w:val="left" w:pos="1134"/>
        </w:tabs>
        <w:suppressAutoHyphens/>
        <w:ind w:firstLine="709"/>
        <w:jc w:val="both"/>
        <w:rPr>
          <w:i/>
          <w:sz w:val="20"/>
          <w:szCs w:val="20"/>
        </w:rPr>
      </w:pPr>
      <w:r w:rsidRPr="003D14DD">
        <w:rPr>
          <w:i/>
          <w:sz w:val="20"/>
          <w:szCs w:val="20"/>
        </w:rPr>
        <w:t>Лицензионное программное обеспечение (в том числе, отечественного производства):</w:t>
      </w:r>
    </w:p>
    <w:p w:rsidR="008E7C18" w:rsidRPr="003D14DD" w:rsidRDefault="008E7C18" w:rsidP="008E7C18">
      <w:pPr>
        <w:ind w:firstLine="709"/>
        <w:jc w:val="both"/>
        <w:rPr>
          <w:sz w:val="20"/>
          <w:szCs w:val="20"/>
        </w:rPr>
      </w:pPr>
      <w:r w:rsidRPr="003D14DD">
        <w:rPr>
          <w:sz w:val="20"/>
          <w:szCs w:val="20"/>
        </w:rPr>
        <w:t xml:space="preserve">Операционная система </w:t>
      </w:r>
      <w:r w:rsidRPr="003D14DD">
        <w:rPr>
          <w:sz w:val="20"/>
          <w:szCs w:val="20"/>
          <w:lang w:val="en-US"/>
        </w:rPr>
        <w:t>Windows</w:t>
      </w:r>
      <w:r w:rsidRPr="003D14DD">
        <w:rPr>
          <w:sz w:val="20"/>
          <w:szCs w:val="20"/>
        </w:rPr>
        <w:t xml:space="preserve"> </w:t>
      </w:r>
      <w:r w:rsidRPr="003D14DD">
        <w:rPr>
          <w:sz w:val="20"/>
          <w:szCs w:val="20"/>
          <w:lang w:val="en-US"/>
        </w:rPr>
        <w:t>Professional</w:t>
      </w:r>
      <w:r w:rsidRPr="003D14DD">
        <w:rPr>
          <w:sz w:val="20"/>
          <w:szCs w:val="20"/>
        </w:rPr>
        <w:t xml:space="preserve"> 10</w:t>
      </w:r>
    </w:p>
    <w:p w:rsidR="008E7C18" w:rsidRPr="003D14DD" w:rsidRDefault="008E7C18" w:rsidP="008E7C18">
      <w:pPr>
        <w:ind w:firstLine="709"/>
        <w:jc w:val="both"/>
        <w:rPr>
          <w:sz w:val="20"/>
          <w:szCs w:val="20"/>
        </w:rPr>
      </w:pPr>
      <w:r w:rsidRPr="003D14DD">
        <w:rPr>
          <w:sz w:val="20"/>
          <w:szCs w:val="20"/>
        </w:rPr>
        <w:t>ПО браузер – приложение операционной системы, предназначенное для просмотра Web-страниц</w:t>
      </w:r>
    </w:p>
    <w:p w:rsidR="008E7C18" w:rsidRPr="003D14DD" w:rsidRDefault="008E7C18" w:rsidP="008E7C18">
      <w:pPr>
        <w:ind w:firstLine="709"/>
        <w:jc w:val="both"/>
        <w:rPr>
          <w:sz w:val="20"/>
          <w:szCs w:val="20"/>
        </w:rPr>
      </w:pPr>
      <w:r w:rsidRPr="003D14DD">
        <w:rPr>
          <w:sz w:val="20"/>
          <w:szCs w:val="20"/>
        </w:rPr>
        <w:t>Платформа проведения аттестационных процедур с использованием каналов связи (отечественное ПО)</w:t>
      </w:r>
    </w:p>
    <w:p w:rsidR="008E7C18" w:rsidRPr="003D14DD" w:rsidRDefault="008E7C18" w:rsidP="008E7C18">
      <w:pPr>
        <w:ind w:firstLine="709"/>
        <w:jc w:val="both"/>
        <w:rPr>
          <w:sz w:val="20"/>
          <w:szCs w:val="20"/>
        </w:rPr>
      </w:pPr>
      <w:r w:rsidRPr="003D14DD">
        <w:rPr>
          <w:sz w:val="20"/>
          <w:szCs w:val="20"/>
        </w:rPr>
        <w:t xml:space="preserve">Платформа проведения </w:t>
      </w:r>
      <w:proofErr w:type="spellStart"/>
      <w:r w:rsidRPr="003D14DD">
        <w:rPr>
          <w:sz w:val="20"/>
          <w:szCs w:val="20"/>
        </w:rPr>
        <w:t>вебинаров</w:t>
      </w:r>
      <w:proofErr w:type="spellEnd"/>
      <w:r w:rsidRPr="003D14DD">
        <w:rPr>
          <w:sz w:val="20"/>
          <w:szCs w:val="20"/>
        </w:rPr>
        <w:t xml:space="preserve"> (отечественное ПО)</w:t>
      </w:r>
    </w:p>
    <w:p w:rsidR="008E7C18" w:rsidRPr="003D14DD" w:rsidRDefault="008E7C18" w:rsidP="008E7C18">
      <w:pPr>
        <w:ind w:firstLine="709"/>
        <w:jc w:val="both"/>
        <w:rPr>
          <w:sz w:val="20"/>
          <w:szCs w:val="20"/>
        </w:rPr>
      </w:pPr>
      <w:r w:rsidRPr="003D14DD">
        <w:rPr>
          <w:sz w:val="20"/>
          <w:szCs w:val="20"/>
        </w:rPr>
        <w:t xml:space="preserve">Информационная технология. Онлайн тестирование цифровой платформы </w:t>
      </w:r>
      <w:proofErr w:type="spellStart"/>
      <w:r w:rsidRPr="003D14DD">
        <w:rPr>
          <w:sz w:val="20"/>
          <w:szCs w:val="20"/>
        </w:rPr>
        <w:t>Ровеб</w:t>
      </w:r>
      <w:proofErr w:type="spellEnd"/>
      <w:r w:rsidRPr="003D14DD">
        <w:rPr>
          <w:sz w:val="20"/>
          <w:szCs w:val="20"/>
        </w:rPr>
        <w:t xml:space="preserve"> (отечественное ПО)</w:t>
      </w:r>
    </w:p>
    <w:p w:rsidR="008E7C18" w:rsidRPr="003D14DD" w:rsidRDefault="008E7C18" w:rsidP="008E7C18">
      <w:pPr>
        <w:ind w:firstLine="709"/>
        <w:jc w:val="both"/>
        <w:rPr>
          <w:sz w:val="20"/>
          <w:szCs w:val="20"/>
        </w:rPr>
      </w:pPr>
      <w:r w:rsidRPr="003D14DD">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8E7C18" w:rsidRPr="003D14DD" w:rsidRDefault="008E7C18" w:rsidP="008E7C18">
      <w:pPr>
        <w:ind w:firstLine="709"/>
        <w:jc w:val="both"/>
        <w:rPr>
          <w:sz w:val="20"/>
          <w:szCs w:val="20"/>
        </w:rPr>
      </w:pPr>
      <w:r w:rsidRPr="003D14DD">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8E7C18" w:rsidRPr="003D14DD" w:rsidRDefault="008E7C18" w:rsidP="008E7C18">
      <w:pPr>
        <w:ind w:firstLine="709"/>
        <w:jc w:val="both"/>
        <w:rPr>
          <w:sz w:val="20"/>
          <w:szCs w:val="20"/>
        </w:rPr>
      </w:pPr>
      <w:r w:rsidRPr="003D14DD">
        <w:rPr>
          <w:sz w:val="20"/>
          <w:szCs w:val="20"/>
        </w:rPr>
        <w:t>Электронный информационный ресурс «Личная студия обучающегося» (отечественное ПО)</w:t>
      </w:r>
    </w:p>
    <w:p w:rsidR="008E7C18" w:rsidRPr="003D14DD" w:rsidRDefault="008E7C18" w:rsidP="008E7C18">
      <w:pPr>
        <w:tabs>
          <w:tab w:val="left" w:pos="360"/>
          <w:tab w:val="left" w:pos="900"/>
          <w:tab w:val="left" w:pos="993"/>
          <w:tab w:val="left" w:pos="1134"/>
        </w:tabs>
        <w:suppressAutoHyphens/>
        <w:ind w:firstLine="709"/>
        <w:jc w:val="both"/>
        <w:rPr>
          <w:i/>
          <w:sz w:val="20"/>
          <w:szCs w:val="20"/>
        </w:rPr>
      </w:pPr>
      <w:r w:rsidRPr="003D14DD">
        <w:rPr>
          <w:i/>
          <w:sz w:val="20"/>
          <w:szCs w:val="20"/>
        </w:rPr>
        <w:t>Свободно распространяемое программное обеспечение (в том числе отечественного производства):</w:t>
      </w:r>
    </w:p>
    <w:p w:rsidR="008E7C18" w:rsidRPr="003D14DD" w:rsidRDefault="008E7C18" w:rsidP="008E7C18">
      <w:pPr>
        <w:ind w:firstLine="709"/>
        <w:jc w:val="both"/>
        <w:rPr>
          <w:sz w:val="20"/>
          <w:szCs w:val="20"/>
        </w:rPr>
      </w:pPr>
      <w:r w:rsidRPr="003D14DD">
        <w:rPr>
          <w:sz w:val="20"/>
          <w:szCs w:val="20"/>
        </w:rPr>
        <w:t>Мой Офис Веб-редакторы https://edit.myoffice.ru (отечественное ПО)</w:t>
      </w:r>
    </w:p>
    <w:p w:rsidR="008E7C18" w:rsidRPr="003D14DD" w:rsidRDefault="008E7C18" w:rsidP="008E7C18">
      <w:pPr>
        <w:ind w:firstLine="709"/>
        <w:jc w:val="both"/>
        <w:rPr>
          <w:sz w:val="20"/>
          <w:szCs w:val="20"/>
          <w:lang w:val="en-US"/>
        </w:rPr>
      </w:pPr>
      <w:r w:rsidRPr="003D14DD">
        <w:rPr>
          <w:sz w:val="20"/>
          <w:szCs w:val="20"/>
        </w:rPr>
        <w:t>ПО</w:t>
      </w:r>
      <w:r w:rsidRPr="003D14DD">
        <w:rPr>
          <w:sz w:val="20"/>
          <w:szCs w:val="20"/>
          <w:lang w:val="en-US"/>
        </w:rPr>
        <w:t xml:space="preserve"> OpenOffice.Org Calc. </w:t>
      </w:r>
    </w:p>
    <w:p w:rsidR="008E7C18" w:rsidRPr="003D14DD" w:rsidRDefault="000F6F7B" w:rsidP="008E7C18">
      <w:pPr>
        <w:ind w:firstLine="709"/>
        <w:jc w:val="both"/>
        <w:rPr>
          <w:sz w:val="20"/>
          <w:szCs w:val="20"/>
          <w:lang w:val="en-US"/>
        </w:rPr>
      </w:pPr>
      <w:hyperlink r:id="rId6" w:history="1">
        <w:r w:rsidR="008E7C18" w:rsidRPr="003D14DD">
          <w:rPr>
            <w:sz w:val="20"/>
            <w:szCs w:val="20"/>
            <w:lang w:val="en-US"/>
          </w:rPr>
          <w:t>http://qsp.su/tools/onlinehelp/about_license_gpl_russian.html</w:t>
        </w:r>
      </w:hyperlink>
      <w:r w:rsidR="008E7C18" w:rsidRPr="003D14DD">
        <w:rPr>
          <w:sz w:val="20"/>
          <w:szCs w:val="20"/>
          <w:lang w:val="en-US"/>
        </w:rPr>
        <w:t xml:space="preserve"> </w:t>
      </w:r>
    </w:p>
    <w:p w:rsidR="008E7C18" w:rsidRPr="003D14DD" w:rsidRDefault="008E7C18" w:rsidP="008E7C18">
      <w:pPr>
        <w:ind w:firstLine="709"/>
        <w:jc w:val="both"/>
        <w:rPr>
          <w:sz w:val="20"/>
          <w:szCs w:val="20"/>
        </w:rPr>
      </w:pPr>
      <w:r w:rsidRPr="003D14DD">
        <w:rPr>
          <w:sz w:val="20"/>
          <w:szCs w:val="20"/>
        </w:rPr>
        <w:t xml:space="preserve">ПО </w:t>
      </w:r>
      <w:proofErr w:type="spellStart"/>
      <w:r w:rsidRPr="003D14DD">
        <w:rPr>
          <w:sz w:val="20"/>
          <w:szCs w:val="20"/>
        </w:rPr>
        <w:t>OpenOffice.Org.Base</w:t>
      </w:r>
      <w:proofErr w:type="spellEnd"/>
    </w:p>
    <w:p w:rsidR="008E7C18" w:rsidRPr="003D14DD" w:rsidRDefault="009B70E3" w:rsidP="008E7C18">
      <w:pPr>
        <w:ind w:firstLine="709"/>
        <w:jc w:val="both"/>
        <w:rPr>
          <w:sz w:val="20"/>
          <w:szCs w:val="20"/>
        </w:rPr>
      </w:pPr>
      <w:hyperlink r:id="rId7" w:history="1">
        <w:r w:rsidR="008E7C18" w:rsidRPr="003D14DD">
          <w:rPr>
            <w:sz w:val="20"/>
            <w:szCs w:val="20"/>
          </w:rPr>
          <w:t>http://qsp.su/tools/onlinehelp/about_license_gpl_russian.html</w:t>
        </w:r>
      </w:hyperlink>
    </w:p>
    <w:p w:rsidR="008E7C18" w:rsidRPr="003D14DD" w:rsidRDefault="008E7C18" w:rsidP="008E7C18">
      <w:pPr>
        <w:ind w:firstLine="709"/>
        <w:jc w:val="both"/>
        <w:rPr>
          <w:sz w:val="20"/>
          <w:szCs w:val="20"/>
          <w:lang w:val="en-US"/>
        </w:rPr>
      </w:pPr>
      <w:r w:rsidRPr="003D14DD">
        <w:rPr>
          <w:sz w:val="20"/>
          <w:szCs w:val="20"/>
        </w:rPr>
        <w:t>ПО</w:t>
      </w:r>
      <w:r w:rsidRPr="003D14DD">
        <w:rPr>
          <w:sz w:val="20"/>
          <w:szCs w:val="20"/>
          <w:lang w:val="en-US"/>
        </w:rPr>
        <w:t xml:space="preserve"> </w:t>
      </w:r>
      <w:proofErr w:type="spellStart"/>
      <w:r w:rsidRPr="003D14DD">
        <w:rPr>
          <w:sz w:val="20"/>
          <w:szCs w:val="20"/>
          <w:lang w:val="en-US"/>
        </w:rPr>
        <w:t>OpenOffice.org.Impress</w:t>
      </w:r>
      <w:proofErr w:type="spellEnd"/>
      <w:r w:rsidRPr="003D14DD">
        <w:rPr>
          <w:sz w:val="20"/>
          <w:szCs w:val="20"/>
          <w:lang w:val="en-US"/>
        </w:rPr>
        <w:t xml:space="preserve"> </w:t>
      </w:r>
    </w:p>
    <w:p w:rsidR="008E7C18" w:rsidRPr="003D14DD" w:rsidRDefault="000F6F7B" w:rsidP="008E7C18">
      <w:pPr>
        <w:ind w:firstLine="709"/>
        <w:jc w:val="both"/>
        <w:rPr>
          <w:sz w:val="20"/>
          <w:szCs w:val="20"/>
          <w:lang w:val="en-US"/>
        </w:rPr>
      </w:pPr>
      <w:hyperlink r:id="rId8" w:history="1">
        <w:r w:rsidR="008E7C18" w:rsidRPr="003D14DD">
          <w:rPr>
            <w:sz w:val="20"/>
            <w:szCs w:val="20"/>
            <w:lang w:val="en-US"/>
          </w:rPr>
          <w:t>http://qsp.su/tools/onlinehelp/about_license_gpl_russian.html</w:t>
        </w:r>
      </w:hyperlink>
      <w:r w:rsidR="008E7C18" w:rsidRPr="003D14DD">
        <w:rPr>
          <w:sz w:val="20"/>
          <w:szCs w:val="20"/>
          <w:lang w:val="en-US"/>
        </w:rPr>
        <w:t xml:space="preserve"> </w:t>
      </w:r>
    </w:p>
    <w:p w:rsidR="008E7C18" w:rsidRPr="003D14DD" w:rsidRDefault="008E7C18" w:rsidP="008E7C18">
      <w:pPr>
        <w:ind w:firstLine="709"/>
        <w:jc w:val="both"/>
        <w:rPr>
          <w:sz w:val="20"/>
          <w:szCs w:val="20"/>
          <w:lang w:val="en-US"/>
        </w:rPr>
      </w:pPr>
      <w:r w:rsidRPr="003D14DD">
        <w:rPr>
          <w:sz w:val="20"/>
          <w:szCs w:val="20"/>
        </w:rPr>
        <w:t>ПО</w:t>
      </w:r>
      <w:r w:rsidRPr="003D14DD">
        <w:rPr>
          <w:sz w:val="20"/>
          <w:szCs w:val="20"/>
          <w:lang w:val="en-US"/>
        </w:rPr>
        <w:t xml:space="preserve"> OpenOffice.Org Writer </w:t>
      </w:r>
    </w:p>
    <w:p w:rsidR="008E7C18" w:rsidRPr="003D14DD" w:rsidRDefault="000F6F7B" w:rsidP="008E7C18">
      <w:pPr>
        <w:ind w:firstLine="709"/>
        <w:jc w:val="both"/>
        <w:rPr>
          <w:sz w:val="20"/>
          <w:szCs w:val="20"/>
          <w:lang w:val="en-US"/>
        </w:rPr>
      </w:pPr>
      <w:hyperlink r:id="rId9" w:history="1">
        <w:r w:rsidR="008E7C18" w:rsidRPr="003D14DD">
          <w:rPr>
            <w:sz w:val="20"/>
            <w:szCs w:val="20"/>
            <w:lang w:val="en-US"/>
          </w:rPr>
          <w:t>http://qsp.su/tools/onlinehelp/about_license_gpl_russian.html</w:t>
        </w:r>
      </w:hyperlink>
    </w:p>
    <w:p w:rsidR="008E7C18" w:rsidRPr="003D14DD" w:rsidRDefault="008E7C18" w:rsidP="008E7C18">
      <w:pPr>
        <w:ind w:firstLine="709"/>
        <w:jc w:val="both"/>
        <w:rPr>
          <w:sz w:val="20"/>
          <w:szCs w:val="20"/>
          <w:lang w:val="en-US"/>
        </w:rPr>
      </w:pPr>
      <w:r w:rsidRPr="003D14DD">
        <w:rPr>
          <w:sz w:val="20"/>
          <w:szCs w:val="20"/>
        </w:rPr>
        <w:t>ПО</w:t>
      </w:r>
      <w:r w:rsidRPr="003D14DD">
        <w:rPr>
          <w:sz w:val="20"/>
          <w:szCs w:val="20"/>
          <w:lang w:val="en-US"/>
        </w:rPr>
        <w:t xml:space="preserve"> Open Office.org Draw</w:t>
      </w:r>
    </w:p>
    <w:p w:rsidR="008E7C18" w:rsidRPr="003D14DD" w:rsidRDefault="000F6F7B" w:rsidP="008E7C18">
      <w:pPr>
        <w:ind w:firstLine="709"/>
        <w:jc w:val="both"/>
        <w:rPr>
          <w:sz w:val="20"/>
          <w:szCs w:val="20"/>
          <w:lang w:val="en-US"/>
        </w:rPr>
      </w:pPr>
      <w:hyperlink r:id="rId10" w:history="1">
        <w:r w:rsidR="008E7C18" w:rsidRPr="003D14DD">
          <w:rPr>
            <w:sz w:val="20"/>
            <w:szCs w:val="20"/>
            <w:lang w:val="en-US"/>
          </w:rPr>
          <w:t>http://qsp.su/tools/onlinehelp/about_license_gpl_russian.html</w:t>
        </w:r>
      </w:hyperlink>
    </w:p>
    <w:p w:rsidR="008E7C18" w:rsidRPr="003D14DD" w:rsidRDefault="008E7C18" w:rsidP="008E7C18">
      <w:pPr>
        <w:ind w:firstLine="709"/>
        <w:jc w:val="both"/>
        <w:rPr>
          <w:sz w:val="20"/>
          <w:szCs w:val="20"/>
        </w:rPr>
      </w:pPr>
      <w:r w:rsidRPr="003D14DD">
        <w:rPr>
          <w:sz w:val="20"/>
          <w:szCs w:val="20"/>
        </w:rPr>
        <w:t xml:space="preserve">ПО «Блокнот» - стандартное приложение операционной системы (MS </w:t>
      </w:r>
      <w:proofErr w:type="spellStart"/>
      <w:r w:rsidRPr="003D14DD">
        <w:rPr>
          <w:sz w:val="20"/>
          <w:szCs w:val="20"/>
        </w:rPr>
        <w:t>Windows</w:t>
      </w:r>
      <w:proofErr w:type="spellEnd"/>
      <w:r w:rsidRPr="003D14DD">
        <w:rPr>
          <w:sz w:val="20"/>
          <w:szCs w:val="20"/>
        </w:rPr>
        <w:t xml:space="preserve">, </w:t>
      </w:r>
      <w:proofErr w:type="spellStart"/>
      <w:r w:rsidRPr="003D14DD">
        <w:rPr>
          <w:sz w:val="20"/>
          <w:szCs w:val="20"/>
        </w:rPr>
        <w:t>Android</w:t>
      </w:r>
      <w:proofErr w:type="spellEnd"/>
      <w:r w:rsidRPr="003D14DD">
        <w:rPr>
          <w:sz w:val="20"/>
          <w:szCs w:val="20"/>
        </w:rPr>
        <w:t xml:space="preserve"> и т.д.), </w:t>
      </w:r>
    </w:p>
    <w:p w:rsidR="008E7C18" w:rsidRPr="003D14DD" w:rsidRDefault="008E7C18" w:rsidP="008E7C18">
      <w:pPr>
        <w:ind w:firstLine="709"/>
        <w:jc w:val="both"/>
        <w:rPr>
          <w:sz w:val="20"/>
          <w:szCs w:val="20"/>
        </w:rPr>
      </w:pPr>
      <w:r w:rsidRPr="003D14DD">
        <w:rPr>
          <w:sz w:val="20"/>
          <w:szCs w:val="20"/>
        </w:rPr>
        <w:t xml:space="preserve">предназначенное для работы с текстами;  </w:t>
      </w:r>
    </w:p>
    <w:p w:rsidR="008E7C18" w:rsidRPr="003D14DD" w:rsidRDefault="008E7C18" w:rsidP="008E7C18">
      <w:pPr>
        <w:tabs>
          <w:tab w:val="left" w:pos="360"/>
          <w:tab w:val="left" w:pos="900"/>
          <w:tab w:val="left" w:pos="993"/>
          <w:tab w:val="left" w:pos="1134"/>
        </w:tabs>
        <w:suppressAutoHyphens/>
        <w:ind w:firstLine="709"/>
        <w:jc w:val="both"/>
        <w:rPr>
          <w:i/>
          <w:sz w:val="20"/>
          <w:szCs w:val="20"/>
        </w:rPr>
      </w:pPr>
      <w:r w:rsidRPr="003D14DD">
        <w:rPr>
          <w:i/>
          <w:sz w:val="20"/>
          <w:szCs w:val="20"/>
        </w:rPr>
        <w:t>Современные профессиональные базы данных:</w:t>
      </w:r>
    </w:p>
    <w:p w:rsidR="008E7C18" w:rsidRPr="003D14DD" w:rsidRDefault="008E7C18" w:rsidP="008E7C18">
      <w:pPr>
        <w:ind w:firstLine="709"/>
        <w:rPr>
          <w:sz w:val="20"/>
          <w:szCs w:val="20"/>
        </w:rPr>
      </w:pPr>
      <w:r w:rsidRPr="003D14DD">
        <w:rPr>
          <w:sz w:val="20"/>
          <w:szCs w:val="20"/>
        </w:rPr>
        <w:t xml:space="preserve">Реестр профессиональных стандартов </w:t>
      </w:r>
      <w:hyperlink r:id="rId11" w:history="1">
        <w:r w:rsidRPr="003D14DD">
          <w:rPr>
            <w:rStyle w:val="ac"/>
            <w:sz w:val="20"/>
            <w:szCs w:val="20"/>
          </w:rPr>
          <w:t>https://profstandart.rosmintrud.ru/obshchiy-informatsionnyy-blok/natsionalnyy-reestr-professionalnykh-standartov/reestr-professionalnykh-standartov/</w:t>
        </w:r>
      </w:hyperlink>
      <w:r w:rsidRPr="003D14DD">
        <w:rPr>
          <w:sz w:val="20"/>
          <w:szCs w:val="20"/>
        </w:rPr>
        <w:t xml:space="preserve">   </w:t>
      </w:r>
    </w:p>
    <w:p w:rsidR="008E7C18" w:rsidRPr="003D14DD" w:rsidRDefault="008E7C18" w:rsidP="008E7C18">
      <w:pPr>
        <w:ind w:firstLine="709"/>
        <w:rPr>
          <w:sz w:val="20"/>
          <w:szCs w:val="20"/>
        </w:rPr>
      </w:pPr>
      <w:r w:rsidRPr="003D14DD">
        <w:rPr>
          <w:sz w:val="20"/>
          <w:szCs w:val="20"/>
        </w:rPr>
        <w:t xml:space="preserve">Реестр студентов/ординаторов/аспирантов/ассистентов-стажеров </w:t>
      </w:r>
      <w:hyperlink r:id="rId12" w:history="1">
        <w:r w:rsidRPr="003D14DD">
          <w:rPr>
            <w:rStyle w:val="ac"/>
            <w:sz w:val="20"/>
            <w:szCs w:val="20"/>
          </w:rPr>
          <w:t>https://www.mos.ru/karta-moskvicha/services-proverka-grazhdanina-v-reestre-studentov/</w:t>
        </w:r>
      </w:hyperlink>
      <w:r w:rsidRPr="003D14DD">
        <w:rPr>
          <w:sz w:val="20"/>
          <w:szCs w:val="20"/>
        </w:rPr>
        <w:t xml:space="preserve">  </w:t>
      </w:r>
    </w:p>
    <w:p w:rsidR="008E7C18" w:rsidRPr="003D14DD" w:rsidRDefault="008E7C18" w:rsidP="008E7C18">
      <w:pPr>
        <w:ind w:firstLine="709"/>
        <w:rPr>
          <w:sz w:val="20"/>
          <w:szCs w:val="20"/>
        </w:rPr>
      </w:pPr>
      <w:r w:rsidRPr="003D14DD">
        <w:rPr>
          <w:sz w:val="20"/>
          <w:szCs w:val="20"/>
        </w:rPr>
        <w:t xml:space="preserve">Российское образование. Федеральный портал </w:t>
      </w:r>
      <w:hyperlink r:id="rId13" w:history="1">
        <w:r w:rsidRPr="003D14DD">
          <w:rPr>
            <w:rStyle w:val="ac"/>
            <w:sz w:val="20"/>
            <w:szCs w:val="20"/>
          </w:rPr>
          <w:t>http://www.edu.ru/</w:t>
        </w:r>
      </w:hyperlink>
      <w:r w:rsidRPr="003D14DD">
        <w:rPr>
          <w:sz w:val="20"/>
          <w:szCs w:val="20"/>
        </w:rPr>
        <w:t xml:space="preserve"> </w:t>
      </w:r>
      <w:r w:rsidRPr="003D14DD">
        <w:rPr>
          <w:sz w:val="20"/>
          <w:szCs w:val="20"/>
        </w:rPr>
        <w:br/>
        <w:t xml:space="preserve">Электронные версии изданий по психологии и педагогике </w:t>
      </w:r>
      <w:hyperlink r:id="rId14" w:history="1">
        <w:r w:rsidRPr="003D14DD">
          <w:rPr>
            <w:rStyle w:val="ac"/>
            <w:sz w:val="20"/>
            <w:szCs w:val="20"/>
          </w:rPr>
          <w:t>https://psyjournals.ru/psyedu_ru/index.shtml</w:t>
        </w:r>
      </w:hyperlink>
      <w:r w:rsidRPr="003D14DD">
        <w:rPr>
          <w:sz w:val="20"/>
          <w:szCs w:val="20"/>
        </w:rPr>
        <w:br/>
        <w:t>Научная электронная библиотека http://elibrary.ru</w:t>
      </w:r>
    </w:p>
    <w:p w:rsidR="008E7C18" w:rsidRPr="003D14DD" w:rsidRDefault="008E7C18" w:rsidP="008E7C18">
      <w:pPr>
        <w:ind w:firstLine="709"/>
        <w:jc w:val="both"/>
        <w:rPr>
          <w:sz w:val="20"/>
          <w:szCs w:val="20"/>
        </w:rPr>
      </w:pPr>
      <w:r w:rsidRPr="003D14DD">
        <w:rPr>
          <w:sz w:val="20"/>
          <w:szCs w:val="20"/>
        </w:rPr>
        <w:t xml:space="preserve">Электронно-библиотечная система </w:t>
      </w:r>
      <w:proofErr w:type="spellStart"/>
      <w:r w:rsidRPr="003D14DD">
        <w:rPr>
          <w:sz w:val="20"/>
          <w:szCs w:val="20"/>
        </w:rPr>
        <w:t>IPRbooks</w:t>
      </w:r>
      <w:proofErr w:type="spellEnd"/>
      <w:r w:rsidRPr="003D14DD">
        <w:rPr>
          <w:sz w:val="20"/>
          <w:szCs w:val="20"/>
        </w:rPr>
        <w:t xml:space="preserve"> (ЭБС </w:t>
      </w:r>
      <w:proofErr w:type="spellStart"/>
      <w:r w:rsidRPr="003D14DD">
        <w:rPr>
          <w:sz w:val="20"/>
          <w:szCs w:val="20"/>
        </w:rPr>
        <w:t>IPRbooks</w:t>
      </w:r>
      <w:proofErr w:type="spellEnd"/>
      <w:r w:rsidRPr="003D14DD">
        <w:rPr>
          <w:sz w:val="20"/>
          <w:szCs w:val="20"/>
        </w:rPr>
        <w:t>) –</w:t>
      </w:r>
    </w:p>
    <w:p w:rsidR="008E7C18" w:rsidRPr="003D14DD" w:rsidRDefault="008E7C18" w:rsidP="008E7C18">
      <w:pPr>
        <w:ind w:firstLine="709"/>
        <w:jc w:val="both"/>
        <w:rPr>
          <w:sz w:val="20"/>
          <w:szCs w:val="20"/>
        </w:rPr>
      </w:pPr>
      <w:r w:rsidRPr="003D14DD">
        <w:rPr>
          <w:sz w:val="20"/>
          <w:szCs w:val="20"/>
        </w:rPr>
        <w:t>электронная библиотека по всем отраслям знаний</w:t>
      </w:r>
    </w:p>
    <w:p w:rsidR="008E7C18" w:rsidRPr="003D14DD" w:rsidRDefault="008E7C18" w:rsidP="008E7C18">
      <w:pPr>
        <w:ind w:firstLine="709"/>
        <w:jc w:val="both"/>
        <w:rPr>
          <w:sz w:val="20"/>
          <w:szCs w:val="20"/>
        </w:rPr>
      </w:pPr>
      <w:r w:rsidRPr="003D14DD">
        <w:rPr>
          <w:sz w:val="20"/>
          <w:szCs w:val="20"/>
        </w:rPr>
        <w:t>http://www.iprbookshop.ru</w:t>
      </w:r>
    </w:p>
    <w:p w:rsidR="008E7C18" w:rsidRPr="003D14DD" w:rsidRDefault="008E7C18" w:rsidP="008E7C18">
      <w:pPr>
        <w:tabs>
          <w:tab w:val="left" w:pos="360"/>
          <w:tab w:val="left" w:pos="900"/>
          <w:tab w:val="left" w:pos="993"/>
          <w:tab w:val="left" w:pos="1134"/>
        </w:tabs>
        <w:suppressAutoHyphens/>
        <w:ind w:firstLine="709"/>
        <w:jc w:val="both"/>
        <w:rPr>
          <w:i/>
          <w:sz w:val="20"/>
          <w:szCs w:val="20"/>
        </w:rPr>
      </w:pPr>
      <w:r w:rsidRPr="003D14DD">
        <w:rPr>
          <w:i/>
          <w:sz w:val="20"/>
          <w:szCs w:val="20"/>
        </w:rPr>
        <w:t>Информационно-справочные системы:</w:t>
      </w:r>
    </w:p>
    <w:p w:rsidR="00EB4CF3" w:rsidRPr="00EB4CF3" w:rsidRDefault="00EB4CF3" w:rsidP="00EB4CF3">
      <w:pPr>
        <w:tabs>
          <w:tab w:val="left" w:pos="360"/>
          <w:tab w:val="left" w:pos="900"/>
          <w:tab w:val="left" w:pos="1134"/>
        </w:tabs>
        <w:suppressAutoHyphens/>
        <w:ind w:firstLine="709"/>
        <w:jc w:val="both"/>
        <w:rPr>
          <w:sz w:val="20"/>
          <w:szCs w:val="20"/>
        </w:rPr>
      </w:pPr>
      <w:r w:rsidRPr="00EB4CF3">
        <w:rPr>
          <w:sz w:val="20"/>
          <w:szCs w:val="20"/>
        </w:rPr>
        <w:t xml:space="preserve">Справочно-правовая система «Гарант»; </w:t>
      </w:r>
    </w:p>
    <w:p w:rsidR="008E7C18" w:rsidRPr="003D14DD" w:rsidRDefault="00EB4CF3" w:rsidP="00EB4CF3">
      <w:pPr>
        <w:tabs>
          <w:tab w:val="left" w:pos="360"/>
          <w:tab w:val="left" w:pos="900"/>
          <w:tab w:val="left" w:pos="1134"/>
        </w:tabs>
        <w:suppressAutoHyphens/>
        <w:ind w:firstLine="709"/>
        <w:jc w:val="both"/>
        <w:rPr>
          <w:sz w:val="20"/>
          <w:szCs w:val="20"/>
        </w:rPr>
      </w:pPr>
      <w:r w:rsidRPr="00EB4CF3">
        <w:rPr>
          <w:sz w:val="20"/>
          <w:szCs w:val="20"/>
        </w:rPr>
        <w:t>Справочно-правовая система «Консультант Плюс».</w:t>
      </w:r>
    </w:p>
    <w:p w:rsidR="00335312" w:rsidRDefault="009B70E3" w:rsidP="008E7C18"/>
    <w:sectPr w:rsidR="00335312" w:rsidSect="006752A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Franklin Gothic Demi Cond">
    <w:panose1 w:val="020B0706030402020204"/>
    <w:charset w:val="CC"/>
    <w:family w:val="swiss"/>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SchoolDL">
    <w:altName w:val="Times New Roman"/>
    <w:panose1 w:val="00000000000000000000"/>
    <w:charset w:val="00"/>
    <w:family w:val="auto"/>
    <w:notTrueType/>
    <w:pitch w:val="variable"/>
    <w:sig w:usb0="00000003" w:usb1="00000000" w:usb2="00000000" w:usb3="00000000" w:csb0="00000001" w:csb1="00000000"/>
  </w:font>
  <w:font w:name="PragmaticaCTT">
    <w:charset w:val="02"/>
    <w:family w:val="auto"/>
    <w:pitch w:val="variable"/>
    <w:sig w:usb0="00000000" w:usb1="10000000" w:usb2="00000000" w:usb3="00000000" w:csb0="80000000" w:csb1="00000000"/>
  </w:font>
  <w:font w:name="Comic Sans MS">
    <w:panose1 w:val="030F0702030302020204"/>
    <w:charset w:val="CC"/>
    <w:family w:val="script"/>
    <w:pitch w:val="variable"/>
    <w:sig w:usb0="00000287" w:usb1="00000013"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Sylfaen">
    <w:panose1 w:val="010A0502050306030303"/>
    <w:charset w:val="CC"/>
    <w:family w:val="roman"/>
    <w:pitch w:val="variable"/>
    <w:sig w:usb0="04000687" w:usb1="00000000" w:usb2="00000000" w:usb3="00000000" w:csb0="0000009F" w:csb1="00000000"/>
  </w:font>
  <w:font w:name="MS Mincho">
    <w:altName w:val="Yu Gothic UI"/>
    <w:panose1 w:val="02020609040205080304"/>
    <w:charset w:val="80"/>
    <w:family w:val="roman"/>
    <w:pitch w:val="fixed"/>
    <w:sig w:usb0="00000001" w:usb1="08070000" w:usb2="00000010" w:usb3="00000000" w:csb0="00020000" w:csb1="00000000"/>
  </w:font>
  <w:font w:name="Arial Narrow">
    <w:panose1 w:val="020B0606020202030204"/>
    <w:charset w:val="CC"/>
    <w:family w:val="swiss"/>
    <w:pitch w:val="variable"/>
    <w:sig w:usb0="00000287" w:usb1="000008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OpenSymbol">
    <w:altName w:val="Courier New"/>
    <w:panose1 w:val="00000000000000000000"/>
    <w:charset w:val="CC"/>
    <w:family w:val="roman"/>
    <w:notTrueType/>
    <w:pitch w:val="variable"/>
    <w:sig w:usb0="00000203" w:usb1="00000000" w:usb2="00000000" w:usb3="00000000" w:csb0="00000005"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Schoolbook">
    <w:panose1 w:val="02040604050505020304"/>
    <w:charset w:val="CC"/>
    <w:family w:val="roman"/>
    <w:pitch w:val="variable"/>
    <w:sig w:usb0="00000287" w:usb1="00000000" w:usb2="00000000" w:usb3="00000000" w:csb0="0000009F" w:csb1="00000000"/>
  </w:font>
  <w:font w:name="MS Sans Serif">
    <w:altName w:val="Arial"/>
    <w:panose1 w:val="00000000000000000000"/>
    <w:charset w:val="00"/>
    <w:family w:val="swiss"/>
    <w:notTrueType/>
    <w:pitch w:val="variable"/>
    <w:sig w:usb0="00000003" w:usb1="00000000" w:usb2="00000000" w:usb3="00000000" w:csb0="00000001" w:csb1="00000000"/>
  </w:font>
  <w:font w:name="TimesET">
    <w:altName w:val="Times New Roman"/>
    <w:charset w:val="00"/>
    <w:family w:val="auto"/>
    <w:pitch w:val="variable"/>
    <w:sig w:usb0="00000001" w:usb1="00000000" w:usb2="00000000" w:usb3="00000000" w:csb0="0000001F" w:csb1="00000000"/>
  </w:font>
  <w:font w:name="Garamond">
    <w:panose1 w:val="02020404030301010803"/>
    <w:charset w:val="CC"/>
    <w:family w:val="roman"/>
    <w:pitch w:val="variable"/>
    <w:sig w:usb0="00000287" w:usb1="00000000" w:usb2="00000000" w:usb3="00000000" w:csb0="0000009F" w:csb1="00000000"/>
  </w:font>
  <w:font w:name="Mangal">
    <w:panose1 w:val="00000400000000000000"/>
    <w:charset w:val="01"/>
    <w:family w:val="roman"/>
    <w:pitch w:val="variable"/>
    <w:sig w:usb0="00002000" w:usb1="00000000" w:usb2="00000000" w:usb3="00000000" w:csb0="00000000" w:csb1="00000000"/>
  </w:font>
  <w:font w:name="Arial Black">
    <w:panose1 w:val="020B0A04020102020204"/>
    <w:charset w:val="CC"/>
    <w:family w:val="swiss"/>
    <w:pitch w:val="variable"/>
    <w:sig w:usb0="A00002AF" w:usb1="400078FB" w:usb2="00000000" w:usb3="00000000" w:csb0="0000009F" w:csb1="00000000"/>
  </w:font>
  <w:font w:name="Georgia">
    <w:panose1 w:val="02040502050405020303"/>
    <w:charset w:val="CC"/>
    <w:family w:val="roman"/>
    <w:pitch w:val="variable"/>
    <w:sig w:usb0="00000287" w:usb1="00000000" w:usb2="00000000" w:usb3="00000000" w:csb0="0000009F" w:csb1="00000000"/>
  </w:font>
  <w:font w:name="TimesNewRomanPS-BoldMT">
    <w:altName w:val="Yu Gothic UI"/>
    <w:panose1 w:val="00000000000000000000"/>
    <w:charset w:val="80"/>
    <w:family w:val="auto"/>
    <w:notTrueType/>
    <w:pitch w:val="default"/>
    <w:sig w:usb0="00000003" w:usb1="08070000" w:usb2="00000010" w:usb3="00000000" w:csb0="00020001" w:csb1="00000000"/>
  </w:font>
  <w:font w:name="Trebuchet MS">
    <w:panose1 w:val="020B0603020202020204"/>
    <w:charset w:val="CC"/>
    <w:family w:val="swiss"/>
    <w:pitch w:val="variable"/>
    <w:sig w:usb0="00000687" w:usb1="00000000" w:usb2="00000000" w:usb3="00000000" w:csb0="000000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 w:name="Franklin Gothic Medium Cond">
    <w:panose1 w:val="020B0606030402020204"/>
    <w:charset w:val="CC"/>
    <w:family w:val="swiss"/>
    <w:pitch w:val="variable"/>
    <w:sig w:usb0="000002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1DEB076"/>
    <w:lvl w:ilvl="0">
      <w:start w:val="1"/>
      <w:numFmt w:val="decimal"/>
      <w:pStyle w:val="5"/>
      <w:lvlText w:val="%1."/>
      <w:lvlJc w:val="left"/>
      <w:pPr>
        <w:tabs>
          <w:tab w:val="num" w:pos="1492"/>
        </w:tabs>
        <w:ind w:left="1492" w:hanging="360"/>
      </w:p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lvl>
  </w:abstractNum>
  <w:abstractNum w:abstractNumId="2" w15:restartNumberingAfterBreak="0">
    <w:nsid w:val="FFFFFF7F"/>
    <w:multiLevelType w:val="singleLevel"/>
    <w:tmpl w:val="FFFFFF7F"/>
    <w:lvl w:ilvl="0">
      <w:start w:val="1"/>
      <w:numFmt w:val="decimal"/>
      <w:pStyle w:val="1"/>
      <w:lvlText w:val="%1."/>
      <w:lvlJc w:val="left"/>
      <w:pPr>
        <w:tabs>
          <w:tab w:val="num" w:pos="643"/>
        </w:tabs>
        <w:ind w:left="643" w:hanging="360"/>
      </w:pPr>
    </w:lvl>
  </w:abstractNum>
  <w:abstractNum w:abstractNumId="3" w15:restartNumberingAfterBreak="0">
    <w:nsid w:val="FFFFFF83"/>
    <w:multiLevelType w:val="singleLevel"/>
    <w:tmpl w:val="FFFFFF83"/>
    <w:lvl w:ilvl="0">
      <w:start w:val="1"/>
      <w:numFmt w:val="bullet"/>
      <w:pStyle w:val="2"/>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E"/>
    <w:lvl w:ilvl="0">
      <w:numFmt w:val="decimal"/>
      <w:lvlText w:val="*"/>
      <w:lvlJc w:val="left"/>
    </w:lvl>
  </w:abstractNum>
  <w:abstractNum w:abstractNumId="5" w15:restartNumberingAfterBreak="0">
    <w:nsid w:val="07A26F92"/>
    <w:multiLevelType w:val="multilevel"/>
    <w:tmpl w:val="07A26F92"/>
    <w:lvl w:ilvl="0">
      <w:start w:val="4"/>
      <w:numFmt w:val="upperRoman"/>
      <w:pStyle w:val="30"/>
      <w:lvlText w:val="%1."/>
      <w:lvlJc w:val="left"/>
      <w:pPr>
        <w:tabs>
          <w:tab w:val="num" w:pos="3330"/>
        </w:tabs>
        <w:ind w:left="3330" w:hanging="72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0B82269D"/>
    <w:multiLevelType w:val="multilevel"/>
    <w:tmpl w:val="0B82269D"/>
    <w:lvl w:ilvl="0">
      <w:start w:val="1"/>
      <w:numFmt w:val="decimal"/>
      <w:lvlText w:val="%1."/>
      <w:lvlJc w:val="left"/>
      <w:pPr>
        <w:tabs>
          <w:tab w:val="num" w:pos="1429"/>
        </w:tabs>
        <w:ind w:left="1429" w:hanging="360"/>
      </w:pPr>
    </w:lvl>
    <w:lvl w:ilvl="1">
      <w:start w:val="2"/>
      <w:numFmt w:val="decimal"/>
      <w:isLgl/>
      <w:lvlText w:val="%1.%2"/>
      <w:lvlJc w:val="left"/>
      <w:pPr>
        <w:ind w:left="1519" w:hanging="450"/>
      </w:pPr>
      <w:rPr>
        <w:rFonts w:hint="default"/>
      </w:rPr>
    </w:lvl>
    <w:lvl w:ilvl="2">
      <w:start w:val="2"/>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1789" w:hanging="72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149" w:hanging="108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509" w:hanging="1440"/>
      </w:pPr>
      <w:rPr>
        <w:rFonts w:hint="default"/>
      </w:rPr>
    </w:lvl>
  </w:abstractNum>
  <w:abstractNum w:abstractNumId="7" w15:restartNumberingAfterBreak="0">
    <w:nsid w:val="10E54661"/>
    <w:multiLevelType w:val="multilevel"/>
    <w:tmpl w:val="10E54661"/>
    <w:lvl w:ilvl="0">
      <w:start w:val="1"/>
      <w:numFmt w:val="bullet"/>
      <w:pStyle w:val="31"/>
      <w:lvlText w:val=""/>
      <w:lvlJc w:val="left"/>
      <w:pPr>
        <w:tabs>
          <w:tab w:val="num" w:pos="360"/>
        </w:tabs>
        <w:ind w:left="36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360"/>
        </w:tabs>
        <w:ind w:left="360" w:hanging="360"/>
      </w:pPr>
      <w:rPr>
        <w:rFonts w:ascii="Symbol" w:hAnsi="Symbol" w:hint="default"/>
      </w:rPr>
    </w:lvl>
    <w:lvl w:ilvl="4">
      <w:start w:val="1"/>
      <w:numFmt w:val="bullet"/>
      <w:lvlText w:val="o"/>
      <w:lvlJc w:val="left"/>
      <w:pPr>
        <w:tabs>
          <w:tab w:val="num" w:pos="1080"/>
        </w:tabs>
        <w:ind w:left="1080" w:hanging="360"/>
      </w:pPr>
      <w:rPr>
        <w:rFonts w:ascii="Courier New" w:hAnsi="Courier New" w:cs="Courier New"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3240"/>
        </w:tabs>
        <w:ind w:left="3240" w:hanging="360"/>
      </w:pPr>
      <w:rPr>
        <w:rFonts w:ascii="Courier New" w:hAnsi="Courier New" w:cs="Courier New" w:hint="default"/>
      </w:rPr>
    </w:lvl>
    <w:lvl w:ilvl="8">
      <w:start w:val="1"/>
      <w:numFmt w:val="bullet"/>
      <w:lvlText w:val=""/>
      <w:lvlJc w:val="left"/>
      <w:pPr>
        <w:tabs>
          <w:tab w:val="num" w:pos="3960"/>
        </w:tabs>
        <w:ind w:left="3960" w:hanging="360"/>
      </w:pPr>
      <w:rPr>
        <w:rFonts w:ascii="Wingdings" w:hAnsi="Wingdings" w:hint="default"/>
      </w:rPr>
    </w:lvl>
  </w:abstractNum>
  <w:abstractNum w:abstractNumId="8" w15:restartNumberingAfterBreak="0">
    <w:nsid w:val="134735D7"/>
    <w:multiLevelType w:val="multilevel"/>
    <w:tmpl w:val="134735D7"/>
    <w:lvl w:ilvl="0">
      <w:start w:val="1"/>
      <w:numFmt w:val="decimal"/>
      <w:pStyle w:val="a"/>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9" w15:restartNumberingAfterBreak="0">
    <w:nsid w:val="172C2AED"/>
    <w:multiLevelType w:val="multilevel"/>
    <w:tmpl w:val="172C2AED"/>
    <w:lvl w:ilvl="0">
      <w:start w:val="1"/>
      <w:numFmt w:val="decimal"/>
      <w:pStyle w:val="131"/>
      <w:lvlText w:val="4.%1."/>
      <w:lvlJc w:val="left"/>
      <w:pPr>
        <w:tabs>
          <w:tab w:val="num" w:pos="1361"/>
        </w:tabs>
        <w:ind w:left="1361" w:hanging="681"/>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7AA16EB"/>
    <w:multiLevelType w:val="multilevel"/>
    <w:tmpl w:val="17AA16EB"/>
    <w:lvl w:ilvl="0">
      <w:start w:val="1"/>
      <w:numFmt w:val="decimal"/>
      <w:pStyle w:val="a0"/>
      <w:lvlText w:val="%1."/>
      <w:lvlJc w:val="left"/>
      <w:pPr>
        <w:tabs>
          <w:tab w:val="num" w:pos="0"/>
        </w:tabs>
        <w:ind w:left="113" w:hanging="113"/>
      </w:pPr>
      <w:rPr>
        <w:rFonts w:ascii="Times New Roman" w:hAnsi="Times New Roman"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187154C1"/>
    <w:multiLevelType w:val="singleLevel"/>
    <w:tmpl w:val="187154C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D5800BF"/>
    <w:multiLevelType w:val="hybridMultilevel"/>
    <w:tmpl w:val="F2403110"/>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1253ED1"/>
    <w:multiLevelType w:val="multilevel"/>
    <w:tmpl w:val="21253ED1"/>
    <w:lvl w:ilvl="0">
      <w:start w:val="1"/>
      <w:numFmt w:val="decimal"/>
      <w:lvlText w:val="%1."/>
      <w:lvlJc w:val="left"/>
      <w:pPr>
        <w:tabs>
          <w:tab w:val="num" w:pos="1429"/>
        </w:tabs>
        <w:ind w:left="1429" w:hanging="360"/>
      </w:pPr>
      <w:rPr>
        <w:b w:val="0"/>
      </w:rPr>
    </w:lvl>
    <w:lvl w:ilvl="1">
      <w:start w:val="1"/>
      <w:numFmt w:val="lowerLetter"/>
      <w:lvlText w:val="%2."/>
      <w:lvlJc w:val="left"/>
      <w:pPr>
        <w:tabs>
          <w:tab w:val="num" w:pos="1789"/>
        </w:tabs>
        <w:ind w:left="1789" w:hanging="360"/>
      </w:pPr>
    </w:lvl>
    <w:lvl w:ilvl="2">
      <w:start w:val="1"/>
      <w:numFmt w:val="lowerRoman"/>
      <w:lvlText w:val="%3."/>
      <w:lvlJc w:val="right"/>
      <w:pPr>
        <w:tabs>
          <w:tab w:val="num" w:pos="2509"/>
        </w:tabs>
        <w:ind w:left="2509" w:hanging="180"/>
      </w:pPr>
    </w:lvl>
    <w:lvl w:ilvl="3">
      <w:start w:val="1"/>
      <w:numFmt w:val="decimal"/>
      <w:lvlText w:val="%4."/>
      <w:lvlJc w:val="left"/>
      <w:pPr>
        <w:tabs>
          <w:tab w:val="num" w:pos="3229"/>
        </w:tabs>
        <w:ind w:left="3229" w:hanging="360"/>
      </w:pPr>
    </w:lvl>
    <w:lvl w:ilvl="4">
      <w:start w:val="1"/>
      <w:numFmt w:val="lowerLetter"/>
      <w:lvlText w:val="%5."/>
      <w:lvlJc w:val="left"/>
      <w:pPr>
        <w:tabs>
          <w:tab w:val="num" w:pos="3949"/>
        </w:tabs>
        <w:ind w:left="3949" w:hanging="360"/>
      </w:pPr>
    </w:lvl>
    <w:lvl w:ilvl="5">
      <w:start w:val="1"/>
      <w:numFmt w:val="lowerRoman"/>
      <w:lvlText w:val="%6."/>
      <w:lvlJc w:val="right"/>
      <w:pPr>
        <w:tabs>
          <w:tab w:val="num" w:pos="4669"/>
        </w:tabs>
        <w:ind w:left="4669" w:hanging="180"/>
      </w:pPr>
    </w:lvl>
    <w:lvl w:ilvl="6">
      <w:start w:val="1"/>
      <w:numFmt w:val="decimal"/>
      <w:lvlText w:val="%7."/>
      <w:lvlJc w:val="left"/>
      <w:pPr>
        <w:tabs>
          <w:tab w:val="num" w:pos="5389"/>
        </w:tabs>
        <w:ind w:left="5389" w:hanging="360"/>
      </w:pPr>
    </w:lvl>
    <w:lvl w:ilvl="7">
      <w:start w:val="1"/>
      <w:numFmt w:val="lowerLetter"/>
      <w:lvlText w:val="%8."/>
      <w:lvlJc w:val="left"/>
      <w:pPr>
        <w:tabs>
          <w:tab w:val="num" w:pos="6109"/>
        </w:tabs>
        <w:ind w:left="6109" w:hanging="360"/>
      </w:pPr>
    </w:lvl>
    <w:lvl w:ilvl="8">
      <w:start w:val="1"/>
      <w:numFmt w:val="lowerRoman"/>
      <w:lvlText w:val="%9."/>
      <w:lvlJc w:val="right"/>
      <w:pPr>
        <w:tabs>
          <w:tab w:val="num" w:pos="6829"/>
        </w:tabs>
        <w:ind w:left="6829" w:hanging="180"/>
      </w:pPr>
    </w:lvl>
  </w:abstractNum>
  <w:abstractNum w:abstractNumId="15" w15:restartNumberingAfterBreak="0">
    <w:nsid w:val="26431CAD"/>
    <w:multiLevelType w:val="multilevel"/>
    <w:tmpl w:val="26431CAD"/>
    <w:lvl w:ilvl="0">
      <w:start w:val="1"/>
      <w:numFmt w:val="decimal"/>
      <w:pStyle w:val="0752"/>
      <w:suff w:val="space"/>
      <w:lvlText w:val="%1."/>
      <w:lvlJc w:val="left"/>
      <w:pPr>
        <w:ind w:left="360" w:hanging="360"/>
      </w:pPr>
    </w:lvl>
    <w:lvl w:ilvl="1">
      <w:start w:val="1"/>
      <w:numFmt w:val="upperLetter"/>
      <w:pStyle w:val="20"/>
      <w:lvlText w:val="%2)"/>
      <w:lvlJc w:val="left"/>
      <w:pPr>
        <w:tabs>
          <w:tab w:val="num" w:pos="1211"/>
        </w:tabs>
        <w:ind w:left="720" w:firstLine="131"/>
      </w:pPr>
      <w:rPr>
        <w:sz w:val="20"/>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34876730"/>
    <w:multiLevelType w:val="multilevel"/>
    <w:tmpl w:val="34876730"/>
    <w:lvl w:ilvl="0">
      <w:start w:val="1"/>
      <w:numFmt w:val="bullet"/>
      <w:pStyle w:val="a1"/>
      <w:lvlText w:val=""/>
      <w:lvlJc w:val="left"/>
      <w:pPr>
        <w:tabs>
          <w:tab w:val="num" w:pos="540"/>
        </w:tabs>
        <w:ind w:left="54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360"/>
        </w:tabs>
        <w:ind w:left="360" w:hanging="360"/>
      </w:pPr>
      <w:rPr>
        <w:rFonts w:ascii="Symbol" w:hAnsi="Symbol" w:hint="default"/>
      </w:rPr>
    </w:lvl>
    <w:lvl w:ilvl="4">
      <w:start w:val="1"/>
      <w:numFmt w:val="bullet"/>
      <w:lvlText w:val="o"/>
      <w:lvlJc w:val="left"/>
      <w:pPr>
        <w:tabs>
          <w:tab w:val="num" w:pos="1080"/>
        </w:tabs>
        <w:ind w:left="1080" w:hanging="360"/>
      </w:pPr>
      <w:rPr>
        <w:rFonts w:ascii="Courier New" w:hAnsi="Courier New" w:cs="Courier New"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3240"/>
        </w:tabs>
        <w:ind w:left="3240" w:hanging="360"/>
      </w:pPr>
      <w:rPr>
        <w:rFonts w:ascii="Courier New" w:hAnsi="Courier New" w:cs="Courier New" w:hint="default"/>
      </w:rPr>
    </w:lvl>
    <w:lvl w:ilvl="8">
      <w:start w:val="1"/>
      <w:numFmt w:val="bullet"/>
      <w:lvlText w:val=""/>
      <w:lvlJc w:val="left"/>
      <w:pPr>
        <w:tabs>
          <w:tab w:val="num" w:pos="3960"/>
        </w:tabs>
        <w:ind w:left="3960" w:hanging="360"/>
      </w:pPr>
      <w:rPr>
        <w:rFonts w:ascii="Wingdings" w:hAnsi="Wingdings" w:hint="default"/>
      </w:rPr>
    </w:lvl>
  </w:abstractNum>
  <w:abstractNum w:abstractNumId="17" w15:restartNumberingAfterBreak="0">
    <w:nsid w:val="363008E8"/>
    <w:multiLevelType w:val="multilevel"/>
    <w:tmpl w:val="363008E8"/>
    <w:lvl w:ilvl="0">
      <w:numFmt w:val="bullet"/>
      <w:lvlText w:val="-"/>
      <w:lvlJc w:val="left"/>
      <w:pPr>
        <w:tabs>
          <w:tab w:val="num" w:pos="1429"/>
        </w:tabs>
        <w:ind w:left="1429" w:hanging="360"/>
      </w:pPr>
      <w:rPr>
        <w:rFonts w:ascii="Times New Roman" w:eastAsia="Times New Roman" w:hAnsi="Times New Roman" w:cs="Times New Roman" w:hint="default"/>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18"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38043C17"/>
    <w:multiLevelType w:val="multilevel"/>
    <w:tmpl w:val="38043C17"/>
    <w:lvl w:ilvl="0">
      <w:start w:val="1"/>
      <w:numFmt w:val="russianLower"/>
      <w:pStyle w:val="a2"/>
      <w:lvlText w:val="%1)"/>
      <w:lvlJc w:val="left"/>
      <w:pPr>
        <w:tabs>
          <w:tab w:val="num" w:pos="1354"/>
        </w:tabs>
        <w:ind w:left="1354" w:hanging="360"/>
      </w:pPr>
      <w:rPr>
        <w:rFonts w:hint="default"/>
      </w:rPr>
    </w:lvl>
    <w:lvl w:ilvl="1">
      <w:start w:val="1"/>
      <w:numFmt w:val="bullet"/>
      <w:lvlText w:val=""/>
      <w:lvlJc w:val="left"/>
      <w:pPr>
        <w:tabs>
          <w:tab w:val="num" w:pos="900"/>
        </w:tabs>
        <w:ind w:left="900" w:hanging="360"/>
      </w:pPr>
      <w:rPr>
        <w:rFonts w:ascii="Symbol" w:hAnsi="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D7873AF"/>
    <w:multiLevelType w:val="multilevel"/>
    <w:tmpl w:val="3D7873AF"/>
    <w:lvl w:ilvl="0">
      <w:start w:val="1"/>
      <w:numFmt w:val="bullet"/>
      <w:pStyle w:val="10"/>
      <w:lvlText w:val=""/>
      <w:lvlJc w:val="left"/>
      <w:pPr>
        <w:tabs>
          <w:tab w:val="num" w:pos="1429"/>
        </w:tabs>
        <w:ind w:left="1429" w:hanging="360"/>
      </w:pPr>
      <w:rPr>
        <w:rFonts w:ascii="Symbol" w:hAnsi="Symbol" w:hint="default"/>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21" w15:restartNumberingAfterBreak="0">
    <w:nsid w:val="44384E7A"/>
    <w:multiLevelType w:val="multilevel"/>
    <w:tmpl w:val="44384E7A"/>
    <w:lvl w:ilvl="0">
      <w:start w:val="1"/>
      <w:numFmt w:val="decimal"/>
      <w:pStyle w:val="4"/>
      <w:lvlText w:val="%1"/>
      <w:lvlJc w:val="left"/>
      <w:pPr>
        <w:tabs>
          <w:tab w:val="num" w:pos="0"/>
        </w:tabs>
        <w:ind w:left="0" w:firstLine="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55B069A"/>
    <w:multiLevelType w:val="hybridMultilevel"/>
    <w:tmpl w:val="09DE08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61716F0"/>
    <w:multiLevelType w:val="multilevel"/>
    <w:tmpl w:val="461716F0"/>
    <w:lvl w:ilvl="0">
      <w:start w:val="1"/>
      <w:numFmt w:val="decimal"/>
      <w:pStyle w:val="8"/>
      <w:lvlText w:val="%1"/>
      <w:lvlJc w:val="left"/>
      <w:pPr>
        <w:tabs>
          <w:tab w:val="num" w:pos="57"/>
        </w:tabs>
        <w:ind w:left="57"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471B090D"/>
    <w:multiLevelType w:val="multilevel"/>
    <w:tmpl w:val="471B090D"/>
    <w:lvl w:ilvl="0">
      <w:start w:val="1"/>
      <w:numFmt w:val="decimal"/>
      <w:pStyle w:val="12pt025"/>
      <w:lvlText w:val="%1"/>
      <w:lvlJc w:val="left"/>
      <w:pPr>
        <w:tabs>
          <w:tab w:val="num" w:pos="1076"/>
        </w:tabs>
        <w:ind w:left="1076" w:hanging="432"/>
      </w:pPr>
    </w:lvl>
    <w:lvl w:ilvl="1">
      <w:start w:val="1"/>
      <w:numFmt w:val="decimal"/>
      <w:lvlText w:val="%1.%2"/>
      <w:lvlJc w:val="left"/>
      <w:pPr>
        <w:tabs>
          <w:tab w:val="num" w:pos="1220"/>
        </w:tabs>
        <w:ind w:left="1220" w:hanging="576"/>
      </w:pPr>
    </w:lvl>
    <w:lvl w:ilvl="2">
      <w:start w:val="1"/>
      <w:numFmt w:val="decimal"/>
      <w:lvlText w:val="%1.%2.%3"/>
      <w:lvlJc w:val="left"/>
      <w:pPr>
        <w:tabs>
          <w:tab w:val="num" w:pos="1364"/>
        </w:tabs>
        <w:ind w:left="1364" w:hanging="720"/>
      </w:pPr>
    </w:lvl>
    <w:lvl w:ilvl="3">
      <w:start w:val="1"/>
      <w:numFmt w:val="decimal"/>
      <w:lvlText w:val="%1.%2.%3.%4"/>
      <w:lvlJc w:val="left"/>
      <w:pPr>
        <w:tabs>
          <w:tab w:val="num" w:pos="1508"/>
        </w:tabs>
        <w:ind w:left="1508" w:hanging="864"/>
      </w:pPr>
    </w:lvl>
    <w:lvl w:ilvl="4">
      <w:start w:val="1"/>
      <w:numFmt w:val="decimal"/>
      <w:lvlText w:val="%1.%2.%3.%4.%5"/>
      <w:lvlJc w:val="left"/>
      <w:pPr>
        <w:tabs>
          <w:tab w:val="num" w:pos="1652"/>
        </w:tabs>
        <w:ind w:left="1652" w:hanging="1008"/>
      </w:pPr>
    </w:lvl>
    <w:lvl w:ilvl="5">
      <w:start w:val="1"/>
      <w:numFmt w:val="decimal"/>
      <w:lvlText w:val="%1.%2.%3.%4.%5.%6"/>
      <w:lvlJc w:val="left"/>
      <w:pPr>
        <w:tabs>
          <w:tab w:val="num" w:pos="1796"/>
        </w:tabs>
        <w:ind w:left="1796" w:hanging="1152"/>
      </w:pPr>
    </w:lvl>
    <w:lvl w:ilvl="6">
      <w:start w:val="1"/>
      <w:numFmt w:val="decimal"/>
      <w:lvlText w:val="%1.%2.%3.%4.%5.%6.%7"/>
      <w:lvlJc w:val="left"/>
      <w:pPr>
        <w:tabs>
          <w:tab w:val="num" w:pos="1940"/>
        </w:tabs>
        <w:ind w:left="1940" w:hanging="1296"/>
      </w:pPr>
    </w:lvl>
    <w:lvl w:ilvl="7">
      <w:start w:val="1"/>
      <w:numFmt w:val="decimal"/>
      <w:lvlText w:val="%1.%2.%3.%4.%5.%6.%7.%8"/>
      <w:lvlJc w:val="left"/>
      <w:pPr>
        <w:tabs>
          <w:tab w:val="num" w:pos="2084"/>
        </w:tabs>
        <w:ind w:left="2084" w:hanging="1440"/>
      </w:pPr>
    </w:lvl>
    <w:lvl w:ilvl="8">
      <w:start w:val="1"/>
      <w:numFmt w:val="decimal"/>
      <w:lvlText w:val="%1.%2.%3.%4.%5.%6.%7.%8.%9"/>
      <w:lvlJc w:val="left"/>
      <w:pPr>
        <w:tabs>
          <w:tab w:val="num" w:pos="2228"/>
        </w:tabs>
        <w:ind w:left="2228" w:hanging="1584"/>
      </w:pPr>
    </w:lvl>
  </w:abstractNum>
  <w:abstractNum w:abstractNumId="26" w15:restartNumberingAfterBreak="0">
    <w:nsid w:val="4A7E0760"/>
    <w:multiLevelType w:val="multilevel"/>
    <w:tmpl w:val="4A7E0760"/>
    <w:lvl w:ilvl="0">
      <w:start w:val="1"/>
      <w:numFmt w:val="bullet"/>
      <w:lvlText w:val=""/>
      <w:lvlJc w:val="left"/>
      <w:pPr>
        <w:tabs>
          <w:tab w:val="num" w:pos="720"/>
        </w:tabs>
        <w:ind w:left="720" w:hanging="360"/>
      </w:pPr>
      <w:rPr>
        <w:rFonts w:ascii="Symbol" w:hAnsi="Symbol" w:hint="default"/>
        <w:color w:val="auto"/>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4859ED"/>
    <w:multiLevelType w:val="multilevel"/>
    <w:tmpl w:val="524859ED"/>
    <w:lvl w:ilvl="0">
      <w:start w:val="1"/>
      <w:numFmt w:val="decimal"/>
      <w:lvlText w:val="%1."/>
      <w:lvlJc w:val="left"/>
      <w:pPr>
        <w:tabs>
          <w:tab w:val="num" w:pos="720"/>
        </w:tabs>
        <w:ind w:left="720" w:hanging="360"/>
      </w:pPr>
      <w:rPr>
        <w:b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8" w15:restartNumberingAfterBreak="0">
    <w:nsid w:val="53A06F84"/>
    <w:multiLevelType w:val="hybridMultilevel"/>
    <w:tmpl w:val="F2403110"/>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D1D6645"/>
    <w:multiLevelType w:val="multilevel"/>
    <w:tmpl w:val="5D1D6645"/>
    <w:styleLink w:val="224"/>
    <w:lvl w:ilvl="0">
      <w:start w:val="1"/>
      <w:numFmt w:val="decimal"/>
      <w:lvlText w:val="%1."/>
      <w:lvlJc w:val="left"/>
      <w:pPr>
        <w:ind w:left="1080" w:hanging="360"/>
      </w:pPr>
      <w:rPr>
        <w:rFonts w:cs="Times New Roman" w:hint="default"/>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30" w15:restartNumberingAfterBreak="0">
    <w:nsid w:val="604214ED"/>
    <w:multiLevelType w:val="multilevel"/>
    <w:tmpl w:val="604214ED"/>
    <w:lvl w:ilvl="0">
      <w:start w:val="1"/>
      <w:numFmt w:val="decimal"/>
      <w:lvlText w:val="%1."/>
      <w:lvlJc w:val="left"/>
      <w:pPr>
        <w:ind w:left="1069"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A6E4EB1"/>
    <w:multiLevelType w:val="multilevel"/>
    <w:tmpl w:val="6A6E4EB1"/>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6F4A3CE5"/>
    <w:multiLevelType w:val="multilevel"/>
    <w:tmpl w:val="6F4A3CE5"/>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0165929"/>
    <w:multiLevelType w:val="multilevel"/>
    <w:tmpl w:val="70165929"/>
    <w:lvl w:ilvl="0">
      <w:start w:val="1"/>
      <w:numFmt w:val="decimal"/>
      <w:lvlText w:val="%1."/>
      <w:lvlJc w:val="left"/>
      <w:pPr>
        <w:tabs>
          <w:tab w:val="num" w:pos="1429"/>
        </w:tabs>
        <w:ind w:left="709" w:firstLine="0"/>
      </w:pPr>
      <w:rPr>
        <w:rFonts w:hint="default"/>
      </w:rPr>
    </w:lvl>
    <w:lvl w:ilvl="1">
      <w:start w:val="1"/>
      <w:numFmt w:val="lowerLetter"/>
      <w:lvlText w:val="%2."/>
      <w:lvlJc w:val="left"/>
      <w:pPr>
        <w:tabs>
          <w:tab w:val="num" w:pos="2149"/>
        </w:tabs>
        <w:ind w:left="2149" w:hanging="360"/>
      </w:pPr>
    </w:lvl>
    <w:lvl w:ilvl="2">
      <w:start w:val="1"/>
      <w:numFmt w:val="lowerRoman"/>
      <w:lvlText w:val="%3."/>
      <w:lvlJc w:val="right"/>
      <w:pPr>
        <w:tabs>
          <w:tab w:val="num" w:pos="2869"/>
        </w:tabs>
        <w:ind w:left="2869" w:hanging="180"/>
      </w:pPr>
    </w:lvl>
    <w:lvl w:ilvl="3">
      <w:start w:val="1"/>
      <w:numFmt w:val="decimal"/>
      <w:lvlText w:val="%4."/>
      <w:lvlJc w:val="left"/>
      <w:pPr>
        <w:tabs>
          <w:tab w:val="num" w:pos="3589"/>
        </w:tabs>
        <w:ind w:left="3589" w:hanging="360"/>
      </w:pPr>
    </w:lvl>
    <w:lvl w:ilvl="4">
      <w:start w:val="1"/>
      <w:numFmt w:val="lowerLetter"/>
      <w:lvlText w:val="%5."/>
      <w:lvlJc w:val="left"/>
      <w:pPr>
        <w:tabs>
          <w:tab w:val="num" w:pos="4309"/>
        </w:tabs>
        <w:ind w:left="4309" w:hanging="360"/>
      </w:pPr>
    </w:lvl>
    <w:lvl w:ilvl="5">
      <w:start w:val="1"/>
      <w:numFmt w:val="lowerRoman"/>
      <w:lvlText w:val="%6."/>
      <w:lvlJc w:val="right"/>
      <w:pPr>
        <w:tabs>
          <w:tab w:val="num" w:pos="5029"/>
        </w:tabs>
        <w:ind w:left="5029" w:hanging="180"/>
      </w:pPr>
    </w:lvl>
    <w:lvl w:ilvl="6">
      <w:start w:val="1"/>
      <w:numFmt w:val="decimal"/>
      <w:lvlText w:val="%7."/>
      <w:lvlJc w:val="left"/>
      <w:pPr>
        <w:tabs>
          <w:tab w:val="num" w:pos="5749"/>
        </w:tabs>
        <w:ind w:left="5749" w:hanging="360"/>
      </w:pPr>
    </w:lvl>
    <w:lvl w:ilvl="7">
      <w:start w:val="1"/>
      <w:numFmt w:val="lowerLetter"/>
      <w:lvlText w:val="%8."/>
      <w:lvlJc w:val="left"/>
      <w:pPr>
        <w:tabs>
          <w:tab w:val="num" w:pos="6469"/>
        </w:tabs>
        <w:ind w:left="6469" w:hanging="360"/>
      </w:pPr>
    </w:lvl>
    <w:lvl w:ilvl="8">
      <w:start w:val="1"/>
      <w:numFmt w:val="lowerRoman"/>
      <w:lvlText w:val="%9."/>
      <w:lvlJc w:val="right"/>
      <w:pPr>
        <w:tabs>
          <w:tab w:val="num" w:pos="7189"/>
        </w:tabs>
        <w:ind w:left="7189" w:hanging="180"/>
      </w:pPr>
    </w:lvl>
  </w:abstractNum>
  <w:abstractNum w:abstractNumId="34" w15:restartNumberingAfterBreak="0">
    <w:nsid w:val="702E73BF"/>
    <w:multiLevelType w:val="multilevel"/>
    <w:tmpl w:val="702E73BF"/>
    <w:lvl w:ilvl="0">
      <w:start w:val="1"/>
      <w:numFmt w:val="decimal"/>
      <w:lvlText w:val="%1."/>
      <w:lvlJc w:val="left"/>
      <w:pPr>
        <w:tabs>
          <w:tab w:val="num" w:pos="1789"/>
        </w:tabs>
        <w:ind w:left="1789" w:hanging="360"/>
      </w:pPr>
      <w:rPr>
        <w:rFonts w:hint="default"/>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35" w15:restartNumberingAfterBreak="0">
    <w:nsid w:val="755768D7"/>
    <w:multiLevelType w:val="multilevel"/>
    <w:tmpl w:val="755768D7"/>
    <w:lvl w:ilvl="0">
      <w:start w:val="1"/>
      <w:numFmt w:val="bullet"/>
      <w:pStyle w:val="40"/>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75B3ABE"/>
    <w:multiLevelType w:val="multilevel"/>
    <w:tmpl w:val="775B3ABE"/>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78297DE7"/>
    <w:multiLevelType w:val="multilevel"/>
    <w:tmpl w:val="78297DE7"/>
    <w:lvl w:ilvl="0">
      <w:start w:val="1"/>
      <w:numFmt w:val="decimal"/>
      <w:lvlText w:val="%1."/>
      <w:lvlJc w:val="left"/>
      <w:pPr>
        <w:tabs>
          <w:tab w:val="num" w:pos="720"/>
        </w:tabs>
        <w:ind w:left="720"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num>
  <w:num w:numId="2">
    <w:abstractNumId w:val="24"/>
  </w:num>
  <w:num w:numId="3">
    <w:abstractNumId w:val="1"/>
    <w:lvlOverride w:ilvl="0">
      <w:startOverride w:val="1"/>
    </w:lvlOverride>
  </w:num>
  <w:num w:numId="4">
    <w:abstractNumId w:val="35"/>
  </w:num>
  <w:num w:numId="5">
    <w:abstractNumId w:val="3"/>
  </w:num>
  <w:num w:numId="6">
    <w:abstractNumId w:val="19"/>
  </w:num>
  <w:num w:numId="7">
    <w:abstractNumId w:val="5"/>
  </w:num>
  <w:num w:numId="8">
    <w:abstractNumId w:val="21"/>
  </w:num>
  <w:num w:numId="9">
    <w:abstractNumId w:val="15"/>
  </w:num>
  <w:num w:numId="10">
    <w:abstractNumId w:val="2"/>
  </w:num>
  <w:num w:numId="11">
    <w:abstractNumId w:val="9"/>
  </w:num>
  <w:num w:numId="12">
    <w:abstractNumId w:val="25"/>
  </w:num>
  <w:num w:numId="13">
    <w:abstractNumId w:val="10"/>
  </w:num>
  <w:num w:numId="14">
    <w:abstractNumId w:val="16"/>
  </w:num>
  <w:num w:numId="15">
    <w:abstractNumId w:val="7"/>
  </w:num>
  <w:num w:numId="16">
    <w:abstractNumId w:val="8"/>
  </w:num>
  <w:num w:numId="17">
    <w:abstractNumId w:val="20"/>
  </w:num>
  <w:num w:numId="18">
    <w:abstractNumId w:val="11"/>
    <w:lvlOverride w:ilvl="0">
      <w:startOverride w:val="1"/>
    </w:lvlOverride>
  </w:num>
  <w:num w:numId="19">
    <w:abstractNumId w:val="4"/>
    <w:lvlOverride w:ilvl="0">
      <w:lvl w:ilvl="0">
        <w:start w:val="65535"/>
        <w:numFmt w:val="bullet"/>
        <w:lvlText w:val="-"/>
        <w:legacy w:legacy="1" w:legacySpace="0" w:legacyIndent="130"/>
        <w:lvlJc w:val="left"/>
        <w:rPr>
          <w:rFonts w:ascii="Times New Roman" w:hAnsi="Times New Roman" w:cs="Times New Roman" w:hint="default"/>
        </w:rPr>
      </w:lvl>
    </w:lvlOverride>
  </w:num>
  <w:num w:numId="20">
    <w:abstractNumId w:val="34"/>
  </w:num>
  <w:num w:numId="21">
    <w:abstractNumId w:val="17"/>
  </w:num>
  <w:num w:numId="22">
    <w:abstractNumId w:val="26"/>
  </w:num>
  <w:num w:numId="23">
    <w:abstractNumId w:val="6"/>
  </w:num>
  <w:num w:numId="24">
    <w:abstractNumId w:val="37"/>
  </w:num>
  <w:num w:numId="25">
    <w:abstractNumId w:val="33"/>
  </w:num>
  <w:num w:numId="26">
    <w:abstractNumId w:val="30"/>
  </w:num>
  <w:num w:numId="27">
    <w:abstractNumId w:val="14"/>
  </w:num>
  <w:num w:numId="28">
    <w:abstractNumId w:val="27"/>
  </w:num>
  <w:num w:numId="29">
    <w:abstractNumId w:val="36"/>
  </w:num>
  <w:num w:numId="30">
    <w:abstractNumId w:val="32"/>
  </w:num>
  <w:num w:numId="31">
    <w:abstractNumId w:val="31"/>
  </w:num>
  <w:num w:numId="32">
    <w:abstractNumId w:val="29"/>
  </w:num>
  <w:num w:numId="33">
    <w:abstractNumId w:val="13"/>
  </w:num>
  <w:num w:numId="34">
    <w:abstractNumId w:val="22"/>
  </w:num>
  <w:num w:numId="35">
    <w:abstractNumId w:val="18"/>
  </w:num>
  <w:num w:numId="36">
    <w:abstractNumId w:val="23"/>
  </w:num>
  <w:num w:numId="37">
    <w:abstractNumId w:val="28"/>
  </w:num>
  <w:num w:numId="38">
    <w:abstractNumId w:val="1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342E"/>
    <w:rsid w:val="000239EE"/>
    <w:rsid w:val="000F6F7B"/>
    <w:rsid w:val="00140221"/>
    <w:rsid w:val="00365C0C"/>
    <w:rsid w:val="00421971"/>
    <w:rsid w:val="004D2E40"/>
    <w:rsid w:val="00641B14"/>
    <w:rsid w:val="006752A8"/>
    <w:rsid w:val="00765830"/>
    <w:rsid w:val="007861E2"/>
    <w:rsid w:val="007A693E"/>
    <w:rsid w:val="007C1798"/>
    <w:rsid w:val="007F7C79"/>
    <w:rsid w:val="008D6951"/>
    <w:rsid w:val="008E5054"/>
    <w:rsid w:val="008E7C18"/>
    <w:rsid w:val="009237FE"/>
    <w:rsid w:val="009B70E3"/>
    <w:rsid w:val="00B243BC"/>
    <w:rsid w:val="00C30F28"/>
    <w:rsid w:val="00C34EC5"/>
    <w:rsid w:val="00C36E10"/>
    <w:rsid w:val="00C84CFA"/>
    <w:rsid w:val="00CC342E"/>
    <w:rsid w:val="00D2201A"/>
    <w:rsid w:val="00E63D5B"/>
    <w:rsid w:val="00EB4C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13C321"/>
  <w15:docId w15:val="{F88CDB3F-C800-4D86-BACF-DA07F2FEF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E7C18"/>
    <w:pPr>
      <w:spacing w:after="0" w:line="240" w:lineRule="auto"/>
    </w:pPr>
    <w:rPr>
      <w:rFonts w:ascii="Times New Roman" w:eastAsia="Times New Roman" w:hAnsi="Times New Roman" w:cs="Times New Roman"/>
      <w:sz w:val="24"/>
      <w:szCs w:val="24"/>
      <w:lang w:eastAsia="ru-RU"/>
    </w:rPr>
  </w:style>
  <w:style w:type="paragraph" w:styleId="11">
    <w:name w:val="heading 1"/>
    <w:basedOn w:val="a3"/>
    <w:next w:val="a3"/>
    <w:link w:val="14"/>
    <w:qFormat/>
    <w:rsid w:val="008E7C18"/>
    <w:pPr>
      <w:ind w:firstLine="454"/>
      <w:outlineLvl w:val="0"/>
    </w:pPr>
    <w:rPr>
      <w:b/>
      <w:caps/>
    </w:rPr>
  </w:style>
  <w:style w:type="paragraph" w:styleId="21">
    <w:name w:val="heading 2"/>
    <w:basedOn w:val="a3"/>
    <w:next w:val="a3"/>
    <w:link w:val="23"/>
    <w:qFormat/>
    <w:rsid w:val="008E7C18"/>
    <w:pPr>
      <w:keepNext/>
      <w:spacing w:before="240" w:after="60"/>
      <w:outlineLvl w:val="1"/>
    </w:pPr>
    <w:rPr>
      <w:rFonts w:ascii="Arial" w:hAnsi="Arial" w:cs="Arial"/>
      <w:b/>
      <w:bCs/>
      <w:i/>
      <w:iCs/>
      <w:sz w:val="28"/>
      <w:szCs w:val="28"/>
      <w:lang w:eastAsia="en-US"/>
    </w:rPr>
  </w:style>
  <w:style w:type="paragraph" w:styleId="32">
    <w:name w:val="heading 3"/>
    <w:basedOn w:val="a3"/>
    <w:link w:val="320"/>
    <w:qFormat/>
    <w:rsid w:val="008E7C18"/>
    <w:pPr>
      <w:spacing w:before="100" w:beforeAutospacing="1" w:after="100" w:afterAutospacing="1"/>
      <w:outlineLvl w:val="2"/>
    </w:pPr>
    <w:rPr>
      <w:b/>
      <w:bCs/>
      <w:sz w:val="27"/>
      <w:szCs w:val="27"/>
    </w:rPr>
  </w:style>
  <w:style w:type="paragraph" w:styleId="41">
    <w:name w:val="heading 4"/>
    <w:basedOn w:val="a3"/>
    <w:next w:val="a3"/>
    <w:link w:val="42"/>
    <w:qFormat/>
    <w:rsid w:val="008E7C18"/>
    <w:pPr>
      <w:keepNext/>
      <w:spacing w:before="240" w:after="60"/>
      <w:outlineLvl w:val="3"/>
    </w:pPr>
    <w:rPr>
      <w:b/>
      <w:bCs/>
      <w:sz w:val="28"/>
      <w:szCs w:val="28"/>
    </w:rPr>
  </w:style>
  <w:style w:type="paragraph" w:styleId="50">
    <w:name w:val="heading 5"/>
    <w:basedOn w:val="a3"/>
    <w:next w:val="a3"/>
    <w:link w:val="51"/>
    <w:qFormat/>
    <w:rsid w:val="008E7C18"/>
    <w:pPr>
      <w:spacing w:before="240" w:after="60"/>
      <w:outlineLvl w:val="4"/>
    </w:pPr>
    <w:rPr>
      <w:b/>
      <w:bCs/>
      <w:i/>
      <w:iCs/>
      <w:sz w:val="26"/>
      <w:szCs w:val="26"/>
    </w:rPr>
  </w:style>
  <w:style w:type="paragraph" w:styleId="6">
    <w:name w:val="heading 6"/>
    <w:basedOn w:val="a3"/>
    <w:next w:val="a3"/>
    <w:link w:val="60"/>
    <w:qFormat/>
    <w:rsid w:val="008E7C18"/>
    <w:pPr>
      <w:spacing w:before="240" w:after="60"/>
      <w:outlineLvl w:val="5"/>
    </w:pPr>
    <w:rPr>
      <w:rFonts w:ascii="Calibri" w:hAnsi="Calibri"/>
      <w:b/>
      <w:bCs/>
      <w:sz w:val="22"/>
      <w:szCs w:val="22"/>
    </w:rPr>
  </w:style>
  <w:style w:type="paragraph" w:styleId="7">
    <w:name w:val="heading 7"/>
    <w:basedOn w:val="a3"/>
    <w:next w:val="a3"/>
    <w:link w:val="70"/>
    <w:qFormat/>
    <w:rsid w:val="008E7C18"/>
    <w:pPr>
      <w:spacing w:before="240" w:after="60"/>
      <w:outlineLvl w:val="6"/>
    </w:pPr>
    <w:rPr>
      <w:rFonts w:ascii="Calibri" w:hAnsi="Calibri"/>
    </w:rPr>
  </w:style>
  <w:style w:type="paragraph" w:styleId="80">
    <w:name w:val="heading 8"/>
    <w:basedOn w:val="a3"/>
    <w:next w:val="a3"/>
    <w:link w:val="81"/>
    <w:qFormat/>
    <w:rsid w:val="008E7C18"/>
    <w:pPr>
      <w:spacing w:before="240" w:after="60"/>
      <w:outlineLvl w:val="7"/>
    </w:pPr>
    <w:rPr>
      <w:rFonts w:ascii="Calibri" w:hAnsi="Calibri"/>
      <w:i/>
      <w:iCs/>
      <w:lang w:eastAsia="en-US"/>
    </w:rPr>
  </w:style>
  <w:style w:type="paragraph" w:styleId="9">
    <w:name w:val="heading 9"/>
    <w:basedOn w:val="a3"/>
    <w:next w:val="a3"/>
    <w:link w:val="90"/>
    <w:qFormat/>
    <w:rsid w:val="008E7C18"/>
    <w:pPr>
      <w:spacing w:before="240" w:after="60"/>
      <w:outlineLvl w:val="8"/>
    </w:pPr>
    <w:rPr>
      <w:rFonts w:ascii="Cambria" w:hAnsi="Cambria"/>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
    <w:name w:val="Заголовок 1 Знак"/>
    <w:aliases w:val="Знак Знак410,Знак Заголовок 1 Знак Знак3,Основной текст с отступом1 Знак,текст Знак2,Основной текст 1 Знак2,Знак4 Знак1"/>
    <w:basedOn w:val="a4"/>
    <w:rsid w:val="008E7C18"/>
    <w:rPr>
      <w:rFonts w:asciiTheme="majorHAnsi" w:eastAsiaTheme="majorEastAsia" w:hAnsiTheme="majorHAnsi" w:cstheme="majorBidi"/>
      <w:color w:val="2E74B5" w:themeColor="accent1" w:themeShade="BF"/>
      <w:sz w:val="32"/>
      <w:szCs w:val="32"/>
      <w:lang w:eastAsia="ru-RU"/>
    </w:rPr>
  </w:style>
  <w:style w:type="character" w:customStyle="1" w:styleId="22">
    <w:name w:val="Заголовок 2 Знак"/>
    <w:aliases w:val="Знак3 Знак Знак5,Знак3 Знак Знак12,Знак3 Знак Знак13,Знак3 Знак Знак14,Знак3 Знак Знак15,Знак3 Знак Знак16,Знак3 Знак Знак17,Знак3 Знак Знак Знак2,Знак3 Знак Знак Знак3"/>
    <w:basedOn w:val="a4"/>
    <w:uiPriority w:val="99"/>
    <w:rsid w:val="008E7C18"/>
    <w:rPr>
      <w:rFonts w:asciiTheme="majorHAnsi" w:eastAsiaTheme="majorEastAsia" w:hAnsiTheme="majorHAnsi" w:cstheme="majorBidi"/>
      <w:color w:val="2E74B5" w:themeColor="accent1" w:themeShade="BF"/>
      <w:sz w:val="26"/>
      <w:szCs w:val="26"/>
      <w:lang w:eastAsia="ru-RU"/>
    </w:rPr>
  </w:style>
  <w:style w:type="character" w:customStyle="1" w:styleId="33">
    <w:name w:val="Заголовок 3 Знак"/>
    <w:aliases w:val="Знак2 Знак1,Знак2 Знак2"/>
    <w:basedOn w:val="a4"/>
    <w:rsid w:val="008E7C18"/>
    <w:rPr>
      <w:rFonts w:asciiTheme="majorHAnsi" w:eastAsiaTheme="majorEastAsia" w:hAnsiTheme="majorHAnsi" w:cstheme="majorBidi"/>
      <w:color w:val="1F4D78" w:themeColor="accent1" w:themeShade="7F"/>
      <w:sz w:val="24"/>
      <w:szCs w:val="24"/>
      <w:lang w:eastAsia="ru-RU"/>
    </w:rPr>
  </w:style>
  <w:style w:type="character" w:customStyle="1" w:styleId="42">
    <w:name w:val="Заголовок 4 Знак"/>
    <w:basedOn w:val="a4"/>
    <w:link w:val="41"/>
    <w:rsid w:val="008E7C18"/>
    <w:rPr>
      <w:rFonts w:ascii="Times New Roman" w:eastAsia="Times New Roman" w:hAnsi="Times New Roman" w:cs="Times New Roman"/>
      <w:b/>
      <w:bCs/>
      <w:sz w:val="28"/>
      <w:szCs w:val="28"/>
    </w:rPr>
  </w:style>
  <w:style w:type="character" w:customStyle="1" w:styleId="51">
    <w:name w:val="Заголовок 5 Знак"/>
    <w:basedOn w:val="a4"/>
    <w:link w:val="50"/>
    <w:rsid w:val="008E7C18"/>
    <w:rPr>
      <w:rFonts w:ascii="Times New Roman" w:eastAsia="Times New Roman" w:hAnsi="Times New Roman" w:cs="Times New Roman"/>
      <w:b/>
      <w:bCs/>
      <w:i/>
      <w:iCs/>
      <w:sz w:val="26"/>
      <w:szCs w:val="26"/>
    </w:rPr>
  </w:style>
  <w:style w:type="character" w:customStyle="1" w:styleId="60">
    <w:name w:val="Заголовок 6 Знак"/>
    <w:basedOn w:val="a4"/>
    <w:link w:val="6"/>
    <w:rsid w:val="008E7C18"/>
    <w:rPr>
      <w:rFonts w:ascii="Calibri" w:eastAsia="Times New Roman" w:hAnsi="Calibri" w:cs="Times New Roman"/>
      <w:b/>
      <w:bCs/>
    </w:rPr>
  </w:style>
  <w:style w:type="character" w:customStyle="1" w:styleId="70">
    <w:name w:val="Заголовок 7 Знак"/>
    <w:basedOn w:val="a4"/>
    <w:link w:val="7"/>
    <w:rsid w:val="008E7C18"/>
    <w:rPr>
      <w:rFonts w:ascii="Calibri" w:eastAsia="Times New Roman" w:hAnsi="Calibri" w:cs="Times New Roman"/>
      <w:sz w:val="24"/>
      <w:szCs w:val="24"/>
    </w:rPr>
  </w:style>
  <w:style w:type="character" w:customStyle="1" w:styleId="81">
    <w:name w:val="Заголовок 8 Знак"/>
    <w:basedOn w:val="a4"/>
    <w:link w:val="80"/>
    <w:rsid w:val="008E7C18"/>
    <w:rPr>
      <w:rFonts w:ascii="Calibri" w:eastAsia="Times New Roman" w:hAnsi="Calibri" w:cs="Times New Roman"/>
      <w:i/>
      <w:iCs/>
      <w:sz w:val="24"/>
      <w:szCs w:val="24"/>
    </w:rPr>
  </w:style>
  <w:style w:type="character" w:customStyle="1" w:styleId="90">
    <w:name w:val="Заголовок 9 Знак"/>
    <w:basedOn w:val="a4"/>
    <w:link w:val="9"/>
    <w:rsid w:val="008E7C18"/>
    <w:rPr>
      <w:rFonts w:ascii="Cambria" w:eastAsia="Times New Roman" w:hAnsi="Cambria" w:cs="Times New Roman"/>
    </w:rPr>
  </w:style>
  <w:style w:type="character" w:customStyle="1" w:styleId="14">
    <w:name w:val="Заголовок 1 Знак4"/>
    <w:link w:val="11"/>
    <w:locked/>
    <w:rsid w:val="008E7C18"/>
    <w:rPr>
      <w:rFonts w:ascii="Times New Roman" w:eastAsia="Times New Roman" w:hAnsi="Times New Roman" w:cs="Times New Roman"/>
      <w:b/>
      <w:caps/>
      <w:sz w:val="24"/>
      <w:szCs w:val="24"/>
      <w:lang w:eastAsia="ru-RU"/>
    </w:rPr>
  </w:style>
  <w:style w:type="character" w:customStyle="1" w:styleId="23">
    <w:name w:val="Заголовок 2 Знак3"/>
    <w:link w:val="21"/>
    <w:rsid w:val="008E7C18"/>
    <w:rPr>
      <w:rFonts w:ascii="Arial" w:eastAsia="Times New Roman" w:hAnsi="Arial" w:cs="Arial"/>
      <w:b/>
      <w:bCs/>
      <w:i/>
      <w:iCs/>
      <w:sz w:val="28"/>
      <w:szCs w:val="28"/>
    </w:rPr>
  </w:style>
  <w:style w:type="character" w:customStyle="1" w:styleId="320">
    <w:name w:val="Заголовок 3 Знак2"/>
    <w:link w:val="32"/>
    <w:locked/>
    <w:rsid w:val="008E7C18"/>
    <w:rPr>
      <w:rFonts w:ascii="Times New Roman" w:eastAsia="Times New Roman" w:hAnsi="Times New Roman" w:cs="Times New Roman"/>
      <w:b/>
      <w:bCs/>
      <w:sz w:val="27"/>
      <w:szCs w:val="27"/>
      <w:lang w:eastAsia="ru-RU"/>
    </w:rPr>
  </w:style>
  <w:style w:type="character" w:styleId="HTML">
    <w:name w:val="HTML Sample"/>
    <w:rsid w:val="008E7C18"/>
    <w:rPr>
      <w:rFonts w:ascii="Courier New" w:eastAsia="Times New Roman" w:hAnsi="Courier New" w:cs="Courier New"/>
    </w:rPr>
  </w:style>
  <w:style w:type="character" w:styleId="a7">
    <w:name w:val="FollowedHyperlink"/>
    <w:rsid w:val="008E7C18"/>
    <w:rPr>
      <w:color w:val="800080"/>
      <w:u w:val="single"/>
    </w:rPr>
  </w:style>
  <w:style w:type="character" w:styleId="a8">
    <w:name w:val="footnote reference"/>
    <w:unhideWhenUsed/>
    <w:rsid w:val="008E7C18"/>
    <w:rPr>
      <w:vertAlign w:val="superscript"/>
    </w:rPr>
  </w:style>
  <w:style w:type="character" w:styleId="a9">
    <w:name w:val="annotation reference"/>
    <w:rsid w:val="008E7C18"/>
    <w:rPr>
      <w:sz w:val="16"/>
      <w:szCs w:val="16"/>
    </w:rPr>
  </w:style>
  <w:style w:type="character" w:styleId="aa">
    <w:name w:val="endnote reference"/>
    <w:unhideWhenUsed/>
    <w:rsid w:val="008E7C18"/>
    <w:rPr>
      <w:vertAlign w:val="superscript"/>
    </w:rPr>
  </w:style>
  <w:style w:type="character" w:styleId="HTML0">
    <w:name w:val="HTML Acronym"/>
    <w:rsid w:val="008E7C18"/>
  </w:style>
  <w:style w:type="character" w:styleId="ab">
    <w:name w:val="Emphasis"/>
    <w:qFormat/>
    <w:rsid w:val="008E7C18"/>
    <w:rPr>
      <w:i/>
      <w:iCs/>
    </w:rPr>
  </w:style>
  <w:style w:type="character" w:styleId="ac">
    <w:name w:val="Hyperlink"/>
    <w:uiPriority w:val="99"/>
    <w:rsid w:val="008E7C18"/>
    <w:rPr>
      <w:color w:val="000000"/>
      <w:u w:val="single"/>
    </w:rPr>
  </w:style>
  <w:style w:type="character" w:styleId="HTML1">
    <w:name w:val="HTML Code"/>
    <w:rsid w:val="008E7C18"/>
    <w:rPr>
      <w:rFonts w:ascii="Courier New" w:eastAsia="Times New Roman" w:hAnsi="Courier New" w:cs="Courier New"/>
      <w:sz w:val="20"/>
      <w:szCs w:val="20"/>
    </w:rPr>
  </w:style>
  <w:style w:type="character" w:styleId="ad">
    <w:name w:val="page number"/>
    <w:rsid w:val="008E7C18"/>
  </w:style>
  <w:style w:type="character" w:styleId="ae">
    <w:name w:val="line number"/>
    <w:unhideWhenUsed/>
    <w:rsid w:val="008E7C18"/>
  </w:style>
  <w:style w:type="character" w:styleId="HTML2">
    <w:name w:val="HTML Definition"/>
    <w:rsid w:val="008E7C18"/>
    <w:rPr>
      <w:i/>
      <w:iCs/>
    </w:rPr>
  </w:style>
  <w:style w:type="character" w:styleId="HTML3">
    <w:name w:val="HTML Variable"/>
    <w:rsid w:val="008E7C18"/>
    <w:rPr>
      <w:i/>
      <w:iCs/>
    </w:rPr>
  </w:style>
  <w:style w:type="character" w:styleId="HTML4">
    <w:name w:val="HTML Typewriter"/>
    <w:rsid w:val="008E7C18"/>
    <w:rPr>
      <w:rFonts w:ascii="Courier New" w:eastAsia="Times New Roman" w:hAnsi="Courier New" w:cs="Courier New"/>
      <w:sz w:val="20"/>
      <w:szCs w:val="20"/>
    </w:rPr>
  </w:style>
  <w:style w:type="character" w:styleId="af">
    <w:name w:val="Strong"/>
    <w:uiPriority w:val="22"/>
    <w:qFormat/>
    <w:rsid w:val="008E7C18"/>
    <w:rPr>
      <w:b/>
      <w:bCs/>
    </w:rPr>
  </w:style>
  <w:style w:type="character" w:styleId="HTML5">
    <w:name w:val="HTML Cite"/>
    <w:unhideWhenUsed/>
    <w:rsid w:val="008E7C18"/>
    <w:rPr>
      <w:i/>
      <w:iCs/>
    </w:rPr>
  </w:style>
  <w:style w:type="paragraph" w:styleId="af0">
    <w:name w:val="Balloon Text"/>
    <w:basedOn w:val="a3"/>
    <w:link w:val="af1"/>
    <w:rsid w:val="008E7C18"/>
    <w:rPr>
      <w:rFonts w:ascii="Tahoma" w:hAnsi="Tahoma"/>
      <w:sz w:val="16"/>
      <w:szCs w:val="16"/>
    </w:rPr>
  </w:style>
  <w:style w:type="character" w:customStyle="1" w:styleId="af1">
    <w:name w:val="Текст выноски Знак"/>
    <w:basedOn w:val="a4"/>
    <w:link w:val="af0"/>
    <w:rsid w:val="008E7C18"/>
    <w:rPr>
      <w:rFonts w:ascii="Tahoma" w:eastAsia="Times New Roman" w:hAnsi="Tahoma" w:cs="Times New Roman"/>
      <w:sz w:val="16"/>
      <w:szCs w:val="16"/>
    </w:rPr>
  </w:style>
  <w:style w:type="paragraph" w:styleId="24">
    <w:name w:val="Body Text 2"/>
    <w:basedOn w:val="a3"/>
    <w:link w:val="25"/>
    <w:rsid w:val="008E7C18"/>
    <w:pPr>
      <w:jc w:val="both"/>
    </w:pPr>
    <w:rPr>
      <w:color w:val="000000"/>
      <w:sz w:val="28"/>
    </w:rPr>
  </w:style>
  <w:style w:type="character" w:customStyle="1" w:styleId="25">
    <w:name w:val="Основной текст 2 Знак"/>
    <w:basedOn w:val="a4"/>
    <w:link w:val="24"/>
    <w:rsid w:val="008E7C18"/>
    <w:rPr>
      <w:rFonts w:ascii="Times New Roman" w:eastAsia="Times New Roman" w:hAnsi="Times New Roman" w:cs="Times New Roman"/>
      <w:color w:val="000000"/>
      <w:sz w:val="28"/>
      <w:szCs w:val="24"/>
      <w:lang w:eastAsia="ru-RU"/>
    </w:rPr>
  </w:style>
  <w:style w:type="paragraph" w:styleId="5">
    <w:name w:val="List Number 5"/>
    <w:basedOn w:val="a3"/>
    <w:rsid w:val="008E7C18"/>
    <w:pPr>
      <w:numPr>
        <w:numId w:val="1"/>
      </w:numPr>
      <w:tabs>
        <w:tab w:val="left" w:pos="1492"/>
      </w:tabs>
    </w:pPr>
  </w:style>
  <w:style w:type="paragraph" w:styleId="af2">
    <w:name w:val="Normal Indent"/>
    <w:basedOn w:val="a3"/>
    <w:rsid w:val="008E7C18"/>
    <w:pPr>
      <w:ind w:firstLine="720"/>
      <w:jc w:val="both"/>
    </w:pPr>
    <w:rPr>
      <w:sz w:val="28"/>
      <w:szCs w:val="20"/>
    </w:rPr>
  </w:style>
  <w:style w:type="paragraph" w:styleId="af3">
    <w:name w:val="Plain Text"/>
    <w:basedOn w:val="a3"/>
    <w:link w:val="af4"/>
    <w:rsid w:val="008E7C18"/>
    <w:pPr>
      <w:autoSpaceDE w:val="0"/>
      <w:autoSpaceDN w:val="0"/>
      <w:adjustRightInd w:val="0"/>
    </w:pPr>
    <w:rPr>
      <w:rFonts w:ascii="Courier New" w:hAnsi="Courier New" w:cs="Courier New"/>
      <w:sz w:val="20"/>
      <w:szCs w:val="20"/>
    </w:rPr>
  </w:style>
  <w:style w:type="character" w:customStyle="1" w:styleId="af4">
    <w:name w:val="Текст Знак"/>
    <w:basedOn w:val="a4"/>
    <w:link w:val="af3"/>
    <w:rsid w:val="008E7C18"/>
    <w:rPr>
      <w:rFonts w:ascii="Courier New" w:eastAsia="Times New Roman" w:hAnsi="Courier New" w:cs="Courier New"/>
      <w:sz w:val="20"/>
      <w:szCs w:val="20"/>
      <w:lang w:eastAsia="ru-RU"/>
    </w:rPr>
  </w:style>
  <w:style w:type="paragraph" w:styleId="34">
    <w:name w:val="Body Text Indent 3"/>
    <w:basedOn w:val="a3"/>
    <w:link w:val="330"/>
    <w:rsid w:val="008E7C18"/>
    <w:pPr>
      <w:spacing w:after="120"/>
      <w:ind w:left="283"/>
    </w:pPr>
    <w:rPr>
      <w:sz w:val="16"/>
      <w:szCs w:val="16"/>
    </w:rPr>
  </w:style>
  <w:style w:type="character" w:customStyle="1" w:styleId="35">
    <w:name w:val="Основной текст с отступом 3 Знак"/>
    <w:basedOn w:val="a4"/>
    <w:rsid w:val="008E7C18"/>
    <w:rPr>
      <w:rFonts w:ascii="Times New Roman" w:eastAsia="Times New Roman" w:hAnsi="Times New Roman" w:cs="Times New Roman"/>
      <w:sz w:val="16"/>
      <w:szCs w:val="16"/>
      <w:lang w:eastAsia="ru-RU"/>
    </w:rPr>
  </w:style>
  <w:style w:type="character" w:customStyle="1" w:styleId="330">
    <w:name w:val="Основной текст с отступом 3 Знак3"/>
    <w:link w:val="34"/>
    <w:rsid w:val="008E7C18"/>
    <w:rPr>
      <w:rFonts w:ascii="Times New Roman" w:eastAsia="Times New Roman" w:hAnsi="Times New Roman" w:cs="Times New Roman"/>
      <w:sz w:val="16"/>
      <w:szCs w:val="16"/>
      <w:lang w:eastAsia="ru-RU"/>
    </w:rPr>
  </w:style>
  <w:style w:type="paragraph" w:styleId="af5">
    <w:name w:val="endnote text"/>
    <w:basedOn w:val="a3"/>
    <w:link w:val="af6"/>
    <w:unhideWhenUsed/>
    <w:rsid w:val="008E7C18"/>
    <w:pPr>
      <w:widowControl w:val="0"/>
      <w:autoSpaceDE w:val="0"/>
      <w:autoSpaceDN w:val="0"/>
      <w:adjustRightInd w:val="0"/>
    </w:pPr>
    <w:rPr>
      <w:color w:val="000000"/>
      <w:sz w:val="28"/>
    </w:rPr>
  </w:style>
  <w:style w:type="character" w:customStyle="1" w:styleId="af6">
    <w:name w:val="Текст концевой сноски Знак"/>
    <w:basedOn w:val="a4"/>
    <w:link w:val="af5"/>
    <w:rsid w:val="008E7C18"/>
    <w:rPr>
      <w:rFonts w:ascii="Times New Roman" w:eastAsia="Times New Roman" w:hAnsi="Times New Roman" w:cs="Times New Roman"/>
      <w:color w:val="000000"/>
      <w:sz w:val="28"/>
      <w:szCs w:val="24"/>
    </w:rPr>
  </w:style>
  <w:style w:type="paragraph" w:styleId="af7">
    <w:name w:val="caption"/>
    <w:basedOn w:val="a3"/>
    <w:next w:val="a3"/>
    <w:qFormat/>
    <w:rsid w:val="008E7C18"/>
    <w:rPr>
      <w:b/>
      <w:bCs/>
      <w:sz w:val="20"/>
      <w:szCs w:val="20"/>
    </w:rPr>
  </w:style>
  <w:style w:type="paragraph" w:styleId="af8">
    <w:name w:val="annotation text"/>
    <w:basedOn w:val="a3"/>
    <w:link w:val="af9"/>
    <w:rsid w:val="008E7C18"/>
    <w:rPr>
      <w:sz w:val="20"/>
      <w:szCs w:val="20"/>
    </w:rPr>
  </w:style>
  <w:style w:type="character" w:customStyle="1" w:styleId="af9">
    <w:name w:val="Текст примечания Знак"/>
    <w:basedOn w:val="a4"/>
    <w:link w:val="af8"/>
    <w:rsid w:val="008E7C18"/>
    <w:rPr>
      <w:rFonts w:ascii="Times New Roman" w:eastAsia="Times New Roman" w:hAnsi="Times New Roman" w:cs="Times New Roman"/>
      <w:sz w:val="20"/>
      <w:szCs w:val="20"/>
      <w:lang w:eastAsia="ru-RU"/>
    </w:rPr>
  </w:style>
  <w:style w:type="paragraph" w:styleId="13">
    <w:name w:val="index 1"/>
    <w:basedOn w:val="a3"/>
    <w:next w:val="a3"/>
    <w:rsid w:val="008E7C18"/>
    <w:pPr>
      <w:suppressAutoHyphens/>
      <w:ind w:left="240" w:hanging="240"/>
    </w:pPr>
    <w:rPr>
      <w:lang w:eastAsia="ar-SA"/>
    </w:rPr>
  </w:style>
  <w:style w:type="paragraph" w:styleId="afa">
    <w:name w:val="annotation subject"/>
    <w:basedOn w:val="af8"/>
    <w:next w:val="af8"/>
    <w:link w:val="afb"/>
    <w:rsid w:val="008E7C18"/>
    <w:rPr>
      <w:b/>
      <w:bCs/>
    </w:rPr>
  </w:style>
  <w:style w:type="character" w:customStyle="1" w:styleId="afb">
    <w:name w:val="Тема примечания Знак"/>
    <w:basedOn w:val="af9"/>
    <w:link w:val="afa"/>
    <w:rsid w:val="008E7C18"/>
    <w:rPr>
      <w:rFonts w:ascii="Times New Roman" w:eastAsia="Times New Roman" w:hAnsi="Times New Roman" w:cs="Times New Roman"/>
      <w:b/>
      <w:bCs/>
      <w:sz w:val="20"/>
      <w:szCs w:val="20"/>
      <w:lang w:eastAsia="ru-RU"/>
    </w:rPr>
  </w:style>
  <w:style w:type="paragraph" w:styleId="afc">
    <w:name w:val="Document Map"/>
    <w:basedOn w:val="a3"/>
    <w:link w:val="afd"/>
    <w:rsid w:val="008E7C18"/>
    <w:pPr>
      <w:shd w:val="clear" w:color="auto" w:fill="000080"/>
    </w:pPr>
    <w:rPr>
      <w:rFonts w:ascii="Tahoma" w:hAnsi="Tahoma"/>
      <w:sz w:val="20"/>
      <w:szCs w:val="20"/>
    </w:rPr>
  </w:style>
  <w:style w:type="character" w:customStyle="1" w:styleId="afd">
    <w:name w:val="Схема документа Знак"/>
    <w:basedOn w:val="a4"/>
    <w:link w:val="afc"/>
    <w:rsid w:val="008E7C18"/>
    <w:rPr>
      <w:rFonts w:ascii="Tahoma" w:eastAsia="Times New Roman" w:hAnsi="Tahoma" w:cs="Times New Roman"/>
      <w:sz w:val="20"/>
      <w:szCs w:val="20"/>
      <w:shd w:val="clear" w:color="auto" w:fill="000080"/>
    </w:rPr>
  </w:style>
  <w:style w:type="paragraph" w:styleId="afe">
    <w:name w:val="footnote text"/>
    <w:basedOn w:val="a3"/>
    <w:link w:val="aff"/>
    <w:rsid w:val="008E7C18"/>
    <w:pPr>
      <w:spacing w:line="360" w:lineRule="auto"/>
      <w:ind w:firstLine="709"/>
      <w:jc w:val="both"/>
    </w:pPr>
    <w:rPr>
      <w:rFonts w:ascii="Courier New" w:eastAsia="Courier New" w:hAnsi="Courier New" w:cs="Courier New"/>
      <w:color w:val="000000"/>
      <w:sz w:val="28"/>
    </w:rPr>
  </w:style>
  <w:style w:type="character" w:customStyle="1" w:styleId="aff">
    <w:name w:val="Текст сноски Знак"/>
    <w:basedOn w:val="a4"/>
    <w:link w:val="afe"/>
    <w:rsid w:val="008E7C18"/>
    <w:rPr>
      <w:rFonts w:ascii="Courier New" w:eastAsia="Courier New" w:hAnsi="Courier New" w:cs="Courier New"/>
      <w:color w:val="000000"/>
      <w:sz w:val="28"/>
      <w:szCs w:val="24"/>
      <w:lang w:eastAsia="ru-RU"/>
    </w:rPr>
  </w:style>
  <w:style w:type="paragraph" w:styleId="8">
    <w:name w:val="toc 8"/>
    <w:basedOn w:val="a3"/>
    <w:next w:val="a3"/>
    <w:rsid w:val="008E7C18"/>
    <w:pPr>
      <w:widowControl w:val="0"/>
      <w:numPr>
        <w:numId w:val="2"/>
      </w:numPr>
      <w:tabs>
        <w:tab w:val="left" w:pos="57"/>
        <w:tab w:val="left" w:pos="1800"/>
      </w:tabs>
      <w:autoSpaceDE w:val="0"/>
      <w:autoSpaceDN w:val="0"/>
      <w:adjustRightInd w:val="0"/>
      <w:ind w:left="1800"/>
    </w:pPr>
  </w:style>
  <w:style w:type="paragraph" w:styleId="3">
    <w:name w:val="List Number 3"/>
    <w:basedOn w:val="a3"/>
    <w:rsid w:val="008E7C18"/>
    <w:pPr>
      <w:numPr>
        <w:numId w:val="3"/>
      </w:numPr>
      <w:tabs>
        <w:tab w:val="left" w:pos="926"/>
      </w:tabs>
    </w:pPr>
  </w:style>
  <w:style w:type="paragraph" w:styleId="HTML6">
    <w:name w:val="HTML Address"/>
    <w:basedOn w:val="a3"/>
    <w:link w:val="HTML7"/>
    <w:unhideWhenUsed/>
    <w:rsid w:val="008E7C18"/>
    <w:rPr>
      <w:sz w:val="16"/>
      <w:szCs w:val="16"/>
    </w:rPr>
  </w:style>
  <w:style w:type="character" w:customStyle="1" w:styleId="HTML7">
    <w:name w:val="Адрес HTML Знак"/>
    <w:basedOn w:val="a4"/>
    <w:link w:val="HTML6"/>
    <w:rsid w:val="008E7C18"/>
    <w:rPr>
      <w:rFonts w:ascii="Times New Roman" w:eastAsia="Times New Roman" w:hAnsi="Times New Roman" w:cs="Times New Roman"/>
      <w:sz w:val="16"/>
      <w:szCs w:val="16"/>
      <w:lang w:val="ru-RU" w:eastAsia="ru-RU"/>
    </w:rPr>
  </w:style>
  <w:style w:type="paragraph" w:styleId="aff0">
    <w:name w:val="header"/>
    <w:basedOn w:val="a3"/>
    <w:link w:val="aff1"/>
    <w:rsid w:val="008E7C18"/>
    <w:pPr>
      <w:tabs>
        <w:tab w:val="center" w:pos="4677"/>
        <w:tab w:val="right" w:pos="9355"/>
      </w:tabs>
    </w:pPr>
    <w:rPr>
      <w:b/>
      <w:caps/>
    </w:rPr>
  </w:style>
  <w:style w:type="character" w:customStyle="1" w:styleId="aff1">
    <w:name w:val="Верхний колонтитул Знак"/>
    <w:basedOn w:val="a4"/>
    <w:link w:val="aff0"/>
    <w:rsid w:val="008E7C18"/>
    <w:rPr>
      <w:rFonts w:ascii="Times New Roman" w:eastAsia="Times New Roman" w:hAnsi="Times New Roman" w:cs="Times New Roman"/>
      <w:b/>
      <w:caps/>
      <w:sz w:val="24"/>
      <w:szCs w:val="24"/>
      <w:lang w:eastAsia="ru-RU"/>
    </w:rPr>
  </w:style>
  <w:style w:type="paragraph" w:styleId="91">
    <w:name w:val="toc 9"/>
    <w:basedOn w:val="a3"/>
    <w:next w:val="a3"/>
    <w:rsid w:val="008E7C18"/>
    <w:pPr>
      <w:spacing w:after="100" w:line="276" w:lineRule="auto"/>
      <w:ind w:left="1760"/>
    </w:pPr>
    <w:rPr>
      <w:rFonts w:ascii="Calibri" w:hAnsi="Calibri"/>
      <w:sz w:val="22"/>
      <w:szCs w:val="22"/>
    </w:rPr>
  </w:style>
  <w:style w:type="paragraph" w:styleId="71">
    <w:name w:val="toc 7"/>
    <w:basedOn w:val="a3"/>
    <w:next w:val="a3"/>
    <w:rsid w:val="008E7C18"/>
    <w:pPr>
      <w:spacing w:after="100" w:line="276" w:lineRule="auto"/>
      <w:ind w:left="1320"/>
    </w:pPr>
    <w:rPr>
      <w:rFonts w:ascii="Calibri" w:hAnsi="Calibri"/>
      <w:sz w:val="22"/>
      <w:szCs w:val="22"/>
    </w:rPr>
  </w:style>
  <w:style w:type="paragraph" w:styleId="aff2">
    <w:name w:val="Body Text"/>
    <w:basedOn w:val="a3"/>
    <w:link w:val="43"/>
    <w:rsid w:val="008E7C18"/>
    <w:pPr>
      <w:spacing w:after="120"/>
    </w:pPr>
  </w:style>
  <w:style w:type="character" w:customStyle="1" w:styleId="aff3">
    <w:name w:val="Основной текст Знак"/>
    <w:basedOn w:val="a4"/>
    <w:rsid w:val="008E7C18"/>
    <w:rPr>
      <w:rFonts w:ascii="Times New Roman" w:eastAsia="Times New Roman" w:hAnsi="Times New Roman" w:cs="Times New Roman"/>
      <w:sz w:val="24"/>
      <w:szCs w:val="24"/>
      <w:lang w:eastAsia="ru-RU"/>
    </w:rPr>
  </w:style>
  <w:style w:type="character" w:customStyle="1" w:styleId="43">
    <w:name w:val="Основной текст Знак4"/>
    <w:link w:val="aff2"/>
    <w:rsid w:val="008E7C18"/>
    <w:rPr>
      <w:rFonts w:ascii="Times New Roman" w:eastAsia="Times New Roman" w:hAnsi="Times New Roman" w:cs="Times New Roman"/>
      <w:sz w:val="24"/>
      <w:szCs w:val="24"/>
      <w:lang w:eastAsia="ru-RU"/>
    </w:rPr>
  </w:style>
  <w:style w:type="paragraph" w:styleId="aff4">
    <w:name w:val="index heading"/>
    <w:basedOn w:val="a3"/>
    <w:rsid w:val="008E7C18"/>
    <w:pPr>
      <w:suppressLineNumbers/>
      <w:suppressAutoHyphens/>
    </w:pPr>
    <w:rPr>
      <w:rFonts w:cs="Tahoma"/>
      <w:lang w:eastAsia="ar-SA"/>
    </w:rPr>
  </w:style>
  <w:style w:type="paragraph" w:styleId="15">
    <w:name w:val="toc 1"/>
    <w:basedOn w:val="a3"/>
    <w:next w:val="a3"/>
    <w:link w:val="16"/>
    <w:rsid w:val="008E7C18"/>
    <w:pPr>
      <w:widowControl w:val="0"/>
      <w:tabs>
        <w:tab w:val="left" w:pos="360"/>
      </w:tabs>
      <w:autoSpaceDE w:val="0"/>
      <w:autoSpaceDN w:val="0"/>
      <w:adjustRightInd w:val="0"/>
    </w:pPr>
    <w:rPr>
      <w:color w:val="000000"/>
    </w:rPr>
  </w:style>
  <w:style w:type="character" w:customStyle="1" w:styleId="16">
    <w:name w:val="Оглавление 1 Знак"/>
    <w:link w:val="15"/>
    <w:locked/>
    <w:rsid w:val="008E7C18"/>
    <w:rPr>
      <w:rFonts w:ascii="Times New Roman" w:eastAsia="Times New Roman" w:hAnsi="Times New Roman" w:cs="Times New Roman"/>
      <w:color w:val="000000"/>
      <w:sz w:val="24"/>
      <w:szCs w:val="24"/>
      <w:lang w:eastAsia="ru-RU"/>
    </w:rPr>
  </w:style>
  <w:style w:type="paragraph" w:styleId="aff5">
    <w:name w:val="macro"/>
    <w:link w:val="aff6"/>
    <w:rsid w:val="008E7C18"/>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6">
    <w:name w:val="Текст макроса Знак"/>
    <w:basedOn w:val="a4"/>
    <w:link w:val="aff5"/>
    <w:rsid w:val="008E7C18"/>
    <w:rPr>
      <w:rFonts w:ascii="Courier New" w:eastAsia="Times New Roman" w:hAnsi="Courier New" w:cs="Times New Roman"/>
      <w:sz w:val="20"/>
      <w:szCs w:val="20"/>
      <w:lang w:val="en-US" w:eastAsia="ru-RU"/>
    </w:rPr>
  </w:style>
  <w:style w:type="paragraph" w:styleId="61">
    <w:name w:val="toc 6"/>
    <w:basedOn w:val="a3"/>
    <w:next w:val="a3"/>
    <w:rsid w:val="008E7C18"/>
    <w:pPr>
      <w:spacing w:after="100" w:line="276" w:lineRule="auto"/>
      <w:ind w:left="1100"/>
    </w:pPr>
    <w:rPr>
      <w:rFonts w:ascii="Calibri" w:hAnsi="Calibri"/>
      <w:sz w:val="22"/>
      <w:szCs w:val="22"/>
    </w:rPr>
  </w:style>
  <w:style w:type="paragraph" w:styleId="36">
    <w:name w:val="toc 3"/>
    <w:basedOn w:val="a3"/>
    <w:next w:val="a3"/>
    <w:rsid w:val="008E7C18"/>
    <w:pPr>
      <w:widowControl w:val="0"/>
      <w:tabs>
        <w:tab w:val="left" w:pos="360"/>
      </w:tabs>
      <w:autoSpaceDE w:val="0"/>
      <w:autoSpaceDN w:val="0"/>
      <w:adjustRightInd w:val="0"/>
      <w:ind w:left="400"/>
    </w:pPr>
    <w:rPr>
      <w:szCs w:val="20"/>
    </w:rPr>
  </w:style>
  <w:style w:type="paragraph" w:styleId="26">
    <w:name w:val="toc 2"/>
    <w:basedOn w:val="a3"/>
    <w:next w:val="a3"/>
    <w:rsid w:val="008E7C18"/>
    <w:pPr>
      <w:widowControl w:val="0"/>
      <w:tabs>
        <w:tab w:val="left" w:pos="360"/>
      </w:tabs>
      <w:autoSpaceDE w:val="0"/>
      <w:autoSpaceDN w:val="0"/>
      <w:adjustRightInd w:val="0"/>
      <w:ind w:left="200"/>
    </w:pPr>
    <w:rPr>
      <w:szCs w:val="20"/>
    </w:rPr>
  </w:style>
  <w:style w:type="paragraph" w:styleId="40">
    <w:name w:val="toc 4"/>
    <w:basedOn w:val="a3"/>
    <w:next w:val="a3"/>
    <w:rsid w:val="008E7C18"/>
    <w:pPr>
      <w:widowControl w:val="0"/>
      <w:numPr>
        <w:numId w:val="4"/>
      </w:numPr>
      <w:tabs>
        <w:tab w:val="left" w:pos="502"/>
        <w:tab w:val="left" w:pos="720"/>
      </w:tabs>
      <w:autoSpaceDE w:val="0"/>
      <w:autoSpaceDN w:val="0"/>
      <w:adjustRightInd w:val="0"/>
      <w:ind w:left="502"/>
    </w:pPr>
  </w:style>
  <w:style w:type="paragraph" w:styleId="52">
    <w:name w:val="toc 5"/>
    <w:basedOn w:val="a3"/>
    <w:next w:val="a3"/>
    <w:rsid w:val="008E7C18"/>
    <w:pPr>
      <w:spacing w:after="100" w:line="276" w:lineRule="auto"/>
      <w:ind w:left="880"/>
    </w:pPr>
    <w:rPr>
      <w:rFonts w:ascii="Calibri" w:hAnsi="Calibri"/>
      <w:sz w:val="22"/>
      <w:szCs w:val="22"/>
    </w:rPr>
  </w:style>
  <w:style w:type="paragraph" w:styleId="53">
    <w:name w:val="List Bullet 5"/>
    <w:basedOn w:val="a3"/>
    <w:rsid w:val="008E7C18"/>
    <w:pPr>
      <w:ind w:left="1132" w:hanging="283"/>
    </w:pPr>
    <w:rPr>
      <w:color w:val="00000A"/>
    </w:rPr>
  </w:style>
  <w:style w:type="paragraph" w:styleId="aff7">
    <w:name w:val="Body Text First Indent"/>
    <w:basedOn w:val="aff2"/>
    <w:link w:val="aff8"/>
    <w:rsid w:val="008E7C18"/>
    <w:pPr>
      <w:ind w:firstLine="210"/>
    </w:pPr>
    <w:rPr>
      <w:b/>
      <w:bCs/>
      <w:sz w:val="27"/>
      <w:szCs w:val="27"/>
    </w:rPr>
  </w:style>
  <w:style w:type="character" w:customStyle="1" w:styleId="aff8">
    <w:name w:val="Красная строка Знак"/>
    <w:basedOn w:val="aff3"/>
    <w:link w:val="aff7"/>
    <w:rsid w:val="008E7C18"/>
    <w:rPr>
      <w:rFonts w:ascii="Times New Roman" w:eastAsia="Times New Roman" w:hAnsi="Times New Roman" w:cs="Times New Roman"/>
      <w:b/>
      <w:bCs/>
      <w:sz w:val="27"/>
      <w:szCs w:val="27"/>
      <w:lang w:eastAsia="ru-RU"/>
    </w:rPr>
  </w:style>
  <w:style w:type="paragraph" w:styleId="aff9">
    <w:name w:val="Body Text Indent"/>
    <w:basedOn w:val="a3"/>
    <w:link w:val="affa"/>
    <w:unhideWhenUsed/>
    <w:rsid w:val="008E7C18"/>
    <w:pPr>
      <w:spacing w:after="120"/>
      <w:ind w:left="283"/>
    </w:pPr>
  </w:style>
  <w:style w:type="character" w:customStyle="1" w:styleId="affa">
    <w:name w:val="Основной текст с отступом Знак"/>
    <w:basedOn w:val="a4"/>
    <w:link w:val="aff9"/>
    <w:semiHidden/>
    <w:rsid w:val="008E7C18"/>
    <w:rPr>
      <w:rFonts w:ascii="Times New Roman" w:eastAsia="Times New Roman" w:hAnsi="Times New Roman" w:cs="Times New Roman"/>
      <w:sz w:val="24"/>
      <w:szCs w:val="24"/>
      <w:lang w:eastAsia="ru-RU"/>
    </w:rPr>
  </w:style>
  <w:style w:type="paragraph" w:styleId="27">
    <w:name w:val="Body Text First Indent 2"/>
    <w:basedOn w:val="aff9"/>
    <w:link w:val="28"/>
    <w:rsid w:val="008E7C18"/>
    <w:pPr>
      <w:ind w:firstLine="210"/>
    </w:pPr>
  </w:style>
  <w:style w:type="character" w:customStyle="1" w:styleId="28">
    <w:name w:val="Красная строка 2 Знак"/>
    <w:basedOn w:val="affa"/>
    <w:link w:val="27"/>
    <w:rsid w:val="008E7C18"/>
    <w:rPr>
      <w:rFonts w:ascii="Times New Roman" w:eastAsia="Times New Roman" w:hAnsi="Times New Roman" w:cs="Times New Roman"/>
      <w:sz w:val="24"/>
      <w:szCs w:val="24"/>
      <w:lang w:eastAsia="ru-RU"/>
    </w:rPr>
  </w:style>
  <w:style w:type="character" w:customStyle="1" w:styleId="29">
    <w:name w:val="Основной текст с отступом Знак2"/>
    <w:locked/>
    <w:rsid w:val="008E7C18"/>
    <w:rPr>
      <w:sz w:val="24"/>
      <w:szCs w:val="24"/>
      <w:lang w:val="ru-RU" w:eastAsia="ru-RU" w:bidi="ar-SA"/>
    </w:rPr>
  </w:style>
  <w:style w:type="paragraph" w:styleId="44">
    <w:name w:val="List Bullet 4"/>
    <w:basedOn w:val="a3"/>
    <w:rsid w:val="008E7C18"/>
    <w:pPr>
      <w:ind w:left="849" w:hanging="283"/>
    </w:pPr>
    <w:rPr>
      <w:color w:val="00000A"/>
    </w:rPr>
  </w:style>
  <w:style w:type="paragraph" w:styleId="affb">
    <w:name w:val="List Bullet"/>
    <w:basedOn w:val="a3"/>
    <w:rsid w:val="008E7C18"/>
    <w:pPr>
      <w:tabs>
        <w:tab w:val="left" w:pos="643"/>
      </w:tabs>
      <w:ind w:left="643" w:hanging="360"/>
      <w:contextualSpacing/>
    </w:pPr>
  </w:style>
  <w:style w:type="paragraph" w:styleId="2">
    <w:name w:val="List Bullet 2"/>
    <w:basedOn w:val="a3"/>
    <w:rsid w:val="008E7C18"/>
    <w:pPr>
      <w:numPr>
        <w:numId w:val="5"/>
      </w:numPr>
      <w:tabs>
        <w:tab w:val="left" w:pos="643"/>
      </w:tabs>
    </w:pPr>
  </w:style>
  <w:style w:type="paragraph" w:styleId="37">
    <w:name w:val="List Bullet 3"/>
    <w:basedOn w:val="a3"/>
    <w:rsid w:val="008E7C18"/>
    <w:pPr>
      <w:tabs>
        <w:tab w:val="left" w:pos="926"/>
      </w:tabs>
      <w:ind w:left="926" w:hanging="360"/>
    </w:pPr>
  </w:style>
  <w:style w:type="paragraph" w:customStyle="1" w:styleId="affc">
    <w:basedOn w:val="a3"/>
    <w:next w:val="affd"/>
    <w:qFormat/>
    <w:rsid w:val="008E7C18"/>
    <w:pPr>
      <w:suppressAutoHyphens/>
      <w:jc w:val="center"/>
    </w:pPr>
    <w:rPr>
      <w:sz w:val="28"/>
      <w:lang w:val="en-US" w:eastAsia="ar-SA"/>
    </w:rPr>
  </w:style>
  <w:style w:type="character" w:customStyle="1" w:styleId="54">
    <w:name w:val="Заголовок Знак5"/>
    <w:link w:val="affe"/>
    <w:rsid w:val="008E7C18"/>
    <w:rPr>
      <w:sz w:val="28"/>
      <w:szCs w:val="24"/>
      <w:lang w:val="en-US" w:eastAsia="ar-SA" w:bidi="ar-SA"/>
    </w:rPr>
  </w:style>
  <w:style w:type="paragraph" w:styleId="affd">
    <w:name w:val="Subtitle"/>
    <w:basedOn w:val="a3"/>
    <w:link w:val="afff"/>
    <w:qFormat/>
    <w:rsid w:val="008E7C18"/>
    <w:pPr>
      <w:jc w:val="center"/>
    </w:pPr>
    <w:rPr>
      <w:b/>
    </w:rPr>
  </w:style>
  <w:style w:type="character" w:customStyle="1" w:styleId="afff">
    <w:name w:val="Подзаголовок Знак"/>
    <w:basedOn w:val="a4"/>
    <w:link w:val="affd"/>
    <w:rsid w:val="008E7C18"/>
    <w:rPr>
      <w:rFonts w:ascii="Times New Roman" w:eastAsia="Times New Roman" w:hAnsi="Times New Roman" w:cs="Times New Roman"/>
      <w:b/>
      <w:sz w:val="24"/>
      <w:szCs w:val="24"/>
    </w:rPr>
  </w:style>
  <w:style w:type="paragraph" w:styleId="afff0">
    <w:name w:val="footer"/>
    <w:basedOn w:val="a3"/>
    <w:link w:val="afff1"/>
    <w:rsid w:val="008E7C18"/>
    <w:pPr>
      <w:tabs>
        <w:tab w:val="center" w:pos="4677"/>
        <w:tab w:val="right" w:pos="9355"/>
      </w:tabs>
    </w:pPr>
  </w:style>
  <w:style w:type="character" w:customStyle="1" w:styleId="afff1">
    <w:name w:val="Нижний колонтитул Знак"/>
    <w:basedOn w:val="a4"/>
    <w:link w:val="afff0"/>
    <w:rsid w:val="008E7C18"/>
    <w:rPr>
      <w:rFonts w:ascii="Times New Roman" w:eastAsia="Times New Roman" w:hAnsi="Times New Roman" w:cs="Times New Roman"/>
      <w:sz w:val="24"/>
      <w:szCs w:val="24"/>
      <w:lang w:eastAsia="ru-RU"/>
    </w:rPr>
  </w:style>
  <w:style w:type="paragraph" w:styleId="a2">
    <w:name w:val="List Number"/>
    <w:basedOn w:val="a3"/>
    <w:rsid w:val="008E7C18"/>
    <w:pPr>
      <w:numPr>
        <w:numId w:val="6"/>
      </w:numPr>
      <w:tabs>
        <w:tab w:val="left" w:pos="1354"/>
      </w:tabs>
      <w:contextualSpacing/>
    </w:pPr>
    <w:rPr>
      <w:sz w:val="20"/>
      <w:szCs w:val="20"/>
      <w:lang w:eastAsia="en-US"/>
    </w:rPr>
  </w:style>
  <w:style w:type="paragraph" w:styleId="2a">
    <w:name w:val="List Number 2"/>
    <w:basedOn w:val="a3"/>
    <w:rsid w:val="008E7C18"/>
    <w:pPr>
      <w:widowControl w:val="0"/>
      <w:tabs>
        <w:tab w:val="left" w:pos="641"/>
      </w:tabs>
      <w:ind w:left="641" w:hanging="358"/>
    </w:pPr>
    <w:rPr>
      <w:rFonts w:ascii="Courier New" w:hAnsi="Courier New"/>
      <w:szCs w:val="20"/>
    </w:rPr>
  </w:style>
  <w:style w:type="paragraph" w:styleId="afff2">
    <w:name w:val="List"/>
    <w:basedOn w:val="a3"/>
    <w:rsid w:val="008E7C18"/>
    <w:pPr>
      <w:ind w:left="283" w:hanging="283"/>
    </w:pPr>
  </w:style>
  <w:style w:type="paragraph" w:styleId="afff3">
    <w:name w:val="Normal (Web)"/>
    <w:aliases w:val="Знак Знак24,Знак Знак33,Знак Знак23,Обычный (веб) Знак,Текст Знак2,Знак3 Знак1,Heading 12 Знак1"/>
    <w:basedOn w:val="a3"/>
    <w:link w:val="17"/>
    <w:qFormat/>
    <w:rsid w:val="008E7C18"/>
    <w:pPr>
      <w:spacing w:before="100" w:beforeAutospacing="1" w:after="100" w:afterAutospacing="1"/>
    </w:pPr>
    <w:rPr>
      <w:lang w:bidi="hi-IN"/>
    </w:rPr>
  </w:style>
  <w:style w:type="character" w:customStyle="1" w:styleId="17">
    <w:name w:val="Обычный (веб) Знак1"/>
    <w:aliases w:val="Знак Знак24 Знак2,Знак Знак33 Знак1,Знак Знак23 Знак2,Обычный (веб) Знак Знак2,Текст Знак2 Знак1,Знак3 Знак1 Знак1,Heading 12 Знак1 Знак"/>
    <w:link w:val="afff3"/>
    <w:locked/>
    <w:rsid w:val="008E7C18"/>
    <w:rPr>
      <w:rFonts w:ascii="Times New Roman" w:eastAsia="Times New Roman" w:hAnsi="Times New Roman" w:cs="Times New Roman"/>
      <w:sz w:val="24"/>
      <w:szCs w:val="24"/>
      <w:lang w:eastAsia="ru-RU" w:bidi="hi-IN"/>
    </w:rPr>
  </w:style>
  <w:style w:type="paragraph" w:styleId="30">
    <w:name w:val="Body Text 3"/>
    <w:basedOn w:val="a3"/>
    <w:link w:val="321"/>
    <w:rsid w:val="008E7C18"/>
    <w:pPr>
      <w:numPr>
        <w:numId w:val="7"/>
      </w:numPr>
      <w:tabs>
        <w:tab w:val="clear" w:pos="3330"/>
      </w:tabs>
      <w:spacing w:after="120"/>
      <w:ind w:left="0" w:firstLine="0"/>
    </w:pPr>
    <w:rPr>
      <w:sz w:val="16"/>
      <w:szCs w:val="16"/>
    </w:rPr>
  </w:style>
  <w:style w:type="character" w:customStyle="1" w:styleId="38">
    <w:name w:val="Основной текст 3 Знак"/>
    <w:aliases w:val="Знак5 Знак,Знак5 Знак Знак1,Знак5 Знак10,Знак5 Знак22,Знак5 Знак23,Знак5 Знак24,Знак5 Знак26,Знак5 Знак27"/>
    <w:basedOn w:val="a4"/>
    <w:rsid w:val="008E7C18"/>
    <w:rPr>
      <w:rFonts w:ascii="Times New Roman" w:eastAsia="Times New Roman" w:hAnsi="Times New Roman" w:cs="Times New Roman"/>
      <w:sz w:val="16"/>
      <w:szCs w:val="16"/>
      <w:lang w:eastAsia="ru-RU"/>
    </w:rPr>
  </w:style>
  <w:style w:type="character" w:customStyle="1" w:styleId="321">
    <w:name w:val="Основной текст 3 Знак2"/>
    <w:link w:val="30"/>
    <w:locked/>
    <w:rsid w:val="008E7C18"/>
    <w:rPr>
      <w:rFonts w:ascii="Times New Roman" w:eastAsia="Times New Roman" w:hAnsi="Times New Roman" w:cs="Times New Roman"/>
      <w:sz w:val="16"/>
      <w:szCs w:val="16"/>
    </w:rPr>
  </w:style>
  <w:style w:type="paragraph" w:styleId="2b">
    <w:name w:val="Body Text Indent 2"/>
    <w:basedOn w:val="a3"/>
    <w:link w:val="220"/>
    <w:rsid w:val="008E7C18"/>
    <w:pPr>
      <w:spacing w:after="120" w:line="480" w:lineRule="auto"/>
      <w:ind w:left="283"/>
    </w:pPr>
  </w:style>
  <w:style w:type="character" w:customStyle="1" w:styleId="2c">
    <w:name w:val="Основной текст с отступом 2 Знак"/>
    <w:basedOn w:val="a4"/>
    <w:rsid w:val="008E7C18"/>
    <w:rPr>
      <w:rFonts w:ascii="Times New Roman" w:eastAsia="Times New Roman" w:hAnsi="Times New Roman" w:cs="Times New Roman"/>
      <w:sz w:val="24"/>
      <w:szCs w:val="24"/>
      <w:lang w:eastAsia="ru-RU"/>
    </w:rPr>
  </w:style>
  <w:style w:type="character" w:customStyle="1" w:styleId="220">
    <w:name w:val="Основной текст с отступом 2 Знак2"/>
    <w:link w:val="2b"/>
    <w:rsid w:val="008E7C18"/>
    <w:rPr>
      <w:rFonts w:ascii="Times New Roman" w:eastAsia="Times New Roman" w:hAnsi="Times New Roman" w:cs="Times New Roman"/>
      <w:sz w:val="24"/>
      <w:szCs w:val="24"/>
      <w:lang w:eastAsia="ru-RU"/>
    </w:rPr>
  </w:style>
  <w:style w:type="paragraph" w:styleId="2d">
    <w:name w:val="List Continue 2"/>
    <w:basedOn w:val="a3"/>
    <w:rsid w:val="008E7C18"/>
    <w:pPr>
      <w:spacing w:after="120"/>
      <w:ind w:left="566"/>
      <w:jc w:val="both"/>
    </w:pPr>
    <w:rPr>
      <w:sz w:val="20"/>
      <w:szCs w:val="20"/>
    </w:rPr>
  </w:style>
  <w:style w:type="paragraph" w:styleId="2e">
    <w:name w:val="List 2"/>
    <w:basedOn w:val="a3"/>
    <w:rsid w:val="008E7C18"/>
    <w:pPr>
      <w:ind w:left="566" w:hanging="283"/>
      <w:contextualSpacing/>
    </w:pPr>
  </w:style>
  <w:style w:type="paragraph" w:styleId="39">
    <w:name w:val="List 3"/>
    <w:basedOn w:val="a3"/>
    <w:rsid w:val="008E7C18"/>
    <w:pPr>
      <w:ind w:left="849" w:hanging="283"/>
    </w:pPr>
  </w:style>
  <w:style w:type="paragraph" w:styleId="45">
    <w:name w:val="List 4"/>
    <w:basedOn w:val="a3"/>
    <w:rsid w:val="008E7C18"/>
    <w:pPr>
      <w:ind w:left="1132" w:hanging="283"/>
      <w:contextualSpacing/>
    </w:pPr>
  </w:style>
  <w:style w:type="paragraph" w:styleId="HTML8">
    <w:name w:val="HTML Preformatted"/>
    <w:basedOn w:val="a3"/>
    <w:link w:val="HTML30"/>
    <w:rsid w:val="008E7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9">
    <w:name w:val="Стандартный HTML Знак"/>
    <w:basedOn w:val="a4"/>
    <w:semiHidden/>
    <w:rsid w:val="008E7C18"/>
    <w:rPr>
      <w:rFonts w:ascii="Consolas" w:eastAsia="Times New Roman" w:hAnsi="Consolas" w:cs="Times New Roman"/>
      <w:sz w:val="20"/>
      <w:szCs w:val="20"/>
      <w:lang w:eastAsia="ru-RU"/>
    </w:rPr>
  </w:style>
  <w:style w:type="character" w:customStyle="1" w:styleId="HTML30">
    <w:name w:val="Стандартный HTML Знак3"/>
    <w:link w:val="HTML8"/>
    <w:rsid w:val="008E7C18"/>
    <w:rPr>
      <w:rFonts w:ascii="Courier New" w:eastAsia="Times New Roman" w:hAnsi="Courier New" w:cs="Times New Roman"/>
      <w:sz w:val="20"/>
      <w:szCs w:val="20"/>
    </w:rPr>
  </w:style>
  <w:style w:type="paragraph" w:styleId="afff4">
    <w:name w:val="Block Text"/>
    <w:basedOn w:val="a3"/>
    <w:rsid w:val="008E7C18"/>
    <w:pPr>
      <w:ind w:left="709" w:right="-908"/>
    </w:pPr>
    <w:rPr>
      <w:szCs w:val="20"/>
    </w:rPr>
  </w:style>
  <w:style w:type="table" w:styleId="18">
    <w:name w:val="Table Simple 1"/>
    <w:basedOn w:val="a5"/>
    <w:rsid w:val="008E7C18"/>
    <w:pPr>
      <w:spacing w:after="0" w:line="240" w:lineRule="auto"/>
    </w:pPr>
    <w:rPr>
      <w:rFonts w:ascii="Calibri" w:eastAsia="Times New Roman" w:hAnsi="Calibri"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cs="Times New Roman"/>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9">
    <w:name w:val="Table Grid 1"/>
    <w:basedOn w:val="a5"/>
    <w:rsid w:val="008E7C18"/>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5">
    <w:name w:val="Table Grid"/>
    <w:basedOn w:val="a5"/>
    <w:rsid w:val="008E7C1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6">
    <w:name w:val="Table Professional"/>
    <w:basedOn w:val="a5"/>
    <w:rsid w:val="008E7C1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FontStyle50">
    <w:name w:val="Font Style50"/>
    <w:rsid w:val="008E7C18"/>
    <w:rPr>
      <w:rFonts w:ascii="Times New Roman" w:hAnsi="Times New Roman" w:cs="Times New Roman"/>
      <w:b/>
      <w:bCs/>
      <w:sz w:val="26"/>
      <w:szCs w:val="26"/>
    </w:rPr>
  </w:style>
  <w:style w:type="paragraph" w:customStyle="1" w:styleId="afff7">
    <w:name w:val="Для таблиц"/>
    <w:basedOn w:val="a3"/>
    <w:uiPriority w:val="99"/>
    <w:rsid w:val="008E7C18"/>
  </w:style>
  <w:style w:type="paragraph" w:customStyle="1" w:styleId="afff8">
    <w:name w:val="список с точками"/>
    <w:basedOn w:val="a3"/>
    <w:rsid w:val="008E7C18"/>
    <w:pPr>
      <w:tabs>
        <w:tab w:val="left" w:pos="3330"/>
      </w:tabs>
      <w:spacing w:line="312" w:lineRule="auto"/>
      <w:ind w:left="3330" w:hanging="720"/>
      <w:jc w:val="both"/>
    </w:pPr>
  </w:style>
  <w:style w:type="paragraph" w:customStyle="1" w:styleId="Default">
    <w:name w:val="Default"/>
    <w:rsid w:val="008E7C18"/>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f9">
    <w:name w:val="Знак Знак Знак Знак Знак Знак"/>
    <w:basedOn w:val="a3"/>
    <w:rsid w:val="008E7C18"/>
    <w:pPr>
      <w:tabs>
        <w:tab w:val="left" w:pos="643"/>
      </w:tabs>
      <w:spacing w:after="160" w:line="240" w:lineRule="exact"/>
    </w:pPr>
    <w:rPr>
      <w:rFonts w:ascii="Verdana" w:hAnsi="Verdana" w:cs="Verdana"/>
      <w:sz w:val="20"/>
      <w:szCs w:val="20"/>
      <w:lang w:val="en-US" w:eastAsia="en-US"/>
    </w:rPr>
  </w:style>
  <w:style w:type="character" w:customStyle="1" w:styleId="FontStyle11">
    <w:name w:val="Font Style11"/>
    <w:rsid w:val="008E7C18"/>
    <w:rPr>
      <w:rFonts w:ascii="Times New Roman" w:hAnsi="Times New Roman" w:cs="Times New Roman"/>
      <w:b/>
      <w:bCs/>
      <w:sz w:val="24"/>
      <w:szCs w:val="24"/>
    </w:rPr>
  </w:style>
  <w:style w:type="character" w:customStyle="1" w:styleId="FontStyle12">
    <w:name w:val="Font Style12"/>
    <w:rsid w:val="008E7C18"/>
    <w:rPr>
      <w:rFonts w:ascii="Times New Roman" w:hAnsi="Times New Roman" w:cs="Times New Roman"/>
      <w:sz w:val="24"/>
      <w:szCs w:val="24"/>
    </w:rPr>
  </w:style>
  <w:style w:type="paragraph" w:customStyle="1" w:styleId="Style2">
    <w:name w:val="Style2"/>
    <w:basedOn w:val="a3"/>
    <w:rsid w:val="008E7C18"/>
    <w:pPr>
      <w:widowControl w:val="0"/>
      <w:autoSpaceDE w:val="0"/>
      <w:autoSpaceDN w:val="0"/>
      <w:adjustRightInd w:val="0"/>
    </w:pPr>
  </w:style>
  <w:style w:type="paragraph" w:customStyle="1" w:styleId="Style1">
    <w:name w:val="Style1"/>
    <w:basedOn w:val="a3"/>
    <w:rsid w:val="008E7C18"/>
    <w:pPr>
      <w:widowControl w:val="0"/>
      <w:autoSpaceDE w:val="0"/>
      <w:autoSpaceDN w:val="0"/>
      <w:adjustRightInd w:val="0"/>
      <w:spacing w:line="309" w:lineRule="exact"/>
      <w:ind w:firstLine="686"/>
      <w:jc w:val="both"/>
    </w:pPr>
  </w:style>
  <w:style w:type="paragraph" w:customStyle="1" w:styleId="Style16">
    <w:name w:val="Style16"/>
    <w:basedOn w:val="a3"/>
    <w:rsid w:val="008E7C18"/>
    <w:pPr>
      <w:widowControl w:val="0"/>
      <w:autoSpaceDE w:val="0"/>
      <w:autoSpaceDN w:val="0"/>
      <w:adjustRightInd w:val="0"/>
      <w:spacing w:line="480" w:lineRule="exact"/>
      <w:ind w:firstLine="715"/>
      <w:jc w:val="both"/>
    </w:pPr>
  </w:style>
  <w:style w:type="character" w:customStyle="1" w:styleId="FontStyle36">
    <w:name w:val="Font Style36"/>
    <w:rsid w:val="008E7C18"/>
    <w:rPr>
      <w:rFonts w:ascii="Times New Roman" w:hAnsi="Times New Roman" w:cs="Times New Roman" w:hint="default"/>
      <w:sz w:val="26"/>
      <w:szCs w:val="26"/>
    </w:rPr>
  </w:style>
  <w:style w:type="character" w:customStyle="1" w:styleId="FontStyle51">
    <w:name w:val="Font Style51"/>
    <w:rsid w:val="008E7C18"/>
    <w:rPr>
      <w:rFonts w:ascii="Times New Roman" w:hAnsi="Times New Roman" w:cs="Times New Roman"/>
      <w:sz w:val="24"/>
      <w:szCs w:val="24"/>
    </w:rPr>
  </w:style>
  <w:style w:type="character" w:customStyle="1" w:styleId="afffa">
    <w:name w:val="Тело ИАК Знак"/>
    <w:link w:val="afffb"/>
    <w:rsid w:val="008E7C18"/>
    <w:rPr>
      <w:sz w:val="28"/>
      <w:szCs w:val="28"/>
    </w:rPr>
  </w:style>
  <w:style w:type="paragraph" w:customStyle="1" w:styleId="afffb">
    <w:name w:val="Тело ИАК"/>
    <w:basedOn w:val="a3"/>
    <w:link w:val="afffa"/>
    <w:rsid w:val="008E7C18"/>
    <w:pPr>
      <w:spacing w:line="288" w:lineRule="auto"/>
      <w:ind w:firstLine="720"/>
      <w:jc w:val="both"/>
    </w:pPr>
    <w:rPr>
      <w:rFonts w:asciiTheme="minorHAnsi" w:eastAsiaTheme="minorHAnsi" w:hAnsiTheme="minorHAnsi" w:cstheme="minorBidi"/>
      <w:sz w:val="28"/>
      <w:szCs w:val="28"/>
      <w:lang w:eastAsia="en-US"/>
    </w:rPr>
  </w:style>
  <w:style w:type="paragraph" w:customStyle="1" w:styleId="ConsPlusNonformat">
    <w:name w:val="ConsPlusNonformat"/>
    <w:rsid w:val="008E7C1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mw-headline">
    <w:name w:val="mw-headline"/>
    <w:rsid w:val="008E7C18"/>
  </w:style>
  <w:style w:type="character" w:customStyle="1" w:styleId="150">
    <w:name w:val="Знак Знак15"/>
    <w:locked/>
    <w:rsid w:val="008E7C18"/>
    <w:rPr>
      <w:b/>
      <w:caps/>
      <w:sz w:val="24"/>
      <w:szCs w:val="24"/>
      <w:lang w:val="ru-RU" w:eastAsia="ru-RU" w:bidi="ar-SA"/>
    </w:rPr>
  </w:style>
  <w:style w:type="character" w:customStyle="1" w:styleId="110">
    <w:name w:val="Знак Знак11"/>
    <w:locked/>
    <w:rsid w:val="008E7C18"/>
    <w:rPr>
      <w:sz w:val="16"/>
      <w:szCs w:val="16"/>
      <w:lang w:val="ru-RU" w:eastAsia="ru-RU" w:bidi="ar-SA"/>
    </w:rPr>
  </w:style>
  <w:style w:type="character" w:customStyle="1" w:styleId="100">
    <w:name w:val="Знак Знак10"/>
    <w:rsid w:val="008E7C18"/>
    <w:rPr>
      <w:sz w:val="16"/>
      <w:szCs w:val="16"/>
      <w:lang w:val="ru-RU" w:eastAsia="ru-RU" w:bidi="ar-SA"/>
    </w:rPr>
  </w:style>
  <w:style w:type="character" w:customStyle="1" w:styleId="140">
    <w:name w:val="Знак Знак14"/>
    <w:rsid w:val="008E7C18"/>
    <w:rPr>
      <w:rFonts w:ascii="Arial" w:hAnsi="Arial" w:cs="Arial"/>
      <w:b/>
      <w:bCs/>
      <w:i/>
      <w:iCs/>
      <w:sz w:val="28"/>
      <w:szCs w:val="28"/>
      <w:lang w:val="ru-RU" w:eastAsia="en-US" w:bidi="ar-SA"/>
    </w:rPr>
  </w:style>
  <w:style w:type="character" w:customStyle="1" w:styleId="120">
    <w:name w:val="Знак Знак12"/>
    <w:rsid w:val="008E7C18"/>
    <w:rPr>
      <w:rFonts w:ascii="Calibri" w:hAnsi="Calibri"/>
      <w:i/>
      <w:iCs/>
      <w:sz w:val="24"/>
      <w:szCs w:val="24"/>
      <w:lang w:val="ru-RU" w:eastAsia="en-US" w:bidi="ar-SA"/>
    </w:rPr>
  </w:style>
  <w:style w:type="character" w:customStyle="1" w:styleId="62">
    <w:name w:val="Знак Знак6"/>
    <w:rsid w:val="008E7C18"/>
    <w:rPr>
      <w:sz w:val="24"/>
      <w:szCs w:val="24"/>
    </w:rPr>
  </w:style>
  <w:style w:type="paragraph" w:customStyle="1" w:styleId="Style5">
    <w:name w:val="Style5"/>
    <w:basedOn w:val="a3"/>
    <w:rsid w:val="008E7C18"/>
    <w:pPr>
      <w:widowControl w:val="0"/>
      <w:autoSpaceDE w:val="0"/>
      <w:autoSpaceDN w:val="0"/>
      <w:adjustRightInd w:val="0"/>
      <w:spacing w:line="490" w:lineRule="exact"/>
      <w:jc w:val="center"/>
    </w:pPr>
  </w:style>
  <w:style w:type="paragraph" w:customStyle="1" w:styleId="FR3">
    <w:name w:val="FR3"/>
    <w:rsid w:val="008E7C18"/>
    <w:pPr>
      <w:widowControl w:val="0"/>
      <w:spacing w:after="0" w:line="280" w:lineRule="auto"/>
      <w:jc w:val="both"/>
    </w:pPr>
    <w:rPr>
      <w:rFonts w:ascii="Times New Roman" w:eastAsia="Times New Roman" w:hAnsi="Times New Roman" w:cs="Times New Roman"/>
      <w:snapToGrid w:val="0"/>
      <w:sz w:val="20"/>
      <w:szCs w:val="20"/>
      <w:lang w:eastAsia="ru-RU"/>
    </w:rPr>
  </w:style>
  <w:style w:type="paragraph" w:customStyle="1" w:styleId="1a">
    <w:name w:val="Обычный1"/>
    <w:rsid w:val="008E7C18"/>
    <w:pPr>
      <w:widowControl w:val="0"/>
      <w:spacing w:after="0" w:line="240" w:lineRule="auto"/>
      <w:ind w:firstLine="420"/>
      <w:jc w:val="both"/>
    </w:pPr>
    <w:rPr>
      <w:rFonts w:ascii="Arial" w:eastAsia="Times New Roman" w:hAnsi="Arial" w:cs="Times New Roman"/>
      <w:snapToGrid w:val="0"/>
      <w:sz w:val="18"/>
      <w:szCs w:val="20"/>
      <w:lang w:eastAsia="ru-RU"/>
    </w:rPr>
  </w:style>
  <w:style w:type="character" w:customStyle="1" w:styleId="FontStyle25">
    <w:name w:val="Font Style25"/>
    <w:rsid w:val="008E7C18"/>
    <w:rPr>
      <w:rFonts w:ascii="Times New Roman" w:hAnsi="Times New Roman" w:cs="Times New Roman" w:hint="default"/>
      <w:i/>
      <w:iCs/>
      <w:sz w:val="16"/>
      <w:szCs w:val="16"/>
    </w:rPr>
  </w:style>
  <w:style w:type="paragraph" w:customStyle="1" w:styleId="2f">
    <w:name w:val="Стиль2"/>
    <w:basedOn w:val="a3"/>
    <w:next w:val="a2"/>
    <w:rsid w:val="008E7C18"/>
    <w:rPr>
      <w:b/>
      <w:sz w:val="20"/>
    </w:rPr>
  </w:style>
  <w:style w:type="paragraph" w:customStyle="1" w:styleId="FR4">
    <w:name w:val="FR4"/>
    <w:rsid w:val="008E7C18"/>
    <w:pPr>
      <w:spacing w:after="0" w:line="240" w:lineRule="auto"/>
      <w:jc w:val="center"/>
    </w:pPr>
    <w:rPr>
      <w:rFonts w:ascii="Arial" w:eastAsia="Times New Roman" w:hAnsi="Arial" w:cs="Times New Roman"/>
      <w:b/>
      <w:snapToGrid w:val="0"/>
      <w:sz w:val="12"/>
      <w:szCs w:val="20"/>
      <w:lang w:eastAsia="ru-RU"/>
    </w:rPr>
  </w:style>
  <w:style w:type="paragraph" w:customStyle="1" w:styleId="BodyText21">
    <w:name w:val="Body Text 21"/>
    <w:basedOn w:val="a3"/>
    <w:rsid w:val="008E7C18"/>
    <w:pPr>
      <w:spacing w:line="360" w:lineRule="auto"/>
      <w:jc w:val="both"/>
    </w:pPr>
    <w:rPr>
      <w:szCs w:val="20"/>
    </w:rPr>
  </w:style>
  <w:style w:type="paragraph" w:customStyle="1" w:styleId="1b">
    <w:name w:val="Текст1"/>
    <w:basedOn w:val="a3"/>
    <w:rsid w:val="008E7C18"/>
    <w:rPr>
      <w:rFonts w:ascii="Courier New" w:hAnsi="Courier New"/>
      <w:sz w:val="20"/>
      <w:szCs w:val="20"/>
    </w:rPr>
  </w:style>
  <w:style w:type="paragraph" w:customStyle="1" w:styleId="1c">
    <w:name w:val="Абзац списка1"/>
    <w:basedOn w:val="a3"/>
    <w:link w:val="ListParagraphChar"/>
    <w:rsid w:val="008E7C18"/>
    <w:pPr>
      <w:ind w:left="708"/>
    </w:pPr>
  </w:style>
  <w:style w:type="character" w:customStyle="1" w:styleId="ListParagraphChar">
    <w:name w:val="List Paragraph Char"/>
    <w:link w:val="1c"/>
    <w:locked/>
    <w:rsid w:val="008E7C18"/>
    <w:rPr>
      <w:rFonts w:ascii="Times New Roman" w:eastAsia="Times New Roman" w:hAnsi="Times New Roman" w:cs="Times New Roman"/>
      <w:sz w:val="24"/>
      <w:szCs w:val="24"/>
      <w:lang w:eastAsia="ru-RU"/>
    </w:rPr>
  </w:style>
  <w:style w:type="character" w:customStyle="1" w:styleId="FontStyle600">
    <w:name w:val="Font Style600"/>
    <w:rsid w:val="008E7C18"/>
    <w:rPr>
      <w:rFonts w:ascii="Times New Roman" w:hAnsi="Times New Roman" w:cs="Times New Roman"/>
      <w:sz w:val="22"/>
      <w:szCs w:val="22"/>
    </w:rPr>
  </w:style>
  <w:style w:type="character" w:customStyle="1" w:styleId="FontStyle184">
    <w:name w:val="Font Style184"/>
    <w:rsid w:val="008E7C18"/>
    <w:rPr>
      <w:rFonts w:ascii="Times New Roman" w:hAnsi="Times New Roman" w:cs="Times New Roman"/>
      <w:sz w:val="20"/>
      <w:szCs w:val="20"/>
    </w:rPr>
  </w:style>
  <w:style w:type="character" w:customStyle="1" w:styleId="FontStyle624">
    <w:name w:val="Font Style624"/>
    <w:rsid w:val="008E7C18"/>
    <w:rPr>
      <w:rFonts w:ascii="Times New Roman" w:hAnsi="Times New Roman" w:cs="Times New Roman"/>
      <w:b/>
      <w:bCs/>
      <w:i/>
      <w:iCs/>
      <w:sz w:val="22"/>
      <w:szCs w:val="22"/>
    </w:rPr>
  </w:style>
  <w:style w:type="character" w:customStyle="1" w:styleId="FontStyle187">
    <w:name w:val="Font Style187"/>
    <w:rsid w:val="008E7C18"/>
    <w:rPr>
      <w:rFonts w:ascii="Times New Roman" w:hAnsi="Times New Roman" w:cs="Times New Roman"/>
      <w:i/>
      <w:iCs/>
      <w:sz w:val="20"/>
      <w:szCs w:val="20"/>
    </w:rPr>
  </w:style>
  <w:style w:type="character" w:customStyle="1" w:styleId="FontStyle572">
    <w:name w:val="Font Style572"/>
    <w:rsid w:val="008E7C18"/>
    <w:rPr>
      <w:rFonts w:ascii="Times New Roman" w:hAnsi="Times New Roman" w:cs="Times New Roman"/>
      <w:sz w:val="16"/>
      <w:szCs w:val="16"/>
    </w:rPr>
  </w:style>
  <w:style w:type="character" w:customStyle="1" w:styleId="FontStyle568">
    <w:name w:val="Font Style568"/>
    <w:rsid w:val="008E7C18"/>
    <w:rPr>
      <w:rFonts w:ascii="Times New Roman" w:hAnsi="Times New Roman" w:cs="Times New Roman"/>
      <w:i/>
      <w:iCs/>
      <w:sz w:val="16"/>
      <w:szCs w:val="16"/>
    </w:rPr>
  </w:style>
  <w:style w:type="paragraph" w:customStyle="1" w:styleId="Style241">
    <w:name w:val="Style241"/>
    <w:basedOn w:val="a3"/>
    <w:rsid w:val="008E7C18"/>
    <w:pPr>
      <w:widowControl w:val="0"/>
      <w:autoSpaceDE w:val="0"/>
      <w:autoSpaceDN w:val="0"/>
      <w:adjustRightInd w:val="0"/>
      <w:spacing w:line="194" w:lineRule="exact"/>
      <w:ind w:hanging="2021"/>
    </w:pPr>
  </w:style>
  <w:style w:type="character" w:customStyle="1" w:styleId="FontStyle152">
    <w:name w:val="Font Style152"/>
    <w:rsid w:val="008E7C18"/>
    <w:rPr>
      <w:rFonts w:ascii="Times New Roman" w:hAnsi="Times New Roman" w:cs="Times New Roman"/>
      <w:b/>
      <w:bCs/>
      <w:sz w:val="20"/>
      <w:szCs w:val="20"/>
    </w:rPr>
  </w:style>
  <w:style w:type="paragraph" w:customStyle="1" w:styleId="Style174">
    <w:name w:val="Style174"/>
    <w:basedOn w:val="a3"/>
    <w:rsid w:val="008E7C18"/>
    <w:pPr>
      <w:widowControl w:val="0"/>
      <w:autoSpaceDE w:val="0"/>
      <w:autoSpaceDN w:val="0"/>
      <w:adjustRightInd w:val="0"/>
      <w:spacing w:line="254" w:lineRule="exact"/>
      <w:jc w:val="center"/>
    </w:pPr>
  </w:style>
  <w:style w:type="paragraph" w:customStyle="1" w:styleId="Style222">
    <w:name w:val="Style222"/>
    <w:basedOn w:val="a3"/>
    <w:rsid w:val="008E7C18"/>
    <w:pPr>
      <w:widowControl w:val="0"/>
      <w:autoSpaceDE w:val="0"/>
      <w:autoSpaceDN w:val="0"/>
      <w:adjustRightInd w:val="0"/>
      <w:spacing w:line="174" w:lineRule="exact"/>
      <w:ind w:firstLine="374"/>
      <w:jc w:val="both"/>
    </w:pPr>
  </w:style>
  <w:style w:type="paragraph" w:customStyle="1" w:styleId="Style285">
    <w:name w:val="Style285"/>
    <w:basedOn w:val="a3"/>
    <w:rsid w:val="008E7C18"/>
    <w:pPr>
      <w:widowControl w:val="0"/>
      <w:autoSpaceDE w:val="0"/>
      <w:autoSpaceDN w:val="0"/>
      <w:adjustRightInd w:val="0"/>
      <w:spacing w:line="379" w:lineRule="exact"/>
      <w:ind w:hanging="787"/>
    </w:pPr>
  </w:style>
  <w:style w:type="paragraph" w:customStyle="1" w:styleId="Style204">
    <w:name w:val="Style204"/>
    <w:basedOn w:val="a3"/>
    <w:rsid w:val="008E7C18"/>
    <w:pPr>
      <w:widowControl w:val="0"/>
      <w:autoSpaceDE w:val="0"/>
      <w:autoSpaceDN w:val="0"/>
      <w:adjustRightInd w:val="0"/>
      <w:spacing w:line="229" w:lineRule="exact"/>
      <w:jc w:val="both"/>
    </w:pPr>
  </w:style>
  <w:style w:type="paragraph" w:customStyle="1" w:styleId="Style210">
    <w:name w:val="Style210"/>
    <w:basedOn w:val="a3"/>
    <w:rsid w:val="008E7C18"/>
    <w:pPr>
      <w:widowControl w:val="0"/>
      <w:autoSpaceDE w:val="0"/>
      <w:autoSpaceDN w:val="0"/>
      <w:adjustRightInd w:val="0"/>
      <w:spacing w:line="221" w:lineRule="exact"/>
    </w:pPr>
  </w:style>
  <w:style w:type="character" w:customStyle="1" w:styleId="FontStyle575">
    <w:name w:val="Font Style575"/>
    <w:rsid w:val="008E7C18"/>
    <w:rPr>
      <w:rFonts w:ascii="Courier New" w:hAnsi="Courier New" w:cs="Courier New"/>
      <w:b/>
      <w:bCs/>
      <w:sz w:val="24"/>
      <w:szCs w:val="24"/>
    </w:rPr>
  </w:style>
  <w:style w:type="character" w:customStyle="1" w:styleId="FontStyle668">
    <w:name w:val="Font Style668"/>
    <w:rsid w:val="008E7C18"/>
    <w:rPr>
      <w:rFonts w:ascii="Times New Roman" w:hAnsi="Times New Roman" w:cs="Times New Roman"/>
      <w:b/>
      <w:bCs/>
      <w:i/>
      <w:iCs/>
      <w:spacing w:val="30"/>
      <w:sz w:val="20"/>
      <w:szCs w:val="20"/>
    </w:rPr>
  </w:style>
  <w:style w:type="character" w:customStyle="1" w:styleId="toctext">
    <w:name w:val="toctext"/>
    <w:rsid w:val="008E7C18"/>
  </w:style>
  <w:style w:type="paragraph" w:customStyle="1" w:styleId="Style59">
    <w:name w:val="Style59"/>
    <w:basedOn w:val="a3"/>
    <w:rsid w:val="008E7C18"/>
    <w:pPr>
      <w:widowControl w:val="0"/>
      <w:autoSpaceDE w:val="0"/>
      <w:autoSpaceDN w:val="0"/>
      <w:adjustRightInd w:val="0"/>
      <w:spacing w:line="221" w:lineRule="exact"/>
      <w:ind w:firstLine="950"/>
      <w:jc w:val="both"/>
    </w:pPr>
  </w:style>
  <w:style w:type="paragraph" w:customStyle="1" w:styleId="Style269">
    <w:name w:val="Style269"/>
    <w:basedOn w:val="a3"/>
    <w:rsid w:val="008E7C18"/>
    <w:pPr>
      <w:widowControl w:val="0"/>
      <w:autoSpaceDE w:val="0"/>
      <w:autoSpaceDN w:val="0"/>
      <w:adjustRightInd w:val="0"/>
      <w:spacing w:line="331" w:lineRule="exact"/>
      <w:ind w:firstLine="2621"/>
    </w:pPr>
  </w:style>
  <w:style w:type="paragraph" w:customStyle="1" w:styleId="Style19">
    <w:name w:val="Style19"/>
    <w:basedOn w:val="a3"/>
    <w:rsid w:val="008E7C18"/>
    <w:pPr>
      <w:widowControl w:val="0"/>
      <w:autoSpaceDE w:val="0"/>
      <w:autoSpaceDN w:val="0"/>
      <w:adjustRightInd w:val="0"/>
      <w:spacing w:line="456" w:lineRule="exact"/>
      <w:ind w:firstLine="667"/>
      <w:jc w:val="both"/>
    </w:pPr>
  </w:style>
  <w:style w:type="character" w:customStyle="1" w:styleId="FontStyle580">
    <w:name w:val="Font Style580"/>
    <w:rsid w:val="008E7C18"/>
    <w:rPr>
      <w:rFonts w:ascii="Times New Roman" w:hAnsi="Times New Roman" w:cs="Times New Roman"/>
      <w:i/>
      <w:iCs/>
      <w:sz w:val="22"/>
      <w:szCs w:val="22"/>
    </w:rPr>
  </w:style>
  <w:style w:type="character" w:customStyle="1" w:styleId="FontStyle582">
    <w:name w:val="Font Style582"/>
    <w:rsid w:val="008E7C18"/>
    <w:rPr>
      <w:rFonts w:ascii="Times New Roman" w:hAnsi="Times New Roman" w:cs="Times New Roman"/>
      <w:b/>
      <w:bCs/>
      <w:i/>
      <w:iCs/>
      <w:sz w:val="22"/>
      <w:szCs w:val="22"/>
    </w:rPr>
  </w:style>
  <w:style w:type="paragraph" w:customStyle="1" w:styleId="Style192">
    <w:name w:val="Style192"/>
    <w:basedOn w:val="a3"/>
    <w:rsid w:val="008E7C18"/>
    <w:pPr>
      <w:widowControl w:val="0"/>
      <w:autoSpaceDE w:val="0"/>
      <w:autoSpaceDN w:val="0"/>
      <w:adjustRightInd w:val="0"/>
      <w:spacing w:line="226" w:lineRule="exact"/>
      <w:ind w:firstLine="346"/>
      <w:jc w:val="both"/>
    </w:pPr>
  </w:style>
  <w:style w:type="character" w:customStyle="1" w:styleId="FontStyle592">
    <w:name w:val="Font Style592"/>
    <w:rsid w:val="008E7C18"/>
    <w:rPr>
      <w:rFonts w:ascii="Times New Roman" w:hAnsi="Times New Roman" w:cs="Times New Roman"/>
      <w:b/>
      <w:bCs/>
      <w:sz w:val="20"/>
      <w:szCs w:val="20"/>
    </w:rPr>
  </w:style>
  <w:style w:type="character" w:customStyle="1" w:styleId="FontStyle577">
    <w:name w:val="Font Style577"/>
    <w:rsid w:val="008E7C18"/>
    <w:rPr>
      <w:rFonts w:ascii="Times New Roman" w:hAnsi="Times New Roman" w:cs="Times New Roman"/>
      <w:sz w:val="20"/>
      <w:szCs w:val="20"/>
    </w:rPr>
  </w:style>
  <w:style w:type="character" w:customStyle="1" w:styleId="FontStyle594">
    <w:name w:val="Font Style594"/>
    <w:rsid w:val="008E7C18"/>
    <w:rPr>
      <w:rFonts w:ascii="Times New Roman" w:hAnsi="Times New Roman" w:cs="Times New Roman"/>
      <w:i/>
      <w:iCs/>
      <w:sz w:val="20"/>
      <w:szCs w:val="20"/>
    </w:rPr>
  </w:style>
  <w:style w:type="character" w:customStyle="1" w:styleId="FontStyle148">
    <w:name w:val="Font Style148"/>
    <w:rsid w:val="008E7C18"/>
    <w:rPr>
      <w:rFonts w:ascii="Times New Roman" w:hAnsi="Times New Roman" w:cs="Times New Roman"/>
      <w:i/>
      <w:iCs/>
      <w:sz w:val="20"/>
      <w:szCs w:val="20"/>
    </w:rPr>
  </w:style>
  <w:style w:type="paragraph" w:customStyle="1" w:styleId="Style139">
    <w:name w:val="Style139"/>
    <w:basedOn w:val="a3"/>
    <w:rsid w:val="008E7C18"/>
    <w:pPr>
      <w:widowControl w:val="0"/>
      <w:autoSpaceDE w:val="0"/>
      <w:autoSpaceDN w:val="0"/>
      <w:adjustRightInd w:val="0"/>
      <w:spacing w:line="281" w:lineRule="exact"/>
      <w:ind w:firstLine="360"/>
      <w:jc w:val="both"/>
    </w:pPr>
    <w:rPr>
      <w:rFonts w:ascii="Franklin Gothic Demi Cond" w:hAnsi="Franklin Gothic Demi Cond"/>
    </w:rPr>
  </w:style>
  <w:style w:type="character" w:customStyle="1" w:styleId="FontStyle156">
    <w:name w:val="Font Style156"/>
    <w:rsid w:val="008E7C18"/>
    <w:rPr>
      <w:rFonts w:ascii="Times New Roman" w:hAnsi="Times New Roman" w:cs="Times New Roman"/>
      <w:b/>
      <w:bCs/>
      <w:i/>
      <w:iCs/>
      <w:spacing w:val="30"/>
      <w:sz w:val="22"/>
      <w:szCs w:val="22"/>
    </w:rPr>
  </w:style>
  <w:style w:type="paragraph" w:customStyle="1" w:styleId="Style161">
    <w:name w:val="Style161"/>
    <w:basedOn w:val="a3"/>
    <w:rsid w:val="008E7C18"/>
    <w:pPr>
      <w:widowControl w:val="0"/>
      <w:autoSpaceDE w:val="0"/>
      <w:autoSpaceDN w:val="0"/>
      <w:adjustRightInd w:val="0"/>
      <w:spacing w:line="221" w:lineRule="exact"/>
      <w:ind w:firstLine="379"/>
      <w:jc w:val="both"/>
    </w:pPr>
  </w:style>
  <w:style w:type="character" w:customStyle="1" w:styleId="FontStyle562">
    <w:name w:val="Font Style562"/>
    <w:rsid w:val="008E7C18"/>
    <w:rPr>
      <w:rFonts w:ascii="Times New Roman" w:hAnsi="Times New Roman" w:cs="Times New Roman"/>
      <w:b/>
      <w:bCs/>
      <w:spacing w:val="-10"/>
      <w:sz w:val="28"/>
      <w:szCs w:val="28"/>
    </w:rPr>
  </w:style>
  <w:style w:type="paragraph" w:customStyle="1" w:styleId="Style135">
    <w:name w:val="Style135"/>
    <w:basedOn w:val="a3"/>
    <w:rsid w:val="008E7C18"/>
    <w:pPr>
      <w:widowControl w:val="0"/>
      <w:autoSpaceDE w:val="0"/>
      <w:autoSpaceDN w:val="0"/>
      <w:adjustRightInd w:val="0"/>
      <w:spacing w:line="302" w:lineRule="exact"/>
      <w:ind w:firstLine="355"/>
    </w:pPr>
  </w:style>
  <w:style w:type="character" w:customStyle="1" w:styleId="FontStyle188">
    <w:name w:val="Font Style188"/>
    <w:rsid w:val="008E7C18"/>
    <w:rPr>
      <w:rFonts w:ascii="Times New Roman" w:hAnsi="Times New Roman" w:cs="Times New Roman"/>
      <w:b/>
      <w:bCs/>
      <w:sz w:val="20"/>
      <w:szCs w:val="20"/>
    </w:rPr>
  </w:style>
  <w:style w:type="character" w:customStyle="1" w:styleId="FontStyle581">
    <w:name w:val="Font Style581"/>
    <w:rsid w:val="008E7C18"/>
    <w:rPr>
      <w:rFonts w:ascii="Courier New" w:hAnsi="Courier New" w:cs="Courier New"/>
      <w:b/>
      <w:bCs/>
      <w:sz w:val="26"/>
      <w:szCs w:val="26"/>
    </w:rPr>
  </w:style>
  <w:style w:type="character" w:customStyle="1" w:styleId="FontStyle653">
    <w:name w:val="Font Style653"/>
    <w:rsid w:val="008E7C18"/>
    <w:rPr>
      <w:rFonts w:ascii="Book Antiqua" w:hAnsi="Book Antiqua" w:cs="Book Antiqua"/>
      <w:b/>
      <w:bCs/>
      <w:sz w:val="18"/>
      <w:szCs w:val="18"/>
    </w:rPr>
  </w:style>
  <w:style w:type="character" w:customStyle="1" w:styleId="FontStyle631">
    <w:name w:val="Font Style631"/>
    <w:rsid w:val="008E7C18"/>
    <w:rPr>
      <w:rFonts w:ascii="Times New Roman" w:hAnsi="Times New Roman" w:cs="Times New Roman"/>
      <w:b/>
      <w:bCs/>
      <w:spacing w:val="20"/>
      <w:sz w:val="22"/>
      <w:szCs w:val="22"/>
    </w:rPr>
  </w:style>
  <w:style w:type="character" w:customStyle="1" w:styleId="FontStyle712">
    <w:name w:val="Font Style712"/>
    <w:rsid w:val="008E7C18"/>
    <w:rPr>
      <w:rFonts w:ascii="Times New Roman" w:hAnsi="Times New Roman" w:cs="Times New Roman"/>
      <w:b/>
      <w:bCs/>
      <w:sz w:val="20"/>
      <w:szCs w:val="20"/>
    </w:rPr>
  </w:style>
  <w:style w:type="character" w:customStyle="1" w:styleId="FontStyle820">
    <w:name w:val="Font Style820"/>
    <w:rsid w:val="008E7C18"/>
    <w:rPr>
      <w:rFonts w:ascii="Times New Roman" w:hAnsi="Times New Roman" w:cs="Times New Roman"/>
      <w:sz w:val="22"/>
      <w:szCs w:val="22"/>
    </w:rPr>
  </w:style>
  <w:style w:type="character" w:customStyle="1" w:styleId="FontStyle821">
    <w:name w:val="Font Style821"/>
    <w:rsid w:val="008E7C18"/>
    <w:rPr>
      <w:rFonts w:ascii="Times New Roman" w:hAnsi="Times New Roman" w:cs="Times New Roman"/>
      <w:i/>
      <w:iCs/>
      <w:sz w:val="22"/>
      <w:szCs w:val="22"/>
    </w:rPr>
  </w:style>
  <w:style w:type="paragraph" w:customStyle="1" w:styleId="Style450">
    <w:name w:val="Style450"/>
    <w:basedOn w:val="a3"/>
    <w:rsid w:val="008E7C18"/>
    <w:pPr>
      <w:widowControl w:val="0"/>
      <w:autoSpaceDE w:val="0"/>
      <w:autoSpaceDN w:val="0"/>
      <w:adjustRightInd w:val="0"/>
      <w:spacing w:line="336" w:lineRule="exact"/>
      <w:ind w:firstLine="331"/>
      <w:jc w:val="both"/>
    </w:pPr>
  </w:style>
  <w:style w:type="character" w:customStyle="1" w:styleId="z-">
    <w:name w:val="z-Начало формы Знак"/>
    <w:link w:val="z-0"/>
    <w:rsid w:val="008E7C18"/>
    <w:rPr>
      <w:rFonts w:ascii="Arial" w:hAnsi="Arial"/>
      <w:b/>
      <w:bCs/>
      <w:kern w:val="32"/>
      <w:sz w:val="32"/>
      <w:szCs w:val="32"/>
    </w:rPr>
  </w:style>
  <w:style w:type="paragraph" w:styleId="z-0">
    <w:name w:val="HTML Top of Form"/>
    <w:basedOn w:val="a3"/>
    <w:next w:val="a3"/>
    <w:link w:val="z-"/>
    <w:unhideWhenUsed/>
    <w:rsid w:val="008E7C18"/>
    <w:pPr>
      <w:pBdr>
        <w:bottom w:val="single" w:sz="6" w:space="1" w:color="auto"/>
      </w:pBdr>
      <w:jc w:val="center"/>
    </w:pPr>
    <w:rPr>
      <w:rFonts w:ascii="Arial" w:eastAsiaTheme="minorHAnsi" w:hAnsi="Arial" w:cstheme="minorBidi"/>
      <w:b/>
      <w:bCs/>
      <w:kern w:val="32"/>
      <w:sz w:val="32"/>
      <w:szCs w:val="32"/>
      <w:lang w:eastAsia="en-US"/>
    </w:rPr>
  </w:style>
  <w:style w:type="character" w:customStyle="1" w:styleId="z-1">
    <w:name w:val="z-Начало формы Знак1"/>
    <w:basedOn w:val="a4"/>
    <w:semiHidden/>
    <w:rsid w:val="008E7C18"/>
    <w:rPr>
      <w:rFonts w:ascii="Arial" w:eastAsia="Times New Roman" w:hAnsi="Arial" w:cs="Arial"/>
      <w:vanish/>
      <w:sz w:val="16"/>
      <w:szCs w:val="16"/>
      <w:lang w:eastAsia="ru-RU"/>
    </w:rPr>
  </w:style>
  <w:style w:type="character" w:customStyle="1" w:styleId="Heading2Char">
    <w:name w:val="Heading 2 Char"/>
    <w:aliases w:val="Знак3 Знак Char"/>
    <w:locked/>
    <w:rsid w:val="008E7C18"/>
    <w:rPr>
      <w:rFonts w:ascii="Arial" w:hAnsi="Arial" w:cs="Arial"/>
      <w:b/>
      <w:bCs/>
      <w:i/>
      <w:iCs/>
      <w:sz w:val="28"/>
      <w:szCs w:val="28"/>
    </w:rPr>
  </w:style>
  <w:style w:type="paragraph" w:customStyle="1" w:styleId="1d">
    <w:name w:val="Без интервала1"/>
    <w:basedOn w:val="a3"/>
    <w:link w:val="NoSpacingChar"/>
    <w:rsid w:val="008E7C18"/>
  </w:style>
  <w:style w:type="character" w:customStyle="1" w:styleId="NoSpacingChar">
    <w:name w:val="No Spacing Char"/>
    <w:link w:val="1d"/>
    <w:locked/>
    <w:rsid w:val="008E7C18"/>
    <w:rPr>
      <w:rFonts w:ascii="Times New Roman" w:eastAsia="Times New Roman" w:hAnsi="Times New Roman" w:cs="Times New Roman"/>
      <w:sz w:val="24"/>
      <w:szCs w:val="24"/>
      <w:lang w:eastAsia="ru-RU"/>
    </w:rPr>
  </w:style>
  <w:style w:type="paragraph" w:customStyle="1" w:styleId="2f0">
    <w:name w:val="Абзац списка2"/>
    <w:basedOn w:val="a3"/>
    <w:link w:val="ListParagraphChar4"/>
    <w:rsid w:val="008E7C18"/>
    <w:pPr>
      <w:ind w:left="708"/>
    </w:pPr>
  </w:style>
  <w:style w:type="character" w:customStyle="1" w:styleId="ListParagraphChar4">
    <w:name w:val="List Paragraph Char4"/>
    <w:link w:val="2f0"/>
    <w:locked/>
    <w:rsid w:val="008E7C18"/>
    <w:rPr>
      <w:rFonts w:ascii="Times New Roman" w:eastAsia="Times New Roman" w:hAnsi="Times New Roman" w:cs="Times New Roman"/>
      <w:sz w:val="24"/>
      <w:szCs w:val="24"/>
      <w:lang w:eastAsia="ru-RU"/>
    </w:rPr>
  </w:style>
  <w:style w:type="paragraph" w:customStyle="1" w:styleId="210">
    <w:name w:val="Цитата 21"/>
    <w:basedOn w:val="a3"/>
    <w:next w:val="a3"/>
    <w:link w:val="QuoteChar"/>
    <w:rsid w:val="008E7C18"/>
    <w:rPr>
      <w:i/>
      <w:iCs/>
      <w:color w:val="000000"/>
    </w:rPr>
  </w:style>
  <w:style w:type="character" w:customStyle="1" w:styleId="QuoteChar">
    <w:name w:val="Quote Char"/>
    <w:link w:val="210"/>
    <w:locked/>
    <w:rsid w:val="008E7C18"/>
    <w:rPr>
      <w:rFonts w:ascii="Times New Roman" w:eastAsia="Times New Roman" w:hAnsi="Times New Roman" w:cs="Times New Roman"/>
      <w:i/>
      <w:iCs/>
      <w:color w:val="000000"/>
      <w:sz w:val="24"/>
      <w:szCs w:val="24"/>
    </w:rPr>
  </w:style>
  <w:style w:type="paragraph" w:customStyle="1" w:styleId="1e">
    <w:name w:val="Выделенная цитата1"/>
    <w:basedOn w:val="a3"/>
    <w:next w:val="a3"/>
    <w:link w:val="IntenseQuoteChar"/>
    <w:rsid w:val="008E7C18"/>
    <w:pPr>
      <w:pBdr>
        <w:bottom w:val="single" w:sz="4" w:space="4" w:color="4F81BD"/>
      </w:pBdr>
      <w:spacing w:before="200" w:after="280"/>
      <w:ind w:left="936" w:right="936"/>
    </w:pPr>
    <w:rPr>
      <w:b/>
      <w:bCs/>
      <w:i/>
      <w:iCs/>
      <w:color w:val="4F81BD"/>
    </w:rPr>
  </w:style>
  <w:style w:type="character" w:customStyle="1" w:styleId="IntenseQuoteChar">
    <w:name w:val="Intense Quote Char"/>
    <w:link w:val="1e"/>
    <w:locked/>
    <w:rsid w:val="008E7C18"/>
    <w:rPr>
      <w:rFonts w:ascii="Times New Roman" w:eastAsia="Times New Roman" w:hAnsi="Times New Roman" w:cs="Times New Roman"/>
      <w:b/>
      <w:bCs/>
      <w:i/>
      <w:iCs/>
      <w:color w:val="4F81BD"/>
      <w:sz w:val="24"/>
      <w:szCs w:val="24"/>
    </w:rPr>
  </w:style>
  <w:style w:type="character" w:customStyle="1" w:styleId="1f">
    <w:name w:val="Слабое выделение1"/>
    <w:rsid w:val="008E7C18"/>
    <w:rPr>
      <w:rFonts w:cs="Times New Roman"/>
      <w:i/>
      <w:color w:val="808080"/>
    </w:rPr>
  </w:style>
  <w:style w:type="character" w:customStyle="1" w:styleId="1f0">
    <w:name w:val="Сильное выделение1"/>
    <w:rsid w:val="008E7C18"/>
    <w:rPr>
      <w:rFonts w:cs="Times New Roman"/>
      <w:b/>
      <w:i/>
      <w:color w:val="4F81BD"/>
    </w:rPr>
  </w:style>
  <w:style w:type="character" w:customStyle="1" w:styleId="1f1">
    <w:name w:val="Слабая ссылка1"/>
    <w:rsid w:val="008E7C18"/>
    <w:rPr>
      <w:rFonts w:cs="Times New Roman"/>
      <w:smallCaps/>
      <w:color w:val="C0504D"/>
      <w:u w:val="single"/>
    </w:rPr>
  </w:style>
  <w:style w:type="character" w:customStyle="1" w:styleId="1f2">
    <w:name w:val="Сильная ссылка1"/>
    <w:rsid w:val="008E7C18"/>
    <w:rPr>
      <w:rFonts w:cs="Times New Roman"/>
      <w:b/>
      <w:smallCaps/>
      <w:color w:val="C0504D"/>
      <w:spacing w:val="5"/>
      <w:u w:val="single"/>
    </w:rPr>
  </w:style>
  <w:style w:type="character" w:customStyle="1" w:styleId="1f3">
    <w:name w:val="Название книги1"/>
    <w:rsid w:val="008E7C18"/>
    <w:rPr>
      <w:rFonts w:cs="Times New Roman"/>
      <w:b/>
      <w:smallCaps/>
      <w:spacing w:val="5"/>
    </w:rPr>
  </w:style>
  <w:style w:type="paragraph" w:customStyle="1" w:styleId="1f4">
    <w:name w:val="Заголовок оглавления1"/>
    <w:basedOn w:val="11"/>
    <w:next w:val="a3"/>
    <w:rsid w:val="008E7C18"/>
    <w:pPr>
      <w:keepNext/>
      <w:spacing w:before="240" w:after="60"/>
      <w:ind w:firstLine="0"/>
      <w:outlineLvl w:val="9"/>
    </w:pPr>
    <w:rPr>
      <w:rFonts w:ascii="Cambria" w:hAnsi="Cambria"/>
      <w:bCs/>
      <w:caps w:val="0"/>
      <w:kern w:val="32"/>
      <w:sz w:val="32"/>
      <w:szCs w:val="32"/>
    </w:rPr>
  </w:style>
  <w:style w:type="paragraph" w:customStyle="1" w:styleId="1f5">
    <w:name w:val="Раздел 1"/>
    <w:basedOn w:val="a3"/>
    <w:rsid w:val="008E7C18"/>
    <w:pPr>
      <w:widowControl w:val="0"/>
      <w:spacing w:before="200" w:after="60" w:line="204" w:lineRule="auto"/>
      <w:jc w:val="center"/>
    </w:pPr>
    <w:rPr>
      <w:rFonts w:ascii="SchoolDL" w:hAnsi="SchoolDL"/>
      <w:b/>
      <w:caps/>
      <w:sz w:val="20"/>
      <w:szCs w:val="20"/>
    </w:rPr>
  </w:style>
  <w:style w:type="paragraph" w:customStyle="1" w:styleId="p">
    <w:name w:val="p"/>
    <w:basedOn w:val="a3"/>
    <w:rsid w:val="008E7C18"/>
    <w:pPr>
      <w:spacing w:before="48" w:after="48"/>
      <w:ind w:firstLine="480"/>
      <w:jc w:val="both"/>
    </w:pPr>
  </w:style>
  <w:style w:type="character" w:customStyle="1" w:styleId="FootnoteTextChar">
    <w:name w:val="Footnote Text Char"/>
    <w:aliases w:val="Текст сноски Знак Знак Char,Знак3 Знак Знак Char,Знак3 Знак Знак18 Char,Знак3 Знак Знак Знак1 Char,Заголовок 2 Знак3 Char,Знак3 Знак Знак21 Char,Footnote Text Char4,Текст сноски Знак1 Char,Знак3 Знак Знак Char4"/>
    <w:locked/>
    <w:rsid w:val="008E7C18"/>
    <w:rPr>
      <w:rFonts w:cs="Times New Roman"/>
    </w:rPr>
  </w:style>
  <w:style w:type="paragraph" w:customStyle="1" w:styleId="1f6">
    <w:name w:val="ЗАГОЛОВОК 1"/>
    <w:link w:val="1f7"/>
    <w:rsid w:val="008E7C18"/>
    <w:pPr>
      <w:suppressAutoHyphens/>
      <w:spacing w:after="0" w:line="312" w:lineRule="auto"/>
      <w:outlineLvl w:val="0"/>
    </w:pPr>
    <w:rPr>
      <w:rFonts w:ascii="Times New Roman" w:eastAsia="Times New Roman" w:hAnsi="Times New Roman" w:cs="Times New Roman"/>
      <w:b/>
      <w:caps/>
      <w:sz w:val="24"/>
      <w:szCs w:val="24"/>
      <w:lang w:eastAsia="ru-RU"/>
    </w:rPr>
  </w:style>
  <w:style w:type="character" w:customStyle="1" w:styleId="1f7">
    <w:name w:val="ЗАГОЛОВОК 1 Знак"/>
    <w:link w:val="1f6"/>
    <w:locked/>
    <w:rsid w:val="008E7C18"/>
    <w:rPr>
      <w:rFonts w:ascii="Times New Roman" w:eastAsia="Times New Roman" w:hAnsi="Times New Roman" w:cs="Times New Roman"/>
      <w:b/>
      <w:caps/>
      <w:sz w:val="24"/>
      <w:szCs w:val="24"/>
      <w:lang w:eastAsia="ru-RU"/>
    </w:rPr>
  </w:style>
  <w:style w:type="paragraph" w:customStyle="1" w:styleId="1f8">
    <w:name w:val="Стиль1"/>
    <w:basedOn w:val="11"/>
    <w:link w:val="1f9"/>
    <w:rsid w:val="008E7C18"/>
    <w:pPr>
      <w:keepNext/>
      <w:spacing w:line="312" w:lineRule="auto"/>
      <w:ind w:firstLine="0"/>
      <w:jc w:val="center"/>
    </w:pPr>
    <w:rPr>
      <w:bCs/>
      <w:kern w:val="32"/>
    </w:rPr>
  </w:style>
  <w:style w:type="character" w:customStyle="1" w:styleId="1f9">
    <w:name w:val="Стиль1 Знак"/>
    <w:link w:val="1f8"/>
    <w:locked/>
    <w:rsid w:val="008E7C18"/>
    <w:rPr>
      <w:rFonts w:ascii="Times New Roman" w:eastAsia="Times New Roman" w:hAnsi="Times New Roman" w:cs="Times New Roman"/>
      <w:b/>
      <w:bCs/>
      <w:caps/>
      <w:kern w:val="32"/>
      <w:sz w:val="24"/>
      <w:szCs w:val="24"/>
      <w:lang w:eastAsia="ru-RU"/>
    </w:rPr>
  </w:style>
  <w:style w:type="paragraph" w:customStyle="1" w:styleId="1fa">
    <w:name w:val="1 уровень Знак"/>
    <w:basedOn w:val="a3"/>
    <w:link w:val="1fb"/>
    <w:rsid w:val="008E7C18"/>
    <w:pPr>
      <w:keepNext/>
      <w:widowControl w:val="0"/>
      <w:shd w:val="clear" w:color="auto" w:fill="FFFFFF"/>
      <w:autoSpaceDE w:val="0"/>
      <w:autoSpaceDN w:val="0"/>
      <w:adjustRightInd w:val="0"/>
      <w:spacing w:before="520" w:after="260" w:line="312" w:lineRule="auto"/>
      <w:jc w:val="center"/>
      <w:outlineLvl w:val="0"/>
    </w:pPr>
    <w:rPr>
      <w:b/>
      <w:bCs/>
      <w:color w:val="000000"/>
    </w:rPr>
  </w:style>
  <w:style w:type="character" w:customStyle="1" w:styleId="1fb">
    <w:name w:val="1 уровень Знак Знак"/>
    <w:link w:val="1fa"/>
    <w:locked/>
    <w:rsid w:val="008E7C18"/>
    <w:rPr>
      <w:rFonts w:ascii="Times New Roman" w:eastAsia="Times New Roman" w:hAnsi="Times New Roman" w:cs="Times New Roman"/>
      <w:b/>
      <w:bCs/>
      <w:color w:val="000000"/>
      <w:sz w:val="24"/>
      <w:szCs w:val="24"/>
      <w:shd w:val="clear" w:color="auto" w:fill="FFFFFF"/>
    </w:rPr>
  </w:style>
  <w:style w:type="paragraph" w:customStyle="1" w:styleId="1fc">
    <w:name w:val="заголовок 1"/>
    <w:basedOn w:val="a3"/>
    <w:next w:val="a3"/>
    <w:link w:val="1fd"/>
    <w:rsid w:val="008E7C18"/>
    <w:pPr>
      <w:shd w:val="clear" w:color="auto" w:fill="FFFFFF"/>
      <w:suppressAutoHyphens/>
      <w:autoSpaceDE w:val="0"/>
      <w:autoSpaceDN w:val="0"/>
      <w:adjustRightInd w:val="0"/>
      <w:spacing w:line="312" w:lineRule="auto"/>
      <w:ind w:firstLine="454"/>
      <w:outlineLvl w:val="0"/>
    </w:pPr>
    <w:rPr>
      <w:b/>
      <w:caps/>
    </w:rPr>
  </w:style>
  <w:style w:type="character" w:customStyle="1" w:styleId="1fd">
    <w:name w:val="заголовок 1 Знак"/>
    <w:link w:val="1fc"/>
    <w:rsid w:val="008E7C18"/>
    <w:rPr>
      <w:rFonts w:ascii="Times New Roman" w:eastAsia="Times New Roman" w:hAnsi="Times New Roman" w:cs="Times New Roman"/>
      <w:b/>
      <w:caps/>
      <w:sz w:val="24"/>
      <w:szCs w:val="24"/>
      <w:shd w:val="clear" w:color="auto" w:fill="FFFFFF"/>
      <w:lang w:eastAsia="ru-RU"/>
    </w:rPr>
  </w:style>
  <w:style w:type="paragraph" w:customStyle="1" w:styleId="1fe">
    <w:name w:val="Загол. 1 ур."/>
    <w:basedOn w:val="a3"/>
    <w:rsid w:val="008E7C18"/>
    <w:pPr>
      <w:keepNext/>
      <w:keepLines/>
      <w:widowControl w:val="0"/>
      <w:autoSpaceDE w:val="0"/>
      <w:autoSpaceDN w:val="0"/>
      <w:adjustRightInd w:val="0"/>
      <w:spacing w:before="57" w:after="57" w:line="220" w:lineRule="atLeast"/>
      <w:jc w:val="center"/>
    </w:pPr>
    <w:rPr>
      <w:rFonts w:ascii="PragmaticaCTT" w:hAnsi="PragmaticaCTT" w:cs="PragmaticaCTT"/>
      <w:b/>
      <w:bCs/>
      <w:caps/>
      <w:sz w:val="22"/>
      <w:szCs w:val="22"/>
    </w:rPr>
  </w:style>
  <w:style w:type="paragraph" w:customStyle="1" w:styleId="4">
    <w:name w:val="заголовок 4"/>
    <w:basedOn w:val="a3"/>
    <w:rsid w:val="008E7C18"/>
    <w:pPr>
      <w:keepNext/>
      <w:numPr>
        <w:numId w:val="8"/>
      </w:numPr>
      <w:tabs>
        <w:tab w:val="left" w:pos="0"/>
      </w:tabs>
      <w:spacing w:before="240" w:after="60"/>
      <w:outlineLvl w:val="3"/>
    </w:pPr>
    <w:rPr>
      <w:bCs/>
      <w:i/>
      <w:sz w:val="28"/>
      <w:szCs w:val="28"/>
    </w:rPr>
  </w:style>
  <w:style w:type="paragraph" w:customStyle="1" w:styleId="1ff">
    <w:name w:val="Обычный1"/>
    <w:rsid w:val="008E7C18"/>
    <w:pPr>
      <w:widowControl w:val="0"/>
      <w:spacing w:before="100" w:after="100" w:line="240" w:lineRule="auto"/>
    </w:pPr>
    <w:rPr>
      <w:rFonts w:ascii="Times New Roman" w:eastAsia="Times New Roman" w:hAnsi="Times New Roman" w:cs="Times New Roman"/>
      <w:sz w:val="24"/>
      <w:szCs w:val="20"/>
      <w:lang w:eastAsia="ru-RU"/>
    </w:rPr>
  </w:style>
  <w:style w:type="character" w:customStyle="1" w:styleId="lbldata1">
    <w:name w:val="lbldata1"/>
    <w:rsid w:val="008E7C18"/>
    <w:rPr>
      <w:rFonts w:ascii="Arial" w:hAnsi="Arial" w:cs="Arial"/>
      <w:sz w:val="24"/>
      <w:szCs w:val="24"/>
      <w:u w:val="single"/>
    </w:rPr>
  </w:style>
  <w:style w:type="character" w:customStyle="1" w:styleId="111">
    <w:name w:val="Заголовок 1 Знак1"/>
    <w:aliases w:val="Знак Знак1,Текст Знак1,Заголовок 1 Знак Знак Знак2,Знак Заголовок 1 Знак Знак1,Знак6 Знак2,Знак7 Знак Знак Знак Знак2,Знак7 Знак1 Знак Знак2,Знак7 Знак Знак Знак11, Знак Знак Знак1,Знак Знак86,Заголовок 1 Знак3,Знак4 Знак12"/>
    <w:rsid w:val="008E7C18"/>
    <w:rPr>
      <w:rFonts w:ascii="Cambria" w:hAnsi="Cambria" w:cs="Times New Roman"/>
      <w:b/>
      <w:bCs/>
      <w:color w:val="365F91"/>
      <w:sz w:val="28"/>
      <w:szCs w:val="28"/>
    </w:rPr>
  </w:style>
  <w:style w:type="character" w:customStyle="1" w:styleId="apple-converted-space">
    <w:name w:val="apple-converted-space"/>
    <w:rsid w:val="008E7C18"/>
  </w:style>
  <w:style w:type="paragraph" w:styleId="afffc">
    <w:name w:val="List Paragraph"/>
    <w:basedOn w:val="a3"/>
    <w:link w:val="afffd"/>
    <w:uiPriority w:val="99"/>
    <w:qFormat/>
    <w:rsid w:val="008E7C18"/>
    <w:pPr>
      <w:ind w:left="708"/>
    </w:pPr>
  </w:style>
  <w:style w:type="character" w:customStyle="1" w:styleId="afffd">
    <w:name w:val="Абзац списка Знак"/>
    <w:link w:val="afffc"/>
    <w:uiPriority w:val="99"/>
    <w:rsid w:val="008E7C18"/>
    <w:rPr>
      <w:rFonts w:ascii="Times New Roman" w:eastAsia="Times New Roman" w:hAnsi="Times New Roman" w:cs="Times New Roman"/>
      <w:sz w:val="24"/>
      <w:szCs w:val="24"/>
    </w:rPr>
  </w:style>
  <w:style w:type="character" w:customStyle="1" w:styleId="211">
    <w:name w:val="Заголовок 2 Знак1"/>
    <w:uiPriority w:val="99"/>
    <w:rsid w:val="008E7C18"/>
    <w:rPr>
      <w:rFonts w:ascii="Arial" w:hAnsi="Arial" w:cs="Arial"/>
      <w:b/>
      <w:bCs/>
      <w:i/>
      <w:iCs/>
      <w:sz w:val="28"/>
      <w:szCs w:val="28"/>
      <w:lang w:val="ru-RU" w:eastAsia="en-US" w:bidi="ar-SA"/>
    </w:rPr>
  </w:style>
  <w:style w:type="character" w:customStyle="1" w:styleId="apple-style-span">
    <w:name w:val="apple-style-span"/>
    <w:uiPriority w:val="99"/>
    <w:rsid w:val="008E7C18"/>
  </w:style>
  <w:style w:type="paragraph" w:customStyle="1" w:styleId="1ff0">
    <w:name w:val="абзац1"/>
    <w:basedOn w:val="a3"/>
    <w:rsid w:val="008E7C18"/>
    <w:pPr>
      <w:widowControl w:val="0"/>
      <w:tabs>
        <w:tab w:val="left" w:pos="1152"/>
      </w:tabs>
      <w:autoSpaceDE w:val="0"/>
      <w:autoSpaceDN w:val="0"/>
      <w:ind w:firstLine="431"/>
    </w:pPr>
    <w:rPr>
      <w:rFonts w:ascii="Courier New" w:hAnsi="Courier New" w:cs="Courier New"/>
    </w:rPr>
  </w:style>
  <w:style w:type="paragraph" w:customStyle="1" w:styleId="141">
    <w:name w:val="Стиль 14 пт По ширине"/>
    <w:basedOn w:val="a3"/>
    <w:rsid w:val="008E7C18"/>
    <w:pPr>
      <w:jc w:val="both"/>
    </w:pPr>
    <w:rPr>
      <w:sz w:val="28"/>
      <w:szCs w:val="20"/>
    </w:rPr>
  </w:style>
  <w:style w:type="paragraph" w:customStyle="1" w:styleId="text">
    <w:name w:val="text"/>
    <w:basedOn w:val="a3"/>
    <w:rsid w:val="008E7C18"/>
    <w:pPr>
      <w:spacing w:before="100" w:beforeAutospacing="1" w:after="100" w:afterAutospacing="1"/>
    </w:pPr>
  </w:style>
  <w:style w:type="character" w:customStyle="1" w:styleId="112">
    <w:name w:val="1 Заголовок 1 Знак"/>
    <w:link w:val="113"/>
    <w:locked/>
    <w:rsid w:val="008E7C18"/>
    <w:rPr>
      <w:rFonts w:ascii="Arial" w:hAnsi="Arial"/>
      <w:b/>
      <w:sz w:val="32"/>
      <w:szCs w:val="32"/>
    </w:rPr>
  </w:style>
  <w:style w:type="paragraph" w:customStyle="1" w:styleId="113">
    <w:name w:val="1 Заголовок 1"/>
    <w:basedOn w:val="a3"/>
    <w:link w:val="112"/>
    <w:rsid w:val="008E7C18"/>
    <w:pPr>
      <w:spacing w:before="240" w:after="60"/>
    </w:pPr>
    <w:rPr>
      <w:rFonts w:ascii="Arial" w:eastAsiaTheme="minorHAnsi" w:hAnsi="Arial" w:cstheme="minorBidi"/>
      <w:b/>
      <w:sz w:val="32"/>
      <w:szCs w:val="32"/>
      <w:lang w:eastAsia="en-US"/>
    </w:rPr>
  </w:style>
  <w:style w:type="paragraph" w:customStyle="1" w:styleId="Style14">
    <w:name w:val="Style14"/>
    <w:basedOn w:val="a3"/>
    <w:rsid w:val="008E7C18"/>
    <w:pPr>
      <w:widowControl w:val="0"/>
      <w:autoSpaceDE w:val="0"/>
      <w:autoSpaceDN w:val="0"/>
      <w:adjustRightInd w:val="0"/>
    </w:pPr>
  </w:style>
  <w:style w:type="paragraph" w:customStyle="1" w:styleId="Style11">
    <w:name w:val="Style11"/>
    <w:basedOn w:val="a3"/>
    <w:rsid w:val="008E7C18"/>
    <w:pPr>
      <w:widowControl w:val="0"/>
      <w:autoSpaceDE w:val="0"/>
      <w:autoSpaceDN w:val="0"/>
      <w:adjustRightInd w:val="0"/>
    </w:pPr>
  </w:style>
  <w:style w:type="paragraph" w:customStyle="1" w:styleId="FR1">
    <w:name w:val="FR1"/>
    <w:rsid w:val="008E7C18"/>
    <w:pPr>
      <w:tabs>
        <w:tab w:val="right" w:pos="567"/>
        <w:tab w:val="left" w:pos="680"/>
        <w:tab w:val="left" w:pos="1106"/>
        <w:tab w:val="left" w:pos="1729"/>
        <w:tab w:val="right" w:leader="dot" w:pos="7002"/>
      </w:tabs>
      <w:autoSpaceDE w:val="0"/>
      <w:autoSpaceDN w:val="0"/>
      <w:adjustRightInd w:val="0"/>
      <w:spacing w:before="220" w:after="200" w:line="360" w:lineRule="atLeast"/>
      <w:ind w:left="120"/>
      <w:jc w:val="both"/>
    </w:pPr>
    <w:rPr>
      <w:rFonts w:ascii="Arial" w:eastAsia="Times New Roman" w:hAnsi="Arial" w:cs="Arial"/>
      <w:sz w:val="16"/>
      <w:szCs w:val="16"/>
      <w:lang w:eastAsia="ru-RU"/>
    </w:rPr>
  </w:style>
  <w:style w:type="character" w:customStyle="1" w:styleId="hps">
    <w:name w:val="hps"/>
    <w:rsid w:val="008E7C18"/>
  </w:style>
  <w:style w:type="paragraph" w:customStyle="1" w:styleId="afffe">
    <w:name w:val="Обычный текст"/>
    <w:basedOn w:val="a3"/>
    <w:link w:val="affff"/>
    <w:rsid w:val="008E7C18"/>
    <w:pPr>
      <w:ind w:firstLine="454"/>
      <w:jc w:val="both"/>
    </w:pPr>
    <w:rPr>
      <w:szCs w:val="20"/>
    </w:rPr>
  </w:style>
  <w:style w:type="character" w:customStyle="1" w:styleId="affff">
    <w:name w:val="Обычный текст Знак"/>
    <w:link w:val="afffe"/>
    <w:rsid w:val="008E7C18"/>
    <w:rPr>
      <w:rFonts w:ascii="Times New Roman" w:eastAsia="Times New Roman" w:hAnsi="Times New Roman" w:cs="Times New Roman"/>
      <w:sz w:val="24"/>
      <w:szCs w:val="20"/>
      <w:lang w:eastAsia="ru-RU"/>
    </w:rPr>
  </w:style>
  <w:style w:type="character" w:customStyle="1" w:styleId="Heading1Char">
    <w:name w:val="Heading 1 Char"/>
    <w:aliases w:val="Знак Char,Заголовок 1 Знак Знак Char,Знак Заголовок 1 Char,Знак4 Char,Основной текст с отступом1 Char,Основной текст с отступом Знак Знак Зна Char"/>
    <w:locked/>
    <w:rsid w:val="008E7C18"/>
    <w:rPr>
      <w:bCs/>
      <w:kern w:val="32"/>
      <w:sz w:val="32"/>
      <w:lang w:val="ru-RU" w:eastAsia="en-US" w:bidi="ar-SA"/>
    </w:rPr>
  </w:style>
  <w:style w:type="character" w:customStyle="1" w:styleId="Heading3Char">
    <w:name w:val="Heading 3 Char"/>
    <w:aliases w:val="Знак2 Char"/>
    <w:locked/>
    <w:rsid w:val="008E7C18"/>
    <w:rPr>
      <w:rFonts w:ascii="Arial" w:hAnsi="Arial" w:cs="Arial"/>
      <w:b/>
      <w:bCs/>
      <w:sz w:val="26"/>
      <w:szCs w:val="26"/>
      <w:lang w:val="ru-RU" w:eastAsia="en-US" w:bidi="ar-SA"/>
    </w:rPr>
  </w:style>
  <w:style w:type="character" w:customStyle="1" w:styleId="TitleChar">
    <w:name w:val="Title Char"/>
    <w:locked/>
    <w:rsid w:val="008E7C18"/>
    <w:rPr>
      <w:sz w:val="28"/>
      <w:szCs w:val="24"/>
      <w:lang w:val="en-US" w:eastAsia="ar-SA" w:bidi="ar-SA"/>
    </w:rPr>
  </w:style>
  <w:style w:type="character" w:customStyle="1" w:styleId="BodyTextChar">
    <w:name w:val="Body Text Char"/>
    <w:aliases w:val="Знак1 Char1,Основной текст Знак Char,Body Text Char3,Знак1 Char11,Знак1 Char111"/>
    <w:locked/>
    <w:rsid w:val="008E7C18"/>
    <w:rPr>
      <w:sz w:val="24"/>
      <w:lang w:val="en-US" w:eastAsia="en-US" w:bidi="ar-SA"/>
    </w:rPr>
  </w:style>
  <w:style w:type="paragraph" w:customStyle="1" w:styleId="l1">
    <w:name w:val="l1"/>
    <w:basedOn w:val="a3"/>
    <w:rsid w:val="008E7C18"/>
    <w:pPr>
      <w:spacing w:before="100" w:beforeAutospacing="1" w:after="100" w:afterAutospacing="1"/>
    </w:pPr>
  </w:style>
  <w:style w:type="paragraph" w:customStyle="1" w:styleId="l2">
    <w:name w:val="l2"/>
    <w:basedOn w:val="a3"/>
    <w:rsid w:val="008E7C18"/>
    <w:pPr>
      <w:spacing w:before="100" w:beforeAutospacing="1" w:after="100" w:afterAutospacing="1"/>
    </w:p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Знак61 Char"/>
    <w:locked/>
    <w:rsid w:val="008E7C18"/>
    <w:rPr>
      <w:sz w:val="24"/>
      <w:szCs w:val="24"/>
      <w:lang w:val="ru-RU" w:eastAsia="ru-RU" w:bidi="ar-SA"/>
    </w:rPr>
  </w:style>
  <w:style w:type="character" w:customStyle="1" w:styleId="gapspan">
    <w:name w:val="gapspan"/>
    <w:rsid w:val="008E7C18"/>
    <w:rPr>
      <w:rFonts w:cs="Times New Roman"/>
    </w:rPr>
  </w:style>
  <w:style w:type="paragraph" w:customStyle="1" w:styleId="TablLeft">
    <w:name w:val="Tabl Left"/>
    <w:basedOn w:val="a3"/>
    <w:semiHidden/>
    <w:rsid w:val="008E7C18"/>
    <w:pPr>
      <w:overflowPunct w:val="0"/>
      <w:autoSpaceDE w:val="0"/>
      <w:autoSpaceDN w:val="0"/>
      <w:adjustRightInd w:val="0"/>
      <w:textAlignment w:val="baseline"/>
    </w:pPr>
    <w:rPr>
      <w:sz w:val="28"/>
      <w:szCs w:val="20"/>
    </w:rPr>
  </w:style>
  <w:style w:type="character" w:customStyle="1" w:styleId="citecrochet1">
    <w:name w:val="cite_crochet1"/>
    <w:rsid w:val="008E7C18"/>
    <w:rPr>
      <w:vanish/>
    </w:rPr>
  </w:style>
  <w:style w:type="character" w:customStyle="1" w:styleId="nowrap1">
    <w:name w:val="nowrap1"/>
    <w:rsid w:val="008E7C18"/>
  </w:style>
  <w:style w:type="paragraph" w:customStyle="1" w:styleId="style3">
    <w:name w:val="style3"/>
    <w:basedOn w:val="a3"/>
    <w:rsid w:val="008E7C18"/>
    <w:pPr>
      <w:spacing w:before="100" w:beforeAutospacing="1" w:after="100" w:afterAutospacing="1"/>
    </w:pPr>
    <w:rPr>
      <w:rFonts w:ascii="Verdana" w:hAnsi="Verdana"/>
      <w:sz w:val="18"/>
      <w:szCs w:val="18"/>
    </w:rPr>
  </w:style>
  <w:style w:type="character" w:customStyle="1" w:styleId="zagl">
    <w:name w:val="zagl"/>
    <w:rsid w:val="008E7C18"/>
  </w:style>
  <w:style w:type="character" w:customStyle="1" w:styleId="font4">
    <w:name w:val="font4"/>
    <w:rsid w:val="008E7C18"/>
  </w:style>
  <w:style w:type="paragraph" w:customStyle="1" w:styleId="tekstob">
    <w:name w:val="tekstob"/>
    <w:basedOn w:val="a3"/>
    <w:rsid w:val="008E7C18"/>
    <w:pPr>
      <w:spacing w:before="100" w:beforeAutospacing="1" w:after="100" w:afterAutospacing="1"/>
    </w:pPr>
  </w:style>
  <w:style w:type="character" w:customStyle="1" w:styleId="st1">
    <w:name w:val="st1"/>
    <w:rsid w:val="008E7C18"/>
  </w:style>
  <w:style w:type="character" w:customStyle="1" w:styleId="p1">
    <w:name w:val="p1"/>
    <w:rsid w:val="008E7C18"/>
    <w:rPr>
      <w:rFonts w:cs="Times New Roman"/>
    </w:rPr>
  </w:style>
  <w:style w:type="character" w:customStyle="1" w:styleId="accented">
    <w:name w:val="accented"/>
    <w:rsid w:val="008E7C18"/>
  </w:style>
  <w:style w:type="character" w:customStyle="1" w:styleId="editsection">
    <w:name w:val="editsection"/>
    <w:rsid w:val="008E7C18"/>
  </w:style>
  <w:style w:type="paragraph" w:customStyle="1" w:styleId="-1">
    <w:name w:val="Обычный-1"/>
    <w:basedOn w:val="a3"/>
    <w:rsid w:val="008E7C18"/>
    <w:pPr>
      <w:widowControl w:val="0"/>
      <w:spacing w:line="360" w:lineRule="auto"/>
      <w:ind w:firstLine="720"/>
      <w:jc w:val="both"/>
    </w:pPr>
    <w:rPr>
      <w:szCs w:val="20"/>
    </w:rPr>
  </w:style>
  <w:style w:type="paragraph" w:customStyle="1" w:styleId="text-v">
    <w:name w:val="text-v"/>
    <w:basedOn w:val="a3"/>
    <w:rsid w:val="008E7C18"/>
    <w:pPr>
      <w:spacing w:before="100" w:beforeAutospacing="1" w:after="100" w:afterAutospacing="1"/>
    </w:pPr>
  </w:style>
  <w:style w:type="paragraph" w:customStyle="1" w:styleId="normal5">
    <w:name w:val="normal5"/>
    <w:basedOn w:val="a3"/>
    <w:rsid w:val="008E7C18"/>
    <w:pPr>
      <w:spacing w:before="100" w:beforeAutospacing="1" w:after="100" w:afterAutospacing="1"/>
    </w:pPr>
  </w:style>
  <w:style w:type="paragraph" w:styleId="affff0">
    <w:name w:val="No Spacing"/>
    <w:link w:val="affff1"/>
    <w:qFormat/>
    <w:rsid w:val="008E7C18"/>
    <w:pPr>
      <w:spacing w:after="0" w:line="240" w:lineRule="auto"/>
    </w:pPr>
    <w:rPr>
      <w:rFonts w:ascii="Times New Roman" w:eastAsia="Times New Roman" w:hAnsi="Times New Roman" w:cs="Times New Roman"/>
      <w:sz w:val="24"/>
      <w:szCs w:val="24"/>
      <w:lang w:eastAsia="ru-RU"/>
    </w:rPr>
  </w:style>
  <w:style w:type="character" w:customStyle="1" w:styleId="affff1">
    <w:name w:val="Без интервала Знак"/>
    <w:link w:val="affff0"/>
    <w:locked/>
    <w:rsid w:val="008E7C18"/>
    <w:rPr>
      <w:rFonts w:ascii="Times New Roman" w:eastAsia="Times New Roman" w:hAnsi="Times New Roman" w:cs="Times New Roman"/>
      <w:sz w:val="24"/>
      <w:szCs w:val="24"/>
      <w:lang w:eastAsia="ru-RU"/>
    </w:rPr>
  </w:style>
  <w:style w:type="paragraph" w:customStyle="1" w:styleId="1ff1">
    <w:name w:val="Основной текст1"/>
    <w:basedOn w:val="1a"/>
    <w:rsid w:val="008E7C18"/>
    <w:pPr>
      <w:widowControl/>
      <w:spacing w:after="120"/>
      <w:ind w:firstLine="0"/>
      <w:jc w:val="left"/>
    </w:pPr>
    <w:rPr>
      <w:rFonts w:ascii="Times New Roman" w:hAnsi="Times New Roman"/>
      <w:sz w:val="24"/>
    </w:rPr>
  </w:style>
  <w:style w:type="character" w:customStyle="1" w:styleId="FontStyle571">
    <w:name w:val="Font Style571"/>
    <w:rsid w:val="008E7C18"/>
    <w:rPr>
      <w:rFonts w:ascii="Times New Roman" w:hAnsi="Times New Roman" w:cs="Times New Roman"/>
      <w:b/>
      <w:bCs/>
      <w:i/>
      <w:iCs/>
      <w:spacing w:val="30"/>
      <w:sz w:val="20"/>
      <w:szCs w:val="20"/>
    </w:rPr>
  </w:style>
  <w:style w:type="character" w:customStyle="1" w:styleId="FontStyle658">
    <w:name w:val="Font Style658"/>
    <w:rsid w:val="008E7C18"/>
    <w:rPr>
      <w:rFonts w:ascii="Times New Roman" w:hAnsi="Times New Roman" w:cs="Times New Roman"/>
      <w:b/>
      <w:bCs/>
      <w:spacing w:val="-30"/>
      <w:sz w:val="32"/>
      <w:szCs w:val="32"/>
    </w:rPr>
  </w:style>
  <w:style w:type="character" w:customStyle="1" w:styleId="FontStyle596">
    <w:name w:val="Font Style596"/>
    <w:rsid w:val="008E7C18"/>
    <w:rPr>
      <w:rFonts w:ascii="Consolas" w:hAnsi="Consolas" w:cs="Consolas"/>
      <w:i/>
      <w:iCs/>
      <w:spacing w:val="10"/>
      <w:sz w:val="24"/>
      <w:szCs w:val="24"/>
    </w:rPr>
  </w:style>
  <w:style w:type="character" w:customStyle="1" w:styleId="FontStyle621">
    <w:name w:val="Font Style621"/>
    <w:rsid w:val="008E7C18"/>
    <w:rPr>
      <w:rFonts w:ascii="Times New Roman" w:hAnsi="Times New Roman" w:cs="Times New Roman" w:hint="default"/>
      <w:b/>
      <w:bCs/>
      <w:i/>
      <w:iCs/>
      <w:spacing w:val="30"/>
      <w:sz w:val="18"/>
      <w:szCs w:val="18"/>
    </w:rPr>
  </w:style>
  <w:style w:type="paragraph" w:customStyle="1" w:styleId="Style570">
    <w:name w:val="Style570"/>
    <w:basedOn w:val="a3"/>
    <w:rsid w:val="008E7C18"/>
    <w:pPr>
      <w:widowControl w:val="0"/>
      <w:autoSpaceDE w:val="0"/>
      <w:autoSpaceDN w:val="0"/>
      <w:adjustRightInd w:val="0"/>
    </w:pPr>
  </w:style>
  <w:style w:type="character" w:customStyle="1" w:styleId="FontStyle870">
    <w:name w:val="Font Style870"/>
    <w:rsid w:val="008E7C18"/>
    <w:rPr>
      <w:rFonts w:ascii="Times New Roman" w:hAnsi="Times New Roman" w:cs="Times New Roman" w:hint="default"/>
      <w:b/>
      <w:bCs/>
      <w:i/>
      <w:iCs/>
      <w:sz w:val="22"/>
      <w:szCs w:val="22"/>
    </w:rPr>
  </w:style>
  <w:style w:type="paragraph" w:customStyle="1" w:styleId="Style43">
    <w:name w:val="Style43"/>
    <w:basedOn w:val="a3"/>
    <w:rsid w:val="008E7C18"/>
    <w:pPr>
      <w:widowControl w:val="0"/>
      <w:autoSpaceDE w:val="0"/>
      <w:autoSpaceDN w:val="0"/>
      <w:adjustRightInd w:val="0"/>
      <w:spacing w:line="211" w:lineRule="exact"/>
      <w:ind w:hanging="756"/>
    </w:pPr>
  </w:style>
  <w:style w:type="paragraph" w:customStyle="1" w:styleId="Style318">
    <w:name w:val="Style318"/>
    <w:basedOn w:val="a3"/>
    <w:rsid w:val="008E7C18"/>
    <w:pPr>
      <w:widowControl w:val="0"/>
      <w:autoSpaceDE w:val="0"/>
      <w:autoSpaceDN w:val="0"/>
      <w:adjustRightInd w:val="0"/>
      <w:spacing w:line="223" w:lineRule="exact"/>
      <w:ind w:firstLine="374"/>
      <w:jc w:val="both"/>
    </w:pPr>
  </w:style>
  <w:style w:type="character" w:customStyle="1" w:styleId="FontStyle846">
    <w:name w:val="Font Style846"/>
    <w:rsid w:val="008E7C18"/>
    <w:rPr>
      <w:rFonts w:ascii="Times New Roman" w:hAnsi="Times New Roman" w:cs="Times New Roman"/>
      <w:b/>
      <w:bCs/>
      <w:sz w:val="22"/>
      <w:szCs w:val="22"/>
    </w:rPr>
  </w:style>
  <w:style w:type="character" w:customStyle="1" w:styleId="FontStyle811">
    <w:name w:val="Font Style811"/>
    <w:rsid w:val="008E7C18"/>
    <w:rPr>
      <w:rFonts w:ascii="Times New Roman" w:hAnsi="Times New Roman" w:cs="Times New Roman"/>
      <w:b/>
      <w:bCs/>
      <w:i/>
      <w:iCs/>
      <w:sz w:val="22"/>
      <w:szCs w:val="22"/>
    </w:rPr>
  </w:style>
  <w:style w:type="paragraph" w:customStyle="1" w:styleId="bodytext">
    <w:name w:val="bodytext"/>
    <w:basedOn w:val="a3"/>
    <w:rsid w:val="008E7C18"/>
    <w:pPr>
      <w:spacing w:after="100" w:afterAutospacing="1" w:line="300" w:lineRule="atLeast"/>
    </w:pPr>
    <w:rPr>
      <w:rFonts w:ascii="Arial" w:hAnsi="Arial" w:cs="Arial"/>
      <w:color w:val="666666"/>
      <w:sz w:val="21"/>
      <w:szCs w:val="21"/>
    </w:rPr>
  </w:style>
  <w:style w:type="paragraph" w:customStyle="1" w:styleId="subheader">
    <w:name w:val="subheader"/>
    <w:basedOn w:val="a3"/>
    <w:rsid w:val="008E7C18"/>
    <w:pPr>
      <w:spacing w:before="100" w:beforeAutospacing="1" w:after="100" w:afterAutospacing="1" w:line="330" w:lineRule="atLeast"/>
    </w:pPr>
    <w:rPr>
      <w:rFonts w:ascii="Arial" w:hAnsi="Arial" w:cs="Arial"/>
      <w:b/>
      <w:bCs/>
      <w:color w:val="660033"/>
      <w:spacing w:val="48"/>
      <w:sz w:val="21"/>
      <w:szCs w:val="21"/>
    </w:rPr>
  </w:style>
  <w:style w:type="paragraph" w:customStyle="1" w:styleId="affff2">
    <w:name w:val="Îáû÷íûé"/>
    <w:rsid w:val="008E7C18"/>
    <w:pPr>
      <w:widowControl w:val="0"/>
      <w:spacing w:after="0" w:line="240" w:lineRule="auto"/>
    </w:pPr>
    <w:rPr>
      <w:rFonts w:ascii="Arial" w:eastAsia="Times New Roman" w:hAnsi="Arial" w:cs="Times New Roman"/>
      <w:sz w:val="20"/>
      <w:szCs w:val="20"/>
      <w:lang w:eastAsia="ru-RU"/>
    </w:rPr>
  </w:style>
  <w:style w:type="character" w:customStyle="1" w:styleId="b-forumtext">
    <w:name w:val="b-forum__text"/>
    <w:rsid w:val="008E7C18"/>
  </w:style>
  <w:style w:type="character" w:customStyle="1" w:styleId="mymarkfind">
    <w:name w:val="my_mark_find"/>
    <w:rsid w:val="008E7C18"/>
  </w:style>
  <w:style w:type="paragraph" w:customStyle="1" w:styleId="3a">
    <w:name w:val="Знак3"/>
    <w:basedOn w:val="a3"/>
    <w:rsid w:val="008E7C18"/>
    <w:pPr>
      <w:tabs>
        <w:tab w:val="left" w:pos="643"/>
      </w:tabs>
      <w:spacing w:after="160" w:line="240" w:lineRule="exact"/>
    </w:pPr>
    <w:rPr>
      <w:rFonts w:ascii="Verdana" w:hAnsi="Verdana" w:cs="Verdana"/>
      <w:sz w:val="20"/>
      <w:szCs w:val="20"/>
      <w:lang w:val="en-US" w:eastAsia="en-US"/>
    </w:rPr>
  </w:style>
  <w:style w:type="paragraph" w:customStyle="1" w:styleId="text0">
    <w:name w:val="text0"/>
    <w:basedOn w:val="a3"/>
    <w:rsid w:val="008E7C18"/>
    <w:pPr>
      <w:spacing w:before="48" w:after="48"/>
      <w:jc w:val="both"/>
    </w:pPr>
  </w:style>
  <w:style w:type="character" w:customStyle="1" w:styleId="b-serp-url">
    <w:name w:val="b-serp-url"/>
    <w:rsid w:val="008E7C18"/>
  </w:style>
  <w:style w:type="paragraph" w:styleId="z-2">
    <w:name w:val="HTML Bottom of Form"/>
    <w:basedOn w:val="a3"/>
    <w:next w:val="a3"/>
    <w:link w:val="z-3"/>
    <w:rsid w:val="008E7C18"/>
    <w:pPr>
      <w:pBdr>
        <w:top w:val="single" w:sz="6" w:space="1" w:color="auto"/>
      </w:pBdr>
      <w:jc w:val="center"/>
    </w:pPr>
    <w:rPr>
      <w:rFonts w:ascii="Arial" w:hAnsi="Arial"/>
      <w:vanish/>
      <w:sz w:val="16"/>
      <w:szCs w:val="16"/>
    </w:rPr>
  </w:style>
  <w:style w:type="character" w:customStyle="1" w:styleId="z-3">
    <w:name w:val="z-Конец формы Знак"/>
    <w:basedOn w:val="a4"/>
    <w:link w:val="z-2"/>
    <w:rsid w:val="008E7C18"/>
    <w:rPr>
      <w:rFonts w:ascii="Arial" w:eastAsia="Times New Roman" w:hAnsi="Arial" w:cs="Times New Roman"/>
      <w:vanish/>
      <w:sz w:val="16"/>
      <w:szCs w:val="16"/>
    </w:rPr>
  </w:style>
  <w:style w:type="paragraph" w:customStyle="1" w:styleId="3b">
    <w:name w:val="Стиль3"/>
    <w:basedOn w:val="a3"/>
    <w:link w:val="3c"/>
    <w:rsid w:val="008E7C18"/>
    <w:pPr>
      <w:widowControl w:val="0"/>
      <w:autoSpaceDE w:val="0"/>
      <w:autoSpaceDN w:val="0"/>
      <w:adjustRightInd w:val="0"/>
      <w:ind w:firstLine="567"/>
      <w:jc w:val="both"/>
    </w:pPr>
    <w:rPr>
      <w:b/>
      <w:sz w:val="28"/>
      <w:szCs w:val="20"/>
    </w:rPr>
  </w:style>
  <w:style w:type="character" w:customStyle="1" w:styleId="3c">
    <w:name w:val="Стиль3 Знак"/>
    <w:link w:val="3b"/>
    <w:locked/>
    <w:rsid w:val="008E7C18"/>
    <w:rPr>
      <w:rFonts w:ascii="Times New Roman" w:eastAsia="Times New Roman" w:hAnsi="Times New Roman" w:cs="Times New Roman"/>
      <w:b/>
      <w:sz w:val="28"/>
      <w:szCs w:val="20"/>
      <w:lang w:eastAsia="ru-RU"/>
    </w:rPr>
  </w:style>
  <w:style w:type="paragraph" w:customStyle="1" w:styleId="biblio">
    <w:name w:val="biblio"/>
    <w:basedOn w:val="a3"/>
    <w:rsid w:val="008E7C18"/>
    <w:pPr>
      <w:spacing w:before="48" w:after="48"/>
      <w:ind w:firstLine="360"/>
      <w:jc w:val="both"/>
    </w:pPr>
    <w:rPr>
      <w:sz w:val="19"/>
      <w:szCs w:val="19"/>
    </w:rPr>
  </w:style>
  <w:style w:type="paragraph" w:customStyle="1" w:styleId="biblio0">
    <w:name w:val="biblio0"/>
    <w:basedOn w:val="a3"/>
    <w:rsid w:val="008E7C18"/>
    <w:pPr>
      <w:spacing w:before="48" w:after="48"/>
      <w:jc w:val="both"/>
    </w:pPr>
    <w:rPr>
      <w:sz w:val="19"/>
      <w:szCs w:val="19"/>
    </w:rPr>
  </w:style>
  <w:style w:type="paragraph" w:customStyle="1" w:styleId="podpis">
    <w:name w:val="podpis"/>
    <w:basedOn w:val="a3"/>
    <w:rsid w:val="008E7C18"/>
    <w:pPr>
      <w:spacing w:before="48" w:after="48"/>
      <w:jc w:val="right"/>
    </w:pPr>
    <w:rPr>
      <w:i/>
      <w:iCs/>
      <w:sz w:val="19"/>
      <w:szCs w:val="19"/>
    </w:rPr>
  </w:style>
  <w:style w:type="paragraph" w:customStyle="1" w:styleId="ris">
    <w:name w:val="ris"/>
    <w:basedOn w:val="a3"/>
    <w:rsid w:val="008E7C18"/>
    <w:pPr>
      <w:spacing w:before="48" w:after="48"/>
      <w:jc w:val="center"/>
    </w:pPr>
    <w:rPr>
      <w:i/>
      <w:iCs/>
      <w:sz w:val="19"/>
      <w:szCs w:val="19"/>
    </w:rPr>
  </w:style>
  <w:style w:type="paragraph" w:customStyle="1" w:styleId="small">
    <w:name w:val="small"/>
    <w:basedOn w:val="a3"/>
    <w:rsid w:val="008E7C18"/>
    <w:pPr>
      <w:spacing w:before="48" w:after="48"/>
      <w:ind w:firstLine="360"/>
      <w:jc w:val="both"/>
    </w:pPr>
    <w:rPr>
      <w:sz w:val="19"/>
      <w:szCs w:val="19"/>
    </w:rPr>
  </w:style>
  <w:style w:type="paragraph" w:customStyle="1" w:styleId="small0">
    <w:name w:val="small0"/>
    <w:basedOn w:val="a3"/>
    <w:rsid w:val="008E7C18"/>
    <w:pPr>
      <w:spacing w:before="48" w:after="48"/>
      <w:jc w:val="both"/>
    </w:pPr>
    <w:rPr>
      <w:sz w:val="19"/>
      <w:szCs w:val="19"/>
    </w:rPr>
  </w:style>
  <w:style w:type="paragraph" w:customStyle="1" w:styleId="stih4">
    <w:name w:val="stih4"/>
    <w:basedOn w:val="a3"/>
    <w:rsid w:val="008E7C18"/>
    <w:pPr>
      <w:spacing w:before="120" w:after="120"/>
      <w:ind w:left="3240"/>
    </w:pPr>
    <w:rPr>
      <w:sz w:val="19"/>
      <w:szCs w:val="19"/>
    </w:rPr>
  </w:style>
  <w:style w:type="paragraph" w:customStyle="1" w:styleId="zag8">
    <w:name w:val="zag8"/>
    <w:basedOn w:val="a3"/>
    <w:rsid w:val="008E7C18"/>
    <w:pPr>
      <w:spacing w:before="240" w:after="48"/>
      <w:jc w:val="center"/>
    </w:pPr>
    <w:rPr>
      <w:sz w:val="19"/>
      <w:szCs w:val="19"/>
    </w:rPr>
  </w:style>
  <w:style w:type="character" w:customStyle="1" w:styleId="page">
    <w:name w:val="page"/>
    <w:rsid w:val="008E7C18"/>
    <w:rPr>
      <w:i/>
      <w:iCs/>
      <w:vanish/>
      <w:color w:val="00008B"/>
      <w:sz w:val="19"/>
      <w:szCs w:val="19"/>
      <w:bdr w:val="single" w:sz="4" w:space="0" w:color="C1C1C1"/>
    </w:rPr>
  </w:style>
  <w:style w:type="paragraph" w:customStyle="1" w:styleId="hook">
    <w:name w:val="hook"/>
    <w:basedOn w:val="a3"/>
    <w:rsid w:val="008E7C18"/>
    <w:pPr>
      <w:spacing w:before="100" w:beforeAutospacing="1" w:after="100" w:afterAutospacing="1"/>
    </w:pPr>
    <w:rPr>
      <w:rFonts w:ascii="Comic Sans MS" w:hAnsi="Comic Sans MS"/>
      <w:b/>
      <w:bCs/>
    </w:rPr>
  </w:style>
  <w:style w:type="character" w:customStyle="1" w:styleId="current">
    <w:name w:val="current"/>
    <w:rsid w:val="008E7C18"/>
  </w:style>
  <w:style w:type="paragraph" w:customStyle="1" w:styleId="affff3">
    <w:name w:val="Цитаты"/>
    <w:basedOn w:val="1a"/>
    <w:rsid w:val="008E7C18"/>
    <w:pPr>
      <w:widowControl/>
      <w:snapToGrid w:val="0"/>
      <w:spacing w:before="100" w:after="100"/>
      <w:ind w:left="360" w:right="360" w:firstLine="0"/>
      <w:jc w:val="left"/>
    </w:pPr>
    <w:rPr>
      <w:rFonts w:ascii="Times New Roman" w:hAnsi="Times New Roman"/>
      <w:snapToGrid/>
      <w:sz w:val="24"/>
    </w:rPr>
  </w:style>
  <w:style w:type="paragraph" w:customStyle="1" w:styleId="Web">
    <w:name w:val="Обычный (Web)"/>
    <w:basedOn w:val="a3"/>
    <w:rsid w:val="008E7C18"/>
    <w:pPr>
      <w:spacing w:before="100" w:after="100"/>
      <w:jc w:val="both"/>
    </w:pPr>
    <w:rPr>
      <w:rFonts w:ascii="Arial" w:hAnsi="Arial"/>
      <w:color w:val="000000"/>
      <w:sz w:val="20"/>
      <w:szCs w:val="20"/>
    </w:rPr>
  </w:style>
  <w:style w:type="character" w:customStyle="1" w:styleId="udar">
    <w:name w:val="udar"/>
    <w:rsid w:val="008E7C18"/>
    <w:rPr>
      <w:rFonts w:cs="Times New Roman"/>
    </w:rPr>
  </w:style>
  <w:style w:type="paragraph" w:customStyle="1" w:styleId="CharCharCarCarCharCharCarCarCharCharCarCarCharChar">
    <w:name w:val="Char Char Car Car Char Char Car Car Char Char Car Car Char Char"/>
    <w:basedOn w:val="a3"/>
    <w:rsid w:val="008E7C18"/>
    <w:pPr>
      <w:spacing w:after="160" w:line="240" w:lineRule="exact"/>
    </w:pPr>
    <w:rPr>
      <w:sz w:val="20"/>
      <w:szCs w:val="20"/>
    </w:rPr>
  </w:style>
  <w:style w:type="paragraph" w:customStyle="1" w:styleId="310">
    <w:name w:val="Основной текст с отступом 31"/>
    <w:basedOn w:val="a3"/>
    <w:rsid w:val="008E7C18"/>
    <w:pPr>
      <w:ind w:firstLine="567"/>
      <w:jc w:val="both"/>
    </w:pPr>
    <w:rPr>
      <w:rFonts w:ascii="Arial" w:hAnsi="Arial"/>
      <w:sz w:val="20"/>
      <w:szCs w:val="20"/>
    </w:rPr>
  </w:style>
  <w:style w:type="character" w:customStyle="1" w:styleId="submenu-table">
    <w:name w:val="submenu-table"/>
    <w:rsid w:val="008E7C18"/>
  </w:style>
  <w:style w:type="paragraph" w:customStyle="1" w:styleId="book">
    <w:name w:val="book"/>
    <w:basedOn w:val="a3"/>
    <w:rsid w:val="008E7C18"/>
    <w:pPr>
      <w:ind w:firstLine="450"/>
      <w:jc w:val="both"/>
    </w:pPr>
  </w:style>
  <w:style w:type="character" w:customStyle="1" w:styleId="bday">
    <w:name w:val="bday"/>
    <w:rsid w:val="008E7C18"/>
  </w:style>
  <w:style w:type="paragraph" w:customStyle="1" w:styleId="212">
    <w:name w:val="Основной текст 21"/>
    <w:basedOn w:val="a3"/>
    <w:rsid w:val="008E7C18"/>
    <w:pPr>
      <w:shd w:val="clear" w:color="auto" w:fill="FFFFFF"/>
      <w:spacing w:before="233" w:line="360" w:lineRule="auto"/>
      <w:ind w:left="1701" w:hanging="567"/>
    </w:pPr>
    <w:rPr>
      <w:b/>
      <w:color w:val="000000"/>
      <w:spacing w:val="-5"/>
      <w:sz w:val="28"/>
      <w:szCs w:val="20"/>
    </w:rPr>
  </w:style>
  <w:style w:type="character" w:customStyle="1" w:styleId="1ff2">
    <w:name w:val="Верхний колонтитул Знак1"/>
    <w:rsid w:val="008E7C18"/>
    <w:rPr>
      <w:sz w:val="24"/>
      <w:szCs w:val="24"/>
    </w:rPr>
  </w:style>
  <w:style w:type="paragraph" w:customStyle="1" w:styleId="Style45">
    <w:name w:val="Style45"/>
    <w:basedOn w:val="a3"/>
    <w:rsid w:val="008E7C18"/>
    <w:pPr>
      <w:widowControl w:val="0"/>
      <w:autoSpaceDE w:val="0"/>
      <w:autoSpaceDN w:val="0"/>
      <w:adjustRightInd w:val="0"/>
      <w:spacing w:line="480" w:lineRule="exact"/>
      <w:ind w:firstLine="691"/>
      <w:jc w:val="both"/>
    </w:pPr>
  </w:style>
  <w:style w:type="character" w:customStyle="1" w:styleId="affff4">
    <w:name w:val="Знак Знак"/>
    <w:aliases w:val="Заголовок 1 Знак Знак Знак,Знак Заголовок 1 Знак Знак,Заголовок 1 Знак Знак Знак1,Заголовок 1 Знак Знак1,heading 1 Знак,heading 1 Знак Знак,Заголовок 1 Знак Знак2,Знак Заголовок 1 Знак1,Знак Знак Знак21,Знак Знак Знак2,Знак Знак4 Знак2"/>
    <w:locked/>
    <w:rsid w:val="008E7C18"/>
    <w:rPr>
      <w:b/>
      <w:caps/>
      <w:sz w:val="24"/>
      <w:szCs w:val="24"/>
      <w:lang w:val="ru-RU" w:eastAsia="ru-RU" w:bidi="ar-SA"/>
    </w:rPr>
  </w:style>
  <w:style w:type="character" w:customStyle="1" w:styleId="400">
    <w:name w:val="Знак Знак40"/>
    <w:locked/>
    <w:rsid w:val="008E7C18"/>
    <w:rPr>
      <w:rFonts w:ascii="Arial" w:hAnsi="Arial" w:cs="Arial"/>
      <w:b/>
      <w:bCs/>
      <w:i/>
      <w:iCs/>
      <w:sz w:val="28"/>
      <w:szCs w:val="28"/>
      <w:lang w:val="ru-RU" w:eastAsia="en-US" w:bidi="ar-SA"/>
    </w:rPr>
  </w:style>
  <w:style w:type="character" w:customStyle="1" w:styleId="390">
    <w:name w:val="Знак Знак39"/>
    <w:locked/>
    <w:rsid w:val="008E7C18"/>
    <w:rPr>
      <w:b/>
      <w:bCs/>
      <w:sz w:val="27"/>
      <w:szCs w:val="27"/>
      <w:lang w:val="ru-RU" w:eastAsia="ru-RU" w:bidi="ar-SA"/>
    </w:rPr>
  </w:style>
  <w:style w:type="character" w:customStyle="1" w:styleId="380">
    <w:name w:val="Знак Знак38"/>
    <w:locked/>
    <w:rsid w:val="008E7C18"/>
    <w:rPr>
      <w:b/>
      <w:bCs/>
      <w:sz w:val="28"/>
      <w:szCs w:val="28"/>
      <w:lang w:val="ru-RU" w:eastAsia="ru-RU" w:bidi="ar-SA"/>
    </w:rPr>
  </w:style>
  <w:style w:type="character" w:customStyle="1" w:styleId="370">
    <w:name w:val="Знак Знак37"/>
    <w:locked/>
    <w:rsid w:val="008E7C18"/>
    <w:rPr>
      <w:b/>
      <w:bCs/>
      <w:i/>
      <w:iCs/>
      <w:sz w:val="26"/>
      <w:szCs w:val="26"/>
      <w:lang w:val="ru-RU" w:eastAsia="ru-RU" w:bidi="ar-SA"/>
    </w:rPr>
  </w:style>
  <w:style w:type="character" w:customStyle="1" w:styleId="360">
    <w:name w:val="Знак Знак36"/>
    <w:locked/>
    <w:rsid w:val="008E7C18"/>
    <w:rPr>
      <w:sz w:val="24"/>
      <w:lang w:val="ru-RU" w:eastAsia="ru-RU" w:bidi="ar-SA"/>
    </w:rPr>
  </w:style>
  <w:style w:type="character" w:customStyle="1" w:styleId="350">
    <w:name w:val="Знак Знак35"/>
    <w:locked/>
    <w:rsid w:val="008E7C18"/>
    <w:rPr>
      <w:sz w:val="24"/>
      <w:szCs w:val="24"/>
      <w:lang w:val="ru-RU" w:eastAsia="ru-RU" w:bidi="ar-SA"/>
    </w:rPr>
  </w:style>
  <w:style w:type="character" w:customStyle="1" w:styleId="340">
    <w:name w:val="Знак Знак34"/>
    <w:locked/>
    <w:rsid w:val="008E7C18"/>
    <w:rPr>
      <w:i/>
      <w:iCs/>
      <w:sz w:val="24"/>
      <w:szCs w:val="24"/>
      <w:lang w:val="ru-RU" w:eastAsia="ru-RU" w:bidi="ar-SA"/>
    </w:rPr>
  </w:style>
  <w:style w:type="character" w:customStyle="1" w:styleId="affff5">
    <w:name w:val="Знак Знак Знак"/>
    <w:locked/>
    <w:rsid w:val="008E7C18"/>
    <w:rPr>
      <w:rFonts w:ascii="Courier New" w:hAnsi="Courier New" w:cs="Courier New"/>
      <w:lang w:val="ru-RU" w:eastAsia="ru-RU" w:bidi="ar-SA"/>
    </w:rPr>
  </w:style>
  <w:style w:type="paragraph" w:customStyle="1" w:styleId="affff6">
    <w:name w:val="Знак Знак Знак Знак Знак Знак"/>
    <w:basedOn w:val="a3"/>
    <w:rsid w:val="008E7C18"/>
    <w:pPr>
      <w:tabs>
        <w:tab w:val="left" w:pos="643"/>
      </w:tabs>
      <w:spacing w:after="160" w:line="240" w:lineRule="exact"/>
    </w:pPr>
    <w:rPr>
      <w:rFonts w:ascii="Verdana" w:hAnsi="Verdana" w:cs="Verdana"/>
      <w:sz w:val="20"/>
      <w:szCs w:val="20"/>
      <w:lang w:val="en-US" w:eastAsia="en-US"/>
    </w:rPr>
  </w:style>
  <w:style w:type="paragraph" w:customStyle="1" w:styleId="affff7">
    <w:name w:val="......."/>
    <w:basedOn w:val="a3"/>
    <w:next w:val="a3"/>
    <w:rsid w:val="008E7C18"/>
    <w:pPr>
      <w:autoSpaceDE w:val="0"/>
      <w:autoSpaceDN w:val="0"/>
      <w:adjustRightInd w:val="0"/>
    </w:pPr>
  </w:style>
  <w:style w:type="paragraph" w:customStyle="1" w:styleId="affff8">
    <w:name w:val="Темы"/>
    <w:basedOn w:val="a3"/>
    <w:link w:val="affff9"/>
    <w:rsid w:val="008E7C18"/>
    <w:pPr>
      <w:keepNext/>
    </w:pPr>
  </w:style>
  <w:style w:type="character" w:customStyle="1" w:styleId="affff9">
    <w:name w:val="Темы Знак"/>
    <w:link w:val="affff8"/>
    <w:locked/>
    <w:rsid w:val="008E7C18"/>
    <w:rPr>
      <w:rFonts w:ascii="Times New Roman" w:eastAsia="Times New Roman" w:hAnsi="Times New Roman" w:cs="Times New Roman"/>
      <w:sz w:val="24"/>
      <w:szCs w:val="24"/>
      <w:lang w:eastAsia="ru-RU"/>
    </w:rPr>
  </w:style>
  <w:style w:type="paragraph" w:customStyle="1" w:styleId="affffa">
    <w:name w:val="a"/>
    <w:basedOn w:val="a3"/>
    <w:rsid w:val="008E7C18"/>
    <w:pPr>
      <w:spacing w:before="100" w:beforeAutospacing="1" w:after="100" w:afterAutospacing="1"/>
    </w:pPr>
  </w:style>
  <w:style w:type="paragraph" w:customStyle="1" w:styleId="acxspmiddle">
    <w:name w:val="acxspmiddle"/>
    <w:basedOn w:val="a3"/>
    <w:rsid w:val="008E7C18"/>
    <w:pPr>
      <w:spacing w:before="100" w:beforeAutospacing="1" w:after="100" w:afterAutospacing="1"/>
    </w:pPr>
  </w:style>
  <w:style w:type="character" w:customStyle="1" w:styleId="affffb">
    <w:name w:val="Основной текст_"/>
    <w:link w:val="1ff3"/>
    <w:locked/>
    <w:rsid w:val="008E7C18"/>
    <w:rPr>
      <w:rFonts w:ascii="Arial" w:hAnsi="Arial" w:cs="Arial"/>
      <w:sz w:val="19"/>
      <w:szCs w:val="19"/>
      <w:shd w:val="clear" w:color="auto" w:fill="FFFFFF"/>
    </w:rPr>
  </w:style>
  <w:style w:type="paragraph" w:customStyle="1" w:styleId="1ff3">
    <w:name w:val="Основной текст1"/>
    <w:basedOn w:val="a3"/>
    <w:link w:val="affffb"/>
    <w:rsid w:val="008E7C18"/>
    <w:pPr>
      <w:shd w:val="clear" w:color="auto" w:fill="FFFFFF"/>
      <w:spacing w:before="180" w:line="235" w:lineRule="exact"/>
      <w:jc w:val="both"/>
    </w:pPr>
    <w:rPr>
      <w:rFonts w:ascii="Arial" w:eastAsiaTheme="minorHAnsi" w:hAnsi="Arial" w:cs="Arial"/>
      <w:sz w:val="19"/>
      <w:szCs w:val="19"/>
      <w:shd w:val="clear" w:color="auto" w:fill="FFFFFF"/>
      <w:lang w:eastAsia="en-US"/>
    </w:rPr>
  </w:style>
  <w:style w:type="paragraph" w:customStyle="1" w:styleId="2TimesNewRoman120">
    <w:name w:val="Стиль Заголовок 2 + (латиница) Times New Roman 12 пт Перед:  0 пт..."/>
    <w:basedOn w:val="21"/>
    <w:rsid w:val="008E7C18"/>
    <w:pPr>
      <w:tabs>
        <w:tab w:val="left" w:pos="792"/>
      </w:tabs>
    </w:pPr>
    <w:rPr>
      <w:rFonts w:ascii="Times New Roman" w:hAnsi="Times New Roman" w:cs="Times New Roman"/>
      <w:i w:val="0"/>
      <w:iCs w:val="0"/>
      <w:kern w:val="32"/>
      <w:sz w:val="24"/>
      <w:szCs w:val="20"/>
      <w:lang w:eastAsia="ru-RU"/>
    </w:rPr>
  </w:style>
  <w:style w:type="paragraph" w:customStyle="1" w:styleId="Style9">
    <w:name w:val="Style9"/>
    <w:basedOn w:val="a3"/>
    <w:rsid w:val="008E7C18"/>
    <w:pPr>
      <w:widowControl w:val="0"/>
      <w:autoSpaceDE w:val="0"/>
      <w:autoSpaceDN w:val="0"/>
      <w:adjustRightInd w:val="0"/>
    </w:pPr>
  </w:style>
  <w:style w:type="paragraph" w:customStyle="1" w:styleId="affffc">
    <w:name w:val="Знак Знак Знак Знак Знак Знак Знак Знак Знак Знак Знак Знак Знак"/>
    <w:basedOn w:val="a3"/>
    <w:rsid w:val="008E7C18"/>
    <w:pPr>
      <w:spacing w:after="160" w:line="240" w:lineRule="exact"/>
    </w:pPr>
    <w:rPr>
      <w:rFonts w:ascii="Verdana" w:hAnsi="Verdana"/>
      <w:lang w:val="en-US" w:eastAsia="en-US"/>
    </w:rPr>
  </w:style>
  <w:style w:type="paragraph" w:customStyle="1" w:styleId="Style24">
    <w:name w:val="Style24"/>
    <w:basedOn w:val="a3"/>
    <w:rsid w:val="008E7C18"/>
    <w:pPr>
      <w:widowControl w:val="0"/>
      <w:autoSpaceDE w:val="0"/>
      <w:autoSpaceDN w:val="0"/>
      <w:adjustRightInd w:val="0"/>
      <w:spacing w:line="482" w:lineRule="exact"/>
      <w:ind w:firstLine="720"/>
      <w:jc w:val="both"/>
    </w:pPr>
  </w:style>
  <w:style w:type="paragraph" w:customStyle="1" w:styleId="ConsPlusTitle">
    <w:name w:val="ConsPlusTitle"/>
    <w:rsid w:val="008E7C18"/>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1ff4">
    <w:name w:val="Текст1"/>
    <w:basedOn w:val="a3"/>
    <w:rsid w:val="008E7C18"/>
    <w:rPr>
      <w:rFonts w:ascii="Courier New" w:hAnsi="Courier New"/>
      <w:sz w:val="20"/>
      <w:szCs w:val="20"/>
    </w:rPr>
  </w:style>
  <w:style w:type="paragraph" w:customStyle="1" w:styleId="ConsPlusNormal">
    <w:name w:val="ConsPlusNormal"/>
    <w:link w:val="ConsPlusNormal0"/>
    <w:rsid w:val="008E7C1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8E7C18"/>
    <w:rPr>
      <w:rFonts w:ascii="Arial" w:eastAsia="Times New Roman" w:hAnsi="Arial" w:cs="Arial"/>
      <w:sz w:val="20"/>
      <w:szCs w:val="20"/>
      <w:lang w:eastAsia="ru-RU"/>
    </w:rPr>
  </w:style>
  <w:style w:type="paragraph" w:customStyle="1" w:styleId="213">
    <w:name w:val="Заголовок 21"/>
    <w:basedOn w:val="a3"/>
    <w:next w:val="a3"/>
    <w:rsid w:val="008E7C18"/>
    <w:pPr>
      <w:keepNext/>
      <w:widowControl w:val="0"/>
      <w:jc w:val="center"/>
    </w:pPr>
    <w:rPr>
      <w:b/>
      <w:sz w:val="26"/>
      <w:szCs w:val="20"/>
    </w:rPr>
  </w:style>
  <w:style w:type="paragraph" w:customStyle="1" w:styleId="2f1">
    <w:name w:val="Обычный2"/>
    <w:basedOn w:val="a3"/>
    <w:rsid w:val="008E7C18"/>
    <w:pPr>
      <w:spacing w:before="100" w:beforeAutospacing="1" w:after="100" w:afterAutospacing="1"/>
    </w:pPr>
  </w:style>
  <w:style w:type="paragraph" w:customStyle="1" w:styleId="2f2">
    <w:name w:val="заголовок 2"/>
    <w:basedOn w:val="a3"/>
    <w:next w:val="a3"/>
    <w:rsid w:val="008E7C18"/>
    <w:pPr>
      <w:keepNext/>
      <w:widowControl w:val="0"/>
      <w:autoSpaceDE w:val="0"/>
      <w:autoSpaceDN w:val="0"/>
      <w:adjustRightInd w:val="0"/>
      <w:spacing w:line="190" w:lineRule="atLeast"/>
      <w:ind w:firstLine="284"/>
      <w:jc w:val="both"/>
    </w:pPr>
    <w:rPr>
      <w:rFonts w:ascii="PragmaticaCTT" w:hAnsi="PragmaticaCTT" w:cs="PragmaticaCTT"/>
    </w:rPr>
  </w:style>
  <w:style w:type="paragraph" w:customStyle="1" w:styleId="2TimesNewRoman0">
    <w:name w:val="Стиль заголовок 2 + Times New Roman полужирный Первая строка:  0..."/>
    <w:basedOn w:val="2f2"/>
    <w:rsid w:val="008E7C18"/>
    <w:pPr>
      <w:spacing w:before="24" w:after="16"/>
      <w:ind w:firstLine="454"/>
      <w:jc w:val="center"/>
    </w:pPr>
    <w:rPr>
      <w:rFonts w:ascii="Times New Roman" w:hAnsi="Times New Roman" w:cs="Times New Roman"/>
      <w:b/>
      <w:bCs/>
    </w:rPr>
  </w:style>
  <w:style w:type="paragraph" w:customStyle="1" w:styleId="46">
    <w:name w:val="Стиль4"/>
    <w:basedOn w:val="21"/>
    <w:rsid w:val="008E7C18"/>
    <w:pPr>
      <w:spacing w:before="0" w:after="0" w:line="312" w:lineRule="auto"/>
      <w:ind w:firstLine="454"/>
    </w:pPr>
    <w:rPr>
      <w:rFonts w:ascii="Times New Roman" w:hAnsi="Times New Roman" w:cs="Times New Roman"/>
      <w:i w:val="0"/>
      <w:iCs w:val="0"/>
      <w:sz w:val="24"/>
      <w:szCs w:val="24"/>
      <w:lang w:eastAsia="ru-RU"/>
    </w:rPr>
  </w:style>
  <w:style w:type="paragraph" w:customStyle="1" w:styleId="55">
    <w:name w:val="Стиль5"/>
    <w:basedOn w:val="32"/>
    <w:rsid w:val="008E7C18"/>
    <w:pPr>
      <w:keepNext/>
      <w:spacing w:before="0" w:beforeAutospacing="0" w:after="0" w:afterAutospacing="0" w:line="312" w:lineRule="auto"/>
      <w:ind w:firstLine="454"/>
    </w:pPr>
    <w:rPr>
      <w:sz w:val="22"/>
      <w:szCs w:val="22"/>
    </w:rPr>
  </w:style>
  <w:style w:type="paragraph" w:customStyle="1" w:styleId="63">
    <w:name w:val="Стиль6"/>
    <w:basedOn w:val="a3"/>
    <w:rsid w:val="008E7C18"/>
    <w:pPr>
      <w:spacing w:line="312" w:lineRule="auto"/>
      <w:ind w:firstLine="454"/>
      <w:jc w:val="both"/>
    </w:pPr>
  </w:style>
  <w:style w:type="paragraph" w:customStyle="1" w:styleId="affffd">
    <w:name w:val="Стиль По ширине"/>
    <w:basedOn w:val="a3"/>
    <w:rsid w:val="008E7C18"/>
    <w:pPr>
      <w:spacing w:line="312" w:lineRule="auto"/>
      <w:ind w:firstLine="454"/>
      <w:jc w:val="both"/>
    </w:pPr>
  </w:style>
  <w:style w:type="paragraph" w:customStyle="1" w:styleId="Style8">
    <w:name w:val="Style8"/>
    <w:basedOn w:val="a3"/>
    <w:rsid w:val="008E7C18"/>
    <w:pPr>
      <w:widowControl w:val="0"/>
      <w:autoSpaceDE w:val="0"/>
      <w:autoSpaceDN w:val="0"/>
      <w:adjustRightInd w:val="0"/>
      <w:spacing w:line="214" w:lineRule="exact"/>
      <w:jc w:val="center"/>
    </w:pPr>
    <w:rPr>
      <w:rFonts w:ascii="Palatino Linotype" w:hAnsi="Palatino Linotype"/>
    </w:rPr>
  </w:style>
  <w:style w:type="paragraph" w:customStyle="1" w:styleId="Style33">
    <w:name w:val="Style33"/>
    <w:basedOn w:val="a3"/>
    <w:rsid w:val="008E7C18"/>
    <w:pPr>
      <w:widowControl w:val="0"/>
      <w:autoSpaceDE w:val="0"/>
      <w:autoSpaceDN w:val="0"/>
      <w:adjustRightInd w:val="0"/>
      <w:spacing w:line="205" w:lineRule="exact"/>
      <w:jc w:val="both"/>
    </w:pPr>
    <w:rPr>
      <w:rFonts w:ascii="Palatino Linotype" w:hAnsi="Palatino Linotype"/>
    </w:rPr>
  </w:style>
  <w:style w:type="paragraph" w:customStyle="1" w:styleId="Style53">
    <w:name w:val="Style53"/>
    <w:basedOn w:val="a3"/>
    <w:rsid w:val="008E7C18"/>
    <w:pPr>
      <w:widowControl w:val="0"/>
      <w:autoSpaceDE w:val="0"/>
      <w:autoSpaceDN w:val="0"/>
      <w:adjustRightInd w:val="0"/>
      <w:spacing w:line="197" w:lineRule="exact"/>
      <w:ind w:firstLine="456"/>
      <w:jc w:val="both"/>
    </w:pPr>
    <w:rPr>
      <w:rFonts w:ascii="Palatino Linotype" w:hAnsi="Palatino Linotype"/>
    </w:rPr>
  </w:style>
  <w:style w:type="paragraph" w:customStyle="1" w:styleId="Style57">
    <w:name w:val="Style57"/>
    <w:basedOn w:val="a3"/>
    <w:rsid w:val="008E7C18"/>
    <w:pPr>
      <w:widowControl w:val="0"/>
      <w:autoSpaceDE w:val="0"/>
      <w:autoSpaceDN w:val="0"/>
      <w:adjustRightInd w:val="0"/>
      <w:spacing w:line="216" w:lineRule="exact"/>
      <w:jc w:val="both"/>
    </w:pPr>
    <w:rPr>
      <w:rFonts w:ascii="Palatino Linotype" w:hAnsi="Palatino Linotype"/>
    </w:rPr>
  </w:style>
  <w:style w:type="paragraph" w:customStyle="1" w:styleId="Style35">
    <w:name w:val="Style35"/>
    <w:basedOn w:val="a3"/>
    <w:rsid w:val="008E7C18"/>
    <w:pPr>
      <w:widowControl w:val="0"/>
      <w:autoSpaceDE w:val="0"/>
      <w:autoSpaceDN w:val="0"/>
      <w:adjustRightInd w:val="0"/>
      <w:spacing w:line="197" w:lineRule="exact"/>
      <w:ind w:firstLine="442"/>
      <w:jc w:val="both"/>
    </w:pPr>
    <w:rPr>
      <w:rFonts w:ascii="Palatino Linotype" w:hAnsi="Palatino Linotype"/>
    </w:rPr>
  </w:style>
  <w:style w:type="paragraph" w:customStyle="1" w:styleId="Style37">
    <w:name w:val="Style37"/>
    <w:basedOn w:val="a3"/>
    <w:rsid w:val="008E7C18"/>
    <w:pPr>
      <w:widowControl w:val="0"/>
      <w:autoSpaceDE w:val="0"/>
      <w:autoSpaceDN w:val="0"/>
      <w:adjustRightInd w:val="0"/>
      <w:spacing w:line="221" w:lineRule="exact"/>
      <w:ind w:firstLine="221"/>
      <w:jc w:val="both"/>
    </w:pPr>
    <w:rPr>
      <w:rFonts w:ascii="Palatino Linotype" w:hAnsi="Palatino Linotype"/>
    </w:rPr>
  </w:style>
  <w:style w:type="paragraph" w:customStyle="1" w:styleId="Style31">
    <w:name w:val="Style31"/>
    <w:basedOn w:val="a3"/>
    <w:rsid w:val="008E7C18"/>
    <w:pPr>
      <w:widowControl w:val="0"/>
      <w:autoSpaceDE w:val="0"/>
      <w:autoSpaceDN w:val="0"/>
      <w:adjustRightInd w:val="0"/>
    </w:pPr>
    <w:rPr>
      <w:rFonts w:ascii="Palatino Linotype" w:hAnsi="Palatino Linotype"/>
    </w:rPr>
  </w:style>
  <w:style w:type="paragraph" w:customStyle="1" w:styleId="2Arial12">
    <w:name w:val="Стиль Заголовок 2 + Arial полужирный курсив Перед:  12 пт После..."/>
    <w:basedOn w:val="21"/>
    <w:rsid w:val="008E7C18"/>
    <w:pPr>
      <w:tabs>
        <w:tab w:val="left" w:pos="720"/>
      </w:tabs>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1"/>
    <w:rsid w:val="008E7C18"/>
    <w:pPr>
      <w:tabs>
        <w:tab w:val="left" w:pos="720"/>
      </w:tabs>
      <w:ind w:left="720" w:hanging="360"/>
      <w:jc w:val="both"/>
    </w:pPr>
    <w:rPr>
      <w:rFonts w:cs="Times New Roman"/>
      <w:i w:val="0"/>
      <w:iCs w:val="0"/>
      <w:sz w:val="24"/>
      <w:szCs w:val="20"/>
      <w:lang w:eastAsia="ru-RU"/>
    </w:rPr>
  </w:style>
  <w:style w:type="paragraph" w:customStyle="1" w:styleId="1ff5">
    <w:name w:val="Цитата1"/>
    <w:basedOn w:val="a3"/>
    <w:rsid w:val="008E7C18"/>
    <w:pPr>
      <w:shd w:val="clear" w:color="auto" w:fill="FFFFFF"/>
      <w:spacing w:before="230" w:line="360" w:lineRule="auto"/>
      <w:ind w:left="1750" w:right="1152" w:hanging="384"/>
      <w:jc w:val="center"/>
    </w:pPr>
    <w:rPr>
      <w:b/>
      <w:color w:val="000000"/>
      <w:spacing w:val="-5"/>
      <w:sz w:val="28"/>
      <w:szCs w:val="20"/>
    </w:rPr>
  </w:style>
  <w:style w:type="paragraph" w:customStyle="1" w:styleId="ConsNormal">
    <w:name w:val="ConsNormal"/>
    <w:link w:val="ConsNormal0"/>
    <w:rsid w:val="008E7C18"/>
    <w:pPr>
      <w:widowControl w:val="0"/>
      <w:snapToGrid w:val="0"/>
      <w:spacing w:after="0" w:line="240" w:lineRule="auto"/>
      <w:ind w:firstLine="720"/>
    </w:pPr>
    <w:rPr>
      <w:rFonts w:ascii="Arial" w:eastAsia="Times New Roman" w:hAnsi="Arial" w:cs="Times New Roman"/>
      <w:sz w:val="20"/>
      <w:szCs w:val="20"/>
      <w:lang w:eastAsia="ru-RU"/>
    </w:rPr>
  </w:style>
  <w:style w:type="character" w:customStyle="1" w:styleId="ConsNormal0">
    <w:name w:val="ConsNormal Знак"/>
    <w:link w:val="ConsNormal"/>
    <w:rsid w:val="008E7C18"/>
    <w:rPr>
      <w:rFonts w:ascii="Arial" w:eastAsia="Times New Roman" w:hAnsi="Arial" w:cs="Times New Roman"/>
      <w:sz w:val="20"/>
      <w:szCs w:val="20"/>
      <w:lang w:eastAsia="ru-RU"/>
    </w:rPr>
  </w:style>
  <w:style w:type="paragraph" w:customStyle="1" w:styleId="western">
    <w:name w:val="western"/>
    <w:basedOn w:val="a3"/>
    <w:rsid w:val="008E7C18"/>
    <w:pPr>
      <w:shd w:val="clear" w:color="auto" w:fill="FFFFFF"/>
      <w:spacing w:before="778" w:line="475" w:lineRule="atLeast"/>
    </w:pPr>
    <w:rPr>
      <w:color w:val="000000"/>
    </w:rPr>
  </w:style>
  <w:style w:type="character" w:customStyle="1" w:styleId="small11">
    <w:name w:val="small11"/>
    <w:rsid w:val="008E7C18"/>
    <w:rPr>
      <w:rFonts w:ascii="Times New Roman" w:hAnsi="Times New Roman" w:cs="Times New Roman" w:hint="default"/>
      <w:sz w:val="16"/>
      <w:szCs w:val="16"/>
    </w:rPr>
  </w:style>
  <w:style w:type="character" w:customStyle="1" w:styleId="b-serp-urlitem1">
    <w:name w:val="b-serp-url__item1"/>
    <w:rsid w:val="008E7C18"/>
    <w:rPr>
      <w:rFonts w:ascii="Times New Roman" w:hAnsi="Times New Roman" w:cs="Times New Roman" w:hint="default"/>
    </w:rPr>
  </w:style>
  <w:style w:type="character" w:customStyle="1" w:styleId="121">
    <w:name w:val="Знак Знак12"/>
    <w:locked/>
    <w:rsid w:val="008E7C18"/>
    <w:rPr>
      <w:b/>
      <w:bCs w:val="0"/>
      <w:caps/>
      <w:sz w:val="24"/>
      <w:szCs w:val="24"/>
      <w:lang w:val="ru-RU" w:eastAsia="ru-RU" w:bidi="ar-SA"/>
    </w:rPr>
  </w:style>
  <w:style w:type="character" w:customStyle="1" w:styleId="tbln121">
    <w:name w:val="tbln121"/>
    <w:rsid w:val="008E7C18"/>
    <w:rPr>
      <w:rFonts w:ascii="Arial" w:hAnsi="Arial" w:cs="Arial" w:hint="default"/>
      <w:b w:val="0"/>
      <w:bCs w:val="0"/>
      <w:i/>
      <w:iCs/>
      <w:strike w:val="0"/>
      <w:dstrike w:val="0"/>
      <w:color w:val="000000"/>
      <w:sz w:val="18"/>
      <w:szCs w:val="18"/>
      <w:u w:val="none"/>
    </w:rPr>
  </w:style>
  <w:style w:type="character" w:customStyle="1" w:styleId="mistake">
    <w:name w:val="mistake"/>
    <w:rsid w:val="008E7C18"/>
    <w:rPr>
      <w:sz w:val="24"/>
      <w:szCs w:val="24"/>
    </w:rPr>
  </w:style>
  <w:style w:type="character" w:customStyle="1" w:styleId="trb12">
    <w:name w:val="trb12"/>
    <w:rsid w:val="008E7C18"/>
  </w:style>
  <w:style w:type="character" w:customStyle="1" w:styleId="tbln12">
    <w:name w:val="tbln12"/>
    <w:rsid w:val="008E7C18"/>
  </w:style>
  <w:style w:type="character" w:customStyle="1" w:styleId="tbb12">
    <w:name w:val="tbb12"/>
    <w:rsid w:val="008E7C18"/>
  </w:style>
  <w:style w:type="character" w:customStyle="1" w:styleId="hpsatn">
    <w:name w:val="hps atn"/>
    <w:rsid w:val="008E7C18"/>
  </w:style>
  <w:style w:type="character" w:customStyle="1" w:styleId="64">
    <w:name w:val="Знак Знак6"/>
    <w:rsid w:val="008E7C18"/>
    <w:rPr>
      <w:rFonts w:ascii="Arial" w:hAnsi="Arial" w:cs="Arial" w:hint="default"/>
      <w:b/>
      <w:bCs/>
      <w:kern w:val="32"/>
      <w:sz w:val="32"/>
      <w:szCs w:val="32"/>
    </w:rPr>
  </w:style>
  <w:style w:type="character" w:customStyle="1" w:styleId="FontStyle42">
    <w:name w:val="Font Style42"/>
    <w:rsid w:val="008E7C18"/>
    <w:rPr>
      <w:rFonts w:ascii="Times New Roman" w:hAnsi="Times New Roman" w:cs="Times New Roman" w:hint="default"/>
      <w:sz w:val="26"/>
      <w:szCs w:val="26"/>
    </w:rPr>
  </w:style>
  <w:style w:type="character" w:customStyle="1" w:styleId="FontStyle41">
    <w:name w:val="Font Style41"/>
    <w:rsid w:val="008E7C18"/>
    <w:rPr>
      <w:rFonts w:ascii="Times New Roman" w:hAnsi="Times New Roman" w:cs="Times New Roman" w:hint="default"/>
      <w:sz w:val="26"/>
      <w:szCs w:val="26"/>
    </w:rPr>
  </w:style>
  <w:style w:type="character" w:customStyle="1" w:styleId="affffe">
    <w:name w:val="Основной текст Знак Знак Знак"/>
    <w:aliases w:val=" Знак1 Знак"/>
    <w:locked/>
    <w:rsid w:val="008E7C18"/>
    <w:rPr>
      <w:sz w:val="24"/>
      <w:szCs w:val="24"/>
      <w:lang w:val="ru-RU" w:eastAsia="ru-RU" w:bidi="ar-SA"/>
    </w:rPr>
  </w:style>
  <w:style w:type="character" w:customStyle="1" w:styleId="FontStyle139">
    <w:name w:val="Font Style139"/>
    <w:rsid w:val="008E7C18"/>
    <w:rPr>
      <w:rFonts w:ascii="Palatino Linotype" w:hAnsi="Palatino Linotype" w:cs="Palatino Linotype" w:hint="default"/>
      <w:sz w:val="18"/>
      <w:szCs w:val="18"/>
    </w:rPr>
  </w:style>
  <w:style w:type="character" w:customStyle="1" w:styleId="FontStyle157">
    <w:name w:val="Font Style157"/>
    <w:rsid w:val="008E7C18"/>
    <w:rPr>
      <w:rFonts w:ascii="Palatino Linotype" w:hAnsi="Palatino Linotype" w:cs="Palatino Linotype" w:hint="default"/>
      <w:sz w:val="18"/>
      <w:szCs w:val="18"/>
    </w:rPr>
  </w:style>
  <w:style w:type="character" w:customStyle="1" w:styleId="FontStyle138">
    <w:name w:val="Font Style138"/>
    <w:rsid w:val="008E7C18"/>
    <w:rPr>
      <w:rFonts w:ascii="Palatino Linotype" w:hAnsi="Palatino Linotype" w:cs="Palatino Linotype" w:hint="default"/>
      <w:b/>
      <w:bCs/>
      <w:sz w:val="18"/>
      <w:szCs w:val="18"/>
    </w:rPr>
  </w:style>
  <w:style w:type="character" w:customStyle="1" w:styleId="FontStyle146">
    <w:name w:val="Font Style146"/>
    <w:rsid w:val="008E7C18"/>
    <w:rPr>
      <w:rFonts w:ascii="Palatino Linotype" w:hAnsi="Palatino Linotype" w:cs="Palatino Linotype" w:hint="default"/>
      <w:b/>
      <w:bCs/>
      <w:sz w:val="18"/>
      <w:szCs w:val="18"/>
    </w:rPr>
  </w:style>
  <w:style w:type="character" w:customStyle="1" w:styleId="1ff6">
    <w:name w:val="Основной текст Знак1"/>
    <w:aliases w:val="Основной текст Знак Знак,Основной текст Знак Знак1,Знак1 Знак Знак4,Знак1 Знак,Знак1 Знак6,Основной текст Знак Знак Знак3,Знак1 Знак7,Основной текст Знак Знак Знак4,Основной текст Знак Знак6"/>
    <w:locked/>
    <w:rsid w:val="008E7C18"/>
    <w:rPr>
      <w:sz w:val="24"/>
      <w:szCs w:val="24"/>
      <w:lang w:val="ru-RU" w:eastAsia="ru-RU" w:bidi="ar-SA"/>
    </w:rPr>
  </w:style>
  <w:style w:type="character" w:customStyle="1" w:styleId="1ff7">
    <w:name w:val="Знак1"/>
    <w:rsid w:val="008E7C18"/>
    <w:rPr>
      <w:rFonts w:ascii="Arial" w:hAnsi="Arial" w:cs="Arial" w:hint="default"/>
      <w:b/>
      <w:bCs/>
      <w:kern w:val="32"/>
      <w:sz w:val="32"/>
      <w:szCs w:val="32"/>
      <w:lang w:val="ru-RU" w:eastAsia="ru-RU" w:bidi="ar-SA"/>
    </w:rPr>
  </w:style>
  <w:style w:type="character" w:customStyle="1" w:styleId="2f3">
    <w:name w:val="Знак2"/>
    <w:rsid w:val="008E7C18"/>
    <w:rPr>
      <w:sz w:val="24"/>
      <w:lang w:val="ru-RU" w:eastAsia="en-US" w:bidi="ar-SA"/>
    </w:rPr>
  </w:style>
  <w:style w:type="character" w:customStyle="1" w:styleId="311">
    <w:name w:val="Заголовок 3 Знак1"/>
    <w:aliases w:val="Знак2 Знак3"/>
    <w:locked/>
    <w:rsid w:val="008E7C18"/>
    <w:rPr>
      <w:b/>
      <w:bCs/>
      <w:sz w:val="27"/>
      <w:szCs w:val="27"/>
      <w:lang w:val="ru-RU" w:eastAsia="ru-RU" w:bidi="ar-SA"/>
    </w:rPr>
  </w:style>
  <w:style w:type="paragraph" w:customStyle="1" w:styleId="mane">
    <w:name w:val="mane"/>
    <w:rsid w:val="008E7C18"/>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character" w:customStyle="1" w:styleId="FontStyle37">
    <w:name w:val="Font Style37"/>
    <w:rsid w:val="008E7C18"/>
    <w:rPr>
      <w:rFonts w:ascii="Sylfaen" w:hAnsi="Sylfaen" w:cs="Sylfaen"/>
      <w:sz w:val="18"/>
      <w:szCs w:val="18"/>
    </w:rPr>
  </w:style>
  <w:style w:type="character" w:customStyle="1" w:styleId="keyword1">
    <w:name w:val="keyword1"/>
    <w:rsid w:val="008E7C18"/>
    <w:rPr>
      <w:i/>
      <w:iCs/>
    </w:rPr>
  </w:style>
  <w:style w:type="character" w:customStyle="1" w:styleId="keyworddef1">
    <w:name w:val="keyword_def1"/>
    <w:rsid w:val="008E7C18"/>
    <w:rPr>
      <w:b/>
      <w:bCs/>
      <w:i/>
      <w:iCs/>
    </w:rPr>
  </w:style>
  <w:style w:type="character" w:customStyle="1" w:styleId="afffff">
    <w:name w:val="Выделение в тексте документа"/>
    <w:rsid w:val="008E7C18"/>
    <w:rPr>
      <w:rFonts w:cs="Times New Roman"/>
      <w:b/>
    </w:rPr>
  </w:style>
  <w:style w:type="paragraph" w:customStyle="1" w:styleId="afffff0">
    <w:name w:val="Текст документа"/>
    <w:basedOn w:val="a3"/>
    <w:rsid w:val="008E7C18"/>
    <w:pPr>
      <w:ind w:firstLine="709"/>
      <w:jc w:val="both"/>
    </w:pPr>
  </w:style>
  <w:style w:type="character" w:customStyle="1" w:styleId="xmlemitalic1">
    <w:name w:val="xml_em_italic1"/>
    <w:rsid w:val="008E7C18"/>
    <w:rPr>
      <w:i/>
      <w:iCs/>
    </w:rPr>
  </w:style>
  <w:style w:type="paragraph" w:customStyle="1" w:styleId="afffff1">
    <w:name w:val="Модуль"/>
    <w:basedOn w:val="a3"/>
    <w:rsid w:val="008E7C18"/>
    <w:pPr>
      <w:keepNext/>
      <w:jc w:val="both"/>
    </w:pPr>
  </w:style>
  <w:style w:type="character" w:customStyle="1" w:styleId="WW8Num4z3">
    <w:name w:val="WW8Num4z3"/>
    <w:rsid w:val="008E7C18"/>
    <w:rPr>
      <w:rFonts w:ascii="Symbol" w:hAnsi="Symbol"/>
    </w:rPr>
  </w:style>
  <w:style w:type="paragraph" w:customStyle="1" w:styleId="114">
    <w:name w:val="Название11"/>
    <w:basedOn w:val="a3"/>
    <w:next w:val="aff2"/>
    <w:qFormat/>
    <w:rsid w:val="008E7C18"/>
    <w:pPr>
      <w:keepNext/>
      <w:suppressAutoHyphens/>
      <w:spacing w:before="240" w:after="120"/>
    </w:pPr>
    <w:rPr>
      <w:rFonts w:ascii="Arial" w:eastAsia="MS Mincho" w:hAnsi="Arial" w:cs="Tahoma"/>
      <w:sz w:val="28"/>
      <w:szCs w:val="28"/>
      <w:lang w:eastAsia="ar-SA"/>
    </w:rPr>
  </w:style>
  <w:style w:type="paragraph" w:customStyle="1" w:styleId="afffff2">
    <w:name w:val="Содержимое таблицы"/>
    <w:basedOn w:val="a3"/>
    <w:rsid w:val="008E7C18"/>
    <w:pPr>
      <w:suppressLineNumbers/>
      <w:suppressAutoHyphens/>
    </w:pPr>
    <w:rPr>
      <w:lang w:eastAsia="ar-SA"/>
    </w:rPr>
  </w:style>
  <w:style w:type="paragraph" w:customStyle="1" w:styleId="afffff3">
    <w:name w:val="Заголовок таблицы"/>
    <w:basedOn w:val="afffff2"/>
    <w:rsid w:val="008E7C18"/>
    <w:pPr>
      <w:jc w:val="center"/>
    </w:pPr>
    <w:rPr>
      <w:b/>
      <w:bCs/>
    </w:rPr>
  </w:style>
  <w:style w:type="paragraph" w:customStyle="1" w:styleId="Style46">
    <w:name w:val="Style46"/>
    <w:basedOn w:val="a3"/>
    <w:rsid w:val="008E7C18"/>
    <w:pPr>
      <w:widowControl w:val="0"/>
      <w:autoSpaceDE w:val="0"/>
      <w:autoSpaceDN w:val="0"/>
      <w:adjustRightInd w:val="0"/>
      <w:spacing w:line="240" w:lineRule="exact"/>
      <w:ind w:hanging="106"/>
    </w:pPr>
  </w:style>
  <w:style w:type="paragraph" w:customStyle="1" w:styleId="Style61">
    <w:name w:val="Style61"/>
    <w:basedOn w:val="a3"/>
    <w:rsid w:val="008E7C18"/>
    <w:pPr>
      <w:widowControl w:val="0"/>
      <w:autoSpaceDE w:val="0"/>
      <w:autoSpaceDN w:val="0"/>
      <w:adjustRightInd w:val="0"/>
      <w:spacing w:line="242" w:lineRule="exact"/>
      <w:ind w:hanging="446"/>
    </w:pPr>
  </w:style>
  <w:style w:type="paragraph" w:customStyle="1" w:styleId="Style164">
    <w:name w:val="Style164"/>
    <w:basedOn w:val="a3"/>
    <w:rsid w:val="008E7C18"/>
    <w:pPr>
      <w:widowControl w:val="0"/>
      <w:autoSpaceDE w:val="0"/>
      <w:autoSpaceDN w:val="0"/>
      <w:adjustRightInd w:val="0"/>
      <w:spacing w:line="247" w:lineRule="exact"/>
      <w:ind w:firstLine="528"/>
      <w:jc w:val="both"/>
    </w:pPr>
  </w:style>
  <w:style w:type="paragraph" w:customStyle="1" w:styleId="14pt">
    <w:name w:val="Стиль Обычный. + 14 pt"/>
    <w:basedOn w:val="a3"/>
    <w:link w:val="14pt0"/>
    <w:rsid w:val="008E7C18"/>
    <w:pPr>
      <w:shd w:val="clear" w:color="auto" w:fill="FFFFFF"/>
      <w:suppressAutoHyphens/>
      <w:autoSpaceDE w:val="0"/>
      <w:autoSpaceDN w:val="0"/>
      <w:adjustRightInd w:val="0"/>
      <w:spacing w:line="310" w:lineRule="auto"/>
      <w:ind w:firstLine="454"/>
      <w:jc w:val="both"/>
    </w:pPr>
  </w:style>
  <w:style w:type="character" w:customStyle="1" w:styleId="14pt0">
    <w:name w:val="Стиль Обычный. + 14 pt Знак"/>
    <w:link w:val="14pt"/>
    <w:rsid w:val="008E7C18"/>
    <w:rPr>
      <w:rFonts w:ascii="Times New Roman" w:eastAsia="Times New Roman" w:hAnsi="Times New Roman" w:cs="Times New Roman"/>
      <w:sz w:val="24"/>
      <w:szCs w:val="24"/>
      <w:shd w:val="clear" w:color="auto" w:fill="FFFFFF"/>
    </w:rPr>
  </w:style>
  <w:style w:type="paragraph" w:customStyle="1" w:styleId="1ff8">
    <w:name w:val="Обычный (веб)1"/>
    <w:basedOn w:val="a3"/>
    <w:rsid w:val="008E7C18"/>
    <w:pPr>
      <w:spacing w:before="100" w:beforeAutospacing="1" w:after="100" w:afterAutospacing="1"/>
      <w:ind w:firstLine="360"/>
      <w:jc w:val="both"/>
    </w:pPr>
  </w:style>
  <w:style w:type="character" w:customStyle="1" w:styleId="c1">
    <w:name w:val="c1"/>
    <w:rsid w:val="008E7C18"/>
  </w:style>
  <w:style w:type="character" w:customStyle="1" w:styleId="afffff4">
    <w:name w:val="Текст.Акцентированный"/>
    <w:rsid w:val="008E7C18"/>
    <w:rPr>
      <w:rFonts w:cs="Times New Roman"/>
      <w:i/>
    </w:rPr>
  </w:style>
  <w:style w:type="paragraph" w:customStyle="1" w:styleId="65">
    <w:name w:val="Обычный (веб)6"/>
    <w:basedOn w:val="a3"/>
    <w:rsid w:val="008E7C18"/>
  </w:style>
  <w:style w:type="paragraph" w:customStyle="1" w:styleId="afffff5">
    <w:name w:val="слайд"/>
    <w:basedOn w:val="a3"/>
    <w:rsid w:val="008E7C18"/>
    <w:pPr>
      <w:jc w:val="both"/>
    </w:pPr>
    <w:rPr>
      <w:sz w:val="36"/>
      <w:lang w:eastAsia="en-US"/>
    </w:rPr>
  </w:style>
  <w:style w:type="character" w:customStyle="1" w:styleId="st">
    <w:name w:val="st"/>
    <w:rsid w:val="008E7C18"/>
  </w:style>
  <w:style w:type="character" w:customStyle="1" w:styleId="keyworddef">
    <w:name w:val="keyword_def"/>
    <w:rsid w:val="008E7C18"/>
  </w:style>
  <w:style w:type="character" w:customStyle="1" w:styleId="grame">
    <w:name w:val="grame"/>
    <w:rsid w:val="008E7C18"/>
  </w:style>
  <w:style w:type="paragraph" w:customStyle="1" w:styleId="115">
    <w:name w:val="Обычный + 11 пт"/>
    <w:basedOn w:val="a3"/>
    <w:rsid w:val="008E7C18"/>
    <w:pPr>
      <w:widowControl w:val="0"/>
      <w:shd w:val="clear" w:color="auto" w:fill="FFFFFF"/>
      <w:autoSpaceDE w:val="0"/>
      <w:autoSpaceDN w:val="0"/>
      <w:adjustRightInd w:val="0"/>
      <w:spacing w:before="25" w:line="241" w:lineRule="exact"/>
      <w:ind w:left="7"/>
    </w:pPr>
    <w:rPr>
      <w:sz w:val="22"/>
      <w:szCs w:val="20"/>
    </w:rPr>
  </w:style>
  <w:style w:type="character" w:customStyle="1" w:styleId="fontstyle27">
    <w:name w:val="fontstyle27"/>
    <w:rsid w:val="008E7C18"/>
  </w:style>
  <w:style w:type="paragraph" w:customStyle="1" w:styleId="afffff6">
    <w:name w:val="Знак Знак Знак Знак Знак Знак Знак Знак Знак Знак Знак Знак Знак"/>
    <w:basedOn w:val="a3"/>
    <w:rsid w:val="008E7C18"/>
    <w:pPr>
      <w:spacing w:after="160" w:line="240" w:lineRule="exact"/>
    </w:pPr>
    <w:rPr>
      <w:rFonts w:ascii="Verdana" w:hAnsi="Verdana"/>
      <w:lang w:val="en-US" w:eastAsia="en-US"/>
    </w:rPr>
  </w:style>
  <w:style w:type="character" w:customStyle="1" w:styleId="pav31">
    <w:name w:val="pav31"/>
    <w:rsid w:val="008E7C18"/>
    <w:rPr>
      <w:rFonts w:ascii="Comic Sans MS" w:hAnsi="Comic Sans MS" w:hint="default"/>
      <w:color w:val="272652"/>
      <w:sz w:val="12"/>
      <w:szCs w:val="12"/>
    </w:rPr>
  </w:style>
  <w:style w:type="paragraph" w:customStyle="1" w:styleId="pri">
    <w:name w:val="pri"/>
    <w:basedOn w:val="a3"/>
    <w:rsid w:val="008E7C18"/>
    <w:pPr>
      <w:spacing w:before="60" w:after="100" w:afterAutospacing="1"/>
      <w:ind w:left="100" w:right="100"/>
    </w:pPr>
    <w:rPr>
      <w:rFonts w:ascii="Comic Sans MS" w:hAnsi="Comic Sans MS"/>
      <w:i/>
      <w:iCs/>
      <w:color w:val="111565"/>
      <w:sz w:val="18"/>
      <w:szCs w:val="18"/>
    </w:rPr>
  </w:style>
  <w:style w:type="paragraph" w:customStyle="1" w:styleId="FR2">
    <w:name w:val="FR2"/>
    <w:link w:val="FR20"/>
    <w:rsid w:val="008E7C18"/>
    <w:pPr>
      <w:widowControl w:val="0"/>
      <w:spacing w:before="20" w:after="0" w:line="240" w:lineRule="auto"/>
    </w:pPr>
    <w:rPr>
      <w:rFonts w:ascii="Times New Roman" w:eastAsia="Times New Roman" w:hAnsi="Times New Roman" w:cs="Times New Roman"/>
      <w:i/>
      <w:snapToGrid w:val="0"/>
      <w:sz w:val="12"/>
      <w:szCs w:val="20"/>
      <w:lang w:eastAsia="ru-RU"/>
    </w:rPr>
  </w:style>
  <w:style w:type="character" w:customStyle="1" w:styleId="FR20">
    <w:name w:val="FR2 Знак"/>
    <w:link w:val="FR2"/>
    <w:locked/>
    <w:rsid w:val="008E7C18"/>
    <w:rPr>
      <w:rFonts w:ascii="Times New Roman" w:eastAsia="Times New Roman" w:hAnsi="Times New Roman" w:cs="Times New Roman"/>
      <w:i/>
      <w:snapToGrid w:val="0"/>
      <w:sz w:val="12"/>
      <w:szCs w:val="20"/>
      <w:lang w:eastAsia="ru-RU"/>
    </w:rPr>
  </w:style>
  <w:style w:type="character" w:customStyle="1" w:styleId="WW8Num3z1">
    <w:name w:val="WW8Num3z1"/>
    <w:rsid w:val="008E7C18"/>
    <w:rPr>
      <w:rFonts w:ascii="Times New Roman" w:eastAsia="Times New Roman" w:hAnsi="Times New Roman" w:cs="Times New Roman"/>
    </w:rPr>
  </w:style>
  <w:style w:type="character" w:customStyle="1" w:styleId="WW8Num4z0">
    <w:name w:val="WW8Num4z0"/>
    <w:rsid w:val="008E7C18"/>
    <w:rPr>
      <w:rFonts w:ascii="Wingdings" w:hAnsi="Wingdings"/>
    </w:rPr>
  </w:style>
  <w:style w:type="character" w:customStyle="1" w:styleId="WW8Num4z1">
    <w:name w:val="WW8Num4z1"/>
    <w:rsid w:val="008E7C18"/>
    <w:rPr>
      <w:rFonts w:ascii="Courier New" w:hAnsi="Courier New" w:cs="Courier New"/>
    </w:rPr>
  </w:style>
  <w:style w:type="character" w:customStyle="1" w:styleId="WW8Num6z1">
    <w:name w:val="WW8Num6z1"/>
    <w:rsid w:val="008E7C18"/>
    <w:rPr>
      <w:rFonts w:ascii="Times New Roman" w:eastAsia="Times New Roman" w:hAnsi="Times New Roman" w:cs="Times New Roman"/>
    </w:rPr>
  </w:style>
  <w:style w:type="character" w:customStyle="1" w:styleId="WW8Num7z1">
    <w:name w:val="WW8Num7z1"/>
    <w:rsid w:val="008E7C18"/>
    <w:rPr>
      <w:rFonts w:ascii="Times New Roman" w:eastAsia="Times New Roman" w:hAnsi="Times New Roman" w:cs="Times New Roman"/>
    </w:rPr>
  </w:style>
  <w:style w:type="character" w:customStyle="1" w:styleId="WW8Num8z0">
    <w:name w:val="WW8Num8z0"/>
    <w:rsid w:val="008E7C18"/>
    <w:rPr>
      <w:color w:val="auto"/>
    </w:rPr>
  </w:style>
  <w:style w:type="character" w:customStyle="1" w:styleId="WW8Num14z0">
    <w:name w:val="WW8Num14z0"/>
    <w:rsid w:val="008E7C18"/>
    <w:rPr>
      <w:rFonts w:ascii="Wingdings" w:hAnsi="Wingdings"/>
    </w:rPr>
  </w:style>
  <w:style w:type="character" w:customStyle="1" w:styleId="WW8Num14z1">
    <w:name w:val="WW8Num14z1"/>
    <w:rsid w:val="008E7C18"/>
    <w:rPr>
      <w:rFonts w:ascii="Courier New" w:hAnsi="Courier New" w:cs="Courier New"/>
    </w:rPr>
  </w:style>
  <w:style w:type="character" w:customStyle="1" w:styleId="WW8Num14z3">
    <w:name w:val="WW8Num14z3"/>
    <w:rsid w:val="008E7C18"/>
    <w:rPr>
      <w:rFonts w:ascii="Symbol" w:hAnsi="Symbol"/>
    </w:rPr>
  </w:style>
  <w:style w:type="character" w:customStyle="1" w:styleId="WW8Num15z1">
    <w:name w:val="WW8Num15z1"/>
    <w:rsid w:val="008E7C18"/>
    <w:rPr>
      <w:rFonts w:ascii="Times New Roman" w:eastAsia="Times New Roman" w:hAnsi="Times New Roman" w:cs="Times New Roman"/>
    </w:rPr>
  </w:style>
  <w:style w:type="character" w:customStyle="1" w:styleId="WW8Num17z1">
    <w:name w:val="WW8Num17z1"/>
    <w:rsid w:val="008E7C18"/>
    <w:rPr>
      <w:rFonts w:ascii="Times New Roman" w:eastAsia="Times New Roman" w:hAnsi="Times New Roman" w:cs="Times New Roman"/>
    </w:rPr>
  </w:style>
  <w:style w:type="character" w:customStyle="1" w:styleId="WW8Num18z0">
    <w:name w:val="WW8Num18z0"/>
    <w:rsid w:val="008E7C18"/>
    <w:rPr>
      <w:rFonts w:ascii="Wingdings" w:hAnsi="Wingdings"/>
      <w:sz w:val="20"/>
    </w:rPr>
  </w:style>
  <w:style w:type="character" w:customStyle="1" w:styleId="FontStyle514">
    <w:name w:val="Font Style514"/>
    <w:rsid w:val="008E7C18"/>
    <w:rPr>
      <w:rFonts w:ascii="Times New Roman" w:hAnsi="Times New Roman" w:cs="Times New Roman" w:hint="default"/>
      <w:sz w:val="20"/>
      <w:szCs w:val="20"/>
    </w:rPr>
  </w:style>
  <w:style w:type="character" w:customStyle="1" w:styleId="FontStyle528">
    <w:name w:val="Font Style528"/>
    <w:rsid w:val="008E7C18"/>
    <w:rPr>
      <w:rFonts w:ascii="Times New Roman" w:hAnsi="Times New Roman" w:cs="Times New Roman"/>
      <w:b/>
      <w:bCs/>
      <w:i/>
      <w:iCs/>
      <w:sz w:val="16"/>
      <w:szCs w:val="16"/>
    </w:rPr>
  </w:style>
  <w:style w:type="character" w:customStyle="1" w:styleId="MTEquationSection">
    <w:name w:val="MTEquationSection"/>
    <w:rsid w:val="008E7C18"/>
    <w:rPr>
      <w:vanish/>
      <w:color w:val="FF0000"/>
      <w:lang w:val="en-US"/>
    </w:rPr>
  </w:style>
  <w:style w:type="character" w:customStyle="1" w:styleId="texample1">
    <w:name w:val="texample1"/>
    <w:rsid w:val="008E7C18"/>
    <w:rPr>
      <w:rFonts w:ascii="Courier New" w:hAnsi="Courier New" w:cs="Courier New" w:hint="default"/>
      <w:color w:val="8B0000"/>
    </w:rPr>
  </w:style>
  <w:style w:type="character" w:customStyle="1" w:styleId="FontStyle28">
    <w:name w:val="Font Style28"/>
    <w:rsid w:val="008E7C18"/>
    <w:rPr>
      <w:rFonts w:ascii="Times New Roman" w:hAnsi="Times New Roman" w:cs="Times New Roman"/>
      <w:i/>
      <w:iCs/>
      <w:sz w:val="18"/>
      <w:szCs w:val="18"/>
    </w:rPr>
  </w:style>
  <w:style w:type="character" w:customStyle="1" w:styleId="FontStyle33">
    <w:name w:val="Font Style33"/>
    <w:rsid w:val="008E7C18"/>
    <w:rPr>
      <w:rFonts w:ascii="Arial" w:hAnsi="Arial" w:cs="Arial"/>
      <w:sz w:val="16"/>
      <w:szCs w:val="16"/>
    </w:rPr>
  </w:style>
  <w:style w:type="character" w:customStyle="1" w:styleId="FontStyle20">
    <w:name w:val="Font Style20"/>
    <w:rsid w:val="008E7C18"/>
    <w:rPr>
      <w:rFonts w:ascii="Book Antiqua" w:hAnsi="Book Antiqua" w:cs="Book Antiqua"/>
      <w:sz w:val="18"/>
      <w:szCs w:val="18"/>
    </w:rPr>
  </w:style>
  <w:style w:type="paragraph" w:customStyle="1" w:styleId="Style6">
    <w:name w:val="Style6"/>
    <w:basedOn w:val="a3"/>
    <w:rsid w:val="008E7C18"/>
    <w:pPr>
      <w:widowControl w:val="0"/>
      <w:autoSpaceDE w:val="0"/>
      <w:autoSpaceDN w:val="0"/>
      <w:adjustRightInd w:val="0"/>
    </w:pPr>
    <w:rPr>
      <w:rFonts w:ascii="Arial Narrow" w:hAnsi="Arial Narrow"/>
    </w:rPr>
  </w:style>
  <w:style w:type="character" w:customStyle="1" w:styleId="FontStyle14">
    <w:name w:val="Font Style14"/>
    <w:rsid w:val="008E7C18"/>
    <w:rPr>
      <w:rFonts w:ascii="Franklin Gothic Book" w:hAnsi="Franklin Gothic Book" w:cs="Franklin Gothic Book"/>
      <w:b/>
      <w:bCs/>
      <w:sz w:val="30"/>
      <w:szCs w:val="30"/>
    </w:rPr>
  </w:style>
  <w:style w:type="character" w:customStyle="1" w:styleId="FontStyle13">
    <w:name w:val="Font Style13"/>
    <w:rsid w:val="008E7C18"/>
    <w:rPr>
      <w:rFonts w:ascii="Arial" w:hAnsi="Arial" w:cs="Arial"/>
      <w:b/>
      <w:bCs/>
      <w:sz w:val="14"/>
      <w:szCs w:val="14"/>
    </w:rPr>
  </w:style>
  <w:style w:type="paragraph" w:customStyle="1" w:styleId="Style18">
    <w:name w:val="Style18"/>
    <w:basedOn w:val="a3"/>
    <w:rsid w:val="008E7C18"/>
    <w:pPr>
      <w:widowControl w:val="0"/>
      <w:autoSpaceDE w:val="0"/>
      <w:autoSpaceDN w:val="0"/>
      <w:adjustRightInd w:val="0"/>
      <w:spacing w:line="483" w:lineRule="exact"/>
      <w:ind w:firstLine="566"/>
      <w:jc w:val="both"/>
    </w:pPr>
  </w:style>
  <w:style w:type="paragraph" w:customStyle="1" w:styleId="2f4">
    <w:name w:val="Загол. 2 ур."/>
    <w:basedOn w:val="a3"/>
    <w:rsid w:val="008E7C18"/>
    <w:pPr>
      <w:keepNext/>
      <w:keepLines/>
      <w:autoSpaceDE w:val="0"/>
      <w:autoSpaceDN w:val="0"/>
      <w:adjustRightInd w:val="0"/>
      <w:spacing w:before="221" w:after="221" w:line="220" w:lineRule="atLeast"/>
      <w:jc w:val="center"/>
    </w:pPr>
    <w:rPr>
      <w:rFonts w:ascii="PragmaticaCTT" w:hAnsi="PragmaticaCTT" w:cs="PragmaticaCTT"/>
      <w:b/>
      <w:bCs/>
      <w:sz w:val="22"/>
      <w:szCs w:val="22"/>
    </w:rPr>
  </w:style>
  <w:style w:type="paragraph" w:customStyle="1" w:styleId="3d">
    <w:name w:val="Загол. 3 ур."/>
    <w:rsid w:val="008E7C18"/>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7">
    <w:name w:val="Обычный. Знак Знак"/>
    <w:basedOn w:val="a3"/>
    <w:rsid w:val="008E7C18"/>
    <w:pPr>
      <w:widowControl w:val="0"/>
      <w:shd w:val="clear" w:color="auto" w:fill="FFFFFF"/>
      <w:tabs>
        <w:tab w:val="left" w:pos="567"/>
      </w:tabs>
      <w:autoSpaceDE w:val="0"/>
      <w:autoSpaceDN w:val="0"/>
      <w:adjustRightInd w:val="0"/>
      <w:spacing w:line="384" w:lineRule="auto"/>
      <w:ind w:left="737" w:hanging="283"/>
      <w:jc w:val="both"/>
    </w:pPr>
    <w:rPr>
      <w:sz w:val="20"/>
      <w:szCs w:val="20"/>
    </w:rPr>
  </w:style>
  <w:style w:type="paragraph" w:customStyle="1" w:styleId="FR21">
    <w:name w:val="[О] FR2"/>
    <w:rsid w:val="008E7C18"/>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character" w:customStyle="1" w:styleId="articletext">
    <w:name w:val="article_text"/>
    <w:rsid w:val="008E7C18"/>
  </w:style>
  <w:style w:type="character" w:customStyle="1" w:styleId="fontstyle15">
    <w:name w:val="fontstyle15"/>
    <w:rsid w:val="008E7C18"/>
  </w:style>
  <w:style w:type="character" w:customStyle="1" w:styleId="fontstyle140">
    <w:name w:val="fontstyle14"/>
    <w:rsid w:val="008E7C18"/>
  </w:style>
  <w:style w:type="character" w:customStyle="1" w:styleId="fontstyle16">
    <w:name w:val="fontstyle16"/>
    <w:rsid w:val="008E7C18"/>
  </w:style>
  <w:style w:type="character" w:customStyle="1" w:styleId="noprint">
    <w:name w:val="noprint"/>
    <w:rsid w:val="008E7C18"/>
  </w:style>
  <w:style w:type="paragraph" w:customStyle="1" w:styleId="center">
    <w:name w:val="center"/>
    <w:basedOn w:val="a3"/>
    <w:rsid w:val="008E7C18"/>
    <w:pPr>
      <w:spacing w:before="100" w:beforeAutospacing="1" w:after="100" w:afterAutospacing="1"/>
    </w:pPr>
  </w:style>
  <w:style w:type="paragraph" w:customStyle="1" w:styleId="p12left">
    <w:name w:val="p12_left"/>
    <w:basedOn w:val="a3"/>
    <w:rsid w:val="008E7C18"/>
    <w:pPr>
      <w:spacing w:before="100" w:beforeAutospacing="1" w:after="100" w:afterAutospacing="1"/>
    </w:pPr>
  </w:style>
  <w:style w:type="character" w:customStyle="1" w:styleId="spelle">
    <w:name w:val="spelle"/>
    <w:rsid w:val="008E7C18"/>
  </w:style>
  <w:style w:type="character" w:customStyle="1" w:styleId="a00">
    <w:name w:val="a0"/>
    <w:rsid w:val="008E7C18"/>
  </w:style>
  <w:style w:type="character" w:customStyle="1" w:styleId="style10">
    <w:name w:val="style1"/>
    <w:rsid w:val="008E7C18"/>
  </w:style>
  <w:style w:type="character" w:customStyle="1" w:styleId="Typewriter">
    <w:name w:val="Typewriter"/>
    <w:rsid w:val="008E7C18"/>
    <w:rPr>
      <w:rFonts w:ascii="Courier New" w:hAnsi="Courier New"/>
      <w:sz w:val="20"/>
    </w:rPr>
  </w:style>
  <w:style w:type="paragraph" w:customStyle="1" w:styleId="ConsNonformat">
    <w:name w:val="ConsNonformat"/>
    <w:rsid w:val="008E7C18"/>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1ff9">
    <w:name w:val="Верхний колонтитул1"/>
    <w:basedOn w:val="a3"/>
    <w:rsid w:val="008E7C18"/>
    <w:pPr>
      <w:tabs>
        <w:tab w:val="center" w:pos="4153"/>
        <w:tab w:val="right" w:pos="8306"/>
      </w:tabs>
    </w:pPr>
    <w:rPr>
      <w:rFonts w:ascii="Arial" w:hAnsi="Arial"/>
      <w:szCs w:val="20"/>
    </w:rPr>
  </w:style>
  <w:style w:type="character" w:customStyle="1" w:styleId="keyword">
    <w:name w:val="keyword"/>
    <w:rsid w:val="008E7C18"/>
  </w:style>
  <w:style w:type="character" w:customStyle="1" w:styleId="texample">
    <w:name w:val="texample"/>
    <w:rsid w:val="008E7C18"/>
  </w:style>
  <w:style w:type="character" w:customStyle="1" w:styleId="sentence">
    <w:name w:val="sentence"/>
    <w:rsid w:val="008E7C18"/>
  </w:style>
  <w:style w:type="character" w:customStyle="1" w:styleId="input">
    <w:name w:val="input"/>
    <w:rsid w:val="008E7C18"/>
  </w:style>
  <w:style w:type="character" w:customStyle="1" w:styleId="xmlemitalic">
    <w:name w:val="xml_em_italic"/>
    <w:rsid w:val="008E7C18"/>
  </w:style>
  <w:style w:type="character" w:customStyle="1" w:styleId="WW8Num16z0">
    <w:name w:val="WW8Num16z0"/>
    <w:rsid w:val="008E7C18"/>
    <w:rPr>
      <w:rFonts w:ascii="Wingdings 2" w:hAnsi="Wingdings 2" w:cs="OpenSymbol"/>
    </w:rPr>
  </w:style>
  <w:style w:type="paragraph" w:customStyle="1" w:styleId="afffff8">
    <w:name w:val="Абзац"/>
    <w:basedOn w:val="a3"/>
    <w:rsid w:val="008E7C18"/>
    <w:pPr>
      <w:spacing w:line="312" w:lineRule="auto"/>
      <w:ind w:firstLine="567"/>
      <w:jc w:val="both"/>
    </w:pPr>
    <w:rPr>
      <w:spacing w:val="-4"/>
      <w:szCs w:val="20"/>
    </w:rPr>
  </w:style>
  <w:style w:type="character" w:customStyle="1" w:styleId="BodyTextIndent3Char">
    <w:name w:val="Body Text Indent 3 Char"/>
    <w:semiHidden/>
    <w:locked/>
    <w:rsid w:val="008E7C18"/>
    <w:rPr>
      <w:sz w:val="16"/>
      <w:szCs w:val="16"/>
      <w:lang w:val="ru-RU" w:eastAsia="ru-RU" w:bidi="ar-SA"/>
    </w:rPr>
  </w:style>
  <w:style w:type="character" w:customStyle="1" w:styleId="FontStyle54">
    <w:name w:val="Font Style54"/>
    <w:rsid w:val="008E7C18"/>
    <w:rPr>
      <w:rFonts w:ascii="Times New Roman" w:hAnsi="Times New Roman" w:cs="Times New Roman"/>
      <w:sz w:val="24"/>
      <w:szCs w:val="24"/>
    </w:rPr>
  </w:style>
  <w:style w:type="character" w:customStyle="1" w:styleId="HTML10">
    <w:name w:val="Стандартный HTML Знак1"/>
    <w:semiHidden/>
    <w:rsid w:val="008E7C18"/>
    <w:rPr>
      <w:rFonts w:ascii="Consolas" w:hAnsi="Consolas"/>
    </w:rPr>
  </w:style>
  <w:style w:type="character" w:customStyle="1" w:styleId="1ffa">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2"/>
    <w:semiHidden/>
    <w:rsid w:val="008E7C18"/>
    <w:rPr>
      <w:sz w:val="24"/>
      <w:szCs w:val="24"/>
    </w:rPr>
  </w:style>
  <w:style w:type="character" w:customStyle="1" w:styleId="1ffb">
    <w:name w:val="Текст примечания Знак1"/>
    <w:semiHidden/>
    <w:rsid w:val="008E7C18"/>
  </w:style>
  <w:style w:type="character" w:customStyle="1" w:styleId="1ffc">
    <w:name w:val="Нижний колонтитул Знак1"/>
    <w:semiHidden/>
    <w:rsid w:val="008E7C18"/>
    <w:rPr>
      <w:sz w:val="24"/>
      <w:szCs w:val="24"/>
    </w:rPr>
  </w:style>
  <w:style w:type="character" w:customStyle="1" w:styleId="312">
    <w:name w:val="Основной текст 3 Знак1"/>
    <w:aliases w:val="Знак5 Знак3,Основной текст 3 Знак13,Знак5 Знак Знак16,Знак5 Знак5,Знак5 Знак6,Знак5 Знак7,Знак5 Знак8,Знак5 Знак9"/>
    <w:semiHidden/>
    <w:rsid w:val="008E7C18"/>
    <w:rPr>
      <w:sz w:val="16"/>
      <w:szCs w:val="16"/>
    </w:rPr>
  </w:style>
  <w:style w:type="character" w:customStyle="1" w:styleId="313">
    <w:name w:val="Основной текст с отступом 3 Знак1"/>
    <w:semiHidden/>
    <w:rsid w:val="008E7C18"/>
    <w:rPr>
      <w:sz w:val="16"/>
      <w:szCs w:val="16"/>
    </w:rPr>
  </w:style>
  <w:style w:type="character" w:customStyle="1" w:styleId="214">
    <w:name w:val="Основной текст с отступом 2 Знак1"/>
    <w:semiHidden/>
    <w:rsid w:val="008E7C18"/>
    <w:rPr>
      <w:sz w:val="24"/>
      <w:szCs w:val="24"/>
    </w:rPr>
  </w:style>
  <w:style w:type="character" w:customStyle="1" w:styleId="215">
    <w:name w:val="Основной текст 2 Знак1"/>
    <w:semiHidden/>
    <w:rsid w:val="008E7C18"/>
    <w:rPr>
      <w:sz w:val="24"/>
      <w:szCs w:val="24"/>
    </w:rPr>
  </w:style>
  <w:style w:type="character" w:customStyle="1" w:styleId="1ffd">
    <w:name w:val="Схема документа Знак1"/>
    <w:semiHidden/>
    <w:rsid w:val="008E7C18"/>
    <w:rPr>
      <w:rFonts w:ascii="Tahoma" w:hAnsi="Tahoma" w:cs="Tahoma"/>
      <w:sz w:val="16"/>
      <w:szCs w:val="16"/>
    </w:rPr>
  </w:style>
  <w:style w:type="character" w:customStyle="1" w:styleId="1ffe">
    <w:name w:val="Текст выноски Знак1"/>
    <w:semiHidden/>
    <w:rsid w:val="008E7C18"/>
    <w:rPr>
      <w:rFonts w:ascii="Tahoma" w:hAnsi="Tahoma" w:cs="Tahoma"/>
      <w:sz w:val="16"/>
      <w:szCs w:val="16"/>
    </w:rPr>
  </w:style>
  <w:style w:type="character" w:customStyle="1" w:styleId="1fff">
    <w:name w:val="Название Знак1"/>
    <w:rsid w:val="008E7C18"/>
    <w:rPr>
      <w:rFonts w:ascii="Cambria" w:eastAsia="Times New Roman" w:hAnsi="Cambria" w:cs="Times New Roman"/>
      <w:color w:val="17365D"/>
      <w:spacing w:val="5"/>
      <w:kern w:val="28"/>
      <w:sz w:val="52"/>
      <w:szCs w:val="52"/>
    </w:rPr>
  </w:style>
  <w:style w:type="character" w:customStyle="1" w:styleId="1fff0">
    <w:name w:val="Тема примечания Знак1"/>
    <w:semiHidden/>
    <w:rsid w:val="008E7C18"/>
    <w:rPr>
      <w:b/>
      <w:bCs/>
    </w:rPr>
  </w:style>
  <w:style w:type="character" w:customStyle="1" w:styleId="serp-urlitem">
    <w:name w:val="serp-url__item"/>
    <w:rsid w:val="008E7C18"/>
  </w:style>
  <w:style w:type="character" w:customStyle="1" w:styleId="1fff1">
    <w:name w:val="Гиперссылка1"/>
    <w:rsid w:val="008E7C18"/>
    <w:rPr>
      <w:strike w:val="0"/>
      <w:dstrike w:val="0"/>
      <w:color w:val="006890"/>
      <w:u w:val="none"/>
    </w:rPr>
  </w:style>
  <w:style w:type="character" w:customStyle="1" w:styleId="221">
    <w:name w:val="Заголовок 2 Знак2"/>
    <w:rsid w:val="008E7C18"/>
    <w:rPr>
      <w:rFonts w:ascii="Arial" w:hAnsi="Arial" w:cs="Arial"/>
      <w:b/>
      <w:bCs/>
      <w:i/>
      <w:iCs/>
      <w:sz w:val="28"/>
      <w:szCs w:val="28"/>
      <w:lang w:val="ru-RU" w:eastAsia="en-US" w:bidi="ar-SA"/>
    </w:rPr>
  </w:style>
  <w:style w:type="character" w:customStyle="1" w:styleId="afffff9">
    <w:name w:val="Основной текст Знак Знак Знак Знак"/>
    <w:locked/>
    <w:rsid w:val="008E7C18"/>
    <w:rPr>
      <w:sz w:val="24"/>
      <w:szCs w:val="24"/>
    </w:rPr>
  </w:style>
  <w:style w:type="paragraph" w:customStyle="1" w:styleId="paragraf2">
    <w:name w:val="paragraf2"/>
    <w:basedOn w:val="a3"/>
    <w:rsid w:val="008E7C18"/>
    <w:pPr>
      <w:widowControl w:val="0"/>
      <w:spacing w:before="72"/>
      <w:ind w:left="510"/>
      <w:jc w:val="both"/>
    </w:pPr>
    <w:rPr>
      <w:rFonts w:ascii="Antiqua" w:hAnsi="Antiqua"/>
      <w:sz w:val="28"/>
      <w:szCs w:val="20"/>
      <w:lang w:val="en-GB"/>
    </w:rPr>
  </w:style>
  <w:style w:type="paragraph" w:customStyle="1" w:styleId="MTDisplayEquation">
    <w:name w:val="MTDisplayEquation"/>
    <w:basedOn w:val="a3"/>
    <w:next w:val="a3"/>
    <w:rsid w:val="008E7C18"/>
    <w:pPr>
      <w:tabs>
        <w:tab w:val="center" w:pos="4680"/>
        <w:tab w:val="right" w:pos="9360"/>
      </w:tabs>
      <w:ind w:right="850"/>
    </w:pPr>
    <w:rPr>
      <w:lang w:eastAsia="en-US"/>
    </w:rPr>
  </w:style>
  <w:style w:type="paragraph" w:customStyle="1" w:styleId="Mycell">
    <w:name w:val="My cell"/>
    <w:basedOn w:val="a3"/>
    <w:rsid w:val="008E7C18"/>
    <w:pPr>
      <w:widowControl w:val="0"/>
      <w:jc w:val="both"/>
    </w:pPr>
    <w:rPr>
      <w:rFonts w:ascii="Antiqua" w:hAnsi="Antiqua"/>
      <w:szCs w:val="20"/>
      <w:lang w:val="en-GB"/>
    </w:rPr>
  </w:style>
  <w:style w:type="character" w:customStyle="1" w:styleId="FontStyle55">
    <w:name w:val="Font Style55"/>
    <w:rsid w:val="008E7C18"/>
    <w:rPr>
      <w:rFonts w:ascii="Times New Roman" w:hAnsi="Times New Roman" w:cs="Times New Roman"/>
      <w:sz w:val="28"/>
      <w:szCs w:val="28"/>
    </w:rPr>
  </w:style>
  <w:style w:type="paragraph" w:customStyle="1" w:styleId="Style49">
    <w:name w:val="Style49"/>
    <w:basedOn w:val="a3"/>
    <w:rsid w:val="008E7C18"/>
    <w:pPr>
      <w:widowControl w:val="0"/>
      <w:autoSpaceDE w:val="0"/>
      <w:autoSpaceDN w:val="0"/>
      <w:adjustRightInd w:val="0"/>
      <w:spacing w:line="480" w:lineRule="exact"/>
      <w:ind w:firstLine="240"/>
      <w:jc w:val="both"/>
    </w:pPr>
  </w:style>
  <w:style w:type="character" w:customStyle="1" w:styleId="gogofoundword">
    <w:name w:val="gogofoundword"/>
    <w:rsid w:val="008E7C18"/>
  </w:style>
  <w:style w:type="paragraph" w:customStyle="1" w:styleId="20">
    <w:name w:val="Обычный 2"/>
    <w:basedOn w:val="a3"/>
    <w:rsid w:val="008E7C18"/>
    <w:pPr>
      <w:numPr>
        <w:ilvl w:val="1"/>
        <w:numId w:val="9"/>
      </w:numPr>
      <w:tabs>
        <w:tab w:val="left" w:pos="1211"/>
      </w:tabs>
      <w:jc w:val="both"/>
    </w:pPr>
    <w:rPr>
      <w:sz w:val="20"/>
      <w:szCs w:val="20"/>
    </w:rPr>
  </w:style>
  <w:style w:type="paragraph" w:customStyle="1" w:styleId="2f5">
    <w:name w:val="Стиль Заголовок 2 + полужирный"/>
    <w:basedOn w:val="21"/>
    <w:rsid w:val="008E7C18"/>
    <w:rPr>
      <w:rFonts w:ascii="Times New Roman" w:hAnsi="Times New Roman" w:cs="Times New Roman"/>
      <w:i w:val="0"/>
      <w:iCs w:val="0"/>
      <w:snapToGrid w:val="0"/>
      <w:sz w:val="24"/>
      <w:szCs w:val="20"/>
      <w:lang w:eastAsia="ru-RU"/>
    </w:rPr>
  </w:style>
  <w:style w:type="paragraph" w:customStyle="1" w:styleId="1fff2">
    <w:name w:val="Заголовок 1+"/>
    <w:basedOn w:val="11"/>
    <w:rsid w:val="008E7C18"/>
    <w:pPr>
      <w:keepNext/>
      <w:pageBreakBefore/>
      <w:autoSpaceDE w:val="0"/>
      <w:autoSpaceDN w:val="0"/>
      <w:adjustRightInd w:val="0"/>
      <w:spacing w:line="312" w:lineRule="auto"/>
      <w:jc w:val="right"/>
    </w:pPr>
    <w:rPr>
      <w:rFonts w:eastAsia="SimSun"/>
      <w:bCs/>
    </w:rPr>
  </w:style>
  <w:style w:type="paragraph" w:customStyle="1" w:styleId="2120">
    <w:name w:val="Стиль Заголовок 2 + 12 пт По левому краю"/>
    <w:basedOn w:val="21"/>
    <w:rsid w:val="008E7C18"/>
    <w:pPr>
      <w:autoSpaceDE w:val="0"/>
      <w:autoSpaceDN w:val="0"/>
      <w:adjustRightInd w:val="0"/>
      <w:spacing w:before="0" w:after="0" w:line="312" w:lineRule="auto"/>
      <w:ind w:firstLine="454"/>
    </w:pPr>
    <w:rPr>
      <w:rFonts w:ascii="Times New Roman" w:hAnsi="Times New Roman" w:cs="Times New Roman"/>
      <w:i w:val="0"/>
      <w:iCs w:val="0"/>
      <w:color w:val="000000"/>
      <w:sz w:val="24"/>
      <w:szCs w:val="20"/>
      <w:lang w:eastAsia="ru-RU"/>
    </w:rPr>
  </w:style>
  <w:style w:type="paragraph" w:customStyle="1" w:styleId="1085">
    <w:name w:val="Стиль Заголовок 1 + По ширине Справа:  085 см"/>
    <w:basedOn w:val="11"/>
    <w:rsid w:val="008E7C18"/>
    <w:pPr>
      <w:keepNext/>
      <w:pageBreakBefore/>
      <w:autoSpaceDE w:val="0"/>
      <w:autoSpaceDN w:val="0"/>
      <w:adjustRightInd w:val="0"/>
      <w:spacing w:line="312" w:lineRule="auto"/>
      <w:ind w:right="482"/>
      <w:jc w:val="both"/>
    </w:pPr>
    <w:rPr>
      <w:bCs/>
      <w:szCs w:val="20"/>
    </w:rPr>
  </w:style>
  <w:style w:type="paragraph" w:customStyle="1" w:styleId="10851">
    <w:name w:val="Стиль Заголовок 1 + По ширине Справа:  085 см1"/>
    <w:basedOn w:val="11"/>
    <w:rsid w:val="008E7C18"/>
    <w:pPr>
      <w:keepNext/>
      <w:pageBreakBefore/>
      <w:autoSpaceDE w:val="0"/>
      <w:autoSpaceDN w:val="0"/>
      <w:adjustRightInd w:val="0"/>
      <w:spacing w:line="312" w:lineRule="auto"/>
    </w:pPr>
    <w:rPr>
      <w:bCs/>
      <w:szCs w:val="20"/>
    </w:rPr>
  </w:style>
  <w:style w:type="paragraph" w:customStyle="1" w:styleId="314">
    <w:name w:val="Заголовок 31"/>
    <w:rsid w:val="008E7C1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10">
    <w:name w:val="Заголовок 91"/>
    <w:rsid w:val="008E7C1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16">
    <w:name w:val="Заголовок 11"/>
    <w:rsid w:val="008E7C1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10">
    <w:name w:val="Заголовок 61"/>
    <w:rsid w:val="008E7C1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10">
    <w:name w:val="Заголовок 71"/>
    <w:rsid w:val="008E7C1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22">
    <w:name w:val="Заголовок 22"/>
    <w:rsid w:val="008E7C1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10">
    <w:name w:val="Заголовок 51"/>
    <w:rsid w:val="008E7C1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afffffa">
    <w:name w:val="Таблицы (моноширинный)"/>
    <w:basedOn w:val="a3"/>
    <w:next w:val="a3"/>
    <w:rsid w:val="008E7C18"/>
    <w:pPr>
      <w:autoSpaceDE w:val="0"/>
      <w:autoSpaceDN w:val="0"/>
      <w:adjustRightInd w:val="0"/>
      <w:spacing w:line="312" w:lineRule="auto"/>
      <w:ind w:firstLine="709"/>
      <w:jc w:val="both"/>
    </w:pPr>
    <w:rPr>
      <w:rFonts w:ascii="Courier New" w:hAnsi="Courier New" w:cs="Courier New"/>
      <w:sz w:val="20"/>
      <w:szCs w:val="20"/>
    </w:rPr>
  </w:style>
  <w:style w:type="paragraph" w:customStyle="1" w:styleId="315">
    <w:name w:val="Основной текст с отступом 31"/>
    <w:basedOn w:val="a3"/>
    <w:rsid w:val="008E7C18"/>
    <w:pPr>
      <w:overflowPunct w:val="0"/>
      <w:autoSpaceDE w:val="0"/>
      <w:autoSpaceDN w:val="0"/>
      <w:adjustRightInd w:val="0"/>
      <w:spacing w:after="120" w:line="312" w:lineRule="auto"/>
      <w:ind w:left="283" w:firstLine="709"/>
      <w:jc w:val="both"/>
    </w:pPr>
    <w:rPr>
      <w:sz w:val="16"/>
      <w:szCs w:val="20"/>
    </w:rPr>
  </w:style>
  <w:style w:type="paragraph" w:customStyle="1" w:styleId="Iauiue">
    <w:name w:val="Iau.iue"/>
    <w:basedOn w:val="Default"/>
    <w:next w:val="Default"/>
    <w:rsid w:val="008E7C18"/>
    <w:rPr>
      <w:color w:val="auto"/>
    </w:rPr>
  </w:style>
  <w:style w:type="paragraph" w:customStyle="1" w:styleId="Caaieiaie2">
    <w:name w:val="Caaieiaie 2"/>
    <w:basedOn w:val="Default"/>
    <w:next w:val="Default"/>
    <w:rsid w:val="008E7C18"/>
    <w:rPr>
      <w:color w:val="auto"/>
    </w:rPr>
  </w:style>
  <w:style w:type="paragraph" w:customStyle="1" w:styleId="afffffb">
    <w:name w:val="Нормальный"/>
    <w:rsid w:val="008E7C18"/>
    <w:pPr>
      <w:spacing w:after="0" w:line="240" w:lineRule="auto"/>
    </w:pPr>
    <w:rPr>
      <w:rFonts w:ascii="Times New Roman" w:eastAsia="Times New Roman" w:hAnsi="Times New Roman" w:cs="Times New Roman"/>
      <w:snapToGrid w:val="0"/>
      <w:sz w:val="20"/>
      <w:szCs w:val="20"/>
      <w:lang w:eastAsia="ru-RU"/>
    </w:rPr>
  </w:style>
  <w:style w:type="paragraph" w:customStyle="1" w:styleId="afffffc">
    <w:name w:val="Обычный.Нормальный"/>
    <w:rsid w:val="008E7C18"/>
    <w:pPr>
      <w:spacing w:after="0" w:line="240" w:lineRule="auto"/>
    </w:pPr>
    <w:rPr>
      <w:rFonts w:ascii="Times New Roman" w:eastAsia="Times New Roman" w:hAnsi="Times New Roman" w:cs="Times New Roman"/>
      <w:snapToGrid w:val="0"/>
      <w:sz w:val="20"/>
      <w:szCs w:val="20"/>
      <w:lang w:eastAsia="ru-RU"/>
    </w:rPr>
  </w:style>
  <w:style w:type="character" w:customStyle="1" w:styleId="FontStyle511">
    <w:name w:val="Font Style511"/>
    <w:rsid w:val="008E7C18"/>
    <w:rPr>
      <w:rFonts w:ascii="Times New Roman" w:hAnsi="Times New Roman" w:cs="Times New Roman"/>
      <w:i/>
      <w:iCs/>
      <w:sz w:val="20"/>
      <w:szCs w:val="20"/>
    </w:rPr>
  </w:style>
  <w:style w:type="character" w:customStyle="1" w:styleId="Heading4Char">
    <w:name w:val="Heading 4 Char"/>
    <w:semiHidden/>
    <w:locked/>
    <w:rsid w:val="008E7C18"/>
    <w:rPr>
      <w:b/>
      <w:bCs/>
      <w:sz w:val="28"/>
      <w:szCs w:val="28"/>
      <w:lang w:val="ru-RU" w:eastAsia="ru-RU" w:bidi="ar-SA"/>
    </w:rPr>
  </w:style>
  <w:style w:type="paragraph" w:customStyle="1" w:styleId="e">
    <w:name w:val="Основн*e"/>
    <w:basedOn w:val="a3"/>
    <w:rsid w:val="008E7C18"/>
    <w:pPr>
      <w:widowControl w:val="0"/>
      <w:autoSpaceDE w:val="0"/>
      <w:autoSpaceDN w:val="0"/>
      <w:adjustRightInd w:val="0"/>
      <w:spacing w:line="360" w:lineRule="auto"/>
      <w:ind w:firstLine="709"/>
      <w:jc w:val="both"/>
    </w:pPr>
    <w:rPr>
      <w:sz w:val="28"/>
      <w:szCs w:val="28"/>
    </w:rPr>
  </w:style>
  <w:style w:type="character" w:customStyle="1" w:styleId="font2">
    <w:name w:val="font2"/>
    <w:rsid w:val="008E7C18"/>
  </w:style>
  <w:style w:type="character" w:customStyle="1" w:styleId="FontStyle40">
    <w:name w:val="Font Style40"/>
    <w:rsid w:val="008E7C18"/>
    <w:rPr>
      <w:rFonts w:ascii="Times New Roman" w:hAnsi="Times New Roman" w:cs="Times New Roman"/>
      <w:sz w:val="26"/>
      <w:szCs w:val="26"/>
    </w:rPr>
  </w:style>
  <w:style w:type="paragraph" w:customStyle="1" w:styleId="Style23">
    <w:name w:val="Style23"/>
    <w:basedOn w:val="a3"/>
    <w:rsid w:val="008E7C18"/>
    <w:pPr>
      <w:widowControl w:val="0"/>
      <w:autoSpaceDE w:val="0"/>
      <w:autoSpaceDN w:val="0"/>
      <w:adjustRightInd w:val="0"/>
      <w:spacing w:line="482" w:lineRule="exact"/>
      <w:ind w:firstLine="720"/>
      <w:jc w:val="both"/>
    </w:pPr>
  </w:style>
  <w:style w:type="character" w:customStyle="1" w:styleId="FontStyle43">
    <w:name w:val="Font Style43"/>
    <w:rsid w:val="008E7C18"/>
    <w:rPr>
      <w:rFonts w:ascii="Times New Roman" w:hAnsi="Times New Roman" w:cs="Times New Roman"/>
      <w:b/>
      <w:bCs/>
      <w:sz w:val="26"/>
      <w:szCs w:val="26"/>
    </w:rPr>
  </w:style>
  <w:style w:type="character" w:customStyle="1" w:styleId="FontStyle59">
    <w:name w:val="Font Style59"/>
    <w:rsid w:val="008E7C18"/>
    <w:rPr>
      <w:rFonts w:ascii="Times New Roman" w:hAnsi="Times New Roman" w:cs="Times New Roman"/>
      <w:sz w:val="28"/>
      <w:szCs w:val="28"/>
    </w:rPr>
  </w:style>
  <w:style w:type="paragraph" w:customStyle="1" w:styleId="Style28">
    <w:name w:val="Style28"/>
    <w:basedOn w:val="a3"/>
    <w:rsid w:val="008E7C18"/>
    <w:pPr>
      <w:widowControl w:val="0"/>
      <w:autoSpaceDE w:val="0"/>
      <w:autoSpaceDN w:val="0"/>
      <w:adjustRightInd w:val="0"/>
      <w:spacing w:line="494" w:lineRule="exact"/>
      <w:ind w:firstLine="902"/>
    </w:pPr>
  </w:style>
  <w:style w:type="character" w:customStyle="1" w:styleId="blk">
    <w:name w:val="blk"/>
    <w:rsid w:val="008E7C18"/>
  </w:style>
  <w:style w:type="character" w:customStyle="1" w:styleId="FontStyle47">
    <w:name w:val="Font Style47"/>
    <w:rsid w:val="008E7C18"/>
    <w:rPr>
      <w:rFonts w:ascii="Times New Roman" w:hAnsi="Times New Roman" w:cs="Times New Roman"/>
      <w:b/>
      <w:bCs/>
      <w:sz w:val="22"/>
      <w:szCs w:val="22"/>
    </w:rPr>
  </w:style>
  <w:style w:type="character" w:customStyle="1" w:styleId="FontStyle44">
    <w:name w:val="Font Style44"/>
    <w:rsid w:val="008E7C18"/>
    <w:rPr>
      <w:rFonts w:ascii="Times New Roman" w:hAnsi="Times New Roman" w:cs="Times New Roman"/>
      <w:b/>
      <w:bCs/>
      <w:sz w:val="26"/>
      <w:szCs w:val="26"/>
    </w:rPr>
  </w:style>
  <w:style w:type="character" w:customStyle="1" w:styleId="FontStyle34">
    <w:name w:val="Font Style34"/>
    <w:rsid w:val="008E7C18"/>
    <w:rPr>
      <w:rFonts w:ascii="Times New Roman" w:hAnsi="Times New Roman" w:cs="Times New Roman"/>
      <w:sz w:val="26"/>
      <w:szCs w:val="26"/>
    </w:rPr>
  </w:style>
  <w:style w:type="paragraph" w:styleId="afffffd">
    <w:name w:val="Intense Quote"/>
    <w:basedOn w:val="a3"/>
    <w:next w:val="a3"/>
    <w:link w:val="afffffe"/>
    <w:qFormat/>
    <w:rsid w:val="008E7C18"/>
    <w:pPr>
      <w:pBdr>
        <w:bottom w:val="single" w:sz="4" w:space="4" w:color="4F81BD"/>
      </w:pBdr>
      <w:spacing w:before="200" w:after="280"/>
      <w:ind w:left="936" w:right="936"/>
    </w:pPr>
    <w:rPr>
      <w:b/>
      <w:bCs/>
      <w:i/>
      <w:iCs/>
      <w:color w:val="4F81BD"/>
    </w:rPr>
  </w:style>
  <w:style w:type="character" w:customStyle="1" w:styleId="afffffe">
    <w:name w:val="Выделенная цитата Знак"/>
    <w:basedOn w:val="a4"/>
    <w:link w:val="afffffd"/>
    <w:rsid w:val="008E7C18"/>
    <w:rPr>
      <w:rFonts w:ascii="Times New Roman" w:eastAsia="Times New Roman" w:hAnsi="Times New Roman" w:cs="Times New Roman"/>
      <w:b/>
      <w:bCs/>
      <w:i/>
      <w:iCs/>
      <w:color w:val="4F81BD"/>
      <w:sz w:val="24"/>
      <w:szCs w:val="24"/>
    </w:rPr>
  </w:style>
  <w:style w:type="character" w:customStyle="1" w:styleId="FontStyle45">
    <w:name w:val="Font Style45"/>
    <w:rsid w:val="008E7C18"/>
    <w:rPr>
      <w:rFonts w:ascii="Times New Roman" w:hAnsi="Times New Roman" w:cs="Times New Roman"/>
      <w:i/>
      <w:iCs/>
      <w:sz w:val="26"/>
      <w:szCs w:val="26"/>
    </w:rPr>
  </w:style>
  <w:style w:type="paragraph" w:customStyle="1" w:styleId="Style36">
    <w:name w:val="Style36"/>
    <w:basedOn w:val="a3"/>
    <w:rsid w:val="008E7C18"/>
    <w:pPr>
      <w:widowControl w:val="0"/>
      <w:autoSpaceDE w:val="0"/>
      <w:autoSpaceDN w:val="0"/>
      <w:adjustRightInd w:val="0"/>
    </w:pPr>
  </w:style>
  <w:style w:type="paragraph" w:customStyle="1" w:styleId="47">
    <w:name w:val="Квадрат4"/>
    <w:basedOn w:val="a3"/>
    <w:rsid w:val="008E7C18"/>
    <w:pPr>
      <w:widowControl w:val="0"/>
      <w:autoSpaceDE w:val="0"/>
      <w:autoSpaceDN w:val="0"/>
      <w:adjustRightInd w:val="0"/>
      <w:jc w:val="both"/>
    </w:pPr>
    <w:rPr>
      <w:rFonts w:ascii="a_Timer" w:hAnsi="a_Timer" w:cs="a_Timer"/>
      <w:lang w:val="en-US"/>
    </w:rPr>
  </w:style>
  <w:style w:type="character" w:customStyle="1" w:styleId="85">
    <w:name w:val="Основной текст + 85"/>
    <w:aliases w:val="5 pt45,Полужирный38,Курсив23,Интервал 1 pt46,Основной текст (12) + 13 pt,Интервал 1 pt29"/>
    <w:rsid w:val="008E7C18"/>
    <w:rPr>
      <w:rFonts w:ascii="Times New Roman" w:hAnsi="Times New Roman" w:cs="Times New Roman"/>
      <w:b/>
      <w:bCs/>
      <w:i/>
      <w:iCs/>
      <w:spacing w:val="30"/>
      <w:sz w:val="17"/>
      <w:szCs w:val="17"/>
      <w:shd w:val="clear" w:color="auto" w:fill="FFFFFF"/>
      <w:lang w:val="ru-RU" w:eastAsia="ru-RU" w:bidi="ar-SA"/>
    </w:rPr>
  </w:style>
  <w:style w:type="character" w:customStyle="1" w:styleId="223">
    <w:name w:val="Основной текст (22)_"/>
    <w:link w:val="225"/>
    <w:locked/>
    <w:rsid w:val="008E7C18"/>
    <w:rPr>
      <w:rFonts w:ascii="Century Schoolbook" w:hAnsi="Century Schoolbook"/>
      <w:sz w:val="21"/>
      <w:szCs w:val="21"/>
      <w:shd w:val="clear" w:color="auto" w:fill="FFFFFF"/>
    </w:rPr>
  </w:style>
  <w:style w:type="paragraph" w:customStyle="1" w:styleId="225">
    <w:name w:val="Основной текст (22)"/>
    <w:basedOn w:val="a3"/>
    <w:link w:val="223"/>
    <w:rsid w:val="008E7C18"/>
    <w:pPr>
      <w:shd w:val="clear" w:color="auto" w:fill="FFFFFF"/>
      <w:spacing w:before="540" w:after="120" w:line="238" w:lineRule="exact"/>
      <w:ind w:hanging="480"/>
      <w:jc w:val="both"/>
    </w:pPr>
    <w:rPr>
      <w:rFonts w:ascii="Century Schoolbook" w:eastAsiaTheme="minorHAnsi" w:hAnsi="Century Schoolbook" w:cstheme="minorBidi"/>
      <w:sz w:val="21"/>
      <w:szCs w:val="21"/>
      <w:shd w:val="clear" w:color="auto" w:fill="FFFFFF"/>
      <w:lang w:eastAsia="en-US"/>
    </w:rPr>
  </w:style>
  <w:style w:type="character" w:customStyle="1" w:styleId="22Arial">
    <w:name w:val="Основной текст (22) + Arial"/>
    <w:aliases w:val="Полужирный,Курсив,Основной текст + 13 pt,Интервал 0 pt,Основной текст (2) + 9 pt1"/>
    <w:rsid w:val="008E7C18"/>
    <w:rPr>
      <w:rFonts w:ascii="Arial" w:hAnsi="Arial" w:cs="Arial"/>
      <w:b/>
      <w:bCs/>
      <w:i/>
      <w:iCs/>
      <w:sz w:val="21"/>
      <w:szCs w:val="21"/>
      <w:shd w:val="clear" w:color="auto" w:fill="FFFFFF"/>
    </w:rPr>
  </w:style>
  <w:style w:type="paragraph" w:customStyle="1" w:styleId="341">
    <w:name w:val="Основной текст34"/>
    <w:basedOn w:val="a3"/>
    <w:rsid w:val="008E7C18"/>
    <w:pPr>
      <w:shd w:val="clear" w:color="auto" w:fill="FFFFFF"/>
      <w:spacing w:before="480" w:after="120" w:line="284" w:lineRule="exact"/>
      <w:ind w:hanging="1620"/>
      <w:jc w:val="both"/>
    </w:pPr>
    <w:rPr>
      <w:rFonts w:ascii="Arial" w:hAnsi="Arial" w:cs="Arial"/>
      <w:color w:val="000000"/>
      <w:sz w:val="19"/>
      <w:szCs w:val="19"/>
    </w:rPr>
  </w:style>
  <w:style w:type="character" w:customStyle="1" w:styleId="130">
    <w:name w:val="Основной текст (13)_"/>
    <w:link w:val="132"/>
    <w:locked/>
    <w:rsid w:val="008E7C18"/>
    <w:rPr>
      <w:rFonts w:ascii="Century Schoolbook" w:hAnsi="Century Schoolbook"/>
      <w:sz w:val="18"/>
      <w:szCs w:val="18"/>
      <w:shd w:val="clear" w:color="auto" w:fill="FFFFFF"/>
    </w:rPr>
  </w:style>
  <w:style w:type="paragraph" w:customStyle="1" w:styleId="132">
    <w:name w:val="Основной текст (13)"/>
    <w:basedOn w:val="a3"/>
    <w:link w:val="130"/>
    <w:rsid w:val="008E7C18"/>
    <w:pPr>
      <w:shd w:val="clear" w:color="auto" w:fill="FFFFFF"/>
      <w:spacing w:before="480" w:after="300" w:line="240" w:lineRule="atLeast"/>
      <w:ind w:hanging="420"/>
    </w:pPr>
    <w:rPr>
      <w:rFonts w:ascii="Century Schoolbook" w:eastAsiaTheme="minorHAnsi" w:hAnsi="Century Schoolbook" w:cstheme="minorBidi"/>
      <w:sz w:val="18"/>
      <w:szCs w:val="18"/>
      <w:shd w:val="clear" w:color="auto" w:fill="FFFFFF"/>
      <w:lang w:eastAsia="en-US"/>
    </w:rPr>
  </w:style>
  <w:style w:type="character" w:customStyle="1" w:styleId="92">
    <w:name w:val="Основной текст (9)_"/>
    <w:link w:val="93"/>
    <w:locked/>
    <w:rsid w:val="008E7C18"/>
    <w:rPr>
      <w:rFonts w:ascii="Century Schoolbook" w:hAnsi="Century Schoolbook"/>
      <w:sz w:val="18"/>
      <w:szCs w:val="18"/>
      <w:shd w:val="clear" w:color="auto" w:fill="FFFFFF"/>
    </w:rPr>
  </w:style>
  <w:style w:type="paragraph" w:customStyle="1" w:styleId="93">
    <w:name w:val="Основной текст (9)"/>
    <w:basedOn w:val="a3"/>
    <w:link w:val="92"/>
    <w:rsid w:val="008E7C18"/>
    <w:pPr>
      <w:shd w:val="clear" w:color="auto" w:fill="FFFFFF"/>
      <w:spacing w:before="120" w:after="240" w:line="240" w:lineRule="atLeast"/>
    </w:pPr>
    <w:rPr>
      <w:rFonts w:ascii="Century Schoolbook" w:eastAsiaTheme="minorHAnsi" w:hAnsi="Century Schoolbook" w:cstheme="minorBidi"/>
      <w:sz w:val="18"/>
      <w:szCs w:val="18"/>
      <w:shd w:val="clear" w:color="auto" w:fill="FFFFFF"/>
      <w:lang w:eastAsia="en-US"/>
    </w:rPr>
  </w:style>
  <w:style w:type="character" w:customStyle="1" w:styleId="3e">
    <w:name w:val="Основной текст (3)_"/>
    <w:link w:val="3f"/>
    <w:locked/>
    <w:rsid w:val="008E7C18"/>
    <w:rPr>
      <w:rFonts w:ascii="Century Schoolbook" w:hAnsi="Century Schoolbook"/>
      <w:sz w:val="18"/>
      <w:szCs w:val="18"/>
      <w:shd w:val="clear" w:color="auto" w:fill="FFFFFF"/>
    </w:rPr>
  </w:style>
  <w:style w:type="paragraph" w:customStyle="1" w:styleId="3f">
    <w:name w:val="Основной текст (3)"/>
    <w:basedOn w:val="a3"/>
    <w:link w:val="3e"/>
    <w:rsid w:val="008E7C18"/>
    <w:pPr>
      <w:shd w:val="clear" w:color="auto" w:fill="FFFFFF"/>
      <w:spacing w:before="60" w:after="180" w:line="240" w:lineRule="atLeast"/>
      <w:ind w:hanging="2220"/>
      <w:jc w:val="both"/>
    </w:pPr>
    <w:rPr>
      <w:rFonts w:ascii="Century Schoolbook" w:eastAsiaTheme="minorHAnsi" w:hAnsi="Century Schoolbook" w:cstheme="minorBidi"/>
      <w:sz w:val="18"/>
      <w:szCs w:val="18"/>
      <w:shd w:val="clear" w:color="auto" w:fill="FFFFFF"/>
      <w:lang w:eastAsia="en-US"/>
    </w:rPr>
  </w:style>
  <w:style w:type="character" w:customStyle="1" w:styleId="affffff">
    <w:name w:val="Основной текст + Полужирный"/>
    <w:rsid w:val="008E7C18"/>
    <w:rPr>
      <w:rFonts w:ascii="Century Schoolbook" w:eastAsia="Times New Roman" w:hAnsi="Century Schoolbook" w:cs="Century Schoolbook"/>
      <w:b/>
      <w:bCs/>
      <w:sz w:val="18"/>
      <w:szCs w:val="18"/>
      <w:shd w:val="clear" w:color="auto" w:fill="FFFFFF"/>
    </w:rPr>
  </w:style>
  <w:style w:type="paragraph" w:customStyle="1" w:styleId="2Arial">
    <w:name w:val="Заголовок 2  Arial"/>
    <w:basedOn w:val="21"/>
    <w:rsid w:val="008E7C18"/>
    <w:pPr>
      <w:keepLines/>
      <w:spacing w:after="120"/>
    </w:pPr>
    <w:rPr>
      <w:rFonts w:eastAsia="Calibri"/>
      <w:i w:val="0"/>
      <w:iCs w:val="0"/>
      <w:sz w:val="24"/>
      <w:szCs w:val="24"/>
    </w:rPr>
  </w:style>
  <w:style w:type="paragraph" w:customStyle="1" w:styleId="1fff3">
    <w:name w:val="Заголовок 1  Междустр.интервал:  одинарный"/>
    <w:basedOn w:val="11"/>
    <w:rsid w:val="008E7C18"/>
    <w:pPr>
      <w:keepNext/>
      <w:spacing w:before="240" w:after="60"/>
      <w:ind w:firstLine="0"/>
      <w:jc w:val="both"/>
    </w:pPr>
    <w:rPr>
      <w:rFonts w:ascii="Arial" w:hAnsi="Arial" w:cs="Arial"/>
      <w:bCs/>
      <w:caps w:val="0"/>
      <w:kern w:val="32"/>
      <w:sz w:val="32"/>
      <w:szCs w:val="32"/>
      <w:lang w:eastAsia="en-US"/>
    </w:rPr>
  </w:style>
  <w:style w:type="paragraph" w:customStyle="1" w:styleId="142">
    <w:name w:val="Основной 14"/>
    <w:basedOn w:val="a3"/>
    <w:rsid w:val="008E7C18"/>
    <w:pPr>
      <w:autoSpaceDE w:val="0"/>
      <w:autoSpaceDN w:val="0"/>
      <w:adjustRightInd w:val="0"/>
      <w:spacing w:line="360" w:lineRule="auto"/>
      <w:ind w:left="-851" w:right="-1091" w:firstLine="567"/>
      <w:jc w:val="center"/>
    </w:pPr>
    <w:rPr>
      <w:b/>
      <w:sz w:val="28"/>
      <w:szCs w:val="20"/>
    </w:rPr>
  </w:style>
  <w:style w:type="character" w:customStyle="1" w:styleId="BodyTextIndent2Char">
    <w:name w:val="Body Text Indent 2 Char"/>
    <w:locked/>
    <w:rsid w:val="008E7C18"/>
    <w:rPr>
      <w:sz w:val="24"/>
      <w:lang w:eastAsia="ru-RU"/>
    </w:rPr>
  </w:style>
  <w:style w:type="paragraph" w:customStyle="1" w:styleId="affffff0">
    <w:name w:val="Êðàòêèé îáðàòíûé àäðåñ"/>
    <w:basedOn w:val="a3"/>
    <w:rsid w:val="008E7C18"/>
    <w:rPr>
      <w:rFonts w:ascii="MS Sans Serif" w:hAnsi="MS Sans Serif"/>
      <w:sz w:val="20"/>
      <w:szCs w:val="20"/>
      <w:lang w:val="en-US"/>
    </w:rPr>
  </w:style>
  <w:style w:type="character" w:customStyle="1" w:styleId="530">
    <w:name w:val="Знак Знак53"/>
    <w:locked/>
    <w:rsid w:val="008E7C18"/>
    <w:rPr>
      <w:b/>
      <w:caps/>
      <w:sz w:val="24"/>
      <w:szCs w:val="24"/>
      <w:lang w:val="ru-RU" w:eastAsia="ru-RU" w:bidi="ar-SA"/>
    </w:rPr>
  </w:style>
  <w:style w:type="character" w:customStyle="1" w:styleId="ft250">
    <w:name w:val="ft250"/>
    <w:rsid w:val="008E7C18"/>
  </w:style>
  <w:style w:type="paragraph" w:customStyle="1" w:styleId="s16">
    <w:name w:val="s_16"/>
    <w:basedOn w:val="a3"/>
    <w:rsid w:val="008E7C18"/>
    <w:pPr>
      <w:spacing w:before="100" w:beforeAutospacing="1" w:after="100" w:afterAutospacing="1"/>
    </w:pPr>
  </w:style>
  <w:style w:type="character" w:customStyle="1" w:styleId="410">
    <w:name w:val="Знак Знак41"/>
    <w:locked/>
    <w:rsid w:val="008E7C18"/>
    <w:rPr>
      <w:sz w:val="16"/>
      <w:szCs w:val="16"/>
      <w:lang w:val="ru-RU" w:eastAsia="ru-RU" w:bidi="ar-SA"/>
    </w:rPr>
  </w:style>
  <w:style w:type="paragraph" w:customStyle="1" w:styleId="Iniiaiieoaenonionooiii3">
    <w:name w:val="Iniiaiie oaeno n ionooiii 3"/>
    <w:basedOn w:val="a3"/>
    <w:rsid w:val="008E7C18"/>
    <w:pPr>
      <w:widowControl w:val="0"/>
      <w:overflowPunct w:val="0"/>
      <w:autoSpaceDE w:val="0"/>
      <w:autoSpaceDN w:val="0"/>
      <w:adjustRightInd w:val="0"/>
      <w:spacing w:line="220" w:lineRule="atLeast"/>
      <w:ind w:firstLine="440"/>
    </w:pPr>
    <w:rPr>
      <w:sz w:val="32"/>
      <w:szCs w:val="20"/>
    </w:rPr>
  </w:style>
  <w:style w:type="paragraph" w:customStyle="1" w:styleId="aoeao">
    <w:name w:val="aoeao"/>
    <w:basedOn w:val="a3"/>
    <w:rsid w:val="008E7C18"/>
    <w:pPr>
      <w:widowControl w:val="0"/>
      <w:overflowPunct w:val="0"/>
      <w:autoSpaceDE w:val="0"/>
      <w:autoSpaceDN w:val="0"/>
      <w:adjustRightInd w:val="0"/>
      <w:spacing w:line="240" w:lineRule="exact"/>
      <w:ind w:left="397" w:hanging="397"/>
      <w:jc w:val="both"/>
    </w:pPr>
    <w:rPr>
      <w:rFonts w:ascii="TimesET" w:hAnsi="TimesET"/>
      <w:kern w:val="28"/>
      <w:sz w:val="20"/>
      <w:szCs w:val="20"/>
    </w:rPr>
  </w:style>
  <w:style w:type="paragraph" w:customStyle="1" w:styleId="auiue">
    <w:name w:val="au?iue"/>
    <w:rsid w:val="008E7C18"/>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0">
    <w:name w:val="Iau?iue"/>
    <w:rsid w:val="008E7C18"/>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character" w:customStyle="1" w:styleId="122">
    <w:name w:val="Заголовок 1 Знак2"/>
    <w:aliases w:val="Заголовок 1 Знак Знак3,Заголовок 1 Знак Знак Знак3,Знак Заголовок 1 Знак2,Знак Заголовок 1 Знак"/>
    <w:locked/>
    <w:rsid w:val="008E7C18"/>
    <w:rPr>
      <w:rFonts w:ascii="Arial" w:eastAsia="Times New Roman" w:hAnsi="Arial" w:cs="Arial"/>
      <w:b/>
      <w:bCs/>
      <w:kern w:val="32"/>
      <w:sz w:val="32"/>
      <w:szCs w:val="32"/>
      <w:lang w:eastAsia="ru-RU"/>
    </w:rPr>
  </w:style>
  <w:style w:type="paragraph" w:customStyle="1" w:styleId="article">
    <w:name w:val="article"/>
    <w:basedOn w:val="a3"/>
    <w:rsid w:val="008E7C18"/>
    <w:pPr>
      <w:spacing w:before="100" w:beforeAutospacing="1" w:after="100" w:afterAutospacing="1"/>
    </w:pPr>
  </w:style>
  <w:style w:type="character" w:customStyle="1" w:styleId="HTML11">
    <w:name w:val="Адрес HTML Знак1"/>
    <w:rsid w:val="008E7C18"/>
    <w:rPr>
      <w:rFonts w:ascii="Times New Roman" w:eastAsia="Times New Roman" w:hAnsi="Times New Roman"/>
      <w:i/>
      <w:iCs/>
      <w:sz w:val="24"/>
      <w:szCs w:val="24"/>
    </w:rPr>
  </w:style>
  <w:style w:type="paragraph" w:customStyle="1" w:styleId="affffff1">
    <w:name w:val="ненормальный"/>
    <w:basedOn w:val="a3"/>
    <w:rsid w:val="008E7C18"/>
    <w:pPr>
      <w:spacing w:line="360" w:lineRule="auto"/>
      <w:ind w:firstLine="709"/>
      <w:jc w:val="both"/>
    </w:pPr>
    <w:rPr>
      <w:sz w:val="28"/>
      <w:szCs w:val="20"/>
    </w:rPr>
  </w:style>
  <w:style w:type="character" w:customStyle="1" w:styleId="FontStyle564">
    <w:name w:val="Font Style564"/>
    <w:rsid w:val="008E7C18"/>
    <w:rPr>
      <w:rFonts w:ascii="Times New Roman" w:hAnsi="Times New Roman" w:cs="Times New Roman"/>
      <w:sz w:val="20"/>
      <w:szCs w:val="20"/>
    </w:rPr>
  </w:style>
  <w:style w:type="character" w:customStyle="1" w:styleId="FontStyle115">
    <w:name w:val="Font Style115"/>
    <w:rsid w:val="008E7C18"/>
    <w:rPr>
      <w:rFonts w:ascii="Times New Roman" w:hAnsi="Times New Roman" w:cs="Times New Roman"/>
      <w:sz w:val="28"/>
      <w:szCs w:val="28"/>
    </w:rPr>
  </w:style>
  <w:style w:type="character" w:customStyle="1" w:styleId="FontStyle117">
    <w:name w:val="Font Style117"/>
    <w:rsid w:val="008E7C18"/>
    <w:rPr>
      <w:rFonts w:ascii="Times New Roman" w:hAnsi="Times New Roman" w:cs="Times New Roman"/>
      <w:i/>
      <w:iCs/>
      <w:sz w:val="28"/>
      <w:szCs w:val="28"/>
    </w:rPr>
  </w:style>
  <w:style w:type="character" w:customStyle="1" w:styleId="ft318">
    <w:name w:val="ft318"/>
    <w:rsid w:val="008E7C18"/>
  </w:style>
  <w:style w:type="character" w:customStyle="1" w:styleId="fieldname">
    <w:name w:val="fieldname"/>
    <w:rsid w:val="008E7C18"/>
  </w:style>
  <w:style w:type="character" w:customStyle="1" w:styleId="FontStyle448">
    <w:name w:val="Font Style448"/>
    <w:rsid w:val="008E7C18"/>
    <w:rPr>
      <w:rFonts w:ascii="Times New Roman" w:hAnsi="Times New Roman" w:cs="Times New Roman"/>
      <w:sz w:val="20"/>
      <w:szCs w:val="20"/>
    </w:rPr>
  </w:style>
  <w:style w:type="paragraph" w:customStyle="1" w:styleId="caaieiaie3">
    <w:name w:val="caaieiaie 3"/>
    <w:rsid w:val="008E7C18"/>
    <w:pPr>
      <w:keepNext/>
      <w:spacing w:after="0" w:line="190" w:lineRule="atLeast"/>
      <w:jc w:val="center"/>
    </w:pPr>
    <w:rPr>
      <w:rFonts w:ascii="PragmaticaCTT" w:eastAsia="Times New Roman" w:hAnsi="PragmaticaCTT" w:cs="Times New Roman"/>
      <w:snapToGrid w:val="0"/>
      <w:sz w:val="24"/>
      <w:szCs w:val="20"/>
      <w:lang w:eastAsia="ru-RU"/>
    </w:rPr>
  </w:style>
  <w:style w:type="character" w:customStyle="1" w:styleId="Garamond">
    <w:name w:val="Основной текст + Garamond"/>
    <w:aliases w:val="12 pt56"/>
    <w:rsid w:val="008E7C18"/>
    <w:rPr>
      <w:rFonts w:ascii="Garamond" w:hAnsi="Garamond" w:cs="Garamond"/>
      <w:sz w:val="24"/>
      <w:szCs w:val="24"/>
    </w:rPr>
  </w:style>
  <w:style w:type="character" w:customStyle="1" w:styleId="FooterChar">
    <w:name w:val="Footer Char"/>
    <w:locked/>
    <w:rsid w:val="008E7C18"/>
    <w:rPr>
      <w:sz w:val="24"/>
      <w:lang w:eastAsia="ru-RU"/>
    </w:rPr>
  </w:style>
  <w:style w:type="character" w:customStyle="1" w:styleId="1fff4">
    <w:name w:val="Текст сноски Знак Знак Знак1"/>
    <w:aliases w:val="Знак3 Знак Знак Знак1,Знак3 Знак Знак Знак11,Текст сноски Знак Знак Знак Знак1,Текст сноски Знак Знак Знак Знак Знак,Текст сноски Знак Знак Знак Знак Знак Знак Знак,сноска Знак Знак"/>
    <w:semiHidden/>
    <w:rsid w:val="008E7C18"/>
    <w:rPr>
      <w:lang w:eastAsia="en-US"/>
    </w:rPr>
  </w:style>
  <w:style w:type="character" w:customStyle="1" w:styleId="316">
    <w:name w:val="Знак3 Знак Знак1"/>
    <w:aliases w:val=" Знак3 Знак Знак Знак1"/>
    <w:semiHidden/>
    <w:locked/>
    <w:rsid w:val="008E7C18"/>
    <w:rPr>
      <w:rFonts w:ascii="Courier New" w:hAnsi="Courier New"/>
      <w:lang w:eastAsia="en-US"/>
    </w:rPr>
  </w:style>
  <w:style w:type="character" w:customStyle="1" w:styleId="117">
    <w:name w:val="Знак Знак11"/>
    <w:aliases w:val="Знак4 Знак11,Заголовок 1 Знак Знак Знак71,Знак Заголовок 1 Знак31"/>
    <w:rsid w:val="008E7C18"/>
    <w:rPr>
      <w:rFonts w:ascii="Arial" w:hAnsi="Arial"/>
      <w:b/>
      <w:sz w:val="36"/>
      <w:lang w:val="ru-RU" w:eastAsia="en-US"/>
    </w:rPr>
  </w:style>
  <w:style w:type="character" w:customStyle="1" w:styleId="2f6">
    <w:name w:val="Знак Знак2"/>
    <w:rsid w:val="008E7C18"/>
    <w:rPr>
      <w:rFonts w:ascii="Arial" w:hAnsi="Arial"/>
      <w:b/>
      <w:sz w:val="36"/>
      <w:lang w:val="ru-RU" w:eastAsia="en-US"/>
    </w:rPr>
  </w:style>
  <w:style w:type="paragraph" w:customStyle="1" w:styleId="1fff5">
    <w:name w:val="Знак Знак Знак Знак Знак Знак1"/>
    <w:basedOn w:val="a3"/>
    <w:rsid w:val="008E7C18"/>
    <w:pPr>
      <w:tabs>
        <w:tab w:val="left" w:pos="643"/>
      </w:tabs>
      <w:spacing w:after="160" w:line="240" w:lineRule="exact"/>
    </w:pPr>
    <w:rPr>
      <w:rFonts w:ascii="Verdana" w:hAnsi="Verdana" w:cs="Verdana"/>
      <w:sz w:val="20"/>
      <w:szCs w:val="20"/>
      <w:lang w:val="en-US" w:eastAsia="en-US"/>
    </w:rPr>
  </w:style>
  <w:style w:type="character" w:customStyle="1" w:styleId="160">
    <w:name w:val="Знак Знак16"/>
    <w:locked/>
    <w:rsid w:val="008E7C18"/>
    <w:rPr>
      <w:b/>
      <w:caps/>
      <w:sz w:val="24"/>
      <w:lang w:val="ru-RU" w:eastAsia="ru-RU"/>
    </w:rPr>
  </w:style>
  <w:style w:type="character" w:customStyle="1" w:styleId="143">
    <w:name w:val="Знак Знак14"/>
    <w:locked/>
    <w:rsid w:val="008E7C18"/>
    <w:rPr>
      <w:b/>
      <w:sz w:val="27"/>
      <w:lang w:val="ru-RU" w:eastAsia="ru-RU"/>
    </w:rPr>
  </w:style>
  <w:style w:type="character" w:customStyle="1" w:styleId="72">
    <w:name w:val="Знак Знак7"/>
    <w:rsid w:val="008E7C18"/>
    <w:rPr>
      <w:sz w:val="16"/>
      <w:lang w:val="ru-RU" w:eastAsia="ru-RU"/>
    </w:rPr>
  </w:style>
  <w:style w:type="character" w:customStyle="1" w:styleId="151">
    <w:name w:val="Знак Знак15"/>
    <w:rsid w:val="008E7C18"/>
    <w:rPr>
      <w:rFonts w:ascii="Arial" w:hAnsi="Arial"/>
      <w:b/>
      <w:i/>
      <w:sz w:val="28"/>
      <w:lang w:val="ru-RU" w:eastAsia="en-US"/>
    </w:rPr>
  </w:style>
  <w:style w:type="character" w:customStyle="1" w:styleId="101">
    <w:name w:val="Знак Знак10"/>
    <w:rsid w:val="008E7C18"/>
    <w:rPr>
      <w:rFonts w:ascii="Calibri" w:hAnsi="Calibri"/>
      <w:i/>
      <w:sz w:val="24"/>
      <w:lang w:val="ru-RU" w:eastAsia="en-US"/>
    </w:rPr>
  </w:style>
  <w:style w:type="character" w:customStyle="1" w:styleId="611">
    <w:name w:val="Знак Знак61"/>
    <w:locked/>
    <w:rsid w:val="008E7C18"/>
    <w:rPr>
      <w:sz w:val="24"/>
    </w:rPr>
  </w:style>
  <w:style w:type="character" w:customStyle="1" w:styleId="affffff2">
    <w:name w:val="Основной текст + Курсив"/>
    <w:aliases w:val="Интервал 1 pt144"/>
    <w:rsid w:val="008E7C18"/>
    <w:rPr>
      <w:i/>
      <w:spacing w:val="20"/>
      <w:sz w:val="22"/>
    </w:rPr>
  </w:style>
  <w:style w:type="character" w:customStyle="1" w:styleId="460">
    <w:name w:val="Знак Знак46"/>
    <w:locked/>
    <w:rsid w:val="008E7C18"/>
    <w:rPr>
      <w:rFonts w:ascii="Arial" w:hAnsi="Arial" w:cs="Arial"/>
      <w:b/>
      <w:bCs/>
      <w:i/>
      <w:iCs/>
      <w:sz w:val="28"/>
      <w:szCs w:val="28"/>
      <w:lang w:val="ru-RU" w:eastAsia="en-US" w:bidi="ar-SA"/>
    </w:rPr>
  </w:style>
  <w:style w:type="character" w:customStyle="1" w:styleId="56">
    <w:name w:val="Знак5 Знак Знак"/>
    <w:locked/>
    <w:rsid w:val="008E7C18"/>
    <w:rPr>
      <w:sz w:val="16"/>
      <w:szCs w:val="16"/>
      <w:lang w:val="ru-RU" w:eastAsia="ru-RU" w:bidi="ar-SA"/>
    </w:rPr>
  </w:style>
  <w:style w:type="paragraph" w:customStyle="1" w:styleId="affffff3">
    <w:name w:val="заг_пар"/>
    <w:basedOn w:val="32"/>
    <w:next w:val="1a"/>
    <w:rsid w:val="008E7C18"/>
    <w:pPr>
      <w:keepNext/>
      <w:spacing w:before="240" w:beforeAutospacing="0" w:after="60" w:afterAutospacing="0"/>
    </w:pPr>
    <w:rPr>
      <w:rFonts w:ascii="Arial" w:hAnsi="Arial" w:cs="Arial"/>
      <w:sz w:val="26"/>
      <w:szCs w:val="26"/>
      <w:lang w:eastAsia="en-US"/>
    </w:rPr>
  </w:style>
  <w:style w:type="paragraph" w:customStyle="1" w:styleId="TableParagraph">
    <w:name w:val="Table Paragraph"/>
    <w:basedOn w:val="a3"/>
    <w:rsid w:val="008E7C18"/>
    <w:pPr>
      <w:widowControl w:val="0"/>
    </w:pPr>
    <w:rPr>
      <w:rFonts w:ascii="Calibri" w:hAnsi="Calibri"/>
      <w:sz w:val="22"/>
      <w:szCs w:val="22"/>
      <w:lang w:val="en-US" w:eastAsia="en-US"/>
    </w:rPr>
  </w:style>
  <w:style w:type="paragraph" w:customStyle="1" w:styleId="affffff4">
    <w:name w:val="параг_огл"/>
    <w:basedOn w:val="a3"/>
    <w:next w:val="aff0"/>
    <w:rsid w:val="008E7C18"/>
    <w:rPr>
      <w:sz w:val="20"/>
      <w:szCs w:val="20"/>
      <w:lang w:eastAsia="en-US"/>
    </w:rPr>
  </w:style>
  <w:style w:type="paragraph" w:customStyle="1" w:styleId="411">
    <w:name w:val="Заголовок 41"/>
    <w:basedOn w:val="1a"/>
    <w:next w:val="1a"/>
    <w:rsid w:val="008E7C18"/>
    <w:pPr>
      <w:keepNext/>
      <w:widowControl/>
      <w:ind w:firstLine="0"/>
      <w:jc w:val="left"/>
    </w:pPr>
    <w:rPr>
      <w:rFonts w:ascii="Times New Roman" w:hAnsi="Times New Roman"/>
      <w:snapToGrid/>
      <w:sz w:val="24"/>
    </w:rPr>
  </w:style>
  <w:style w:type="paragraph" w:customStyle="1" w:styleId="Style17">
    <w:name w:val="Style17"/>
    <w:basedOn w:val="a3"/>
    <w:rsid w:val="008E7C18"/>
    <w:pPr>
      <w:widowControl w:val="0"/>
      <w:autoSpaceDE w:val="0"/>
      <w:autoSpaceDN w:val="0"/>
      <w:adjustRightInd w:val="0"/>
      <w:spacing w:line="516" w:lineRule="exact"/>
      <w:ind w:firstLine="691"/>
      <w:jc w:val="both"/>
    </w:pPr>
  </w:style>
  <w:style w:type="paragraph" w:customStyle="1" w:styleId="216">
    <w:name w:val="Заголовок 21"/>
    <w:basedOn w:val="a3"/>
    <w:next w:val="a3"/>
    <w:rsid w:val="008E7C18"/>
    <w:pPr>
      <w:keepNext/>
      <w:widowControl w:val="0"/>
      <w:jc w:val="center"/>
    </w:pPr>
    <w:rPr>
      <w:rFonts w:eastAsia="Calibri"/>
      <w:b/>
      <w:sz w:val="26"/>
      <w:szCs w:val="20"/>
    </w:rPr>
  </w:style>
  <w:style w:type="paragraph" w:customStyle="1" w:styleId="2f7">
    <w:name w:val="Обычный2"/>
    <w:basedOn w:val="a3"/>
    <w:rsid w:val="008E7C18"/>
    <w:pPr>
      <w:spacing w:before="100" w:beforeAutospacing="1" w:after="100" w:afterAutospacing="1"/>
    </w:pPr>
    <w:rPr>
      <w:rFonts w:eastAsia="Calibri"/>
    </w:rPr>
  </w:style>
  <w:style w:type="paragraph" w:customStyle="1" w:styleId="217">
    <w:name w:val="Основной текст 21"/>
    <w:basedOn w:val="a3"/>
    <w:rsid w:val="008E7C18"/>
    <w:pPr>
      <w:shd w:val="clear" w:color="auto" w:fill="FFFFFF"/>
      <w:spacing w:before="233" w:line="360" w:lineRule="auto"/>
      <w:ind w:left="1701" w:hanging="567"/>
    </w:pPr>
    <w:rPr>
      <w:rFonts w:eastAsia="Calibri"/>
      <w:b/>
      <w:color w:val="000000"/>
      <w:spacing w:val="-5"/>
      <w:sz w:val="28"/>
      <w:szCs w:val="20"/>
    </w:rPr>
  </w:style>
  <w:style w:type="paragraph" w:customStyle="1" w:styleId="1fff6">
    <w:name w:val="Цитата1"/>
    <w:basedOn w:val="a3"/>
    <w:rsid w:val="008E7C18"/>
    <w:pPr>
      <w:shd w:val="clear" w:color="auto" w:fill="FFFFFF"/>
      <w:spacing w:before="230" w:line="360" w:lineRule="auto"/>
      <w:ind w:left="1750" w:right="1152" w:hanging="384"/>
      <w:jc w:val="center"/>
    </w:pPr>
    <w:rPr>
      <w:rFonts w:eastAsia="Calibri"/>
      <w:b/>
      <w:color w:val="000000"/>
      <w:spacing w:val="-5"/>
      <w:sz w:val="28"/>
      <w:szCs w:val="20"/>
    </w:rPr>
  </w:style>
  <w:style w:type="paragraph" w:customStyle="1" w:styleId="2f8">
    <w:name w:val="Текст2"/>
    <w:basedOn w:val="1ff"/>
    <w:rsid w:val="008E7C18"/>
    <w:pPr>
      <w:widowControl/>
      <w:spacing w:before="0" w:after="0"/>
    </w:pPr>
    <w:rPr>
      <w:rFonts w:ascii="Courier New" w:eastAsia="Calibri" w:hAnsi="Courier New"/>
      <w:sz w:val="20"/>
    </w:rPr>
  </w:style>
  <w:style w:type="paragraph" w:customStyle="1" w:styleId="412">
    <w:name w:val="Заголовок 41"/>
    <w:basedOn w:val="1ff"/>
    <w:next w:val="1ff"/>
    <w:rsid w:val="008E7C18"/>
    <w:pPr>
      <w:keepNext/>
      <w:widowControl/>
      <w:spacing w:before="0" w:after="0"/>
    </w:pPr>
    <w:rPr>
      <w:rFonts w:eastAsia="Calibri"/>
    </w:rPr>
  </w:style>
  <w:style w:type="paragraph" w:customStyle="1" w:styleId="1fff7">
    <w:name w:val="Знак Знак Знак Знак Знак Знак Знак Знак Знак Знак Знак Знак Знак1"/>
    <w:basedOn w:val="a3"/>
    <w:rsid w:val="008E7C18"/>
    <w:pPr>
      <w:spacing w:after="160" w:line="240" w:lineRule="exact"/>
    </w:pPr>
    <w:rPr>
      <w:rFonts w:ascii="Verdana" w:eastAsia="Calibri" w:hAnsi="Verdana"/>
      <w:lang w:val="en-US" w:eastAsia="en-US"/>
    </w:rPr>
  </w:style>
  <w:style w:type="paragraph" w:customStyle="1" w:styleId="affffff5">
    <w:name w:val="Мой стиль"/>
    <w:basedOn w:val="a3"/>
    <w:rsid w:val="008E7C18"/>
    <w:pPr>
      <w:ind w:left="284" w:right="567"/>
      <w:jc w:val="center"/>
    </w:pPr>
    <w:rPr>
      <w:rFonts w:ascii="Calibri" w:hAnsi="Calibri" w:cs="Calibri"/>
      <w:b/>
      <w:bCs/>
      <w:sz w:val="28"/>
      <w:szCs w:val="28"/>
    </w:rPr>
  </w:style>
  <w:style w:type="paragraph" w:customStyle="1" w:styleId="base">
    <w:name w:val="base"/>
    <w:basedOn w:val="a3"/>
    <w:rsid w:val="008E7C18"/>
    <w:pPr>
      <w:spacing w:before="100" w:beforeAutospacing="1" w:after="100" w:afterAutospacing="1"/>
    </w:pPr>
  </w:style>
  <w:style w:type="character" w:customStyle="1" w:styleId="3f0">
    <w:name w:val="Знак Знак3"/>
    <w:aliases w:val="Заголовок 1 Знак Знак Знак4,Знак Заголовок 1 Знак Знак2,heading 1 Знак1,Знак Знак510"/>
    <w:locked/>
    <w:rsid w:val="008E7C18"/>
    <w:rPr>
      <w:b/>
      <w:caps/>
      <w:sz w:val="24"/>
      <w:szCs w:val="24"/>
      <w:lang w:val="ru-RU" w:eastAsia="ru-RU" w:bidi="ar-SA"/>
    </w:rPr>
  </w:style>
  <w:style w:type="character" w:customStyle="1" w:styleId="57">
    <w:name w:val="Знак5 Знак"/>
    <w:aliases w:val="Знак5 Знак Знак,Знак5 Знак1,Знак5 Знак2,Знак5 Знак Знак2, Знак5 Знак1, Знак5 Знак2,Знак5 Знак14,Знак5 Знак15,Знак5 Знак21"/>
    <w:locked/>
    <w:rsid w:val="008E7C18"/>
    <w:rPr>
      <w:sz w:val="16"/>
      <w:szCs w:val="16"/>
      <w:lang w:bidi="ar-SA"/>
    </w:rPr>
  </w:style>
  <w:style w:type="character" w:customStyle="1" w:styleId="1fff8">
    <w:name w:val="Знак1 Знак Знак"/>
    <w:rsid w:val="008E7C18"/>
    <w:rPr>
      <w:sz w:val="24"/>
      <w:szCs w:val="24"/>
      <w:lang w:val="ru-RU" w:eastAsia="ru-RU" w:bidi="ar-SA"/>
    </w:rPr>
  </w:style>
  <w:style w:type="character" w:customStyle="1" w:styleId="1fff9">
    <w:name w:val="Знак Знак Знак1"/>
    <w:locked/>
    <w:rsid w:val="008E7C18"/>
    <w:rPr>
      <w:b/>
      <w:caps/>
      <w:sz w:val="24"/>
      <w:szCs w:val="24"/>
      <w:lang w:val="ru-RU" w:eastAsia="ru-RU" w:bidi="ar-SA"/>
    </w:rPr>
  </w:style>
  <w:style w:type="character" w:customStyle="1" w:styleId="sem">
    <w:name w:val="sem"/>
    <w:rsid w:val="008E7C18"/>
  </w:style>
  <w:style w:type="paragraph" w:customStyle="1" w:styleId="1">
    <w:name w:val="1"/>
    <w:basedOn w:val="a3"/>
    <w:rsid w:val="008E7C18"/>
    <w:pPr>
      <w:numPr>
        <w:numId w:val="10"/>
      </w:numPr>
      <w:tabs>
        <w:tab w:val="clear" w:pos="643"/>
      </w:tabs>
      <w:spacing w:after="160" w:line="240" w:lineRule="exact"/>
      <w:ind w:left="0" w:firstLine="0"/>
    </w:pPr>
    <w:rPr>
      <w:rFonts w:ascii="Verdana" w:hAnsi="Verdana"/>
      <w:lang w:val="en-US" w:eastAsia="en-US"/>
    </w:rPr>
  </w:style>
  <w:style w:type="paragraph" w:customStyle="1" w:styleId="2121">
    <w:name w:val="Стиль Заголовок 2 + 12 пт"/>
    <w:basedOn w:val="21"/>
    <w:rsid w:val="008E7C18"/>
    <w:rPr>
      <w:rFonts w:ascii="Times New Roman" w:hAnsi="Times New Roman"/>
      <w:i w:val="0"/>
      <w:iCs w:val="0"/>
      <w:sz w:val="24"/>
      <w:lang w:eastAsia="ru-RU"/>
    </w:rPr>
  </w:style>
  <w:style w:type="paragraph" w:customStyle="1" w:styleId="main">
    <w:name w:val="main"/>
    <w:basedOn w:val="a3"/>
    <w:rsid w:val="008E7C18"/>
    <w:pPr>
      <w:ind w:firstLine="400"/>
      <w:jc w:val="both"/>
      <w:textAlignment w:val="center"/>
    </w:pPr>
    <w:rPr>
      <w:sz w:val="27"/>
      <w:szCs w:val="27"/>
    </w:rPr>
  </w:style>
  <w:style w:type="character" w:customStyle="1" w:styleId="affffff6">
    <w:name w:val="кадр"/>
    <w:rsid w:val="008E7C18"/>
  </w:style>
  <w:style w:type="character" w:customStyle="1" w:styleId="-">
    <w:name w:val="опред-е"/>
    <w:rsid w:val="008E7C18"/>
  </w:style>
  <w:style w:type="paragraph" w:customStyle="1" w:styleId="218">
    <w:name w:val="Основной текст с отступом 21"/>
    <w:basedOn w:val="a3"/>
    <w:rsid w:val="008E7C18"/>
    <w:pPr>
      <w:keepNext/>
      <w:ind w:right="-2" w:firstLine="709"/>
      <w:jc w:val="both"/>
    </w:pPr>
    <w:rPr>
      <w:sz w:val="28"/>
      <w:szCs w:val="20"/>
    </w:rPr>
  </w:style>
  <w:style w:type="character" w:customStyle="1" w:styleId="searchmatch">
    <w:name w:val="searchmatch"/>
    <w:rsid w:val="008E7C18"/>
  </w:style>
  <w:style w:type="character" w:customStyle="1" w:styleId="FontStyle160">
    <w:name w:val="Font Style16"/>
    <w:rsid w:val="008E7C18"/>
    <w:rPr>
      <w:rFonts w:ascii="Times New Roman" w:hAnsi="Times New Roman" w:cs="Times New Roman"/>
      <w:sz w:val="26"/>
      <w:szCs w:val="26"/>
    </w:rPr>
  </w:style>
  <w:style w:type="paragraph" w:customStyle="1" w:styleId="1KGK9">
    <w:name w:val="1KG=K9"/>
    <w:rsid w:val="008E7C18"/>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FontStyle53">
    <w:name w:val="Font Style53"/>
    <w:rsid w:val="008E7C18"/>
    <w:rPr>
      <w:rFonts w:ascii="Times New Roman" w:hAnsi="Times New Roman" w:cs="Times New Roman"/>
      <w:i/>
      <w:iCs/>
      <w:sz w:val="24"/>
      <w:szCs w:val="24"/>
    </w:rPr>
  </w:style>
  <w:style w:type="character" w:customStyle="1" w:styleId="1fffa">
    <w:name w:val="Основной шрифт абзаца1"/>
    <w:rsid w:val="008E7C18"/>
  </w:style>
  <w:style w:type="character" w:customStyle="1" w:styleId="affffff7">
    <w:name w:val="Символ сноски"/>
    <w:rsid w:val="008E7C18"/>
  </w:style>
  <w:style w:type="character" w:customStyle="1" w:styleId="mnemo">
    <w:name w:val="mnemo"/>
    <w:rsid w:val="008E7C18"/>
  </w:style>
  <w:style w:type="character" w:customStyle="1" w:styleId="texhtml">
    <w:name w:val="texhtml"/>
    <w:rsid w:val="008E7C18"/>
  </w:style>
  <w:style w:type="paragraph" w:customStyle="1" w:styleId="1fffb">
    <w:name w:val="Название1"/>
    <w:basedOn w:val="a3"/>
    <w:rsid w:val="008E7C18"/>
    <w:pPr>
      <w:suppressLineNumbers/>
      <w:suppressAutoHyphens/>
      <w:spacing w:before="120" w:after="120"/>
    </w:pPr>
    <w:rPr>
      <w:rFonts w:cs="Mangal"/>
      <w:i/>
      <w:iCs/>
      <w:lang w:eastAsia="ar-SA"/>
    </w:rPr>
  </w:style>
  <w:style w:type="paragraph" w:customStyle="1" w:styleId="1fffc">
    <w:name w:val="Указатель1"/>
    <w:basedOn w:val="a3"/>
    <w:rsid w:val="008E7C18"/>
    <w:pPr>
      <w:suppressLineNumbers/>
      <w:suppressAutoHyphens/>
    </w:pPr>
    <w:rPr>
      <w:rFonts w:cs="Mangal"/>
      <w:lang w:eastAsia="ar-SA"/>
    </w:rPr>
  </w:style>
  <w:style w:type="character" w:customStyle="1" w:styleId="butback">
    <w:name w:val="butback"/>
    <w:rsid w:val="008E7C18"/>
  </w:style>
  <w:style w:type="paragraph" w:customStyle="1" w:styleId="Style26">
    <w:name w:val="Style26"/>
    <w:basedOn w:val="a3"/>
    <w:rsid w:val="008E7C18"/>
    <w:pPr>
      <w:widowControl w:val="0"/>
      <w:autoSpaceDE w:val="0"/>
      <w:autoSpaceDN w:val="0"/>
      <w:adjustRightInd w:val="0"/>
      <w:spacing w:line="485" w:lineRule="exact"/>
      <w:ind w:firstLine="902"/>
      <w:jc w:val="both"/>
    </w:pPr>
  </w:style>
  <w:style w:type="paragraph" w:customStyle="1" w:styleId="Style7">
    <w:name w:val="Style7"/>
    <w:basedOn w:val="a3"/>
    <w:rsid w:val="008E7C18"/>
    <w:pPr>
      <w:widowControl w:val="0"/>
      <w:autoSpaceDE w:val="0"/>
      <w:autoSpaceDN w:val="0"/>
      <w:adjustRightInd w:val="0"/>
    </w:pPr>
  </w:style>
  <w:style w:type="paragraph" w:customStyle="1" w:styleId="Style32">
    <w:name w:val="Style32"/>
    <w:basedOn w:val="a3"/>
    <w:rsid w:val="008E7C18"/>
    <w:pPr>
      <w:widowControl w:val="0"/>
      <w:autoSpaceDE w:val="0"/>
      <w:autoSpaceDN w:val="0"/>
      <w:adjustRightInd w:val="0"/>
    </w:pPr>
  </w:style>
  <w:style w:type="paragraph" w:customStyle="1" w:styleId="Style34">
    <w:name w:val="Style34"/>
    <w:basedOn w:val="a3"/>
    <w:rsid w:val="008E7C18"/>
    <w:pPr>
      <w:widowControl w:val="0"/>
      <w:autoSpaceDE w:val="0"/>
      <w:autoSpaceDN w:val="0"/>
      <w:adjustRightInd w:val="0"/>
      <w:spacing w:line="485" w:lineRule="exact"/>
      <w:ind w:firstLine="691"/>
    </w:pPr>
  </w:style>
  <w:style w:type="paragraph" w:customStyle="1" w:styleId="Style4">
    <w:name w:val="Style4"/>
    <w:basedOn w:val="a3"/>
    <w:rsid w:val="008E7C18"/>
    <w:pPr>
      <w:widowControl w:val="0"/>
      <w:autoSpaceDE w:val="0"/>
      <w:autoSpaceDN w:val="0"/>
      <w:adjustRightInd w:val="0"/>
      <w:spacing w:line="499" w:lineRule="exact"/>
      <w:ind w:firstLine="667"/>
      <w:jc w:val="both"/>
    </w:pPr>
  </w:style>
  <w:style w:type="paragraph" w:customStyle="1" w:styleId="Style40">
    <w:name w:val="Style40"/>
    <w:basedOn w:val="a3"/>
    <w:rsid w:val="008E7C18"/>
    <w:pPr>
      <w:widowControl w:val="0"/>
      <w:autoSpaceDE w:val="0"/>
      <w:autoSpaceDN w:val="0"/>
      <w:adjustRightInd w:val="0"/>
      <w:spacing w:line="480" w:lineRule="exact"/>
      <w:ind w:firstLine="773"/>
    </w:pPr>
  </w:style>
  <w:style w:type="paragraph" w:customStyle="1" w:styleId="144">
    <w:name w:val="Знак Знак Знак Знак Знак Знак Знак14"/>
    <w:basedOn w:val="a3"/>
    <w:rsid w:val="008E7C18"/>
    <w:pPr>
      <w:tabs>
        <w:tab w:val="left" w:pos="643"/>
      </w:tabs>
      <w:spacing w:after="160" w:line="240" w:lineRule="exact"/>
    </w:pPr>
    <w:rPr>
      <w:rFonts w:ascii="Verdana" w:hAnsi="Verdana" w:cs="Verdana"/>
      <w:sz w:val="20"/>
      <w:szCs w:val="20"/>
      <w:lang w:val="en-US" w:eastAsia="en-US"/>
    </w:rPr>
  </w:style>
  <w:style w:type="paragraph" w:customStyle="1" w:styleId="1fffd">
    <w:name w:val="Заголовок 1ъ"/>
    <w:basedOn w:val="1fe"/>
    <w:rsid w:val="008E7C18"/>
    <w:pPr>
      <w:spacing w:before="0" w:after="0" w:line="240" w:lineRule="auto"/>
      <w:ind w:firstLine="709"/>
      <w:jc w:val="left"/>
    </w:pPr>
    <w:rPr>
      <w:rFonts w:ascii="Times New Roman" w:hAnsi="Times New Roman" w:cs="Times New Roman"/>
      <w:sz w:val="24"/>
      <w:szCs w:val="24"/>
    </w:rPr>
  </w:style>
  <w:style w:type="paragraph" w:customStyle="1" w:styleId="Style25">
    <w:name w:val="Style25"/>
    <w:basedOn w:val="a3"/>
    <w:rsid w:val="008E7C18"/>
    <w:pPr>
      <w:widowControl w:val="0"/>
      <w:autoSpaceDE w:val="0"/>
      <w:autoSpaceDN w:val="0"/>
      <w:adjustRightInd w:val="0"/>
      <w:spacing w:line="446" w:lineRule="exact"/>
    </w:pPr>
  </w:style>
  <w:style w:type="paragraph" w:customStyle="1" w:styleId="Style20">
    <w:name w:val="Style20"/>
    <w:basedOn w:val="a3"/>
    <w:rsid w:val="008E7C18"/>
    <w:pPr>
      <w:widowControl w:val="0"/>
      <w:autoSpaceDE w:val="0"/>
      <w:autoSpaceDN w:val="0"/>
      <w:adjustRightInd w:val="0"/>
      <w:spacing w:line="485" w:lineRule="exact"/>
      <w:ind w:firstLine="854"/>
      <w:jc w:val="both"/>
    </w:pPr>
  </w:style>
  <w:style w:type="paragraph" w:customStyle="1" w:styleId="Style13">
    <w:name w:val="Style13"/>
    <w:basedOn w:val="a3"/>
    <w:rsid w:val="008E7C18"/>
    <w:pPr>
      <w:widowControl w:val="0"/>
      <w:autoSpaceDE w:val="0"/>
      <w:autoSpaceDN w:val="0"/>
      <w:adjustRightInd w:val="0"/>
      <w:spacing w:line="486" w:lineRule="exact"/>
      <w:ind w:firstLine="710"/>
      <w:jc w:val="both"/>
    </w:pPr>
  </w:style>
  <w:style w:type="paragraph" w:customStyle="1" w:styleId="urllink">
    <w:name w:val="urllink"/>
    <w:basedOn w:val="a3"/>
    <w:rsid w:val="008E7C18"/>
    <w:pPr>
      <w:spacing w:before="100" w:beforeAutospacing="1" w:after="100" w:afterAutospacing="1"/>
    </w:pPr>
  </w:style>
  <w:style w:type="paragraph" w:customStyle="1" w:styleId="131">
    <w:name w:val="Стиль Стиль по ширине Междустр.интервал:  множитель 13 ин + полужир...1"/>
    <w:basedOn w:val="a3"/>
    <w:rsid w:val="008E7C18"/>
    <w:pPr>
      <w:numPr>
        <w:numId w:val="11"/>
      </w:numPr>
      <w:tabs>
        <w:tab w:val="clear" w:pos="1361"/>
        <w:tab w:val="left" w:pos="680"/>
      </w:tabs>
      <w:spacing w:line="312" w:lineRule="auto"/>
      <w:ind w:left="680" w:hanging="226"/>
    </w:pPr>
    <w:rPr>
      <w:bCs/>
      <w:i/>
      <w:szCs w:val="20"/>
    </w:rPr>
  </w:style>
  <w:style w:type="paragraph" w:customStyle="1" w:styleId="1fffe">
    <w:name w:val="Нумерация 1"/>
    <w:basedOn w:val="a3"/>
    <w:next w:val="a2"/>
    <w:rsid w:val="008E7C18"/>
    <w:pPr>
      <w:tabs>
        <w:tab w:val="left" w:pos="454"/>
      </w:tabs>
      <w:ind w:left="454" w:hanging="454"/>
      <w:jc w:val="both"/>
    </w:pPr>
    <w:rPr>
      <w:b/>
    </w:rPr>
  </w:style>
  <w:style w:type="paragraph" w:customStyle="1" w:styleId="10pt">
    <w:name w:val="Стиль Основной текст с отступом + 10 pt по ширине"/>
    <w:basedOn w:val="aff9"/>
    <w:rsid w:val="008E7C18"/>
    <w:pPr>
      <w:spacing w:after="0"/>
      <w:ind w:left="0" w:firstLine="454"/>
      <w:jc w:val="both"/>
    </w:pPr>
    <w:rPr>
      <w:sz w:val="20"/>
      <w:szCs w:val="20"/>
    </w:rPr>
  </w:style>
  <w:style w:type="paragraph" w:customStyle="1" w:styleId="ConsPlusDocList">
    <w:name w:val="ConsPlusDocList"/>
    <w:rsid w:val="008E7C1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t459">
    <w:name w:val="ft459"/>
    <w:rsid w:val="008E7C18"/>
  </w:style>
  <w:style w:type="paragraph" w:customStyle="1" w:styleId="affffff8">
    <w:name w:val="Стиль"/>
    <w:link w:val="3f1"/>
    <w:rsid w:val="008E7C1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3f1">
    <w:name w:val="Заголовок Знак3"/>
    <w:link w:val="affffff8"/>
    <w:locked/>
    <w:rsid w:val="008E7C18"/>
    <w:rPr>
      <w:rFonts w:ascii="Times New Roman" w:eastAsia="Times New Roman" w:hAnsi="Times New Roman" w:cs="Times New Roman"/>
      <w:sz w:val="24"/>
      <w:szCs w:val="24"/>
      <w:lang w:eastAsia="ru-RU"/>
    </w:rPr>
  </w:style>
  <w:style w:type="paragraph" w:customStyle="1" w:styleId="affffff9">
    <w:name w:val="Литература"/>
    <w:basedOn w:val="a3"/>
    <w:rsid w:val="008E7C18"/>
    <w:pPr>
      <w:keepNext/>
      <w:jc w:val="center"/>
    </w:pPr>
    <w:rPr>
      <w:b/>
    </w:rPr>
  </w:style>
  <w:style w:type="paragraph" w:customStyle="1" w:styleId="affffffa">
    <w:name w:val="Знак Знак Знак Знак Знак Знак Знак"/>
    <w:basedOn w:val="a3"/>
    <w:rsid w:val="008E7C18"/>
    <w:pPr>
      <w:spacing w:after="160" w:line="240" w:lineRule="exact"/>
    </w:pPr>
    <w:rPr>
      <w:rFonts w:ascii="Verdana" w:hAnsi="Verdana"/>
      <w:sz w:val="20"/>
      <w:szCs w:val="20"/>
      <w:lang w:val="en-US" w:eastAsia="en-US"/>
    </w:rPr>
  </w:style>
  <w:style w:type="character" w:customStyle="1" w:styleId="highlighthighlightactive">
    <w:name w:val="highlight highlight_active"/>
    <w:rsid w:val="008E7C18"/>
  </w:style>
  <w:style w:type="paragraph" w:customStyle="1" w:styleId="osntext">
    <w:name w:val="osn_text"/>
    <w:basedOn w:val="a3"/>
    <w:rsid w:val="008E7C18"/>
    <w:pPr>
      <w:widowControl w:val="0"/>
      <w:ind w:firstLine="567"/>
      <w:jc w:val="both"/>
    </w:pPr>
    <w:rPr>
      <w:sz w:val="20"/>
      <w:szCs w:val="20"/>
    </w:rPr>
  </w:style>
  <w:style w:type="paragraph" w:customStyle="1" w:styleId="copyrights">
    <w:name w:val="copyrights"/>
    <w:basedOn w:val="a3"/>
    <w:rsid w:val="008E7C18"/>
    <w:pPr>
      <w:spacing w:before="100" w:beforeAutospacing="1" w:after="100" w:afterAutospacing="1"/>
    </w:pPr>
    <w:rPr>
      <w:rFonts w:ascii="Tahoma" w:hAnsi="Tahoma" w:cs="Tahoma"/>
      <w:color w:val="AFAFAF"/>
      <w:sz w:val="15"/>
      <w:szCs w:val="15"/>
    </w:rPr>
  </w:style>
  <w:style w:type="paragraph" w:customStyle="1" w:styleId="Style27">
    <w:name w:val="Style27"/>
    <w:basedOn w:val="a3"/>
    <w:rsid w:val="008E7C18"/>
    <w:pPr>
      <w:widowControl w:val="0"/>
      <w:autoSpaceDE w:val="0"/>
      <w:autoSpaceDN w:val="0"/>
      <w:adjustRightInd w:val="0"/>
    </w:pPr>
  </w:style>
  <w:style w:type="paragraph" w:customStyle="1" w:styleId="Style30">
    <w:name w:val="Style30"/>
    <w:basedOn w:val="a3"/>
    <w:rsid w:val="008E7C18"/>
    <w:pPr>
      <w:widowControl w:val="0"/>
      <w:autoSpaceDE w:val="0"/>
      <w:autoSpaceDN w:val="0"/>
      <w:adjustRightInd w:val="0"/>
    </w:pPr>
  </w:style>
  <w:style w:type="paragraph" w:customStyle="1" w:styleId="20630">
    <w:name w:val="Стиль Заголовок 2 + Слева:  063 см Первая строка:  0 см"/>
    <w:basedOn w:val="21"/>
    <w:next w:val="11"/>
    <w:rsid w:val="008E7C18"/>
    <w:pPr>
      <w:numPr>
        <w:ilvl w:val="1"/>
      </w:numPr>
      <w:tabs>
        <w:tab w:val="left" w:pos="792"/>
      </w:tabs>
    </w:pPr>
    <w:rPr>
      <w:rFonts w:cs="Times New Roman"/>
      <w:i w:val="0"/>
      <w:iCs w:val="0"/>
      <w:kern w:val="32"/>
      <w:sz w:val="32"/>
      <w:szCs w:val="20"/>
      <w:lang w:eastAsia="ru-RU"/>
    </w:rPr>
  </w:style>
  <w:style w:type="paragraph" w:customStyle="1" w:styleId="2TimesNewRoman1200">
    <w:name w:val="Стиль Заголовок 2 + Times New Roman 12 пт Слева:  0 см Первая ст..."/>
    <w:basedOn w:val="21"/>
    <w:rsid w:val="008E7C18"/>
    <w:pPr>
      <w:numPr>
        <w:ilvl w:val="1"/>
      </w:numPr>
      <w:tabs>
        <w:tab w:val="left" w:pos="792"/>
      </w:tabs>
      <w:ind w:left="792" w:hanging="432"/>
    </w:pPr>
    <w:rPr>
      <w:rFonts w:ascii="Times New Roman" w:hAnsi="Times New Roman" w:cs="Times New Roman"/>
      <w:i w:val="0"/>
      <w:iCs w:val="0"/>
      <w:kern w:val="32"/>
      <w:sz w:val="24"/>
      <w:szCs w:val="20"/>
      <w:lang w:eastAsia="ru-RU"/>
    </w:rPr>
  </w:style>
  <w:style w:type="paragraph" w:customStyle="1" w:styleId="21210">
    <w:name w:val="Стиль Заголовок 2 + 12 пт1"/>
    <w:basedOn w:val="21"/>
    <w:rsid w:val="008E7C18"/>
    <w:pPr>
      <w:numPr>
        <w:ilvl w:val="1"/>
      </w:numPr>
      <w:tabs>
        <w:tab w:val="left" w:pos="792"/>
      </w:tabs>
    </w:pPr>
    <w:rPr>
      <w:i w:val="0"/>
      <w:iCs w:val="0"/>
      <w:kern w:val="32"/>
      <w:sz w:val="24"/>
      <w:szCs w:val="32"/>
      <w:lang w:eastAsia="ru-RU"/>
    </w:rPr>
  </w:style>
  <w:style w:type="character" w:styleId="affffffb">
    <w:name w:val="Subtle Emphasis"/>
    <w:qFormat/>
    <w:rsid w:val="008E7C18"/>
    <w:rPr>
      <w:i/>
      <w:iCs/>
      <w:color w:val="808080"/>
    </w:rPr>
  </w:style>
  <w:style w:type="character" w:styleId="affffffc">
    <w:name w:val="Placeholder Text"/>
    <w:semiHidden/>
    <w:rsid w:val="008E7C18"/>
    <w:rPr>
      <w:color w:val="808080"/>
    </w:rPr>
  </w:style>
  <w:style w:type="character" w:customStyle="1" w:styleId="textcopy">
    <w:name w:val="textcopy"/>
    <w:rsid w:val="008E7C18"/>
  </w:style>
  <w:style w:type="character" w:customStyle="1" w:styleId="affffffd">
    <w:name w:val="Выделенный"/>
    <w:rsid w:val="008E7C18"/>
    <w:rPr>
      <w:b/>
      <w:lang w:val="ru-RU" w:eastAsia="ru-RU"/>
    </w:rPr>
  </w:style>
  <w:style w:type="character" w:customStyle="1" w:styleId="ft224">
    <w:name w:val="ft224"/>
    <w:rsid w:val="008E7C18"/>
  </w:style>
  <w:style w:type="paragraph" w:customStyle="1" w:styleId="1ffff">
    <w:name w:val="стиль1"/>
    <w:basedOn w:val="a3"/>
    <w:rsid w:val="008E7C18"/>
    <w:pPr>
      <w:spacing w:before="100" w:beforeAutospacing="1" w:after="100" w:afterAutospacing="1"/>
    </w:pPr>
  </w:style>
  <w:style w:type="character" w:customStyle="1" w:styleId="PlainTextChar">
    <w:name w:val="Plain Text Char"/>
    <w:aliases w:val="Heading 12 Char,Знак8 Char"/>
    <w:semiHidden/>
    <w:locked/>
    <w:rsid w:val="008E7C18"/>
    <w:rPr>
      <w:rFonts w:ascii="Courier New" w:hAnsi="Courier New"/>
      <w:lang w:val="ru-RU" w:eastAsia="ru-RU" w:bidi="ar-SA"/>
    </w:rPr>
  </w:style>
  <w:style w:type="paragraph" w:customStyle="1" w:styleId="Times">
    <w:name w:val="Times"/>
    <w:basedOn w:val="TableParagraph"/>
    <w:rsid w:val="008E7C18"/>
    <w:pPr>
      <w:kinsoku w:val="0"/>
      <w:overflowPunct w:val="0"/>
      <w:autoSpaceDE w:val="0"/>
      <w:autoSpaceDN w:val="0"/>
      <w:adjustRightInd w:val="0"/>
      <w:spacing w:before="15"/>
      <w:ind w:left="19" w:right="373"/>
    </w:pPr>
    <w:rPr>
      <w:rFonts w:ascii="Times New Roman" w:hAnsi="Times New Roman"/>
      <w:sz w:val="24"/>
      <w:szCs w:val="24"/>
      <w:lang w:val="ru-RU" w:eastAsia="ru-RU"/>
    </w:rPr>
  </w:style>
  <w:style w:type="character" w:customStyle="1" w:styleId="searchhit">
    <w:name w:val="search_hit"/>
    <w:rsid w:val="008E7C18"/>
  </w:style>
  <w:style w:type="paragraph" w:customStyle="1" w:styleId="2f9">
    <w:name w:val="Основной текст2"/>
    <w:basedOn w:val="a3"/>
    <w:rsid w:val="008E7C18"/>
    <w:pPr>
      <w:widowControl w:val="0"/>
      <w:shd w:val="clear" w:color="auto" w:fill="FFFFFF"/>
      <w:spacing w:before="120" w:line="278" w:lineRule="exact"/>
      <w:ind w:hanging="360"/>
    </w:pPr>
    <w:rPr>
      <w:sz w:val="23"/>
      <w:szCs w:val="23"/>
      <w:shd w:val="clear" w:color="auto" w:fill="FFFFFF"/>
    </w:rPr>
  </w:style>
  <w:style w:type="character" w:customStyle="1" w:styleId="butback1">
    <w:name w:val="butback1"/>
    <w:rsid w:val="008E7C18"/>
    <w:rPr>
      <w:rFonts w:cs="Times New Roman"/>
      <w:color w:val="666666"/>
    </w:rPr>
  </w:style>
  <w:style w:type="paragraph" w:customStyle="1" w:styleId="12pt025">
    <w:name w:val="Стиль 12 pt полужирный Черный уплотненный на  025 пт"/>
    <w:basedOn w:val="11"/>
    <w:rsid w:val="008E7C18"/>
    <w:pPr>
      <w:keepNext/>
      <w:widowControl w:val="0"/>
      <w:numPr>
        <w:numId w:val="12"/>
      </w:numPr>
      <w:shd w:val="clear" w:color="auto" w:fill="FFFFFF"/>
      <w:tabs>
        <w:tab w:val="clear" w:pos="1076"/>
        <w:tab w:val="left" w:pos="360"/>
      </w:tabs>
      <w:autoSpaceDE w:val="0"/>
      <w:autoSpaceDN w:val="0"/>
      <w:adjustRightInd w:val="0"/>
      <w:spacing w:before="340" w:after="240"/>
      <w:ind w:left="0" w:firstLine="454"/>
      <w:jc w:val="center"/>
    </w:pPr>
    <w:rPr>
      <w:rFonts w:cs="Arial"/>
      <w:caps w:val="0"/>
      <w:color w:val="000000"/>
      <w:spacing w:val="-5"/>
      <w:kern w:val="32"/>
      <w:sz w:val="26"/>
    </w:rPr>
  </w:style>
  <w:style w:type="paragraph" w:customStyle="1" w:styleId="a0">
    <w:name w:val="заголовок"/>
    <w:basedOn w:val="a3"/>
    <w:rsid w:val="008E7C18"/>
    <w:pPr>
      <w:numPr>
        <w:numId w:val="13"/>
      </w:numPr>
      <w:tabs>
        <w:tab w:val="left" w:pos="0"/>
      </w:tabs>
      <w:jc w:val="both"/>
    </w:pPr>
    <w:rPr>
      <w:b/>
    </w:rPr>
  </w:style>
  <w:style w:type="character" w:customStyle="1" w:styleId="FontStyle111">
    <w:name w:val="Font Style111"/>
    <w:rsid w:val="008E7C18"/>
    <w:rPr>
      <w:rFonts w:ascii="Century Schoolbook" w:hAnsi="Century Schoolbook" w:cs="Century Schoolbook" w:hint="default"/>
      <w:sz w:val="18"/>
      <w:szCs w:val="18"/>
    </w:rPr>
  </w:style>
  <w:style w:type="character" w:customStyle="1" w:styleId="FontStyle136">
    <w:name w:val="Font Style136"/>
    <w:rsid w:val="008E7C18"/>
    <w:rPr>
      <w:rFonts w:ascii="Century Schoolbook" w:hAnsi="Century Schoolbook" w:cs="Century Schoolbook"/>
      <w:b/>
      <w:bCs/>
      <w:sz w:val="18"/>
      <w:szCs w:val="18"/>
    </w:rPr>
  </w:style>
  <w:style w:type="paragraph" w:customStyle="1" w:styleId="Style67">
    <w:name w:val="Style67"/>
    <w:basedOn w:val="a3"/>
    <w:rsid w:val="008E7C18"/>
    <w:pPr>
      <w:widowControl w:val="0"/>
      <w:autoSpaceDE w:val="0"/>
      <w:autoSpaceDN w:val="0"/>
      <w:adjustRightInd w:val="0"/>
    </w:pPr>
    <w:rPr>
      <w:rFonts w:ascii="Arial Black" w:hAnsi="Arial Black"/>
    </w:rPr>
  </w:style>
  <w:style w:type="character" w:customStyle="1" w:styleId="r">
    <w:name w:val="r"/>
    <w:rsid w:val="008E7C18"/>
  </w:style>
  <w:style w:type="character" w:customStyle="1" w:styleId="rl">
    <w:name w:val="rl"/>
    <w:rsid w:val="008E7C18"/>
  </w:style>
  <w:style w:type="character" w:customStyle="1" w:styleId="ep">
    <w:name w:val="ep"/>
    <w:rsid w:val="008E7C18"/>
  </w:style>
  <w:style w:type="character" w:customStyle="1" w:styleId="f">
    <w:name w:val="f"/>
    <w:rsid w:val="008E7C18"/>
  </w:style>
  <w:style w:type="paragraph" w:customStyle="1" w:styleId="affffffe">
    <w:name w:val="Диссер"/>
    <w:basedOn w:val="a3"/>
    <w:rsid w:val="008E7C18"/>
    <w:pPr>
      <w:widowControl w:val="0"/>
      <w:autoSpaceDE w:val="0"/>
      <w:autoSpaceDN w:val="0"/>
      <w:adjustRightInd w:val="0"/>
      <w:spacing w:line="360" w:lineRule="auto"/>
      <w:ind w:firstLine="709"/>
      <w:jc w:val="both"/>
    </w:pPr>
    <w:rPr>
      <w:rFonts w:cs="Arial"/>
      <w:sz w:val="28"/>
      <w:szCs w:val="28"/>
    </w:rPr>
  </w:style>
  <w:style w:type="character" w:customStyle="1" w:styleId="2fa">
    <w:name w:val="Основной текст Знак2"/>
    <w:locked/>
    <w:rsid w:val="008E7C18"/>
    <w:rPr>
      <w:sz w:val="24"/>
      <w:szCs w:val="24"/>
      <w:lang w:val="ru-RU" w:eastAsia="ru-RU" w:bidi="ar-SA"/>
    </w:rPr>
  </w:style>
  <w:style w:type="character" w:customStyle="1" w:styleId="430">
    <w:name w:val="Знак Знак43"/>
    <w:locked/>
    <w:rsid w:val="008E7C18"/>
    <w:rPr>
      <w:color w:val="000000"/>
      <w:sz w:val="28"/>
      <w:szCs w:val="24"/>
      <w:lang w:eastAsia="ru-RU"/>
    </w:rPr>
  </w:style>
  <w:style w:type="paragraph" w:customStyle="1" w:styleId="afffffff">
    <w:name w:val="Знак Знак Знак Знак Знак Знак Знак Знак Знак"/>
    <w:basedOn w:val="a3"/>
    <w:rsid w:val="008E7C18"/>
    <w:pPr>
      <w:tabs>
        <w:tab w:val="left" w:pos="643"/>
      </w:tabs>
      <w:spacing w:after="160" w:line="240" w:lineRule="exact"/>
    </w:pPr>
    <w:rPr>
      <w:rFonts w:ascii="Verdana" w:hAnsi="Verdana" w:cs="Verdana"/>
      <w:sz w:val="20"/>
      <w:szCs w:val="20"/>
      <w:lang w:val="en-US" w:eastAsia="en-US"/>
    </w:rPr>
  </w:style>
  <w:style w:type="character" w:customStyle="1" w:styleId="ft10166">
    <w:name w:val="ft10166"/>
    <w:rsid w:val="008E7C18"/>
  </w:style>
  <w:style w:type="character" w:customStyle="1" w:styleId="73">
    <w:name w:val="Знак7 Знак Знак Знак"/>
    <w:aliases w:val=" Знак7 Знак1 Знак,Основной текст с отступом Знак1 Знак Знак Знак,Основной текст с отступом Знак Знак Знак Знак Знак Знак"/>
    <w:rsid w:val="008E7C18"/>
    <w:rPr>
      <w:sz w:val="24"/>
      <w:szCs w:val="24"/>
      <w:lang w:val="ru-RU" w:eastAsia="ru-RU" w:bidi="ar-SA"/>
    </w:rPr>
  </w:style>
  <w:style w:type="paragraph" w:customStyle="1" w:styleId="a1">
    <w:name w:val="мой"/>
    <w:basedOn w:val="a3"/>
    <w:rsid w:val="008E7C18"/>
    <w:pPr>
      <w:numPr>
        <w:numId w:val="14"/>
      </w:numPr>
      <w:tabs>
        <w:tab w:val="clear" w:pos="540"/>
        <w:tab w:val="left" w:pos="360"/>
      </w:tabs>
      <w:spacing w:line="360" w:lineRule="auto"/>
      <w:ind w:left="360" w:right="397"/>
      <w:jc w:val="center"/>
    </w:pPr>
    <w:rPr>
      <w:sz w:val="23"/>
      <w:szCs w:val="23"/>
    </w:rPr>
  </w:style>
  <w:style w:type="paragraph" w:customStyle="1" w:styleId="317">
    <w:name w:val="Основной текст 31"/>
    <w:basedOn w:val="1a"/>
    <w:rsid w:val="008E7C18"/>
    <w:pPr>
      <w:widowControl/>
      <w:ind w:firstLine="0"/>
      <w:jc w:val="left"/>
    </w:pPr>
    <w:rPr>
      <w:rFonts w:ascii="Times New Roman" w:hAnsi="Times New Roman"/>
      <w:snapToGrid/>
      <w:sz w:val="24"/>
    </w:rPr>
  </w:style>
  <w:style w:type="paragraph" w:customStyle="1" w:styleId="31">
    <w:name w:val="заголовок 3"/>
    <w:basedOn w:val="a3"/>
    <w:next w:val="a3"/>
    <w:rsid w:val="008E7C18"/>
    <w:pPr>
      <w:keepNext/>
      <w:numPr>
        <w:numId w:val="15"/>
      </w:numPr>
      <w:tabs>
        <w:tab w:val="left" w:pos="284"/>
        <w:tab w:val="left" w:pos="360"/>
      </w:tabs>
      <w:autoSpaceDE w:val="0"/>
      <w:autoSpaceDN w:val="0"/>
      <w:jc w:val="both"/>
      <w:outlineLvl w:val="2"/>
    </w:pPr>
    <w:rPr>
      <w:rFonts w:ascii="Arial" w:hAnsi="Arial" w:cs="Arial"/>
      <w:sz w:val="20"/>
      <w:szCs w:val="20"/>
    </w:rPr>
  </w:style>
  <w:style w:type="character" w:customStyle="1" w:styleId="afffffff0">
    <w:name w:val="Основной шрифт"/>
    <w:rsid w:val="008E7C18"/>
  </w:style>
  <w:style w:type="paragraph" w:customStyle="1" w:styleId="-0">
    <w:name w:val="абзац-Азар"/>
    <w:basedOn w:val="afe"/>
    <w:rsid w:val="008E7C18"/>
    <w:pPr>
      <w:spacing w:line="288" w:lineRule="auto"/>
      <w:ind w:firstLine="567"/>
    </w:pPr>
    <w:rPr>
      <w:rFonts w:ascii="Times New Roman" w:eastAsia="Times New Roman" w:hAnsi="Times New Roman" w:cs="Times New Roman"/>
      <w:color w:val="auto"/>
      <w:sz w:val="24"/>
    </w:rPr>
  </w:style>
  <w:style w:type="paragraph" w:customStyle="1" w:styleId="abz1">
    <w:name w:val="abz1"/>
    <w:basedOn w:val="a3"/>
    <w:rsid w:val="008E7C18"/>
    <w:pPr>
      <w:spacing w:line="200" w:lineRule="exact"/>
      <w:ind w:firstLine="454"/>
      <w:jc w:val="both"/>
    </w:pPr>
    <w:rPr>
      <w:sz w:val="20"/>
      <w:szCs w:val="20"/>
    </w:rPr>
  </w:style>
  <w:style w:type="character" w:customStyle="1" w:styleId="1ffff0">
    <w:name w:val="Подзаголовок Знак Знак1"/>
    <w:aliases w:val="Подзаголовок Знак1 Знак Знак,Подзаголовок Знак Знак Знак Знак, Знак1 Знак Знак Знак Знак, Знак1 Знак1 Знак Знак,Подзаголовок Знак1 Знак1,Подзаголовок Знак Знак Знак1, Знак1 Знак Знак Знак1, Знак1 Знак1 Знак Знак1"/>
    <w:rsid w:val="008E7C18"/>
    <w:rPr>
      <w:rFonts w:ascii="Arial" w:hAnsi="Arial"/>
      <w:sz w:val="24"/>
      <w:szCs w:val="24"/>
      <w:lang w:bidi="ar-SA"/>
    </w:rPr>
  </w:style>
  <w:style w:type="paragraph" w:customStyle="1" w:styleId="1ffff1">
    <w:name w:val="Знак Знак Знак Знак Знак Знак1 Знак Знак Знак"/>
    <w:basedOn w:val="a3"/>
    <w:rsid w:val="008E7C18"/>
    <w:pPr>
      <w:tabs>
        <w:tab w:val="left" w:pos="643"/>
      </w:tabs>
      <w:spacing w:after="160" w:line="240" w:lineRule="exact"/>
    </w:pPr>
    <w:rPr>
      <w:rFonts w:ascii="Verdana" w:hAnsi="Verdana" w:cs="Verdana"/>
      <w:sz w:val="20"/>
      <w:szCs w:val="20"/>
      <w:lang w:val="en-US" w:eastAsia="en-US"/>
    </w:rPr>
  </w:style>
  <w:style w:type="paragraph" w:customStyle="1" w:styleId="mbizcontent">
    <w:name w:val="mbizcontent"/>
    <w:basedOn w:val="a3"/>
    <w:rsid w:val="008E7C18"/>
    <w:pPr>
      <w:spacing w:before="100" w:beforeAutospacing="1" w:after="100" w:afterAutospacing="1"/>
      <w:jc w:val="both"/>
    </w:pPr>
    <w:rPr>
      <w:rFonts w:ascii="Georgia" w:hAnsi="Georgia"/>
      <w:color w:val="555555"/>
    </w:rPr>
  </w:style>
  <w:style w:type="paragraph" w:customStyle="1" w:styleId="bodytxt">
    <w:name w:val="bodytxt"/>
    <w:basedOn w:val="a3"/>
    <w:rsid w:val="008E7C18"/>
    <w:pPr>
      <w:spacing w:before="100" w:beforeAutospacing="1" w:after="100" w:afterAutospacing="1"/>
    </w:pPr>
    <w:rPr>
      <w:rFonts w:ascii="Tahoma" w:hAnsi="Tahoma" w:cs="Tahoma"/>
      <w:color w:val="111111"/>
      <w:sz w:val="33"/>
      <w:szCs w:val="33"/>
    </w:rPr>
  </w:style>
  <w:style w:type="character" w:customStyle="1" w:styleId="afffffff1">
    <w:name w:val="выделение"/>
    <w:rsid w:val="008E7C18"/>
    <w:rPr>
      <w:rFonts w:cs="Times New Roman"/>
    </w:rPr>
  </w:style>
  <w:style w:type="paragraph" w:customStyle="1" w:styleId="a">
    <w:name w:val="нумерованный содержание"/>
    <w:basedOn w:val="a3"/>
    <w:rsid w:val="008E7C18"/>
    <w:pPr>
      <w:numPr>
        <w:numId w:val="16"/>
      </w:numPr>
    </w:pPr>
    <w:rPr>
      <w:rFonts w:eastAsia="Calibri"/>
      <w:szCs w:val="22"/>
      <w:lang w:eastAsia="en-US"/>
    </w:rPr>
  </w:style>
  <w:style w:type="character" w:customStyle="1" w:styleId="440">
    <w:name w:val="Знак Знак44"/>
    <w:locked/>
    <w:rsid w:val="008E7C18"/>
    <w:rPr>
      <w:sz w:val="24"/>
      <w:szCs w:val="24"/>
    </w:rPr>
  </w:style>
  <w:style w:type="character" w:customStyle="1" w:styleId="FontStyle18">
    <w:name w:val="Font Style18"/>
    <w:rsid w:val="008E7C18"/>
    <w:rPr>
      <w:rFonts w:ascii="Times New Roman" w:hAnsi="Times New Roman" w:cs="Times New Roman"/>
      <w:b/>
      <w:bCs/>
      <w:sz w:val="18"/>
      <w:szCs w:val="18"/>
    </w:rPr>
  </w:style>
  <w:style w:type="character" w:customStyle="1" w:styleId="FontStyle19">
    <w:name w:val="Font Style19"/>
    <w:rsid w:val="008E7C18"/>
    <w:rPr>
      <w:rFonts w:ascii="Arial" w:hAnsi="Arial" w:cs="Arial"/>
      <w:sz w:val="16"/>
      <w:szCs w:val="16"/>
    </w:rPr>
  </w:style>
  <w:style w:type="character" w:customStyle="1" w:styleId="FontStyle150">
    <w:name w:val="Font Style15"/>
    <w:rsid w:val="008E7C18"/>
    <w:rPr>
      <w:rFonts w:ascii="Georgia" w:hAnsi="Georgia" w:cs="Georgia"/>
      <w:sz w:val="18"/>
      <w:szCs w:val="18"/>
    </w:rPr>
  </w:style>
  <w:style w:type="character" w:customStyle="1" w:styleId="FontStyle17">
    <w:name w:val="Font Style17"/>
    <w:rsid w:val="008E7C18"/>
    <w:rPr>
      <w:rFonts w:ascii="Times New Roman" w:hAnsi="Times New Roman" w:cs="Times New Roman"/>
      <w:sz w:val="20"/>
      <w:szCs w:val="20"/>
    </w:rPr>
  </w:style>
  <w:style w:type="character" w:customStyle="1" w:styleId="c0">
    <w:name w:val="c0"/>
    <w:rsid w:val="008E7C18"/>
  </w:style>
  <w:style w:type="character" w:customStyle="1" w:styleId="FontStyle48">
    <w:name w:val="Font Style48"/>
    <w:rsid w:val="008E7C18"/>
    <w:rPr>
      <w:rFonts w:ascii="Times New Roman" w:hAnsi="Times New Roman" w:cs="Times New Roman"/>
      <w:b/>
      <w:bCs/>
      <w:sz w:val="26"/>
      <w:szCs w:val="26"/>
    </w:rPr>
  </w:style>
  <w:style w:type="paragraph" w:customStyle="1" w:styleId="1000">
    <w:name w:val="Стиль Заголовок 1 + Слева:  0 см Первая строка:  0 см"/>
    <w:basedOn w:val="11"/>
    <w:next w:val="11"/>
    <w:rsid w:val="008E7C18"/>
    <w:pPr>
      <w:keepNext/>
      <w:spacing w:before="240" w:after="60"/>
      <w:ind w:right="140" w:firstLine="709"/>
      <w:jc w:val="both"/>
    </w:pPr>
    <w:rPr>
      <w:rFonts w:eastAsia="TimesNewRomanPS-BoldMT"/>
      <w:bCs/>
      <w:caps w:val="0"/>
      <w:kern w:val="32"/>
      <w:szCs w:val="20"/>
    </w:rPr>
  </w:style>
  <w:style w:type="paragraph" w:customStyle="1" w:styleId="msonormalcxspmiddle">
    <w:name w:val="msonormalcxspmiddle"/>
    <w:basedOn w:val="a3"/>
    <w:rsid w:val="008E7C18"/>
    <w:pPr>
      <w:spacing w:before="100" w:beforeAutospacing="1" w:after="100" w:afterAutospacing="1"/>
    </w:pPr>
  </w:style>
  <w:style w:type="character" w:customStyle="1" w:styleId="WW8Num1z0">
    <w:name w:val="WW8Num1z0"/>
    <w:rsid w:val="008E7C18"/>
  </w:style>
  <w:style w:type="character" w:customStyle="1" w:styleId="WW8Num1z1">
    <w:name w:val="WW8Num1z1"/>
    <w:rsid w:val="008E7C18"/>
  </w:style>
  <w:style w:type="character" w:customStyle="1" w:styleId="WW8Num1z2">
    <w:name w:val="WW8Num1z2"/>
    <w:rsid w:val="008E7C18"/>
  </w:style>
  <w:style w:type="character" w:customStyle="1" w:styleId="WW8Num1z3">
    <w:name w:val="WW8Num1z3"/>
    <w:rsid w:val="008E7C18"/>
  </w:style>
  <w:style w:type="character" w:customStyle="1" w:styleId="WW8Num1z4">
    <w:name w:val="WW8Num1z4"/>
    <w:rsid w:val="008E7C18"/>
  </w:style>
  <w:style w:type="character" w:customStyle="1" w:styleId="WW8Num1z5">
    <w:name w:val="WW8Num1z5"/>
    <w:rsid w:val="008E7C18"/>
  </w:style>
  <w:style w:type="character" w:customStyle="1" w:styleId="WW8Num1z6">
    <w:name w:val="WW8Num1z6"/>
    <w:rsid w:val="008E7C18"/>
  </w:style>
  <w:style w:type="character" w:customStyle="1" w:styleId="WW8Num1z7">
    <w:name w:val="WW8Num1z7"/>
    <w:rsid w:val="008E7C18"/>
  </w:style>
  <w:style w:type="character" w:customStyle="1" w:styleId="WW8Num1z8">
    <w:name w:val="WW8Num1z8"/>
    <w:rsid w:val="008E7C18"/>
  </w:style>
  <w:style w:type="character" w:customStyle="1" w:styleId="WW8Num2z0">
    <w:name w:val="WW8Num2z0"/>
    <w:rsid w:val="008E7C18"/>
    <w:rPr>
      <w:rFonts w:ascii="Symbol" w:hAnsi="Symbol" w:cs="Symbol"/>
    </w:rPr>
  </w:style>
  <w:style w:type="character" w:customStyle="1" w:styleId="WW8Num2z1">
    <w:name w:val="WW8Num2z1"/>
    <w:rsid w:val="008E7C18"/>
    <w:rPr>
      <w:rFonts w:ascii="Courier New" w:hAnsi="Courier New" w:cs="Courier New"/>
    </w:rPr>
  </w:style>
  <w:style w:type="character" w:customStyle="1" w:styleId="WW8Num2z2">
    <w:name w:val="WW8Num2z2"/>
    <w:rsid w:val="008E7C18"/>
    <w:rPr>
      <w:rFonts w:ascii="Wingdings" w:hAnsi="Wingdings" w:cs="Wingdings"/>
    </w:rPr>
  </w:style>
  <w:style w:type="character" w:customStyle="1" w:styleId="WW8Num3z0">
    <w:name w:val="WW8Num3z0"/>
    <w:rsid w:val="008E7C18"/>
    <w:rPr>
      <w:rFonts w:ascii="Symbol" w:hAnsi="Symbol" w:cs="Symbol"/>
      <w:color w:val="auto"/>
    </w:rPr>
  </w:style>
  <w:style w:type="character" w:customStyle="1" w:styleId="WW8Num3z2">
    <w:name w:val="WW8Num3z2"/>
    <w:rsid w:val="008E7C18"/>
    <w:rPr>
      <w:rFonts w:ascii="Wingdings" w:hAnsi="Wingdings" w:cs="Wingdings"/>
    </w:rPr>
  </w:style>
  <w:style w:type="character" w:customStyle="1" w:styleId="WW8Num3z3">
    <w:name w:val="WW8Num3z3"/>
    <w:rsid w:val="008E7C18"/>
    <w:rPr>
      <w:rFonts w:ascii="Symbol" w:hAnsi="Symbol" w:cs="Symbol"/>
    </w:rPr>
  </w:style>
  <w:style w:type="character" w:customStyle="1" w:styleId="WW8Num4z2">
    <w:name w:val="WW8Num4z2"/>
    <w:rsid w:val="008E7C18"/>
  </w:style>
  <w:style w:type="character" w:customStyle="1" w:styleId="WW8Num4z4">
    <w:name w:val="WW8Num4z4"/>
    <w:rsid w:val="008E7C18"/>
  </w:style>
  <w:style w:type="character" w:customStyle="1" w:styleId="WW8Num4z5">
    <w:name w:val="WW8Num4z5"/>
    <w:rsid w:val="008E7C18"/>
  </w:style>
  <w:style w:type="character" w:customStyle="1" w:styleId="WW8Num4z6">
    <w:name w:val="WW8Num4z6"/>
    <w:rsid w:val="008E7C18"/>
  </w:style>
  <w:style w:type="character" w:customStyle="1" w:styleId="WW8Num4z7">
    <w:name w:val="WW8Num4z7"/>
    <w:rsid w:val="008E7C18"/>
  </w:style>
  <w:style w:type="character" w:customStyle="1" w:styleId="WW8Num4z8">
    <w:name w:val="WW8Num4z8"/>
    <w:rsid w:val="008E7C18"/>
  </w:style>
  <w:style w:type="character" w:customStyle="1" w:styleId="WW8Num5z0">
    <w:name w:val="WW8Num5z0"/>
    <w:rsid w:val="008E7C18"/>
  </w:style>
  <w:style w:type="character" w:customStyle="1" w:styleId="WW8Num5z1">
    <w:name w:val="WW8Num5z1"/>
    <w:rsid w:val="008E7C18"/>
  </w:style>
  <w:style w:type="character" w:customStyle="1" w:styleId="WW8Num5z2">
    <w:name w:val="WW8Num5z2"/>
    <w:rsid w:val="008E7C18"/>
  </w:style>
  <w:style w:type="character" w:customStyle="1" w:styleId="WW8Num5z3">
    <w:name w:val="WW8Num5z3"/>
    <w:rsid w:val="008E7C18"/>
  </w:style>
  <w:style w:type="character" w:customStyle="1" w:styleId="WW8Num5z4">
    <w:name w:val="WW8Num5z4"/>
    <w:rsid w:val="008E7C18"/>
  </w:style>
  <w:style w:type="character" w:customStyle="1" w:styleId="WW8Num5z5">
    <w:name w:val="WW8Num5z5"/>
    <w:rsid w:val="008E7C18"/>
  </w:style>
  <w:style w:type="character" w:customStyle="1" w:styleId="WW8Num5z6">
    <w:name w:val="WW8Num5z6"/>
    <w:rsid w:val="008E7C18"/>
  </w:style>
  <w:style w:type="character" w:customStyle="1" w:styleId="WW8Num5z7">
    <w:name w:val="WW8Num5z7"/>
    <w:rsid w:val="008E7C18"/>
  </w:style>
  <w:style w:type="character" w:customStyle="1" w:styleId="WW8Num5z8">
    <w:name w:val="WW8Num5z8"/>
    <w:rsid w:val="008E7C18"/>
  </w:style>
  <w:style w:type="character" w:customStyle="1" w:styleId="WW8Num6z0">
    <w:name w:val="WW8Num6z0"/>
    <w:rsid w:val="008E7C18"/>
  </w:style>
  <w:style w:type="character" w:customStyle="1" w:styleId="WW8Num6z2">
    <w:name w:val="WW8Num6z2"/>
    <w:rsid w:val="008E7C18"/>
  </w:style>
  <w:style w:type="character" w:customStyle="1" w:styleId="WW8Num6z3">
    <w:name w:val="WW8Num6z3"/>
    <w:rsid w:val="008E7C18"/>
  </w:style>
  <w:style w:type="character" w:customStyle="1" w:styleId="WW8Num6z4">
    <w:name w:val="WW8Num6z4"/>
    <w:rsid w:val="008E7C18"/>
  </w:style>
  <w:style w:type="character" w:customStyle="1" w:styleId="WW8Num6z5">
    <w:name w:val="WW8Num6z5"/>
    <w:rsid w:val="008E7C18"/>
  </w:style>
  <w:style w:type="character" w:customStyle="1" w:styleId="WW8Num6z6">
    <w:name w:val="WW8Num6z6"/>
    <w:rsid w:val="008E7C18"/>
  </w:style>
  <w:style w:type="character" w:customStyle="1" w:styleId="WW8Num6z7">
    <w:name w:val="WW8Num6z7"/>
    <w:rsid w:val="008E7C18"/>
  </w:style>
  <w:style w:type="character" w:customStyle="1" w:styleId="WW8Num6z8">
    <w:name w:val="WW8Num6z8"/>
    <w:rsid w:val="008E7C18"/>
  </w:style>
  <w:style w:type="character" w:customStyle="1" w:styleId="WW8Num7z0">
    <w:name w:val="WW8Num7z0"/>
    <w:rsid w:val="008E7C18"/>
    <w:rPr>
      <w:rFonts w:ascii="Symbol" w:hAnsi="Symbol" w:cs="Symbol"/>
    </w:rPr>
  </w:style>
  <w:style w:type="character" w:customStyle="1" w:styleId="WW8Num7z2">
    <w:name w:val="WW8Num7z2"/>
    <w:rsid w:val="008E7C18"/>
  </w:style>
  <w:style w:type="character" w:customStyle="1" w:styleId="WW8Num7z3">
    <w:name w:val="WW8Num7z3"/>
    <w:rsid w:val="008E7C18"/>
  </w:style>
  <w:style w:type="character" w:customStyle="1" w:styleId="WW8Num7z4">
    <w:name w:val="WW8Num7z4"/>
    <w:rsid w:val="008E7C18"/>
  </w:style>
  <w:style w:type="character" w:customStyle="1" w:styleId="WW8Num7z5">
    <w:name w:val="WW8Num7z5"/>
    <w:rsid w:val="008E7C18"/>
  </w:style>
  <w:style w:type="character" w:customStyle="1" w:styleId="WW8Num7z6">
    <w:name w:val="WW8Num7z6"/>
    <w:rsid w:val="008E7C18"/>
  </w:style>
  <w:style w:type="character" w:customStyle="1" w:styleId="WW8Num7z7">
    <w:name w:val="WW8Num7z7"/>
    <w:rsid w:val="008E7C18"/>
  </w:style>
  <w:style w:type="character" w:customStyle="1" w:styleId="WW8Num7z8">
    <w:name w:val="WW8Num7z8"/>
    <w:rsid w:val="008E7C18"/>
  </w:style>
  <w:style w:type="character" w:customStyle="1" w:styleId="WW8Num8z1">
    <w:name w:val="WW8Num8z1"/>
    <w:rsid w:val="008E7C18"/>
  </w:style>
  <w:style w:type="character" w:customStyle="1" w:styleId="WW8Num8z2">
    <w:name w:val="WW8Num8z2"/>
    <w:rsid w:val="008E7C18"/>
  </w:style>
  <w:style w:type="character" w:customStyle="1" w:styleId="WW8Num8z3">
    <w:name w:val="WW8Num8z3"/>
    <w:rsid w:val="008E7C18"/>
  </w:style>
  <w:style w:type="character" w:customStyle="1" w:styleId="WW8Num8z4">
    <w:name w:val="WW8Num8z4"/>
    <w:rsid w:val="008E7C18"/>
  </w:style>
  <w:style w:type="character" w:customStyle="1" w:styleId="WW8Num8z5">
    <w:name w:val="WW8Num8z5"/>
    <w:rsid w:val="008E7C18"/>
  </w:style>
  <w:style w:type="character" w:customStyle="1" w:styleId="WW8Num8z6">
    <w:name w:val="WW8Num8z6"/>
    <w:rsid w:val="008E7C18"/>
  </w:style>
  <w:style w:type="character" w:customStyle="1" w:styleId="WW8Num8z7">
    <w:name w:val="WW8Num8z7"/>
    <w:rsid w:val="008E7C18"/>
  </w:style>
  <w:style w:type="character" w:customStyle="1" w:styleId="WW8Num8z8">
    <w:name w:val="WW8Num8z8"/>
    <w:rsid w:val="008E7C18"/>
  </w:style>
  <w:style w:type="character" w:customStyle="1" w:styleId="WW8Num9z0">
    <w:name w:val="WW8Num9z0"/>
    <w:rsid w:val="008E7C18"/>
  </w:style>
  <w:style w:type="character" w:customStyle="1" w:styleId="WW8Num9z1">
    <w:name w:val="WW8Num9z1"/>
    <w:rsid w:val="008E7C18"/>
  </w:style>
  <w:style w:type="character" w:customStyle="1" w:styleId="WW8Num9z2">
    <w:name w:val="WW8Num9z2"/>
    <w:rsid w:val="008E7C18"/>
  </w:style>
  <w:style w:type="character" w:customStyle="1" w:styleId="WW8Num9z3">
    <w:name w:val="WW8Num9z3"/>
    <w:rsid w:val="008E7C18"/>
  </w:style>
  <w:style w:type="character" w:customStyle="1" w:styleId="WW8Num9z4">
    <w:name w:val="WW8Num9z4"/>
    <w:rsid w:val="008E7C18"/>
  </w:style>
  <w:style w:type="character" w:customStyle="1" w:styleId="WW8Num9z5">
    <w:name w:val="WW8Num9z5"/>
    <w:rsid w:val="008E7C18"/>
  </w:style>
  <w:style w:type="character" w:customStyle="1" w:styleId="WW8Num9z6">
    <w:name w:val="WW8Num9z6"/>
    <w:rsid w:val="008E7C18"/>
  </w:style>
  <w:style w:type="character" w:customStyle="1" w:styleId="WW8Num9z7">
    <w:name w:val="WW8Num9z7"/>
    <w:rsid w:val="008E7C18"/>
  </w:style>
  <w:style w:type="character" w:customStyle="1" w:styleId="WW8Num9z8">
    <w:name w:val="WW8Num9z8"/>
    <w:rsid w:val="008E7C18"/>
  </w:style>
  <w:style w:type="character" w:customStyle="1" w:styleId="WW8Num10z0">
    <w:name w:val="WW8Num10z0"/>
    <w:rsid w:val="008E7C18"/>
  </w:style>
  <w:style w:type="character" w:customStyle="1" w:styleId="WW8Num10z1">
    <w:name w:val="WW8Num10z1"/>
    <w:rsid w:val="008E7C18"/>
  </w:style>
  <w:style w:type="character" w:customStyle="1" w:styleId="WW8Num10z2">
    <w:name w:val="WW8Num10z2"/>
    <w:rsid w:val="008E7C18"/>
  </w:style>
  <w:style w:type="character" w:customStyle="1" w:styleId="WW8Num10z3">
    <w:name w:val="WW8Num10z3"/>
    <w:rsid w:val="008E7C18"/>
  </w:style>
  <w:style w:type="character" w:customStyle="1" w:styleId="WW8Num10z4">
    <w:name w:val="WW8Num10z4"/>
    <w:rsid w:val="008E7C18"/>
  </w:style>
  <w:style w:type="character" w:customStyle="1" w:styleId="WW8Num10z5">
    <w:name w:val="WW8Num10z5"/>
    <w:rsid w:val="008E7C18"/>
  </w:style>
  <w:style w:type="character" w:customStyle="1" w:styleId="WW8Num10z6">
    <w:name w:val="WW8Num10z6"/>
    <w:rsid w:val="008E7C18"/>
  </w:style>
  <w:style w:type="character" w:customStyle="1" w:styleId="WW8Num10z7">
    <w:name w:val="WW8Num10z7"/>
    <w:rsid w:val="008E7C18"/>
  </w:style>
  <w:style w:type="character" w:customStyle="1" w:styleId="WW8Num10z8">
    <w:name w:val="WW8Num10z8"/>
    <w:rsid w:val="008E7C18"/>
  </w:style>
  <w:style w:type="character" w:customStyle="1" w:styleId="WW8Num11z0">
    <w:name w:val="WW8Num11z0"/>
    <w:rsid w:val="008E7C18"/>
  </w:style>
  <w:style w:type="character" w:customStyle="1" w:styleId="WW8Num11z1">
    <w:name w:val="WW8Num11z1"/>
    <w:rsid w:val="008E7C18"/>
    <w:rPr>
      <w:rFonts w:ascii="Symbol" w:hAnsi="Symbol" w:cs="Symbol"/>
    </w:rPr>
  </w:style>
  <w:style w:type="character" w:customStyle="1" w:styleId="WW8Num11z2">
    <w:name w:val="WW8Num11z2"/>
    <w:rsid w:val="008E7C18"/>
  </w:style>
  <w:style w:type="character" w:customStyle="1" w:styleId="WW8Num11z3">
    <w:name w:val="WW8Num11z3"/>
    <w:rsid w:val="008E7C18"/>
  </w:style>
  <w:style w:type="character" w:customStyle="1" w:styleId="WW8Num11z4">
    <w:name w:val="WW8Num11z4"/>
    <w:rsid w:val="008E7C18"/>
  </w:style>
  <w:style w:type="character" w:customStyle="1" w:styleId="WW8Num11z5">
    <w:name w:val="WW8Num11z5"/>
    <w:rsid w:val="008E7C18"/>
  </w:style>
  <w:style w:type="character" w:customStyle="1" w:styleId="WW8Num11z6">
    <w:name w:val="WW8Num11z6"/>
    <w:rsid w:val="008E7C18"/>
  </w:style>
  <w:style w:type="character" w:customStyle="1" w:styleId="WW8Num11z7">
    <w:name w:val="WW8Num11z7"/>
    <w:rsid w:val="008E7C18"/>
  </w:style>
  <w:style w:type="character" w:customStyle="1" w:styleId="WW8Num11z8">
    <w:name w:val="WW8Num11z8"/>
    <w:rsid w:val="008E7C18"/>
  </w:style>
  <w:style w:type="character" w:customStyle="1" w:styleId="WW8Num12z0">
    <w:name w:val="WW8Num12z0"/>
    <w:rsid w:val="008E7C18"/>
  </w:style>
  <w:style w:type="character" w:customStyle="1" w:styleId="WW8Num12z1">
    <w:name w:val="WW8Num12z1"/>
    <w:rsid w:val="008E7C18"/>
    <w:rPr>
      <w:b/>
      <w:bCs/>
    </w:rPr>
  </w:style>
  <w:style w:type="character" w:customStyle="1" w:styleId="WW8Num12z2">
    <w:name w:val="WW8Num12z2"/>
    <w:rsid w:val="008E7C18"/>
  </w:style>
  <w:style w:type="character" w:customStyle="1" w:styleId="WW8Num12z3">
    <w:name w:val="WW8Num12z3"/>
    <w:rsid w:val="008E7C18"/>
  </w:style>
  <w:style w:type="character" w:customStyle="1" w:styleId="WW8Num12z4">
    <w:name w:val="WW8Num12z4"/>
    <w:rsid w:val="008E7C18"/>
  </w:style>
  <w:style w:type="character" w:customStyle="1" w:styleId="WW8Num12z5">
    <w:name w:val="WW8Num12z5"/>
    <w:rsid w:val="008E7C18"/>
  </w:style>
  <w:style w:type="character" w:customStyle="1" w:styleId="WW8Num12z6">
    <w:name w:val="WW8Num12z6"/>
    <w:rsid w:val="008E7C18"/>
  </w:style>
  <w:style w:type="character" w:customStyle="1" w:styleId="WW8Num12z7">
    <w:name w:val="WW8Num12z7"/>
    <w:rsid w:val="008E7C18"/>
  </w:style>
  <w:style w:type="character" w:customStyle="1" w:styleId="WW8Num12z8">
    <w:name w:val="WW8Num12z8"/>
    <w:rsid w:val="008E7C18"/>
  </w:style>
  <w:style w:type="character" w:customStyle="1" w:styleId="WW8Num13z0">
    <w:name w:val="WW8Num13z0"/>
    <w:rsid w:val="008E7C18"/>
    <w:rPr>
      <w:rFonts w:ascii="Symbol" w:hAnsi="Symbol" w:cs="Symbol"/>
    </w:rPr>
  </w:style>
  <w:style w:type="character" w:customStyle="1" w:styleId="WW8Num13z1">
    <w:name w:val="WW8Num13z1"/>
    <w:rsid w:val="008E7C18"/>
    <w:rPr>
      <w:rFonts w:ascii="Courier New" w:hAnsi="Courier New" w:cs="Courier New"/>
    </w:rPr>
  </w:style>
  <w:style w:type="character" w:customStyle="1" w:styleId="WW8Num13z2">
    <w:name w:val="WW8Num13z2"/>
    <w:rsid w:val="008E7C18"/>
    <w:rPr>
      <w:rFonts w:ascii="Wingdings" w:hAnsi="Wingdings" w:cs="Wingdings"/>
    </w:rPr>
  </w:style>
  <w:style w:type="character" w:customStyle="1" w:styleId="WW8Num14z2">
    <w:name w:val="WW8Num14z2"/>
    <w:rsid w:val="008E7C18"/>
    <w:rPr>
      <w:rFonts w:ascii="Wingdings" w:hAnsi="Wingdings" w:cs="Wingdings"/>
    </w:rPr>
  </w:style>
  <w:style w:type="character" w:customStyle="1" w:styleId="WW8Num15z0">
    <w:name w:val="WW8Num15z0"/>
    <w:rsid w:val="008E7C18"/>
  </w:style>
  <w:style w:type="character" w:customStyle="1" w:styleId="WW8Num15z2">
    <w:name w:val="WW8Num15z2"/>
    <w:rsid w:val="008E7C18"/>
  </w:style>
  <w:style w:type="character" w:customStyle="1" w:styleId="WW8Num15z3">
    <w:name w:val="WW8Num15z3"/>
    <w:rsid w:val="008E7C18"/>
  </w:style>
  <w:style w:type="character" w:customStyle="1" w:styleId="WW8Num15z4">
    <w:name w:val="WW8Num15z4"/>
    <w:rsid w:val="008E7C18"/>
  </w:style>
  <w:style w:type="character" w:customStyle="1" w:styleId="WW8Num15z5">
    <w:name w:val="WW8Num15z5"/>
    <w:rsid w:val="008E7C18"/>
  </w:style>
  <w:style w:type="character" w:customStyle="1" w:styleId="WW8Num15z6">
    <w:name w:val="WW8Num15z6"/>
    <w:rsid w:val="008E7C18"/>
  </w:style>
  <w:style w:type="character" w:customStyle="1" w:styleId="WW8Num15z7">
    <w:name w:val="WW8Num15z7"/>
    <w:rsid w:val="008E7C18"/>
  </w:style>
  <w:style w:type="character" w:customStyle="1" w:styleId="WW8Num15z8">
    <w:name w:val="WW8Num15z8"/>
    <w:rsid w:val="008E7C18"/>
  </w:style>
  <w:style w:type="character" w:customStyle="1" w:styleId="WW8Num16z1">
    <w:name w:val="WW8Num16z1"/>
    <w:rsid w:val="008E7C18"/>
  </w:style>
  <w:style w:type="character" w:customStyle="1" w:styleId="WW8Num16z2">
    <w:name w:val="WW8Num16z2"/>
    <w:rsid w:val="008E7C18"/>
  </w:style>
  <w:style w:type="character" w:customStyle="1" w:styleId="WW8Num16z3">
    <w:name w:val="WW8Num16z3"/>
    <w:rsid w:val="008E7C18"/>
  </w:style>
  <w:style w:type="character" w:customStyle="1" w:styleId="WW8Num16z4">
    <w:name w:val="WW8Num16z4"/>
    <w:rsid w:val="008E7C18"/>
  </w:style>
  <w:style w:type="character" w:customStyle="1" w:styleId="WW8Num16z5">
    <w:name w:val="WW8Num16z5"/>
    <w:rsid w:val="008E7C18"/>
  </w:style>
  <w:style w:type="character" w:customStyle="1" w:styleId="WW8Num16z6">
    <w:name w:val="WW8Num16z6"/>
    <w:rsid w:val="008E7C18"/>
  </w:style>
  <w:style w:type="character" w:customStyle="1" w:styleId="WW8Num16z7">
    <w:name w:val="WW8Num16z7"/>
    <w:rsid w:val="008E7C18"/>
  </w:style>
  <w:style w:type="character" w:customStyle="1" w:styleId="WW8Num16z8">
    <w:name w:val="WW8Num16z8"/>
    <w:rsid w:val="008E7C18"/>
  </w:style>
  <w:style w:type="character" w:customStyle="1" w:styleId="WW8Num17z0">
    <w:name w:val="WW8Num17z0"/>
    <w:rsid w:val="008E7C18"/>
    <w:rPr>
      <w:rFonts w:ascii="Times New Roman" w:hAnsi="Times New Roman" w:cs="Times New Roman"/>
      <w:b w:val="0"/>
      <w:i w:val="0"/>
      <w:sz w:val="24"/>
      <w:szCs w:val="24"/>
    </w:rPr>
  </w:style>
  <w:style w:type="character" w:customStyle="1" w:styleId="WW8Num17z2">
    <w:name w:val="WW8Num17z2"/>
    <w:rsid w:val="008E7C18"/>
  </w:style>
  <w:style w:type="character" w:customStyle="1" w:styleId="WW8Num17z3">
    <w:name w:val="WW8Num17z3"/>
    <w:rsid w:val="008E7C18"/>
  </w:style>
  <w:style w:type="character" w:customStyle="1" w:styleId="WW8Num17z4">
    <w:name w:val="WW8Num17z4"/>
    <w:rsid w:val="008E7C18"/>
  </w:style>
  <w:style w:type="character" w:customStyle="1" w:styleId="WW8Num17z5">
    <w:name w:val="WW8Num17z5"/>
    <w:rsid w:val="008E7C18"/>
  </w:style>
  <w:style w:type="character" w:customStyle="1" w:styleId="WW8Num17z6">
    <w:name w:val="WW8Num17z6"/>
    <w:rsid w:val="008E7C18"/>
  </w:style>
  <w:style w:type="character" w:customStyle="1" w:styleId="WW8Num17z7">
    <w:name w:val="WW8Num17z7"/>
    <w:rsid w:val="008E7C18"/>
  </w:style>
  <w:style w:type="character" w:customStyle="1" w:styleId="WW8Num17z8">
    <w:name w:val="WW8Num17z8"/>
    <w:rsid w:val="008E7C18"/>
  </w:style>
  <w:style w:type="character" w:customStyle="1" w:styleId="WW8Num18z1">
    <w:name w:val="WW8Num18z1"/>
    <w:rsid w:val="008E7C18"/>
  </w:style>
  <w:style w:type="character" w:customStyle="1" w:styleId="WW8Num18z2">
    <w:name w:val="WW8Num18z2"/>
    <w:rsid w:val="008E7C18"/>
  </w:style>
  <w:style w:type="character" w:customStyle="1" w:styleId="WW8Num18z3">
    <w:name w:val="WW8Num18z3"/>
    <w:rsid w:val="008E7C18"/>
  </w:style>
  <w:style w:type="character" w:customStyle="1" w:styleId="WW8Num18z4">
    <w:name w:val="WW8Num18z4"/>
    <w:rsid w:val="008E7C18"/>
  </w:style>
  <w:style w:type="character" w:customStyle="1" w:styleId="WW8Num18z5">
    <w:name w:val="WW8Num18z5"/>
    <w:rsid w:val="008E7C18"/>
  </w:style>
  <w:style w:type="character" w:customStyle="1" w:styleId="WW8Num18z6">
    <w:name w:val="WW8Num18z6"/>
    <w:rsid w:val="008E7C18"/>
  </w:style>
  <w:style w:type="character" w:customStyle="1" w:styleId="WW8Num18z7">
    <w:name w:val="WW8Num18z7"/>
    <w:rsid w:val="008E7C18"/>
  </w:style>
  <w:style w:type="character" w:customStyle="1" w:styleId="WW8Num18z8">
    <w:name w:val="WW8Num18z8"/>
    <w:rsid w:val="008E7C18"/>
  </w:style>
  <w:style w:type="character" w:customStyle="1" w:styleId="WW8Num19z0">
    <w:name w:val="WW8Num19z0"/>
    <w:rsid w:val="008E7C18"/>
  </w:style>
  <w:style w:type="character" w:customStyle="1" w:styleId="WW8Num19z1">
    <w:name w:val="WW8Num19z1"/>
    <w:rsid w:val="008E7C18"/>
  </w:style>
  <w:style w:type="character" w:customStyle="1" w:styleId="WW8Num19z2">
    <w:name w:val="WW8Num19z2"/>
    <w:rsid w:val="008E7C18"/>
  </w:style>
  <w:style w:type="character" w:customStyle="1" w:styleId="WW8Num19z3">
    <w:name w:val="WW8Num19z3"/>
    <w:rsid w:val="008E7C18"/>
  </w:style>
  <w:style w:type="character" w:customStyle="1" w:styleId="WW8Num19z4">
    <w:name w:val="WW8Num19z4"/>
    <w:rsid w:val="008E7C18"/>
  </w:style>
  <w:style w:type="character" w:customStyle="1" w:styleId="WW8Num19z5">
    <w:name w:val="WW8Num19z5"/>
    <w:rsid w:val="008E7C18"/>
  </w:style>
  <w:style w:type="character" w:customStyle="1" w:styleId="WW8Num19z6">
    <w:name w:val="WW8Num19z6"/>
    <w:rsid w:val="008E7C18"/>
  </w:style>
  <w:style w:type="character" w:customStyle="1" w:styleId="WW8Num19z7">
    <w:name w:val="WW8Num19z7"/>
    <w:rsid w:val="008E7C18"/>
  </w:style>
  <w:style w:type="character" w:customStyle="1" w:styleId="WW8Num19z8">
    <w:name w:val="WW8Num19z8"/>
    <w:rsid w:val="008E7C18"/>
  </w:style>
  <w:style w:type="character" w:customStyle="1" w:styleId="WW8Num20z0">
    <w:name w:val="WW8Num20z0"/>
    <w:rsid w:val="008E7C18"/>
  </w:style>
  <w:style w:type="character" w:customStyle="1" w:styleId="WW8Num21z0">
    <w:name w:val="WW8Num21z0"/>
    <w:rsid w:val="008E7C18"/>
  </w:style>
  <w:style w:type="character" w:customStyle="1" w:styleId="WW8Num21z1">
    <w:name w:val="WW8Num21z1"/>
    <w:rsid w:val="008E7C18"/>
  </w:style>
  <w:style w:type="character" w:customStyle="1" w:styleId="WW8Num21z2">
    <w:name w:val="WW8Num21z2"/>
    <w:rsid w:val="008E7C18"/>
  </w:style>
  <w:style w:type="character" w:customStyle="1" w:styleId="WW8Num21z3">
    <w:name w:val="WW8Num21z3"/>
    <w:rsid w:val="008E7C18"/>
  </w:style>
  <w:style w:type="character" w:customStyle="1" w:styleId="WW8Num21z4">
    <w:name w:val="WW8Num21z4"/>
    <w:rsid w:val="008E7C18"/>
  </w:style>
  <w:style w:type="character" w:customStyle="1" w:styleId="WW8Num21z5">
    <w:name w:val="WW8Num21z5"/>
    <w:rsid w:val="008E7C18"/>
  </w:style>
  <w:style w:type="character" w:customStyle="1" w:styleId="WW8Num21z6">
    <w:name w:val="WW8Num21z6"/>
    <w:rsid w:val="008E7C18"/>
  </w:style>
  <w:style w:type="character" w:customStyle="1" w:styleId="WW8Num21z7">
    <w:name w:val="WW8Num21z7"/>
    <w:rsid w:val="008E7C18"/>
  </w:style>
  <w:style w:type="character" w:customStyle="1" w:styleId="WW8Num21z8">
    <w:name w:val="WW8Num21z8"/>
    <w:rsid w:val="008E7C18"/>
  </w:style>
  <w:style w:type="character" w:customStyle="1" w:styleId="WW8Num22z0">
    <w:name w:val="WW8Num22z0"/>
    <w:rsid w:val="008E7C18"/>
    <w:rPr>
      <w:rFonts w:ascii="Symbol" w:hAnsi="Symbol" w:cs="Symbol"/>
    </w:rPr>
  </w:style>
  <w:style w:type="character" w:customStyle="1" w:styleId="WW8Num22z1">
    <w:name w:val="WW8Num22z1"/>
    <w:rsid w:val="008E7C18"/>
    <w:rPr>
      <w:rFonts w:ascii="Courier New" w:hAnsi="Courier New" w:cs="Courier New"/>
    </w:rPr>
  </w:style>
  <w:style w:type="character" w:customStyle="1" w:styleId="WW8Num22z2">
    <w:name w:val="WW8Num22z2"/>
    <w:rsid w:val="008E7C18"/>
    <w:rPr>
      <w:rFonts w:ascii="Wingdings" w:hAnsi="Wingdings" w:cs="Wingdings"/>
    </w:rPr>
  </w:style>
  <w:style w:type="character" w:customStyle="1" w:styleId="WW8Num23z0">
    <w:name w:val="WW8Num23z0"/>
    <w:rsid w:val="008E7C18"/>
    <w:rPr>
      <w:b w:val="0"/>
      <w:bCs/>
    </w:rPr>
  </w:style>
  <w:style w:type="character" w:customStyle="1" w:styleId="WW8Num23z1">
    <w:name w:val="WW8Num23z1"/>
    <w:rsid w:val="008E7C18"/>
  </w:style>
  <w:style w:type="character" w:customStyle="1" w:styleId="WW8Num23z2">
    <w:name w:val="WW8Num23z2"/>
    <w:rsid w:val="008E7C18"/>
  </w:style>
  <w:style w:type="character" w:customStyle="1" w:styleId="WW8Num23z3">
    <w:name w:val="WW8Num23z3"/>
    <w:rsid w:val="008E7C18"/>
  </w:style>
  <w:style w:type="character" w:customStyle="1" w:styleId="WW8Num23z4">
    <w:name w:val="WW8Num23z4"/>
    <w:rsid w:val="008E7C18"/>
  </w:style>
  <w:style w:type="character" w:customStyle="1" w:styleId="WW8Num23z5">
    <w:name w:val="WW8Num23z5"/>
    <w:rsid w:val="008E7C18"/>
  </w:style>
  <w:style w:type="character" w:customStyle="1" w:styleId="WW8Num23z6">
    <w:name w:val="WW8Num23z6"/>
    <w:rsid w:val="008E7C18"/>
  </w:style>
  <w:style w:type="character" w:customStyle="1" w:styleId="WW8Num23z7">
    <w:name w:val="WW8Num23z7"/>
    <w:rsid w:val="008E7C18"/>
  </w:style>
  <w:style w:type="character" w:customStyle="1" w:styleId="WW8Num23z8">
    <w:name w:val="WW8Num23z8"/>
    <w:rsid w:val="008E7C18"/>
  </w:style>
  <w:style w:type="character" w:customStyle="1" w:styleId="WW8Num24z0">
    <w:name w:val="WW8Num24z0"/>
    <w:rsid w:val="008E7C18"/>
    <w:rPr>
      <w:rFonts w:ascii="Symbol" w:hAnsi="Symbol" w:cs="Symbol"/>
      <w:sz w:val="24"/>
      <w:szCs w:val="24"/>
    </w:rPr>
  </w:style>
  <w:style w:type="character" w:customStyle="1" w:styleId="WW8Num24z1">
    <w:name w:val="WW8Num24z1"/>
    <w:rsid w:val="008E7C18"/>
    <w:rPr>
      <w:rFonts w:ascii="Courier New" w:hAnsi="Courier New" w:cs="Courier New"/>
    </w:rPr>
  </w:style>
  <w:style w:type="character" w:customStyle="1" w:styleId="WW8Num24z2">
    <w:name w:val="WW8Num24z2"/>
    <w:rsid w:val="008E7C18"/>
    <w:rPr>
      <w:rFonts w:ascii="Wingdings" w:hAnsi="Wingdings" w:cs="Wingdings"/>
    </w:rPr>
  </w:style>
  <w:style w:type="character" w:customStyle="1" w:styleId="WW8Num24z3">
    <w:name w:val="WW8Num24z3"/>
    <w:rsid w:val="008E7C18"/>
    <w:rPr>
      <w:rFonts w:ascii="Symbol" w:hAnsi="Symbol" w:cs="Symbol"/>
    </w:rPr>
  </w:style>
  <w:style w:type="character" w:customStyle="1" w:styleId="WW8Num25z0">
    <w:name w:val="WW8Num25z0"/>
    <w:rsid w:val="008E7C18"/>
    <w:rPr>
      <w:rFonts w:ascii="Symbol" w:hAnsi="Symbol" w:cs="Symbol"/>
      <w:color w:val="auto"/>
    </w:rPr>
  </w:style>
  <w:style w:type="character" w:customStyle="1" w:styleId="WW8Num25z1">
    <w:name w:val="WW8Num25z1"/>
    <w:rsid w:val="008E7C18"/>
    <w:rPr>
      <w:rFonts w:ascii="Courier New" w:hAnsi="Courier New" w:cs="Courier New"/>
    </w:rPr>
  </w:style>
  <w:style w:type="character" w:customStyle="1" w:styleId="WW8Num25z2">
    <w:name w:val="WW8Num25z2"/>
    <w:rsid w:val="008E7C18"/>
    <w:rPr>
      <w:rFonts w:ascii="Wingdings" w:hAnsi="Wingdings" w:cs="Wingdings"/>
    </w:rPr>
  </w:style>
  <w:style w:type="character" w:customStyle="1" w:styleId="WW8Num25z3">
    <w:name w:val="WW8Num25z3"/>
    <w:rsid w:val="008E7C18"/>
    <w:rPr>
      <w:rFonts w:ascii="Symbol" w:hAnsi="Symbol" w:cs="Symbol"/>
    </w:rPr>
  </w:style>
  <w:style w:type="character" w:customStyle="1" w:styleId="WW8Num26z0">
    <w:name w:val="WW8Num26z0"/>
    <w:rsid w:val="008E7C18"/>
    <w:rPr>
      <w:rFonts w:ascii="Symbol" w:hAnsi="Symbol" w:cs="Symbol"/>
    </w:rPr>
  </w:style>
  <w:style w:type="character" w:customStyle="1" w:styleId="WW8Num26z1">
    <w:name w:val="WW8Num26z1"/>
    <w:rsid w:val="008E7C18"/>
    <w:rPr>
      <w:rFonts w:ascii="Courier New" w:hAnsi="Courier New" w:cs="Courier New"/>
    </w:rPr>
  </w:style>
  <w:style w:type="character" w:customStyle="1" w:styleId="WW8Num26z2">
    <w:name w:val="WW8Num26z2"/>
    <w:rsid w:val="008E7C18"/>
    <w:rPr>
      <w:rFonts w:ascii="Wingdings" w:hAnsi="Wingdings" w:cs="Wingdings"/>
    </w:rPr>
  </w:style>
  <w:style w:type="character" w:customStyle="1" w:styleId="WW8Num27z0">
    <w:name w:val="WW8Num27z0"/>
    <w:rsid w:val="008E7C18"/>
  </w:style>
  <w:style w:type="character" w:customStyle="1" w:styleId="WW8Num27z1">
    <w:name w:val="WW8Num27z1"/>
    <w:rsid w:val="008E7C18"/>
  </w:style>
  <w:style w:type="character" w:customStyle="1" w:styleId="WW8Num27z2">
    <w:name w:val="WW8Num27z2"/>
    <w:rsid w:val="008E7C18"/>
  </w:style>
  <w:style w:type="character" w:customStyle="1" w:styleId="WW8Num27z3">
    <w:name w:val="WW8Num27z3"/>
    <w:rsid w:val="008E7C18"/>
  </w:style>
  <w:style w:type="character" w:customStyle="1" w:styleId="WW8Num27z4">
    <w:name w:val="WW8Num27z4"/>
    <w:rsid w:val="008E7C18"/>
  </w:style>
  <w:style w:type="character" w:customStyle="1" w:styleId="WW8Num27z5">
    <w:name w:val="WW8Num27z5"/>
    <w:rsid w:val="008E7C18"/>
  </w:style>
  <w:style w:type="character" w:customStyle="1" w:styleId="WW8Num27z6">
    <w:name w:val="WW8Num27z6"/>
    <w:rsid w:val="008E7C18"/>
  </w:style>
  <w:style w:type="character" w:customStyle="1" w:styleId="WW8Num27z7">
    <w:name w:val="WW8Num27z7"/>
    <w:rsid w:val="008E7C18"/>
  </w:style>
  <w:style w:type="character" w:customStyle="1" w:styleId="WW8Num27z8">
    <w:name w:val="WW8Num27z8"/>
    <w:rsid w:val="008E7C18"/>
  </w:style>
  <w:style w:type="character" w:customStyle="1" w:styleId="WW8Num28z0">
    <w:name w:val="WW8Num28z0"/>
    <w:rsid w:val="008E7C18"/>
  </w:style>
  <w:style w:type="character" w:customStyle="1" w:styleId="WW8Num28z1">
    <w:name w:val="WW8Num28z1"/>
    <w:rsid w:val="008E7C18"/>
    <w:rPr>
      <w:rFonts w:ascii="Symbol" w:hAnsi="Symbol" w:cs="Symbol"/>
      <w:sz w:val="24"/>
      <w:szCs w:val="24"/>
    </w:rPr>
  </w:style>
  <w:style w:type="character" w:customStyle="1" w:styleId="WW8Num28z2">
    <w:name w:val="WW8Num28z2"/>
    <w:rsid w:val="008E7C18"/>
  </w:style>
  <w:style w:type="character" w:customStyle="1" w:styleId="WW8Num28z3">
    <w:name w:val="WW8Num28z3"/>
    <w:rsid w:val="008E7C18"/>
  </w:style>
  <w:style w:type="character" w:customStyle="1" w:styleId="WW8Num28z4">
    <w:name w:val="WW8Num28z4"/>
    <w:rsid w:val="008E7C18"/>
  </w:style>
  <w:style w:type="character" w:customStyle="1" w:styleId="WW8Num28z5">
    <w:name w:val="WW8Num28z5"/>
    <w:rsid w:val="008E7C18"/>
  </w:style>
  <w:style w:type="character" w:customStyle="1" w:styleId="WW8Num28z6">
    <w:name w:val="WW8Num28z6"/>
    <w:rsid w:val="008E7C18"/>
  </w:style>
  <w:style w:type="character" w:customStyle="1" w:styleId="WW8Num28z7">
    <w:name w:val="WW8Num28z7"/>
    <w:rsid w:val="008E7C18"/>
  </w:style>
  <w:style w:type="character" w:customStyle="1" w:styleId="WW8Num28z8">
    <w:name w:val="WW8Num28z8"/>
    <w:rsid w:val="008E7C18"/>
  </w:style>
  <w:style w:type="character" w:customStyle="1" w:styleId="WW8Num29z0">
    <w:name w:val="WW8Num29z0"/>
    <w:rsid w:val="008E7C18"/>
  </w:style>
  <w:style w:type="character" w:customStyle="1" w:styleId="WW8Num29z1">
    <w:name w:val="WW8Num29z1"/>
    <w:rsid w:val="008E7C18"/>
  </w:style>
  <w:style w:type="character" w:customStyle="1" w:styleId="WW8Num29z2">
    <w:name w:val="WW8Num29z2"/>
    <w:rsid w:val="008E7C18"/>
  </w:style>
  <w:style w:type="character" w:customStyle="1" w:styleId="WW8Num29z3">
    <w:name w:val="WW8Num29z3"/>
    <w:rsid w:val="008E7C18"/>
  </w:style>
  <w:style w:type="character" w:customStyle="1" w:styleId="WW8Num29z4">
    <w:name w:val="WW8Num29z4"/>
    <w:rsid w:val="008E7C18"/>
  </w:style>
  <w:style w:type="character" w:customStyle="1" w:styleId="WW8Num29z5">
    <w:name w:val="WW8Num29z5"/>
    <w:rsid w:val="008E7C18"/>
  </w:style>
  <w:style w:type="character" w:customStyle="1" w:styleId="WW8Num29z6">
    <w:name w:val="WW8Num29z6"/>
    <w:rsid w:val="008E7C18"/>
  </w:style>
  <w:style w:type="character" w:customStyle="1" w:styleId="WW8Num29z7">
    <w:name w:val="WW8Num29z7"/>
    <w:rsid w:val="008E7C18"/>
  </w:style>
  <w:style w:type="character" w:customStyle="1" w:styleId="WW8Num29z8">
    <w:name w:val="WW8Num29z8"/>
    <w:rsid w:val="008E7C18"/>
  </w:style>
  <w:style w:type="character" w:customStyle="1" w:styleId="WW8Num30z0">
    <w:name w:val="WW8Num30z0"/>
    <w:rsid w:val="008E7C18"/>
    <w:rPr>
      <w:rFonts w:ascii="Wingdings" w:hAnsi="Wingdings" w:cs="Wingdings"/>
    </w:rPr>
  </w:style>
  <w:style w:type="character" w:customStyle="1" w:styleId="WW8Num30z1">
    <w:name w:val="WW8Num30z1"/>
    <w:rsid w:val="008E7C18"/>
    <w:rPr>
      <w:rFonts w:ascii="Courier New" w:hAnsi="Courier New" w:cs="Courier New"/>
    </w:rPr>
  </w:style>
  <w:style w:type="character" w:customStyle="1" w:styleId="WW8Num30z3">
    <w:name w:val="WW8Num30z3"/>
    <w:rsid w:val="008E7C18"/>
    <w:rPr>
      <w:rFonts w:ascii="Symbol" w:hAnsi="Symbol" w:cs="Symbol"/>
    </w:rPr>
  </w:style>
  <w:style w:type="character" w:customStyle="1" w:styleId="WW8Num31z0">
    <w:name w:val="WW8Num31z0"/>
    <w:rsid w:val="008E7C18"/>
    <w:rPr>
      <w:rFonts w:ascii="Wingdings" w:hAnsi="Wingdings" w:cs="Wingdings"/>
    </w:rPr>
  </w:style>
  <w:style w:type="character" w:customStyle="1" w:styleId="WW8Num31z1">
    <w:name w:val="WW8Num31z1"/>
    <w:rsid w:val="008E7C18"/>
    <w:rPr>
      <w:rFonts w:ascii="Courier New" w:hAnsi="Courier New" w:cs="Courier New"/>
    </w:rPr>
  </w:style>
  <w:style w:type="character" w:customStyle="1" w:styleId="WW8Num31z3">
    <w:name w:val="WW8Num31z3"/>
    <w:rsid w:val="008E7C18"/>
    <w:rPr>
      <w:rFonts w:ascii="Symbol" w:hAnsi="Symbol" w:cs="Symbol"/>
    </w:rPr>
  </w:style>
  <w:style w:type="character" w:customStyle="1" w:styleId="WW8Num32z0">
    <w:name w:val="WW8Num32z0"/>
    <w:rsid w:val="008E7C18"/>
  </w:style>
  <w:style w:type="character" w:customStyle="1" w:styleId="WW8Num32z1">
    <w:name w:val="WW8Num32z1"/>
    <w:rsid w:val="008E7C18"/>
    <w:rPr>
      <w:rFonts w:ascii="Courier New" w:hAnsi="Courier New" w:cs="Courier New"/>
    </w:rPr>
  </w:style>
  <w:style w:type="character" w:customStyle="1" w:styleId="WW8Num32z2">
    <w:name w:val="WW8Num32z2"/>
    <w:rsid w:val="008E7C18"/>
    <w:rPr>
      <w:rFonts w:ascii="Wingdings" w:hAnsi="Wingdings" w:cs="Wingdings"/>
    </w:rPr>
  </w:style>
  <w:style w:type="character" w:customStyle="1" w:styleId="WW8Num32z3">
    <w:name w:val="WW8Num32z3"/>
    <w:rsid w:val="008E7C18"/>
    <w:rPr>
      <w:rFonts w:ascii="Symbol" w:hAnsi="Symbol" w:cs="Symbol"/>
    </w:rPr>
  </w:style>
  <w:style w:type="character" w:customStyle="1" w:styleId="FontStyle30">
    <w:name w:val="Font Style30"/>
    <w:rsid w:val="008E7C18"/>
    <w:rPr>
      <w:rFonts w:ascii="Times New Roman" w:hAnsi="Times New Roman" w:cs="Times New Roman"/>
      <w:sz w:val="28"/>
      <w:szCs w:val="28"/>
    </w:rPr>
  </w:style>
  <w:style w:type="paragraph" w:customStyle="1" w:styleId="318">
    <w:name w:val="Основной текст 31"/>
    <w:basedOn w:val="a3"/>
    <w:rsid w:val="008E7C18"/>
    <w:pPr>
      <w:suppressAutoHyphens/>
      <w:spacing w:after="120"/>
    </w:pPr>
    <w:rPr>
      <w:sz w:val="16"/>
      <w:szCs w:val="16"/>
      <w:lang w:eastAsia="zh-CN"/>
    </w:rPr>
  </w:style>
  <w:style w:type="paragraph" w:customStyle="1" w:styleId="219">
    <w:name w:val="Основной текст с отступом 21"/>
    <w:basedOn w:val="a3"/>
    <w:rsid w:val="008E7C18"/>
    <w:pPr>
      <w:suppressAutoHyphens/>
      <w:spacing w:after="120" w:line="480" w:lineRule="auto"/>
      <w:ind w:left="283"/>
    </w:pPr>
    <w:rPr>
      <w:lang w:eastAsia="zh-CN"/>
    </w:rPr>
  </w:style>
  <w:style w:type="paragraph" w:customStyle="1" w:styleId="afffffff2">
    <w:name w:val="Содержимое врезки"/>
    <w:basedOn w:val="a3"/>
    <w:rsid w:val="008E7C18"/>
    <w:pPr>
      <w:suppressAutoHyphens/>
    </w:pPr>
    <w:rPr>
      <w:lang w:eastAsia="zh-CN"/>
    </w:rPr>
  </w:style>
  <w:style w:type="paragraph" w:customStyle="1" w:styleId="text1">
    <w:name w:val="text1"/>
    <w:basedOn w:val="a3"/>
    <w:rsid w:val="008E7C18"/>
    <w:pPr>
      <w:spacing w:after="300"/>
    </w:pPr>
  </w:style>
  <w:style w:type="paragraph" w:styleId="afffffff3">
    <w:name w:val="TOC Heading"/>
    <w:basedOn w:val="11"/>
    <w:next w:val="a3"/>
    <w:qFormat/>
    <w:rsid w:val="008E7C18"/>
    <w:pPr>
      <w:keepNext/>
      <w:keepLines/>
      <w:spacing w:before="480" w:line="276" w:lineRule="auto"/>
      <w:ind w:firstLine="0"/>
      <w:outlineLvl w:val="9"/>
    </w:pPr>
    <w:rPr>
      <w:rFonts w:ascii="Cambria" w:hAnsi="Cambria"/>
      <w:bCs/>
      <w:caps w:val="0"/>
      <w:color w:val="365F91"/>
      <w:sz w:val="28"/>
      <w:szCs w:val="28"/>
      <w:lang w:eastAsia="en-US"/>
    </w:rPr>
  </w:style>
  <w:style w:type="character" w:customStyle="1" w:styleId="FontStyle310">
    <w:name w:val="Font Style310"/>
    <w:rsid w:val="008E7C18"/>
    <w:rPr>
      <w:rFonts w:ascii="Times New Roman" w:hAnsi="Times New Roman" w:cs="Times New Roman"/>
      <w:sz w:val="18"/>
      <w:szCs w:val="18"/>
    </w:rPr>
  </w:style>
  <w:style w:type="paragraph" w:customStyle="1" w:styleId="afffffff4">
    <w:name w:val="Базовый"/>
    <w:rsid w:val="008E7C18"/>
    <w:pPr>
      <w:suppressAutoHyphens/>
      <w:spacing w:after="200" w:line="276" w:lineRule="auto"/>
    </w:pPr>
    <w:rPr>
      <w:rFonts w:ascii="Times New Roman" w:eastAsia="Times New Roman" w:hAnsi="Times New Roman" w:cs="Times New Roman"/>
      <w:color w:val="00000A"/>
      <w:sz w:val="24"/>
      <w:szCs w:val="24"/>
      <w:lang w:eastAsia="ru-RU"/>
    </w:rPr>
  </w:style>
  <w:style w:type="character" w:customStyle="1" w:styleId="-2">
    <w:name w:val="Интернет-ссылка"/>
    <w:rsid w:val="008E7C18"/>
    <w:rPr>
      <w:rFonts w:cs="Times New Roman"/>
      <w:color w:val="0000FF"/>
      <w:u w:val="single"/>
    </w:rPr>
  </w:style>
  <w:style w:type="character" w:customStyle="1" w:styleId="textmaincenter">
    <w:name w:val="textmain_center"/>
    <w:rsid w:val="008E7C18"/>
  </w:style>
  <w:style w:type="character" w:customStyle="1" w:styleId="WW8Num2z3">
    <w:name w:val="WW8Num2z3"/>
    <w:rsid w:val="008E7C18"/>
  </w:style>
  <w:style w:type="character" w:customStyle="1" w:styleId="WW8Num2z4">
    <w:name w:val="WW8Num2z4"/>
    <w:rsid w:val="008E7C18"/>
  </w:style>
  <w:style w:type="character" w:customStyle="1" w:styleId="WW8Num2z5">
    <w:name w:val="WW8Num2z5"/>
    <w:rsid w:val="008E7C18"/>
  </w:style>
  <w:style w:type="character" w:customStyle="1" w:styleId="WW8Num2z6">
    <w:name w:val="WW8Num2z6"/>
    <w:rsid w:val="008E7C18"/>
  </w:style>
  <w:style w:type="character" w:customStyle="1" w:styleId="WW8Num2z7">
    <w:name w:val="WW8Num2z7"/>
    <w:rsid w:val="008E7C18"/>
  </w:style>
  <w:style w:type="character" w:customStyle="1" w:styleId="WW8Num2z8">
    <w:name w:val="WW8Num2z8"/>
    <w:rsid w:val="008E7C18"/>
  </w:style>
  <w:style w:type="character" w:customStyle="1" w:styleId="WW8Num3z4">
    <w:name w:val="WW8Num3z4"/>
    <w:rsid w:val="008E7C18"/>
  </w:style>
  <w:style w:type="character" w:customStyle="1" w:styleId="WW8Num3z5">
    <w:name w:val="WW8Num3z5"/>
    <w:rsid w:val="008E7C18"/>
  </w:style>
  <w:style w:type="character" w:customStyle="1" w:styleId="WW8Num3z6">
    <w:name w:val="WW8Num3z6"/>
    <w:rsid w:val="008E7C18"/>
  </w:style>
  <w:style w:type="character" w:customStyle="1" w:styleId="WW8Num3z7">
    <w:name w:val="WW8Num3z7"/>
    <w:rsid w:val="008E7C18"/>
  </w:style>
  <w:style w:type="character" w:customStyle="1" w:styleId="WW8Num3z8">
    <w:name w:val="WW8Num3z8"/>
    <w:rsid w:val="008E7C18"/>
  </w:style>
  <w:style w:type="paragraph" w:customStyle="1" w:styleId="LO-Normal">
    <w:name w:val="LO-Normal"/>
    <w:rsid w:val="008E7C18"/>
    <w:pPr>
      <w:widowControl w:val="0"/>
      <w:suppressAutoHyphens/>
      <w:spacing w:after="0" w:line="240" w:lineRule="auto"/>
      <w:ind w:firstLine="420"/>
      <w:jc w:val="both"/>
    </w:pPr>
    <w:rPr>
      <w:rFonts w:ascii="Arial" w:eastAsia="Times New Roman" w:hAnsi="Arial" w:cs="Arial"/>
      <w:sz w:val="18"/>
      <w:szCs w:val="20"/>
      <w:lang w:eastAsia="zh-CN"/>
    </w:rPr>
  </w:style>
  <w:style w:type="paragraph" w:customStyle="1" w:styleId="10">
    <w:name w:val="Нумерованный список1"/>
    <w:basedOn w:val="a3"/>
    <w:rsid w:val="008E7C18"/>
    <w:pPr>
      <w:numPr>
        <w:numId w:val="17"/>
      </w:numPr>
      <w:tabs>
        <w:tab w:val="left" w:pos="1429"/>
      </w:tabs>
      <w:suppressAutoHyphens/>
      <w:contextualSpacing/>
    </w:pPr>
    <w:rPr>
      <w:sz w:val="20"/>
      <w:szCs w:val="20"/>
      <w:lang w:eastAsia="zh-CN"/>
    </w:rPr>
  </w:style>
  <w:style w:type="character" w:customStyle="1" w:styleId="afffffff5">
    <w:name w:val="Символ нумерации"/>
    <w:rsid w:val="008E7C18"/>
  </w:style>
  <w:style w:type="character" w:customStyle="1" w:styleId="afffffff6">
    <w:name w:val="Стиль Обычный"/>
    <w:rsid w:val="008E7C18"/>
    <w:rPr>
      <w:rFonts w:ascii="Times New Roman" w:hAnsi="Times New Roman"/>
      <w:sz w:val="24"/>
    </w:rPr>
  </w:style>
  <w:style w:type="paragraph" w:customStyle="1" w:styleId="2TimesNewRoman12">
    <w:name w:val="Стиль Заголовок 2 + Times New Roman 12 пт"/>
    <w:basedOn w:val="21"/>
    <w:rsid w:val="008E7C18"/>
    <w:rPr>
      <w:i w:val="0"/>
      <w:sz w:val="24"/>
      <w:lang w:eastAsia="ru-RU"/>
    </w:rPr>
  </w:style>
  <w:style w:type="paragraph" w:customStyle="1" w:styleId="afffffff7">
    <w:name w:val="Стиль Основной текст"/>
    <w:basedOn w:val="a3"/>
    <w:rsid w:val="008E7C18"/>
    <w:rPr>
      <w:szCs w:val="20"/>
    </w:rPr>
  </w:style>
  <w:style w:type="character" w:customStyle="1" w:styleId="1ffff2">
    <w:name w:val="Основной текст + Полужирный1"/>
    <w:rsid w:val="008E7C18"/>
    <w:rPr>
      <w:rFonts w:ascii="Times New Roman" w:hAnsi="Times New Roman" w:cs="Times New Roman"/>
      <w:b/>
      <w:bCs/>
      <w:sz w:val="20"/>
      <w:szCs w:val="20"/>
    </w:rPr>
  </w:style>
  <w:style w:type="paragraph" w:customStyle="1" w:styleId="319">
    <w:name w:val="Основной текст (3)1"/>
    <w:basedOn w:val="a3"/>
    <w:rsid w:val="008E7C18"/>
    <w:pPr>
      <w:shd w:val="clear" w:color="auto" w:fill="FFFFFF"/>
      <w:spacing w:before="300" w:after="180" w:line="240" w:lineRule="atLeast"/>
    </w:pPr>
    <w:rPr>
      <w:rFonts w:ascii="Garamond" w:hAnsi="Garamond"/>
    </w:rPr>
  </w:style>
  <w:style w:type="character" w:customStyle="1" w:styleId="48">
    <w:name w:val="Основной текст (4)"/>
    <w:link w:val="413"/>
    <w:rsid w:val="008E7C18"/>
    <w:rPr>
      <w:rFonts w:ascii="Garamond" w:hAnsi="Garamond"/>
      <w:sz w:val="24"/>
      <w:szCs w:val="24"/>
      <w:shd w:val="clear" w:color="auto" w:fill="FFFFFF"/>
    </w:rPr>
  </w:style>
  <w:style w:type="paragraph" w:customStyle="1" w:styleId="413">
    <w:name w:val="Основной текст (4)1"/>
    <w:basedOn w:val="a3"/>
    <w:link w:val="48"/>
    <w:rsid w:val="008E7C18"/>
    <w:pPr>
      <w:shd w:val="clear" w:color="auto" w:fill="FFFFFF"/>
      <w:spacing w:before="180" w:after="60" w:line="242" w:lineRule="exact"/>
      <w:ind w:hanging="320"/>
    </w:pPr>
    <w:rPr>
      <w:rFonts w:ascii="Garamond" w:eastAsiaTheme="minorHAnsi" w:hAnsi="Garamond" w:cstheme="minorBidi"/>
      <w:lang w:eastAsia="en-US"/>
    </w:rPr>
  </w:style>
  <w:style w:type="character" w:customStyle="1" w:styleId="2fb">
    <w:name w:val="Подпись к картинке (2)"/>
    <w:link w:val="21a"/>
    <w:rsid w:val="008E7C18"/>
    <w:rPr>
      <w:rFonts w:ascii="Garamond" w:hAnsi="Garamond"/>
      <w:sz w:val="24"/>
      <w:szCs w:val="24"/>
      <w:shd w:val="clear" w:color="auto" w:fill="FFFFFF"/>
    </w:rPr>
  </w:style>
  <w:style w:type="paragraph" w:customStyle="1" w:styleId="21a">
    <w:name w:val="Подпись к картинке (2)1"/>
    <w:basedOn w:val="a3"/>
    <w:link w:val="2fb"/>
    <w:rsid w:val="008E7C18"/>
    <w:pPr>
      <w:shd w:val="clear" w:color="auto" w:fill="FFFFFF"/>
      <w:spacing w:line="226" w:lineRule="exact"/>
      <w:ind w:hanging="560"/>
    </w:pPr>
    <w:rPr>
      <w:rFonts w:ascii="Garamond" w:eastAsiaTheme="minorHAnsi" w:hAnsi="Garamond" w:cstheme="minorBidi"/>
      <w:lang w:eastAsia="en-US"/>
    </w:rPr>
  </w:style>
  <w:style w:type="character" w:customStyle="1" w:styleId="260">
    <w:name w:val="Основной текст (26)"/>
    <w:link w:val="261"/>
    <w:uiPriority w:val="99"/>
    <w:rsid w:val="008E7C18"/>
    <w:rPr>
      <w:rFonts w:ascii="Garamond" w:hAnsi="Garamond"/>
      <w:b/>
      <w:bCs/>
      <w:sz w:val="18"/>
      <w:szCs w:val="18"/>
      <w:shd w:val="clear" w:color="auto" w:fill="FFFFFF"/>
    </w:rPr>
  </w:style>
  <w:style w:type="paragraph" w:customStyle="1" w:styleId="261">
    <w:name w:val="Основной текст (26)1"/>
    <w:basedOn w:val="a3"/>
    <w:link w:val="260"/>
    <w:uiPriority w:val="99"/>
    <w:rsid w:val="008E7C18"/>
    <w:pPr>
      <w:shd w:val="clear" w:color="auto" w:fill="FFFFFF"/>
      <w:spacing w:line="240" w:lineRule="atLeast"/>
    </w:pPr>
    <w:rPr>
      <w:rFonts w:ascii="Garamond" w:eastAsiaTheme="minorHAnsi" w:hAnsi="Garamond" w:cstheme="minorBidi"/>
      <w:b/>
      <w:bCs/>
      <w:sz w:val="18"/>
      <w:szCs w:val="18"/>
      <w:lang w:eastAsia="en-US"/>
    </w:rPr>
  </w:style>
  <w:style w:type="character" w:customStyle="1" w:styleId="531">
    <w:name w:val="Основной текст (53)"/>
    <w:link w:val="5310"/>
    <w:rsid w:val="008E7C18"/>
    <w:rPr>
      <w:rFonts w:ascii="Century Schoolbook" w:hAnsi="Century Schoolbook"/>
      <w:shd w:val="clear" w:color="auto" w:fill="FFFFFF"/>
    </w:rPr>
  </w:style>
  <w:style w:type="paragraph" w:customStyle="1" w:styleId="5310">
    <w:name w:val="Основной текст (53)1"/>
    <w:basedOn w:val="a3"/>
    <w:link w:val="531"/>
    <w:rsid w:val="008E7C18"/>
    <w:pPr>
      <w:shd w:val="clear" w:color="auto" w:fill="FFFFFF"/>
      <w:spacing w:line="235" w:lineRule="exact"/>
      <w:jc w:val="both"/>
    </w:pPr>
    <w:rPr>
      <w:rFonts w:ascii="Century Schoolbook" w:eastAsiaTheme="minorHAnsi" w:hAnsi="Century Schoolbook" w:cstheme="minorBidi"/>
      <w:sz w:val="22"/>
      <w:szCs w:val="22"/>
      <w:lang w:eastAsia="en-US"/>
    </w:rPr>
  </w:style>
  <w:style w:type="character" w:customStyle="1" w:styleId="74">
    <w:name w:val="Основной текст (7)"/>
    <w:link w:val="711"/>
    <w:rsid w:val="008E7C18"/>
    <w:rPr>
      <w:rFonts w:ascii="Century Schoolbook" w:hAnsi="Century Schoolbook"/>
      <w:sz w:val="26"/>
      <w:szCs w:val="26"/>
      <w:shd w:val="clear" w:color="auto" w:fill="FFFFFF"/>
    </w:rPr>
  </w:style>
  <w:style w:type="paragraph" w:customStyle="1" w:styleId="711">
    <w:name w:val="Основной текст (7)1"/>
    <w:basedOn w:val="a3"/>
    <w:link w:val="74"/>
    <w:rsid w:val="008E7C18"/>
    <w:pPr>
      <w:shd w:val="clear" w:color="auto" w:fill="FFFFFF"/>
      <w:spacing w:after="180" w:line="240" w:lineRule="atLeast"/>
    </w:pPr>
    <w:rPr>
      <w:rFonts w:ascii="Century Schoolbook" w:eastAsiaTheme="minorHAnsi" w:hAnsi="Century Schoolbook" w:cstheme="minorBidi"/>
      <w:sz w:val="26"/>
      <w:szCs w:val="26"/>
      <w:lang w:eastAsia="en-US"/>
    </w:rPr>
  </w:style>
  <w:style w:type="character" w:customStyle="1" w:styleId="810">
    <w:name w:val="Основной текст (81)"/>
    <w:link w:val="811"/>
    <w:rsid w:val="008E7C18"/>
    <w:rPr>
      <w:rFonts w:ascii="Trebuchet MS" w:hAnsi="Trebuchet MS"/>
      <w:b/>
      <w:bCs/>
      <w:sz w:val="14"/>
      <w:szCs w:val="14"/>
      <w:shd w:val="clear" w:color="auto" w:fill="FFFFFF"/>
    </w:rPr>
  </w:style>
  <w:style w:type="paragraph" w:customStyle="1" w:styleId="811">
    <w:name w:val="Основной текст (81)1"/>
    <w:basedOn w:val="a3"/>
    <w:link w:val="810"/>
    <w:rsid w:val="008E7C18"/>
    <w:pPr>
      <w:shd w:val="clear" w:color="auto" w:fill="FFFFFF"/>
      <w:spacing w:line="192" w:lineRule="exact"/>
      <w:ind w:firstLine="280"/>
    </w:pPr>
    <w:rPr>
      <w:rFonts w:ascii="Trebuchet MS" w:eastAsiaTheme="minorHAnsi" w:hAnsi="Trebuchet MS" w:cstheme="minorBidi"/>
      <w:b/>
      <w:bCs/>
      <w:sz w:val="14"/>
      <w:szCs w:val="14"/>
      <w:lang w:eastAsia="en-US"/>
    </w:rPr>
  </w:style>
  <w:style w:type="character" w:customStyle="1" w:styleId="740">
    <w:name w:val="Основной текст (74)"/>
    <w:link w:val="741"/>
    <w:rsid w:val="008E7C18"/>
    <w:rPr>
      <w:sz w:val="10"/>
      <w:szCs w:val="10"/>
      <w:shd w:val="clear" w:color="auto" w:fill="FFFFFF"/>
      <w:lang w:val="ru-RU" w:eastAsia="ru-RU"/>
    </w:rPr>
  </w:style>
  <w:style w:type="paragraph" w:customStyle="1" w:styleId="741">
    <w:name w:val="Основной текст (74)1"/>
    <w:basedOn w:val="a3"/>
    <w:link w:val="740"/>
    <w:rsid w:val="008E7C18"/>
    <w:pPr>
      <w:shd w:val="clear" w:color="auto" w:fill="FFFFFF"/>
      <w:spacing w:line="240" w:lineRule="atLeast"/>
    </w:pPr>
    <w:rPr>
      <w:rFonts w:asciiTheme="minorHAnsi" w:eastAsiaTheme="minorHAnsi" w:hAnsiTheme="minorHAnsi" w:cstheme="minorBidi"/>
      <w:sz w:val="10"/>
      <w:szCs w:val="10"/>
    </w:rPr>
  </w:style>
  <w:style w:type="character" w:customStyle="1" w:styleId="270">
    <w:name w:val="Основной текст (27)"/>
    <w:link w:val="271"/>
    <w:rsid w:val="008E7C18"/>
    <w:rPr>
      <w:rFonts w:ascii="Garamond" w:hAnsi="Garamond"/>
      <w:sz w:val="10"/>
      <w:szCs w:val="10"/>
      <w:shd w:val="clear" w:color="auto" w:fill="FFFFFF"/>
      <w:lang w:val="ru-RU" w:eastAsia="ru-RU"/>
    </w:rPr>
  </w:style>
  <w:style w:type="paragraph" w:customStyle="1" w:styleId="271">
    <w:name w:val="Основной текст (27)1"/>
    <w:basedOn w:val="a3"/>
    <w:link w:val="270"/>
    <w:rsid w:val="008E7C18"/>
    <w:pPr>
      <w:shd w:val="clear" w:color="auto" w:fill="FFFFFF"/>
      <w:spacing w:line="240" w:lineRule="atLeast"/>
    </w:pPr>
    <w:rPr>
      <w:rFonts w:ascii="Garamond" w:eastAsiaTheme="minorHAnsi" w:hAnsi="Garamond" w:cstheme="minorBidi"/>
      <w:sz w:val="10"/>
      <w:szCs w:val="10"/>
    </w:rPr>
  </w:style>
  <w:style w:type="paragraph" w:customStyle="1" w:styleId="afffffff8">
    <w:name w:val="Основа"/>
    <w:basedOn w:val="a3"/>
    <w:rsid w:val="008E7C18"/>
    <w:pPr>
      <w:ind w:firstLine="709"/>
      <w:jc w:val="both"/>
    </w:pPr>
    <w:rPr>
      <w:rFonts w:ascii="Verdana" w:hAnsi="Verdana"/>
      <w:bCs/>
      <w:sz w:val="20"/>
      <w:szCs w:val="20"/>
    </w:rPr>
  </w:style>
  <w:style w:type="character" w:customStyle="1" w:styleId="3f2">
    <w:name w:val="Основной текст3"/>
    <w:rsid w:val="008E7C18"/>
    <w:rPr>
      <w:rFonts w:ascii="Arial" w:eastAsia="Arial" w:hAnsi="Arial" w:cs="Arial" w:hint="default"/>
      <w:spacing w:val="-10"/>
      <w:sz w:val="43"/>
      <w:szCs w:val="43"/>
      <w:shd w:val="clear" w:color="auto" w:fill="FFFFFF"/>
    </w:rPr>
  </w:style>
  <w:style w:type="paragraph" w:customStyle="1" w:styleId="127">
    <w:name w:val="Стиль По ширине Первая строка:  127 см Междустр.интервал:  полут..."/>
    <w:basedOn w:val="a3"/>
    <w:rsid w:val="008E7C18"/>
    <w:pPr>
      <w:spacing w:line="360" w:lineRule="auto"/>
    </w:pPr>
    <w:rPr>
      <w:szCs w:val="20"/>
    </w:rPr>
  </w:style>
  <w:style w:type="paragraph" w:customStyle="1" w:styleId="21b">
    <w:name w:val="Красная строка 21"/>
    <w:basedOn w:val="aff9"/>
    <w:rsid w:val="008E7C18"/>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3"/>
    <w:rsid w:val="008E7C18"/>
    <w:rPr>
      <w:szCs w:val="20"/>
    </w:rPr>
  </w:style>
  <w:style w:type="paragraph" w:customStyle="1" w:styleId="Style100">
    <w:name w:val="Style10"/>
    <w:basedOn w:val="a3"/>
    <w:rsid w:val="008E7C18"/>
    <w:pPr>
      <w:widowControl w:val="0"/>
      <w:autoSpaceDE w:val="0"/>
      <w:autoSpaceDN w:val="0"/>
      <w:adjustRightInd w:val="0"/>
      <w:spacing w:line="321" w:lineRule="exact"/>
      <w:ind w:firstLine="485"/>
      <w:jc w:val="both"/>
    </w:pPr>
  </w:style>
  <w:style w:type="paragraph" w:customStyle="1" w:styleId="u">
    <w:name w:val="u"/>
    <w:basedOn w:val="a3"/>
    <w:rsid w:val="008E7C18"/>
    <w:pPr>
      <w:spacing w:before="100" w:beforeAutospacing="1" w:after="100" w:afterAutospacing="1"/>
    </w:pPr>
  </w:style>
  <w:style w:type="character" w:customStyle="1" w:styleId="FontStyle95">
    <w:name w:val="Font Style95"/>
    <w:rsid w:val="008E7C18"/>
    <w:rPr>
      <w:rFonts w:ascii="Times New Roman" w:hAnsi="Times New Roman" w:cs="Times New Roman"/>
      <w:sz w:val="22"/>
      <w:szCs w:val="22"/>
    </w:rPr>
  </w:style>
  <w:style w:type="character" w:customStyle="1" w:styleId="FontStyle94">
    <w:name w:val="Font Style94"/>
    <w:rsid w:val="008E7C18"/>
    <w:rPr>
      <w:rFonts w:ascii="Times New Roman" w:hAnsi="Times New Roman" w:cs="Times New Roman"/>
      <w:b/>
      <w:bCs/>
      <w:sz w:val="22"/>
      <w:szCs w:val="22"/>
    </w:rPr>
  </w:style>
  <w:style w:type="character" w:customStyle="1" w:styleId="FontStyle231">
    <w:name w:val="Font Style231"/>
    <w:rsid w:val="008E7C18"/>
    <w:rPr>
      <w:rFonts w:ascii="Times New Roman" w:hAnsi="Times New Roman" w:cs="Times New Roman"/>
      <w:sz w:val="26"/>
      <w:szCs w:val="26"/>
    </w:rPr>
  </w:style>
  <w:style w:type="character" w:customStyle="1" w:styleId="Heading1Char1">
    <w:name w:val="Heading 1 Char1"/>
    <w:aliases w:val="Знак Char1"/>
    <w:locked/>
    <w:rsid w:val="008E7C18"/>
    <w:rPr>
      <w:rFonts w:ascii="Times New Roman" w:hAnsi="Times New Roman" w:cs="Tahoma"/>
      <w:b/>
      <w:bCs/>
      <w:kern w:val="32"/>
      <w:sz w:val="32"/>
      <w:szCs w:val="32"/>
      <w:lang w:eastAsia="ru-RU"/>
    </w:rPr>
  </w:style>
  <w:style w:type="character" w:customStyle="1" w:styleId="news">
    <w:name w:val="news"/>
    <w:rsid w:val="008E7C18"/>
    <w:rPr>
      <w:rFonts w:ascii="Times New Roman" w:hAnsi="Times New Roman" w:cs="Times New Roman"/>
    </w:rPr>
  </w:style>
  <w:style w:type="character" w:customStyle="1" w:styleId="hl">
    <w:name w:val="hl"/>
    <w:rsid w:val="008E7C18"/>
    <w:rPr>
      <w:rFonts w:cs="Times New Roman"/>
    </w:rPr>
  </w:style>
  <w:style w:type="character" w:customStyle="1" w:styleId="DocumentMapChar">
    <w:name w:val="Document Map Char"/>
    <w:semiHidden/>
    <w:locked/>
    <w:rsid w:val="008E7C18"/>
    <w:rPr>
      <w:rFonts w:ascii="Tahoma" w:hAnsi="Tahoma" w:cs="Tahoma"/>
      <w:lang w:val="ru-RU" w:eastAsia="ru-RU" w:bidi="ar-SA"/>
    </w:rPr>
  </w:style>
  <w:style w:type="character" w:customStyle="1" w:styleId="BodyText3Char">
    <w:name w:val="Body Text 3 Char"/>
    <w:aliases w:val="Знак5 Char"/>
    <w:locked/>
    <w:rsid w:val="008E7C18"/>
    <w:rPr>
      <w:sz w:val="16"/>
      <w:szCs w:val="16"/>
      <w:lang w:val="ru-RU" w:eastAsia="ru-RU" w:bidi="ar-SA"/>
    </w:rPr>
  </w:style>
  <w:style w:type="character" w:customStyle="1" w:styleId="BalloonTextChar">
    <w:name w:val="Balloon Text Char"/>
    <w:locked/>
    <w:rsid w:val="008E7C18"/>
    <w:rPr>
      <w:rFonts w:ascii="Tahoma" w:hAnsi="Tahoma" w:cs="Tahoma"/>
      <w:sz w:val="16"/>
      <w:szCs w:val="16"/>
      <w:lang w:val="ru-RU" w:eastAsia="ru-RU" w:bidi="ar-SA"/>
    </w:rPr>
  </w:style>
  <w:style w:type="character" w:customStyle="1" w:styleId="FontStyle145">
    <w:name w:val="Font Style145"/>
    <w:rsid w:val="008E7C18"/>
    <w:rPr>
      <w:rFonts w:ascii="Times New Roman" w:hAnsi="Times New Roman" w:cs="Times New Roman"/>
      <w:color w:val="000000"/>
      <w:sz w:val="18"/>
      <w:szCs w:val="18"/>
    </w:rPr>
  </w:style>
  <w:style w:type="character" w:customStyle="1" w:styleId="FontStyle215">
    <w:name w:val="Font Style215"/>
    <w:rsid w:val="008E7C18"/>
    <w:rPr>
      <w:rFonts w:ascii="Times New Roman" w:hAnsi="Times New Roman" w:cs="Times New Roman"/>
      <w:b/>
      <w:bCs/>
      <w:color w:val="000000"/>
      <w:sz w:val="18"/>
      <w:szCs w:val="18"/>
    </w:rPr>
  </w:style>
  <w:style w:type="character" w:customStyle="1" w:styleId="FontStyle153">
    <w:name w:val="Font Style153"/>
    <w:rsid w:val="008E7C18"/>
    <w:rPr>
      <w:rFonts w:ascii="Times New Roman" w:hAnsi="Times New Roman" w:cs="Times New Roman"/>
      <w:i/>
      <w:iCs/>
      <w:color w:val="000000"/>
      <w:sz w:val="18"/>
      <w:szCs w:val="18"/>
    </w:rPr>
  </w:style>
  <w:style w:type="paragraph" w:customStyle="1" w:styleId="Style101">
    <w:name w:val="Style101"/>
    <w:basedOn w:val="a3"/>
    <w:rsid w:val="008E7C18"/>
    <w:pPr>
      <w:widowControl w:val="0"/>
      <w:suppressAutoHyphens/>
      <w:autoSpaceDE w:val="0"/>
      <w:spacing w:line="240" w:lineRule="atLeast"/>
    </w:pPr>
    <w:rPr>
      <w:sz w:val="20"/>
      <w:szCs w:val="20"/>
      <w:lang w:eastAsia="ar-SA"/>
    </w:rPr>
  </w:style>
  <w:style w:type="character" w:customStyle="1" w:styleId="FontStyle173">
    <w:name w:val="Font Style173"/>
    <w:rsid w:val="008E7C18"/>
    <w:rPr>
      <w:rFonts w:ascii="Times New Roman" w:hAnsi="Times New Roman" w:cs="Times New Roman"/>
      <w:i/>
      <w:iCs/>
      <w:color w:val="000000"/>
      <w:spacing w:val="20"/>
      <w:sz w:val="18"/>
      <w:szCs w:val="18"/>
    </w:rPr>
  </w:style>
  <w:style w:type="paragraph" w:customStyle="1" w:styleId="Style92">
    <w:name w:val="Style92"/>
    <w:basedOn w:val="a3"/>
    <w:rsid w:val="008E7C18"/>
    <w:pPr>
      <w:widowControl w:val="0"/>
      <w:suppressAutoHyphens/>
      <w:autoSpaceDE w:val="0"/>
      <w:spacing w:line="240" w:lineRule="atLeast"/>
    </w:pPr>
    <w:rPr>
      <w:sz w:val="20"/>
      <w:szCs w:val="20"/>
      <w:lang w:eastAsia="ar-SA"/>
    </w:rPr>
  </w:style>
  <w:style w:type="paragraph" w:customStyle="1" w:styleId="Style87">
    <w:name w:val="Style87"/>
    <w:basedOn w:val="a3"/>
    <w:rsid w:val="008E7C18"/>
    <w:pPr>
      <w:widowControl w:val="0"/>
      <w:suppressAutoHyphens/>
      <w:autoSpaceDE w:val="0"/>
      <w:spacing w:line="240" w:lineRule="atLeast"/>
    </w:pPr>
    <w:rPr>
      <w:sz w:val="20"/>
      <w:szCs w:val="20"/>
      <w:lang w:eastAsia="ar-SA"/>
    </w:rPr>
  </w:style>
  <w:style w:type="paragraph" w:customStyle="1" w:styleId="Style44">
    <w:name w:val="Style44"/>
    <w:basedOn w:val="a3"/>
    <w:rsid w:val="008E7C18"/>
    <w:pPr>
      <w:widowControl w:val="0"/>
      <w:autoSpaceDE w:val="0"/>
      <w:autoSpaceDN w:val="0"/>
      <w:adjustRightInd w:val="0"/>
      <w:spacing w:line="235" w:lineRule="exact"/>
      <w:ind w:hanging="202"/>
      <w:jc w:val="both"/>
    </w:pPr>
    <w:rPr>
      <w:rFonts w:ascii="Segoe UI" w:hAnsi="Segoe UI" w:cs="Segoe UI"/>
    </w:rPr>
  </w:style>
  <w:style w:type="character" w:customStyle="1" w:styleId="FontStyle235">
    <w:name w:val="Font Style235"/>
    <w:rsid w:val="008E7C18"/>
    <w:rPr>
      <w:rFonts w:ascii="Arial" w:hAnsi="Arial" w:cs="Arial"/>
      <w:b/>
      <w:bCs/>
      <w:sz w:val="18"/>
      <w:szCs w:val="18"/>
    </w:rPr>
  </w:style>
  <w:style w:type="character" w:customStyle="1" w:styleId="FontStyle255">
    <w:name w:val="Font Style255"/>
    <w:rsid w:val="008E7C18"/>
    <w:rPr>
      <w:rFonts w:ascii="Times New Roman" w:hAnsi="Times New Roman" w:cs="Times New Roman"/>
      <w:b/>
      <w:bCs/>
      <w:i/>
      <w:iCs/>
      <w:sz w:val="20"/>
      <w:szCs w:val="20"/>
    </w:rPr>
  </w:style>
  <w:style w:type="character" w:customStyle="1" w:styleId="FontStyle256">
    <w:name w:val="Font Style256"/>
    <w:rsid w:val="008E7C18"/>
    <w:rPr>
      <w:rFonts w:ascii="Times New Roman" w:hAnsi="Times New Roman" w:cs="Times New Roman"/>
      <w:b/>
      <w:bCs/>
      <w:sz w:val="20"/>
      <w:szCs w:val="20"/>
    </w:rPr>
  </w:style>
  <w:style w:type="character" w:customStyle="1" w:styleId="FontStyle240">
    <w:name w:val="Font Style240"/>
    <w:rsid w:val="008E7C18"/>
    <w:rPr>
      <w:rFonts w:ascii="Times New Roman" w:hAnsi="Times New Roman" w:cs="Times New Roman"/>
      <w:sz w:val="18"/>
      <w:szCs w:val="18"/>
    </w:rPr>
  </w:style>
  <w:style w:type="character" w:customStyle="1" w:styleId="FontStyle253">
    <w:name w:val="Font Style253"/>
    <w:rsid w:val="008E7C18"/>
    <w:rPr>
      <w:rFonts w:ascii="Times New Roman" w:hAnsi="Times New Roman" w:cs="Times New Roman"/>
      <w:i/>
      <w:iCs/>
      <w:sz w:val="18"/>
      <w:szCs w:val="18"/>
    </w:rPr>
  </w:style>
  <w:style w:type="character" w:customStyle="1" w:styleId="FontStyle234">
    <w:name w:val="Font Style234"/>
    <w:rsid w:val="008E7C18"/>
    <w:rPr>
      <w:rFonts w:ascii="Arial" w:hAnsi="Arial" w:cs="Arial"/>
      <w:b/>
      <w:bCs/>
      <w:sz w:val="16"/>
      <w:szCs w:val="16"/>
    </w:rPr>
  </w:style>
  <w:style w:type="paragraph" w:customStyle="1" w:styleId="Style55">
    <w:name w:val="Style55"/>
    <w:basedOn w:val="a3"/>
    <w:rsid w:val="008E7C18"/>
    <w:pPr>
      <w:widowControl w:val="0"/>
      <w:autoSpaceDE w:val="0"/>
      <w:autoSpaceDN w:val="0"/>
      <w:adjustRightInd w:val="0"/>
    </w:pPr>
    <w:rPr>
      <w:rFonts w:ascii="Segoe UI" w:hAnsi="Segoe UI" w:cs="Segoe UI"/>
    </w:rPr>
  </w:style>
  <w:style w:type="paragraph" w:customStyle="1" w:styleId="Style69">
    <w:name w:val="Style69"/>
    <w:basedOn w:val="a3"/>
    <w:rsid w:val="008E7C18"/>
    <w:pPr>
      <w:widowControl w:val="0"/>
      <w:autoSpaceDE w:val="0"/>
      <w:autoSpaceDN w:val="0"/>
      <w:adjustRightInd w:val="0"/>
      <w:spacing w:line="235" w:lineRule="exact"/>
      <w:ind w:hanging="206"/>
      <w:jc w:val="both"/>
    </w:pPr>
    <w:rPr>
      <w:rFonts w:ascii="Segoe UI" w:hAnsi="Segoe UI" w:cs="Segoe UI"/>
    </w:rPr>
  </w:style>
  <w:style w:type="paragraph" w:customStyle="1" w:styleId="Style72">
    <w:name w:val="Style72"/>
    <w:basedOn w:val="a3"/>
    <w:rsid w:val="008E7C18"/>
    <w:pPr>
      <w:widowControl w:val="0"/>
      <w:autoSpaceDE w:val="0"/>
      <w:autoSpaceDN w:val="0"/>
      <w:adjustRightInd w:val="0"/>
    </w:pPr>
    <w:rPr>
      <w:rFonts w:ascii="Segoe UI" w:hAnsi="Segoe UI" w:cs="Segoe UI"/>
    </w:rPr>
  </w:style>
  <w:style w:type="character" w:customStyle="1" w:styleId="FontStyle271">
    <w:name w:val="Font Style271"/>
    <w:rsid w:val="008E7C18"/>
    <w:rPr>
      <w:rFonts w:ascii="Arial" w:hAnsi="Arial" w:cs="Arial"/>
      <w:b/>
      <w:bCs/>
      <w:spacing w:val="-10"/>
      <w:sz w:val="18"/>
      <w:szCs w:val="18"/>
    </w:rPr>
  </w:style>
  <w:style w:type="character" w:customStyle="1" w:styleId="FontStyle38">
    <w:name w:val="Font Style38"/>
    <w:rsid w:val="008E7C18"/>
    <w:rPr>
      <w:rFonts w:ascii="Times New Roman" w:hAnsi="Times New Roman" w:cs="Times New Roman"/>
      <w:sz w:val="28"/>
      <w:szCs w:val="28"/>
    </w:rPr>
  </w:style>
  <w:style w:type="character" w:customStyle="1" w:styleId="FontStyle35">
    <w:name w:val="Font Style35"/>
    <w:rsid w:val="008E7C18"/>
    <w:rPr>
      <w:rFonts w:ascii="Times New Roman" w:hAnsi="Times New Roman" w:cs="Times New Roman"/>
      <w:sz w:val="26"/>
      <w:szCs w:val="26"/>
    </w:rPr>
  </w:style>
  <w:style w:type="paragraph" w:customStyle="1" w:styleId="Style15">
    <w:name w:val="Style15"/>
    <w:basedOn w:val="a3"/>
    <w:rsid w:val="008E7C18"/>
    <w:pPr>
      <w:widowControl w:val="0"/>
      <w:autoSpaceDE w:val="0"/>
      <w:autoSpaceDN w:val="0"/>
      <w:adjustRightInd w:val="0"/>
      <w:spacing w:line="482" w:lineRule="exact"/>
      <w:ind w:firstLine="701"/>
      <w:jc w:val="both"/>
    </w:pPr>
  </w:style>
  <w:style w:type="paragraph" w:customStyle="1" w:styleId="Style22">
    <w:name w:val="Style22"/>
    <w:basedOn w:val="a3"/>
    <w:rsid w:val="008E7C18"/>
    <w:pPr>
      <w:widowControl w:val="0"/>
      <w:autoSpaceDE w:val="0"/>
      <w:autoSpaceDN w:val="0"/>
      <w:adjustRightInd w:val="0"/>
      <w:spacing w:line="274" w:lineRule="exact"/>
    </w:pPr>
  </w:style>
  <w:style w:type="character" w:customStyle="1" w:styleId="citation">
    <w:name w:val="citation"/>
    <w:rsid w:val="008E7C18"/>
  </w:style>
  <w:style w:type="character" w:customStyle="1" w:styleId="xmlemitalic10">
    <w:name w:val="xmlemitalic1"/>
    <w:rsid w:val="008E7C18"/>
  </w:style>
  <w:style w:type="paragraph" w:customStyle="1" w:styleId="nospacing">
    <w:name w:val="nospacing"/>
    <w:basedOn w:val="a3"/>
    <w:rsid w:val="008E7C18"/>
    <w:pPr>
      <w:spacing w:before="100" w:beforeAutospacing="1" w:after="100" w:afterAutospacing="1"/>
    </w:pPr>
  </w:style>
  <w:style w:type="paragraph" w:customStyle="1" w:styleId="afffffff9">
    <w:name w:val="...... . ......."/>
    <w:basedOn w:val="Default"/>
    <w:next w:val="Default"/>
    <w:rsid w:val="008E7C18"/>
    <w:rPr>
      <w:color w:val="auto"/>
    </w:rPr>
  </w:style>
  <w:style w:type="paragraph" w:customStyle="1" w:styleId="PrilogRazd">
    <w:name w:val="Prilog Razd"/>
    <w:rsid w:val="008E7C18"/>
    <w:pPr>
      <w:keepNext/>
      <w:widowControl w:val="0"/>
      <w:autoSpaceDE w:val="0"/>
      <w:autoSpaceDN w:val="0"/>
      <w:adjustRightInd w:val="0"/>
      <w:spacing w:after="200" w:line="207" w:lineRule="atLeast"/>
      <w:jc w:val="center"/>
    </w:pPr>
    <w:rPr>
      <w:rFonts w:ascii="SchoolBookCTT" w:eastAsia="Times New Roman" w:hAnsi="SchoolBookCTT" w:cs="SchoolBookCTT"/>
      <w:b/>
      <w:bCs/>
      <w:sz w:val="20"/>
      <w:szCs w:val="20"/>
      <w:lang w:eastAsia="ru-RU"/>
    </w:rPr>
  </w:style>
  <w:style w:type="character" w:customStyle="1" w:styleId="118">
    <w:name w:val="Знак1 Знак Знак1"/>
    <w:locked/>
    <w:rsid w:val="008E7C18"/>
    <w:rPr>
      <w:sz w:val="24"/>
      <w:szCs w:val="24"/>
      <w:lang w:bidi="ar-SA"/>
    </w:rPr>
  </w:style>
  <w:style w:type="character" w:customStyle="1" w:styleId="2fc">
    <w:name w:val="Подзаголовок Знак Знак2"/>
    <w:aliases w:val="Подзаголовок Знак1 Знак Знак1,Подзаголовок Знак Знак Знак Знак1, Знак1 Знак Знак Знак Знак1, Знак1 Знак1 Знак Знак2,Подзаголовок Знак1 Знак2,Подзаголовок Знак Знак Знак2, Знак1 Знак Знак Знак2, Знак1 Знак1 Знак Знак3"/>
    <w:rsid w:val="008E7C18"/>
    <w:rPr>
      <w:rFonts w:ascii="Calibri" w:hAnsi="Calibri"/>
      <w:i/>
      <w:iCs/>
      <w:sz w:val="24"/>
      <w:szCs w:val="24"/>
      <w:lang w:val="ru-RU" w:eastAsia="en-US" w:bidi="ar-SA"/>
    </w:rPr>
  </w:style>
  <w:style w:type="character" w:customStyle="1" w:styleId="640">
    <w:name w:val="Знак Знак64"/>
    <w:locked/>
    <w:rsid w:val="008E7C18"/>
    <w:rPr>
      <w:b/>
      <w:bCs/>
      <w:sz w:val="28"/>
      <w:szCs w:val="28"/>
      <w:lang w:val="ru-RU" w:eastAsia="ru-RU" w:bidi="ar-SA"/>
    </w:rPr>
  </w:style>
  <w:style w:type="character" w:customStyle="1" w:styleId="FontStyle133">
    <w:name w:val="Font Style133"/>
    <w:rsid w:val="008E7C18"/>
    <w:rPr>
      <w:rFonts w:ascii="Times New Roman" w:hAnsi="Times New Roman" w:cs="Times New Roman"/>
      <w:i/>
      <w:iCs/>
      <w:sz w:val="18"/>
      <w:szCs w:val="18"/>
    </w:rPr>
  </w:style>
  <w:style w:type="character" w:customStyle="1" w:styleId="blk3">
    <w:name w:val="blk3"/>
    <w:rsid w:val="008E7C18"/>
    <w:rPr>
      <w:vanish w:val="0"/>
    </w:rPr>
  </w:style>
  <w:style w:type="paragraph" w:customStyle="1" w:styleId="afffffffa">
    <w:name w:val="Словарная статья"/>
    <w:basedOn w:val="a3"/>
    <w:next w:val="a3"/>
    <w:rsid w:val="008E7C18"/>
    <w:pPr>
      <w:autoSpaceDE w:val="0"/>
      <w:autoSpaceDN w:val="0"/>
      <w:adjustRightInd w:val="0"/>
      <w:ind w:left="170" w:right="118"/>
      <w:jc w:val="both"/>
    </w:pPr>
    <w:rPr>
      <w:rFonts w:ascii="Arial" w:hAnsi="Arial"/>
      <w:sz w:val="20"/>
      <w:szCs w:val="20"/>
    </w:rPr>
  </w:style>
  <w:style w:type="character" w:customStyle="1" w:styleId="FontStyle214">
    <w:name w:val="Font Style214"/>
    <w:rsid w:val="008E7C18"/>
    <w:rPr>
      <w:rFonts w:ascii="Trebuchet MS" w:hAnsi="Trebuchet MS" w:cs="Trebuchet MS"/>
      <w:b/>
      <w:bCs/>
      <w:color w:val="000000"/>
      <w:sz w:val="22"/>
      <w:szCs w:val="22"/>
    </w:rPr>
  </w:style>
  <w:style w:type="character" w:customStyle="1" w:styleId="afffffffb">
    <w:name w:val="Цветовое выделение"/>
    <w:rsid w:val="008E7C18"/>
    <w:rPr>
      <w:b/>
      <w:bCs/>
      <w:color w:val="000080"/>
      <w:sz w:val="22"/>
      <w:szCs w:val="22"/>
    </w:rPr>
  </w:style>
  <w:style w:type="character" w:customStyle="1" w:styleId="afffffffc">
    <w:name w:val="Гипертекстовая ссылка"/>
    <w:rsid w:val="008E7C18"/>
    <w:rPr>
      <w:b/>
      <w:bCs/>
      <w:color w:val="008000"/>
      <w:sz w:val="22"/>
      <w:szCs w:val="22"/>
      <w:u w:val="single"/>
    </w:rPr>
  </w:style>
  <w:style w:type="paragraph" w:customStyle="1" w:styleId="Tst1">
    <w:name w:val="Tst1"/>
    <w:basedOn w:val="a3"/>
    <w:rsid w:val="008E7C18"/>
    <w:pPr>
      <w:jc w:val="both"/>
    </w:pPr>
    <w:rPr>
      <w:szCs w:val="20"/>
    </w:rPr>
  </w:style>
  <w:style w:type="character" w:customStyle="1" w:styleId="2fd">
    <w:name w:val="Основной текст Знак Знак2"/>
    <w:aliases w:val="Знак1 Знак1,Знак1 Знак Знак3, Знак1 Знак Знак3,Знак1 Знак3,Знак1 Знак Знак5,Знак1 Знак Знак6,Знак1 Знак Знак7,Знак1 Знак Знак8,Знак1 Знак Знак9,Знак1 Знак Знак10,Знак1 Знак Знак20,Знак1 Знак Знак201,Основной текст Знак Знак5"/>
    <w:semiHidden/>
    <w:locked/>
    <w:rsid w:val="008E7C18"/>
    <w:rPr>
      <w:sz w:val="24"/>
      <w:lang w:val="ru-RU" w:eastAsia="ru-RU" w:bidi="ar-SA"/>
    </w:rPr>
  </w:style>
  <w:style w:type="character" w:customStyle="1" w:styleId="FontStyle816">
    <w:name w:val="Font Style816"/>
    <w:rsid w:val="008E7C18"/>
    <w:rPr>
      <w:rFonts w:ascii="Times New Roman" w:hAnsi="Times New Roman" w:cs="Times New Roman"/>
      <w:sz w:val="20"/>
      <w:szCs w:val="20"/>
    </w:rPr>
  </w:style>
  <w:style w:type="paragraph" w:customStyle="1" w:styleId="opredelenie">
    <w:name w:val="opredelenie"/>
    <w:basedOn w:val="a3"/>
    <w:rsid w:val="008E7C18"/>
    <w:pPr>
      <w:spacing w:before="100" w:beforeAutospacing="1" w:after="100" w:afterAutospacing="1"/>
    </w:pPr>
  </w:style>
  <w:style w:type="paragraph" w:customStyle="1" w:styleId="afffffffd">
    <w:name w:val="НУМ"/>
    <w:basedOn w:val="afff3"/>
    <w:next w:val="afff3"/>
    <w:rsid w:val="008E7C18"/>
    <w:pPr>
      <w:spacing w:before="0" w:beforeAutospacing="0" w:after="0" w:afterAutospacing="0" w:line="264" w:lineRule="auto"/>
      <w:jc w:val="both"/>
    </w:pPr>
    <w:rPr>
      <w:rFonts w:eastAsia="Arial Unicode MS" w:cs="Arial"/>
      <w:sz w:val="30"/>
      <w:szCs w:val="16"/>
      <w:lang w:bidi="ar-SA"/>
    </w:rPr>
  </w:style>
  <w:style w:type="character" w:customStyle="1" w:styleId="49">
    <w:name w:val="Знак Знак4"/>
    <w:rsid w:val="008E7C18"/>
    <w:rPr>
      <w:rFonts w:ascii="Cambria" w:eastAsia="Times New Roman" w:hAnsi="Cambria" w:cs="Times New Roman" w:hint="default"/>
      <w:b/>
      <w:bCs/>
      <w:color w:val="4F81BD"/>
      <w:sz w:val="26"/>
      <w:szCs w:val="26"/>
    </w:rPr>
  </w:style>
  <w:style w:type="character" w:customStyle="1" w:styleId="280">
    <w:name w:val="Знак Знак28"/>
    <w:locked/>
    <w:rsid w:val="008E7C18"/>
    <w:rPr>
      <w:b/>
      <w:bCs/>
      <w:lang w:val="ru-RU" w:eastAsia="ru-RU" w:bidi="ar-SA"/>
    </w:rPr>
  </w:style>
  <w:style w:type="paragraph" w:customStyle="1" w:styleId="afffffffe">
    <w:name w:val="ТЕМА"/>
    <w:basedOn w:val="a3"/>
    <w:rsid w:val="008E7C18"/>
    <w:pPr>
      <w:spacing w:after="60" w:line="264" w:lineRule="auto"/>
      <w:jc w:val="both"/>
    </w:pPr>
    <w:rPr>
      <w:rFonts w:ascii="Arial" w:hAnsi="Arial"/>
      <w:b/>
      <w:sz w:val="30"/>
    </w:rPr>
  </w:style>
  <w:style w:type="character" w:customStyle="1" w:styleId="3f3">
    <w:name w:val="Гиперссылка3"/>
    <w:rsid w:val="008E7C18"/>
    <w:rPr>
      <w:strike w:val="0"/>
      <w:dstrike w:val="0"/>
      <w:color w:val="2C437A"/>
      <w:u w:val="none"/>
    </w:rPr>
  </w:style>
  <w:style w:type="paragraph" w:customStyle="1" w:styleId="affffffff">
    <w:name w:val="Список М"/>
    <w:basedOn w:val="afff3"/>
    <w:rsid w:val="008E7C18"/>
    <w:pPr>
      <w:spacing w:before="0" w:beforeAutospacing="0" w:after="0" w:afterAutospacing="0" w:line="288" w:lineRule="auto"/>
      <w:jc w:val="both"/>
    </w:pPr>
    <w:rPr>
      <w:sz w:val="30"/>
      <w:szCs w:val="30"/>
      <w:lang w:bidi="ar-SA"/>
    </w:rPr>
  </w:style>
  <w:style w:type="character" w:customStyle="1" w:styleId="FontStyle31">
    <w:name w:val="Font Style31"/>
    <w:rsid w:val="008E7C18"/>
    <w:rPr>
      <w:rFonts w:ascii="Times New Roman" w:hAnsi="Times New Roman" w:cs="Times New Roman"/>
      <w:b/>
      <w:bCs/>
      <w:sz w:val="28"/>
      <w:szCs w:val="28"/>
    </w:rPr>
  </w:style>
  <w:style w:type="character" w:customStyle="1" w:styleId="480">
    <w:name w:val="Знак Знак48"/>
    <w:locked/>
    <w:rsid w:val="008E7C18"/>
    <w:rPr>
      <w:b/>
      <w:bCs/>
      <w:sz w:val="27"/>
      <w:szCs w:val="27"/>
      <w:lang w:val="ru-RU" w:eastAsia="ru-RU" w:bidi="ar-SA"/>
    </w:rPr>
  </w:style>
  <w:style w:type="character" w:customStyle="1" w:styleId="511">
    <w:name w:val="Знак5 Знак Знак1"/>
    <w:locked/>
    <w:rsid w:val="008E7C18"/>
    <w:rPr>
      <w:sz w:val="16"/>
      <w:szCs w:val="16"/>
      <w:lang w:val="ru-RU" w:eastAsia="ru-RU" w:bidi="ar-SA"/>
    </w:rPr>
  </w:style>
  <w:style w:type="table" w:customStyle="1" w:styleId="1ffff3">
    <w:name w:val="Сетка таблицы1"/>
    <w:basedOn w:val="a5"/>
    <w:rsid w:val="008E7C18"/>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4">
    <w:name w:val="список1"/>
    <w:basedOn w:val="a3"/>
    <w:rsid w:val="008E7C18"/>
    <w:pPr>
      <w:tabs>
        <w:tab w:val="left" w:pos="0"/>
      </w:tabs>
      <w:autoSpaceDE w:val="0"/>
      <w:autoSpaceDN w:val="0"/>
      <w:adjustRightInd w:val="0"/>
      <w:ind w:firstLine="66"/>
      <w:jc w:val="both"/>
    </w:pPr>
    <w:rPr>
      <w:rFonts w:ascii="PragmaticaCTT" w:hAnsi="PragmaticaCTT"/>
      <w:sz w:val="20"/>
    </w:rPr>
  </w:style>
  <w:style w:type="character" w:customStyle="1" w:styleId="470">
    <w:name w:val="Знак Знак47"/>
    <w:rsid w:val="008E7C18"/>
    <w:rPr>
      <w:b/>
      <w:bCs/>
      <w:sz w:val="28"/>
      <w:szCs w:val="28"/>
      <w:lang w:val="ru-RU" w:eastAsia="ru-RU" w:bidi="ar-SA"/>
    </w:rPr>
  </w:style>
  <w:style w:type="character" w:customStyle="1" w:styleId="hl1">
    <w:name w:val="hl1"/>
    <w:rsid w:val="008E7C18"/>
    <w:rPr>
      <w:color w:val="4682B4"/>
    </w:rPr>
  </w:style>
  <w:style w:type="character" w:customStyle="1" w:styleId="font23">
    <w:name w:val="font23"/>
    <w:rsid w:val="008E7C18"/>
  </w:style>
  <w:style w:type="character" w:customStyle="1" w:styleId="texttext1">
    <w:name w:val="texttext1"/>
    <w:rsid w:val="008E7C18"/>
    <w:rPr>
      <w:rFonts w:ascii="Verdana" w:hAnsi="Verdana" w:hint="default"/>
      <w:b w:val="0"/>
      <w:bCs w:val="0"/>
      <w:i w:val="0"/>
      <w:iCs w:val="0"/>
      <w:caps w:val="0"/>
      <w:smallCaps w:val="0"/>
      <w:strike w:val="0"/>
      <w:dstrike w:val="0"/>
      <w:color w:val="000000"/>
      <w:sz w:val="19"/>
      <w:szCs w:val="19"/>
      <w:u w:val="none"/>
    </w:rPr>
  </w:style>
  <w:style w:type="character" w:customStyle="1" w:styleId="FontStyle64">
    <w:name w:val="Font Style64"/>
    <w:rsid w:val="008E7C18"/>
    <w:rPr>
      <w:rFonts w:ascii="Times New Roman" w:hAnsi="Times New Roman" w:cs="Times New Roman" w:hint="default"/>
      <w:b/>
      <w:bCs/>
      <w:sz w:val="24"/>
      <w:szCs w:val="24"/>
    </w:rPr>
  </w:style>
  <w:style w:type="character" w:customStyle="1" w:styleId="authorabout1">
    <w:name w:val="authorabout1"/>
    <w:rsid w:val="008E7C18"/>
    <w:rPr>
      <w:vanish w:val="0"/>
      <w:sz w:val="26"/>
      <w:szCs w:val="26"/>
    </w:rPr>
  </w:style>
  <w:style w:type="character" w:customStyle="1" w:styleId="authorabout">
    <w:name w:val="authorabout"/>
    <w:rsid w:val="008E7C18"/>
    <w:rPr>
      <w:rFonts w:ascii="Times New Roman" w:hAnsi="Times New Roman" w:cs="Times New Roman" w:hint="default"/>
    </w:rPr>
  </w:style>
  <w:style w:type="character" w:customStyle="1" w:styleId="textbf">
    <w:name w:val="textbf"/>
    <w:rsid w:val="008E7C18"/>
    <w:rPr>
      <w:rFonts w:cs="Times New Roman"/>
    </w:rPr>
  </w:style>
  <w:style w:type="character" w:customStyle="1" w:styleId="textit">
    <w:name w:val="textit"/>
    <w:rsid w:val="008E7C18"/>
    <w:rPr>
      <w:rFonts w:cs="Times New Roman"/>
    </w:rPr>
  </w:style>
  <w:style w:type="character" w:customStyle="1" w:styleId="textdoc1">
    <w:name w:val="textdoc1"/>
    <w:rsid w:val="008E7C18"/>
    <w:rPr>
      <w:rFonts w:cs="Times New Roman"/>
    </w:rPr>
  </w:style>
  <w:style w:type="paragraph" w:customStyle="1" w:styleId="textdoc">
    <w:name w:val="textdoc"/>
    <w:basedOn w:val="a3"/>
    <w:rsid w:val="008E7C18"/>
    <w:pPr>
      <w:spacing w:before="100" w:beforeAutospacing="1" w:after="100" w:afterAutospacing="1"/>
    </w:pPr>
  </w:style>
  <w:style w:type="paragraph" w:customStyle="1" w:styleId="msonormalcxsplast">
    <w:name w:val="msonormalcxsplast"/>
    <w:basedOn w:val="a3"/>
    <w:rsid w:val="008E7C18"/>
    <w:pPr>
      <w:spacing w:before="100" w:beforeAutospacing="1" w:after="100" w:afterAutospacing="1"/>
    </w:pPr>
    <w:rPr>
      <w:rFonts w:ascii="Arial" w:hAnsi="Arial" w:cs="Arial"/>
      <w:color w:val="000000"/>
      <w:sz w:val="20"/>
      <w:szCs w:val="20"/>
    </w:rPr>
  </w:style>
  <w:style w:type="paragraph" w:customStyle="1" w:styleId="msonormalcxspmiddlecxspmiddle">
    <w:name w:val="msonormalcxspmiddlecxspmiddle"/>
    <w:basedOn w:val="a3"/>
    <w:rsid w:val="008E7C18"/>
    <w:pPr>
      <w:spacing w:before="100" w:beforeAutospacing="1" w:after="100" w:afterAutospacing="1"/>
    </w:pPr>
    <w:rPr>
      <w:rFonts w:ascii="Arial" w:hAnsi="Arial" w:cs="Arial"/>
      <w:color w:val="000000"/>
      <w:sz w:val="20"/>
      <w:szCs w:val="20"/>
    </w:rPr>
  </w:style>
  <w:style w:type="character" w:customStyle="1" w:styleId="FontStyle52">
    <w:name w:val="Font Style52"/>
    <w:rsid w:val="008E7C18"/>
    <w:rPr>
      <w:rFonts w:ascii="Times New Roman" w:hAnsi="Times New Roman" w:cs="Times New Roman"/>
      <w:sz w:val="20"/>
      <w:szCs w:val="20"/>
    </w:rPr>
  </w:style>
  <w:style w:type="character" w:customStyle="1" w:styleId="t9">
    <w:name w:val="t9"/>
    <w:rsid w:val="008E7C18"/>
  </w:style>
  <w:style w:type="character" w:customStyle="1" w:styleId="t10">
    <w:name w:val="t10"/>
    <w:rsid w:val="008E7C18"/>
  </w:style>
  <w:style w:type="character" w:customStyle="1" w:styleId="snsep">
    <w:name w:val="snsep"/>
    <w:rsid w:val="008E7C18"/>
  </w:style>
  <w:style w:type="character" w:customStyle="1" w:styleId="FontStyle56">
    <w:name w:val="Font Style56"/>
    <w:rsid w:val="008E7C18"/>
    <w:rPr>
      <w:rFonts w:ascii="Times New Roman" w:hAnsi="Times New Roman" w:cs="Times New Roman"/>
      <w:sz w:val="22"/>
      <w:szCs w:val="22"/>
    </w:rPr>
  </w:style>
  <w:style w:type="paragraph" w:customStyle="1" w:styleId="normalrus">
    <w:name w:val="normalrus"/>
    <w:basedOn w:val="a3"/>
    <w:rsid w:val="008E7C18"/>
    <w:pPr>
      <w:spacing w:before="100" w:beforeAutospacing="1" w:after="100" w:afterAutospacing="1"/>
    </w:pPr>
  </w:style>
  <w:style w:type="paragraph" w:customStyle="1" w:styleId="listnum">
    <w:name w:val="listnum"/>
    <w:basedOn w:val="a3"/>
    <w:rsid w:val="008E7C18"/>
    <w:pPr>
      <w:spacing w:before="100" w:beforeAutospacing="1" w:after="100" w:afterAutospacing="1"/>
    </w:pPr>
  </w:style>
  <w:style w:type="character" w:customStyle="1" w:styleId="bold">
    <w:name w:val="bold"/>
    <w:rsid w:val="008E7C18"/>
    <w:rPr>
      <w:rFonts w:cs="Times New Roman"/>
    </w:rPr>
  </w:style>
  <w:style w:type="character" w:customStyle="1" w:styleId="133">
    <w:name w:val="табл_заголовок_13 Знак"/>
    <w:link w:val="134"/>
    <w:locked/>
    <w:rsid w:val="008E7C18"/>
    <w:rPr>
      <w:b/>
      <w:bCs/>
      <w:sz w:val="26"/>
      <w:lang w:eastAsia="ru-RU"/>
    </w:rPr>
  </w:style>
  <w:style w:type="paragraph" w:customStyle="1" w:styleId="134">
    <w:name w:val="табл_заголовок_13"/>
    <w:basedOn w:val="a3"/>
    <w:link w:val="133"/>
    <w:rsid w:val="008E7C18"/>
    <w:pPr>
      <w:spacing w:after="240" w:line="288" w:lineRule="auto"/>
      <w:jc w:val="center"/>
    </w:pPr>
    <w:rPr>
      <w:rFonts w:asciiTheme="minorHAnsi" w:eastAsiaTheme="minorHAnsi" w:hAnsiTheme="minorHAnsi" w:cstheme="minorBidi"/>
      <w:b/>
      <w:bCs/>
      <w:sz w:val="26"/>
      <w:szCs w:val="22"/>
    </w:rPr>
  </w:style>
  <w:style w:type="paragraph" w:customStyle="1" w:styleId="PlainText1">
    <w:name w:val="Plain Text1"/>
    <w:basedOn w:val="a3"/>
    <w:rsid w:val="008E7C18"/>
    <w:rPr>
      <w:rFonts w:ascii="Courier New" w:eastAsia="Calibri" w:hAnsi="Courier New"/>
      <w:sz w:val="20"/>
      <w:szCs w:val="20"/>
    </w:rPr>
  </w:style>
  <w:style w:type="paragraph" w:customStyle="1" w:styleId="a0cxspmiddle">
    <w:name w:val="a0cxspmiddle"/>
    <w:basedOn w:val="a3"/>
    <w:rsid w:val="008E7C18"/>
    <w:pPr>
      <w:spacing w:before="100" w:beforeAutospacing="1" w:after="100" w:afterAutospacing="1"/>
    </w:pPr>
  </w:style>
  <w:style w:type="character" w:customStyle="1" w:styleId="wrc131">
    <w:name w:val="wrc131"/>
    <w:rsid w:val="008E7C18"/>
    <w:rPr>
      <w:vanish/>
    </w:rPr>
  </w:style>
  <w:style w:type="character" w:customStyle="1" w:styleId="mw-editsection">
    <w:name w:val="mw-editsection"/>
    <w:rsid w:val="008E7C18"/>
  </w:style>
  <w:style w:type="character" w:customStyle="1" w:styleId="num0">
    <w:name w:val="num0"/>
    <w:rsid w:val="008E7C18"/>
  </w:style>
  <w:style w:type="paragraph" w:customStyle="1" w:styleId="c3">
    <w:name w:val="c3"/>
    <w:basedOn w:val="a3"/>
    <w:rsid w:val="008E7C18"/>
    <w:pPr>
      <w:spacing w:before="100" w:beforeAutospacing="1" w:after="100" w:afterAutospacing="1"/>
    </w:pPr>
  </w:style>
  <w:style w:type="character" w:customStyle="1" w:styleId="c4">
    <w:name w:val="c4"/>
    <w:rsid w:val="008E7C18"/>
  </w:style>
  <w:style w:type="paragraph" w:customStyle="1" w:styleId="HTML12">
    <w:name w:val="Стандартный HTML1"/>
    <w:basedOn w:val="a3"/>
    <w:rsid w:val="008E7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copy3">
    <w:name w:val="copy3"/>
    <w:rsid w:val="008E7C18"/>
    <w:rPr>
      <w:rFonts w:cs="Times New Roman"/>
    </w:rPr>
  </w:style>
  <w:style w:type="character" w:customStyle="1" w:styleId="BalloonTextChar1">
    <w:name w:val="Balloon Text Char1"/>
    <w:locked/>
    <w:rsid w:val="008E7C18"/>
    <w:rPr>
      <w:rFonts w:cs="Times New Roman"/>
      <w:sz w:val="2"/>
    </w:rPr>
  </w:style>
  <w:style w:type="character" w:customStyle="1" w:styleId="highlight">
    <w:name w:val="highlight"/>
    <w:rsid w:val="008E7C18"/>
    <w:rPr>
      <w:rFonts w:cs="Times New Roman"/>
    </w:rPr>
  </w:style>
  <w:style w:type="character" w:customStyle="1" w:styleId="style80">
    <w:name w:val="style8"/>
    <w:rsid w:val="008E7C18"/>
    <w:rPr>
      <w:rFonts w:cs="Times New Roman"/>
    </w:rPr>
  </w:style>
  <w:style w:type="character" w:customStyle="1" w:styleId="b-serp-itemtextpassage">
    <w:name w:val="b-serp-item__text_passage"/>
    <w:rsid w:val="008E7C18"/>
    <w:rPr>
      <w:rFonts w:cs="Times New Roman"/>
    </w:rPr>
  </w:style>
  <w:style w:type="character" w:customStyle="1" w:styleId="postbody">
    <w:name w:val="postbody"/>
    <w:rsid w:val="008E7C18"/>
    <w:rPr>
      <w:rFonts w:cs="Times New Roman"/>
    </w:rPr>
  </w:style>
  <w:style w:type="paragraph" w:customStyle="1" w:styleId="ptx2">
    <w:name w:val="ptx2"/>
    <w:basedOn w:val="a3"/>
    <w:rsid w:val="008E7C18"/>
    <w:pPr>
      <w:spacing w:before="100" w:beforeAutospacing="1" w:after="100" w:afterAutospacing="1"/>
    </w:pPr>
  </w:style>
  <w:style w:type="character" w:customStyle="1" w:styleId="512">
    <w:name w:val="Заголовок 5 Знак1"/>
    <w:locked/>
    <w:rsid w:val="008E7C18"/>
    <w:rPr>
      <w:b/>
      <w:bCs/>
      <w:i/>
      <w:iCs/>
      <w:sz w:val="26"/>
      <w:szCs w:val="26"/>
    </w:rPr>
  </w:style>
  <w:style w:type="character" w:customStyle="1" w:styleId="affffffff0">
    <w:name w:val="Выделение жирным"/>
    <w:rsid w:val="008E7C18"/>
    <w:rPr>
      <w:b/>
    </w:rPr>
  </w:style>
  <w:style w:type="character" w:customStyle="1" w:styleId="ListLabel1">
    <w:name w:val="ListLabel 1"/>
    <w:rsid w:val="008E7C18"/>
    <w:rPr>
      <w:color w:val="000000"/>
      <w:spacing w:val="0"/>
      <w:position w:val="0"/>
      <w:sz w:val="20"/>
      <w:u w:val="none"/>
      <w:vertAlign w:val="baseline"/>
    </w:rPr>
  </w:style>
  <w:style w:type="character" w:customStyle="1" w:styleId="ListLabel2">
    <w:name w:val="ListLabel 2"/>
    <w:rsid w:val="008E7C18"/>
  </w:style>
  <w:style w:type="character" w:customStyle="1" w:styleId="ListLabel3">
    <w:name w:val="ListLabel 3"/>
    <w:rsid w:val="008E7C18"/>
    <w:rPr>
      <w:b/>
    </w:rPr>
  </w:style>
  <w:style w:type="character" w:customStyle="1" w:styleId="ListLabel4">
    <w:name w:val="ListLabel 4"/>
    <w:rsid w:val="008E7C18"/>
  </w:style>
  <w:style w:type="character" w:customStyle="1" w:styleId="ListLabel5">
    <w:name w:val="ListLabel 5"/>
    <w:rsid w:val="008E7C18"/>
    <w:rPr>
      <w:color w:val="00000A"/>
    </w:rPr>
  </w:style>
  <w:style w:type="character" w:customStyle="1" w:styleId="ListLabel6">
    <w:name w:val="ListLabel 6"/>
    <w:rsid w:val="008E7C18"/>
    <w:rPr>
      <w:sz w:val="20"/>
    </w:rPr>
  </w:style>
  <w:style w:type="character" w:customStyle="1" w:styleId="2fe">
    <w:name w:val="Название Знак2"/>
    <w:locked/>
    <w:rsid w:val="008E7C18"/>
    <w:rPr>
      <w:rFonts w:cs="Mangal"/>
      <w:i/>
      <w:iCs/>
      <w:color w:val="00000A"/>
      <w:sz w:val="24"/>
      <w:szCs w:val="24"/>
    </w:rPr>
  </w:style>
  <w:style w:type="character" w:customStyle="1" w:styleId="2ff">
    <w:name w:val="Схема документа Знак2"/>
    <w:locked/>
    <w:rsid w:val="008E7C18"/>
    <w:rPr>
      <w:rFonts w:ascii="Tahoma" w:hAnsi="Tahoma" w:cs="Tahoma"/>
      <w:color w:val="00000A"/>
      <w:shd w:val="clear" w:color="auto" w:fill="000080"/>
    </w:rPr>
  </w:style>
  <w:style w:type="character" w:customStyle="1" w:styleId="322">
    <w:name w:val="Основной текст с отступом 3 Знак2"/>
    <w:semiHidden/>
    <w:locked/>
    <w:rsid w:val="008E7C18"/>
    <w:rPr>
      <w:color w:val="00000A"/>
      <w:sz w:val="16"/>
      <w:szCs w:val="16"/>
      <w:lang w:val="ru-RU" w:eastAsia="ru-RU" w:bidi="ar-SA"/>
    </w:rPr>
  </w:style>
  <w:style w:type="character" w:customStyle="1" w:styleId="2ff0">
    <w:name w:val="Нижний колонтитул Знак2"/>
    <w:locked/>
    <w:rsid w:val="008E7C18"/>
    <w:rPr>
      <w:sz w:val="24"/>
      <w:szCs w:val="24"/>
    </w:rPr>
  </w:style>
  <w:style w:type="character" w:customStyle="1" w:styleId="2ff1">
    <w:name w:val="Текст выноски Знак2"/>
    <w:locked/>
    <w:rsid w:val="008E7C18"/>
    <w:rPr>
      <w:rFonts w:ascii="Tahoma" w:hAnsi="Tahoma"/>
      <w:color w:val="00000A"/>
      <w:sz w:val="16"/>
      <w:szCs w:val="16"/>
    </w:rPr>
  </w:style>
  <w:style w:type="character" w:customStyle="1" w:styleId="HTML20">
    <w:name w:val="Стандартный HTML Знак2"/>
    <w:locked/>
    <w:rsid w:val="008E7C18"/>
    <w:rPr>
      <w:rFonts w:ascii="Courier New" w:hAnsi="Courier New" w:cs="Courier New"/>
      <w:color w:val="00000A"/>
    </w:rPr>
  </w:style>
  <w:style w:type="character" w:customStyle="1" w:styleId="226">
    <w:name w:val="Основной текст 2 Знак2"/>
    <w:locked/>
    <w:rsid w:val="008E7C18"/>
    <w:rPr>
      <w:sz w:val="24"/>
      <w:szCs w:val="24"/>
    </w:rPr>
  </w:style>
  <w:style w:type="paragraph" w:customStyle="1" w:styleId="affffffff1">
    <w:name w:val="Заглавие"/>
    <w:basedOn w:val="afffffff4"/>
    <w:rsid w:val="008E7C18"/>
    <w:pPr>
      <w:jc w:val="center"/>
    </w:pPr>
    <w:rPr>
      <w:sz w:val="20"/>
      <w:szCs w:val="20"/>
    </w:rPr>
  </w:style>
  <w:style w:type="table" w:customStyle="1" w:styleId="119">
    <w:name w:val="Сетка таблицы11"/>
    <w:basedOn w:val="a5"/>
    <w:rsid w:val="008E7C18"/>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50">
    <w:name w:val="Знак Знак45"/>
    <w:rsid w:val="008E7C18"/>
    <w:rPr>
      <w:b/>
      <w:bCs/>
      <w:sz w:val="22"/>
      <w:szCs w:val="22"/>
      <w:lang w:val="ru-RU" w:eastAsia="ru-RU" w:bidi="ar-SA"/>
    </w:rPr>
  </w:style>
  <w:style w:type="character" w:customStyle="1" w:styleId="420">
    <w:name w:val="Знак Знак42"/>
    <w:rsid w:val="008E7C18"/>
    <w:rPr>
      <w:sz w:val="24"/>
      <w:szCs w:val="24"/>
      <w:lang w:val="ru-RU" w:eastAsia="ru-RU" w:bidi="ar-SA"/>
    </w:rPr>
  </w:style>
  <w:style w:type="character" w:customStyle="1" w:styleId="ft1834">
    <w:name w:val="ft1834"/>
    <w:rsid w:val="008E7C18"/>
  </w:style>
  <w:style w:type="character" w:customStyle="1" w:styleId="ft1846">
    <w:name w:val="ft1846"/>
    <w:rsid w:val="008E7C18"/>
  </w:style>
  <w:style w:type="character" w:customStyle="1" w:styleId="ft1850">
    <w:name w:val="ft1850"/>
    <w:rsid w:val="008E7C18"/>
  </w:style>
  <w:style w:type="character" w:customStyle="1" w:styleId="ft1994">
    <w:name w:val="ft1994"/>
    <w:rsid w:val="008E7C18"/>
  </w:style>
  <w:style w:type="character" w:customStyle="1" w:styleId="ft2006">
    <w:name w:val="ft2006"/>
    <w:rsid w:val="008E7C18"/>
  </w:style>
  <w:style w:type="character" w:customStyle="1" w:styleId="ft2181">
    <w:name w:val="ft2181"/>
    <w:rsid w:val="008E7C18"/>
  </w:style>
  <w:style w:type="character" w:customStyle="1" w:styleId="ft2193">
    <w:name w:val="ft2193"/>
    <w:rsid w:val="008E7C18"/>
  </w:style>
  <w:style w:type="character" w:customStyle="1" w:styleId="ft2205">
    <w:name w:val="ft2205"/>
    <w:rsid w:val="008E7C18"/>
  </w:style>
  <w:style w:type="character" w:customStyle="1" w:styleId="ft2213">
    <w:name w:val="ft2213"/>
    <w:rsid w:val="008E7C18"/>
  </w:style>
  <w:style w:type="paragraph" w:customStyle="1" w:styleId="-10-11">
    <w:name w:val="А-10-11"/>
    <w:basedOn w:val="a3"/>
    <w:rsid w:val="008E7C18"/>
    <w:pPr>
      <w:spacing w:line="233" w:lineRule="exact"/>
      <w:ind w:firstLine="397"/>
      <w:jc w:val="both"/>
    </w:pPr>
    <w:rPr>
      <w:sz w:val="20"/>
      <w:szCs w:val="20"/>
    </w:rPr>
  </w:style>
  <w:style w:type="paragraph" w:customStyle="1" w:styleId="Lang">
    <w:name w:val="Lang"/>
    <w:basedOn w:val="a3"/>
    <w:rsid w:val="008E7C18"/>
    <w:pPr>
      <w:overflowPunct w:val="0"/>
      <w:autoSpaceDE w:val="0"/>
      <w:autoSpaceDN w:val="0"/>
      <w:adjustRightInd w:val="0"/>
      <w:spacing w:line="480" w:lineRule="exact"/>
      <w:ind w:right="-170" w:firstLine="567"/>
      <w:jc w:val="both"/>
      <w:textAlignment w:val="baseline"/>
    </w:pPr>
    <w:rPr>
      <w:rFonts w:ascii="Courier New" w:hAnsi="Courier New"/>
      <w:szCs w:val="20"/>
    </w:rPr>
  </w:style>
  <w:style w:type="paragraph" w:customStyle="1" w:styleId="iauiueiiiaaiio">
    <w:name w:val="iau?iue ii i?aaiio"/>
    <w:basedOn w:val="a3"/>
    <w:rsid w:val="008E7C18"/>
    <w:pPr>
      <w:overflowPunct w:val="0"/>
      <w:autoSpaceDE w:val="0"/>
      <w:autoSpaceDN w:val="0"/>
      <w:adjustRightInd w:val="0"/>
      <w:jc w:val="right"/>
      <w:textAlignment w:val="baseline"/>
    </w:pPr>
    <w:rPr>
      <w:sz w:val="20"/>
      <w:szCs w:val="20"/>
    </w:rPr>
  </w:style>
  <w:style w:type="paragraph" w:customStyle="1" w:styleId="135">
    <w:name w:val="табл_текст_центр_ 13"/>
    <w:basedOn w:val="a3"/>
    <w:rsid w:val="008E7C18"/>
    <w:pPr>
      <w:suppressAutoHyphens/>
      <w:jc w:val="center"/>
    </w:pPr>
    <w:rPr>
      <w:sz w:val="26"/>
      <w:lang w:eastAsia="ar-SA"/>
    </w:rPr>
  </w:style>
  <w:style w:type="paragraph" w:customStyle="1" w:styleId="2ff2">
    <w:name w:val="Заголовок_2"/>
    <w:basedOn w:val="a3"/>
    <w:rsid w:val="008E7C18"/>
    <w:pPr>
      <w:spacing w:line="360" w:lineRule="auto"/>
      <w:jc w:val="both"/>
    </w:pPr>
    <w:rPr>
      <w:rFonts w:ascii="Arial" w:hAnsi="Arial"/>
      <w:b/>
      <w:i/>
      <w:sz w:val="28"/>
      <w:szCs w:val="20"/>
    </w:rPr>
  </w:style>
  <w:style w:type="paragraph" w:customStyle="1" w:styleId="affffffff2">
    <w:name w:val="Абзац_СУБД"/>
    <w:basedOn w:val="a3"/>
    <w:rsid w:val="008E7C18"/>
    <w:pPr>
      <w:spacing w:line="360" w:lineRule="auto"/>
      <w:ind w:firstLine="720"/>
      <w:jc w:val="both"/>
    </w:pPr>
    <w:rPr>
      <w:rFonts w:ascii="Arial" w:hAnsi="Arial"/>
      <w:sz w:val="28"/>
      <w:szCs w:val="20"/>
    </w:rPr>
  </w:style>
  <w:style w:type="character" w:customStyle="1" w:styleId="f1">
    <w:name w:val="f1"/>
    <w:rsid w:val="008E7C18"/>
    <w:rPr>
      <w:rFonts w:cs="Times New Roman"/>
    </w:rPr>
  </w:style>
  <w:style w:type="paragraph" w:customStyle="1" w:styleId="075">
    <w:name w:val="Стиль Нумерованный список + сверху: (одинарная Авто  075 пт лини..."/>
    <w:basedOn w:val="a2"/>
    <w:rsid w:val="008E7C18"/>
    <w:pPr>
      <w:numPr>
        <w:numId w:val="0"/>
      </w:numPr>
      <w:tabs>
        <w:tab w:val="left" w:pos="720"/>
        <w:tab w:val="left" w:pos="1354"/>
      </w:tabs>
      <w:ind w:left="360" w:hanging="360"/>
    </w:pPr>
    <w:rPr>
      <w:sz w:val="24"/>
      <w:lang w:eastAsia="ru-RU"/>
    </w:rPr>
  </w:style>
  <w:style w:type="paragraph" w:customStyle="1" w:styleId="4a">
    <w:name w:val="Обычный4"/>
    <w:rsid w:val="008E7C18"/>
    <w:pPr>
      <w:widowControl w:val="0"/>
      <w:spacing w:after="0" w:line="240" w:lineRule="auto"/>
    </w:pPr>
    <w:rPr>
      <w:rFonts w:ascii="Times New Roman" w:eastAsia="Times New Roman" w:hAnsi="Times New Roman" w:cs="Times New Roman"/>
      <w:sz w:val="20"/>
      <w:szCs w:val="20"/>
      <w:lang w:eastAsia="ru-RU"/>
    </w:rPr>
  </w:style>
  <w:style w:type="paragraph" w:customStyle="1" w:styleId="Normal1">
    <w:name w:val="Normal1"/>
    <w:rsid w:val="008E7C18"/>
    <w:pPr>
      <w:widowControl w:val="0"/>
      <w:spacing w:after="0" w:line="240" w:lineRule="auto"/>
    </w:pPr>
    <w:rPr>
      <w:rFonts w:ascii="Times New Roman" w:eastAsia="Times New Roman" w:hAnsi="Times New Roman" w:cs="Times New Roman"/>
      <w:sz w:val="20"/>
      <w:szCs w:val="20"/>
      <w:lang w:eastAsia="ru-RU"/>
    </w:rPr>
  </w:style>
  <w:style w:type="table" w:customStyle="1" w:styleId="123">
    <w:name w:val="Сетка таблицы12"/>
    <w:basedOn w:val="a5"/>
    <w:rsid w:val="008E7C18"/>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2">
    <w:name w:val="c2"/>
    <w:rsid w:val="008E7C18"/>
  </w:style>
  <w:style w:type="character" w:customStyle="1" w:styleId="ft776">
    <w:name w:val="ft776"/>
    <w:rsid w:val="008E7C18"/>
  </w:style>
  <w:style w:type="character" w:customStyle="1" w:styleId="ft431">
    <w:name w:val="ft431"/>
    <w:rsid w:val="008E7C18"/>
  </w:style>
  <w:style w:type="character" w:customStyle="1" w:styleId="ft793">
    <w:name w:val="ft793"/>
    <w:rsid w:val="008E7C18"/>
  </w:style>
  <w:style w:type="character" w:customStyle="1" w:styleId="ft802">
    <w:name w:val="ft802"/>
    <w:rsid w:val="008E7C18"/>
  </w:style>
  <w:style w:type="character" w:customStyle="1" w:styleId="ft890">
    <w:name w:val="ft890"/>
    <w:rsid w:val="008E7C18"/>
  </w:style>
  <w:style w:type="character" w:customStyle="1" w:styleId="ft904">
    <w:name w:val="ft904"/>
    <w:rsid w:val="008E7C18"/>
  </w:style>
  <w:style w:type="character" w:customStyle="1" w:styleId="ft914">
    <w:name w:val="ft914"/>
    <w:rsid w:val="008E7C18"/>
  </w:style>
  <w:style w:type="character" w:customStyle="1" w:styleId="HTMLPreformattedChar">
    <w:name w:val="HTML Preformatted Char"/>
    <w:locked/>
    <w:rsid w:val="008E7C18"/>
    <w:rPr>
      <w:rFonts w:ascii="Courier New" w:hAnsi="Courier New" w:cs="Courier New"/>
      <w:sz w:val="20"/>
      <w:szCs w:val="20"/>
      <w:lang w:eastAsia="ru-RU"/>
    </w:rPr>
  </w:style>
  <w:style w:type="paragraph" w:customStyle="1" w:styleId="2TimesNewRoman121">
    <w:name w:val="Стиль Заголовок 2 + Times New Roman 12 пт По левому краю"/>
    <w:basedOn w:val="21"/>
    <w:rsid w:val="008E7C18"/>
    <w:pPr>
      <w:keepNext w:val="0"/>
    </w:pPr>
    <w:rPr>
      <w:rFonts w:ascii="Times New Roman" w:hAnsi="Times New Roman" w:cs="Times New Roman"/>
      <w:bCs w:val="0"/>
      <w:i w:val="0"/>
      <w:iCs w:val="0"/>
      <w:kern w:val="32"/>
      <w:sz w:val="24"/>
      <w:szCs w:val="20"/>
    </w:rPr>
  </w:style>
  <w:style w:type="paragraph" w:customStyle="1" w:styleId="Heading31">
    <w:name w:val="Heading 31"/>
    <w:basedOn w:val="a3"/>
    <w:next w:val="a3"/>
    <w:rsid w:val="008E7C18"/>
    <w:pPr>
      <w:keepNext/>
      <w:outlineLvl w:val="2"/>
    </w:pPr>
    <w:rPr>
      <w:rFonts w:eastAsia="Calibri"/>
      <w:szCs w:val="20"/>
    </w:rPr>
  </w:style>
  <w:style w:type="character" w:customStyle="1" w:styleId="review-h52">
    <w:name w:val="review-h52"/>
    <w:rsid w:val="008E7C18"/>
    <w:rPr>
      <w:rFonts w:cs="Times New Roman"/>
      <w:b/>
      <w:bCs/>
      <w:color w:val="004080"/>
      <w:sz w:val="18"/>
      <w:szCs w:val="18"/>
      <w:u w:val="none"/>
    </w:rPr>
  </w:style>
  <w:style w:type="character" w:customStyle="1" w:styleId="BodyText2Char">
    <w:name w:val="Body Text 2 Char"/>
    <w:locked/>
    <w:rsid w:val="008E7C18"/>
    <w:rPr>
      <w:rFonts w:ascii="Calibri" w:hAnsi="Calibri"/>
      <w:sz w:val="22"/>
      <w:szCs w:val="22"/>
      <w:lang w:val="ru-RU" w:eastAsia="ru-RU" w:bidi="ar-SA"/>
    </w:rPr>
  </w:style>
  <w:style w:type="paragraph" w:customStyle="1" w:styleId="1TimesNewRoman12">
    <w:name w:val="Стиль Загол. 1 ур. + Times New Roman 12 пт"/>
    <w:basedOn w:val="a3"/>
    <w:rsid w:val="008E7C18"/>
    <w:pPr>
      <w:keepNext/>
      <w:autoSpaceDE w:val="0"/>
      <w:autoSpaceDN w:val="0"/>
      <w:adjustRightInd w:val="0"/>
      <w:spacing w:line="360" w:lineRule="auto"/>
      <w:jc w:val="center"/>
    </w:pPr>
    <w:rPr>
      <w:rFonts w:cs="PragmaticaCTT"/>
      <w:b/>
      <w:bCs/>
      <w:caps/>
      <w:sz w:val="26"/>
      <w:szCs w:val="20"/>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semiHidden/>
    <w:locked/>
    <w:rsid w:val="008E7C18"/>
    <w:rPr>
      <w:sz w:val="24"/>
      <w:szCs w:val="24"/>
      <w:lang w:val="ru-RU" w:eastAsia="ru-RU" w:bidi="ar-SA"/>
    </w:rPr>
  </w:style>
  <w:style w:type="character" w:customStyle="1" w:styleId="BodyText2Char1">
    <w:name w:val="Body Text 2 Char1"/>
    <w:semiHidden/>
    <w:locked/>
    <w:rsid w:val="008E7C18"/>
    <w:rPr>
      <w:rFonts w:ascii="Calibri" w:hAnsi="Calibri"/>
      <w:lang w:val="ru-RU" w:eastAsia="ru-RU" w:bidi="ar-SA"/>
    </w:rPr>
  </w:style>
  <w:style w:type="paragraph" w:customStyle="1" w:styleId="affffffff3">
    <w:name w:val="НаКурсач"/>
    <w:basedOn w:val="a3"/>
    <w:rsid w:val="008E7C18"/>
    <w:pPr>
      <w:spacing w:line="312" w:lineRule="auto"/>
      <w:jc w:val="both"/>
    </w:pPr>
    <w:rPr>
      <w:sz w:val="28"/>
    </w:rPr>
  </w:style>
  <w:style w:type="character" w:customStyle="1" w:styleId="Heading8Char">
    <w:name w:val="Heading 8 Char"/>
    <w:semiHidden/>
    <w:locked/>
    <w:rsid w:val="008E7C18"/>
    <w:rPr>
      <w:rFonts w:ascii="Cambria" w:hAnsi="Cambria"/>
      <w:color w:val="404040"/>
      <w:lang w:val="ru-RU" w:eastAsia="ru-RU" w:bidi="ar-SA"/>
    </w:rPr>
  </w:style>
  <w:style w:type="character" w:customStyle="1" w:styleId="a10">
    <w:name w:val="a1"/>
    <w:rsid w:val="008E7C18"/>
    <w:rPr>
      <w:rFonts w:cs="Times New Roman"/>
    </w:rPr>
  </w:style>
  <w:style w:type="character" w:customStyle="1" w:styleId="94">
    <w:name w:val="Знак Знак9"/>
    <w:locked/>
    <w:rsid w:val="008E7C18"/>
    <w:rPr>
      <w:sz w:val="16"/>
      <w:szCs w:val="16"/>
      <w:lang w:val="ru-RU" w:eastAsia="ar-SA" w:bidi="ar-SA"/>
    </w:rPr>
  </w:style>
  <w:style w:type="character" w:customStyle="1" w:styleId="136">
    <w:name w:val="Знак Знак13"/>
    <w:locked/>
    <w:rsid w:val="008E7C18"/>
    <w:rPr>
      <w:b/>
      <w:bCs/>
      <w:sz w:val="27"/>
      <w:szCs w:val="27"/>
      <w:lang w:val="ru-RU" w:eastAsia="ru-RU" w:bidi="ar-SA"/>
    </w:rPr>
  </w:style>
  <w:style w:type="character" w:customStyle="1" w:styleId="1ffff5">
    <w:name w:val="Сильное выделение1"/>
    <w:rsid w:val="008E7C18"/>
    <w:rPr>
      <w:b/>
    </w:rPr>
  </w:style>
  <w:style w:type="paragraph" w:customStyle="1" w:styleId="HTML13">
    <w:name w:val="Стандартный HTML1"/>
    <w:basedOn w:val="a3"/>
    <w:rsid w:val="008E7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323">
    <w:name w:val="Знак Знак32"/>
    <w:rsid w:val="008E7C18"/>
    <w:rPr>
      <w:rFonts w:ascii="Arial" w:hAnsi="Arial" w:cs="Arial"/>
      <w:b/>
      <w:bCs/>
      <w:kern w:val="32"/>
      <w:sz w:val="32"/>
      <w:szCs w:val="32"/>
    </w:rPr>
  </w:style>
  <w:style w:type="character" w:customStyle="1" w:styleId="31a">
    <w:name w:val="Знак Знак31"/>
    <w:rsid w:val="008E7C18"/>
    <w:rPr>
      <w:rFonts w:ascii="Arial" w:hAnsi="Arial" w:cs="Arial"/>
      <w:b/>
      <w:bCs/>
      <w:sz w:val="26"/>
      <w:szCs w:val="26"/>
    </w:rPr>
  </w:style>
  <w:style w:type="character" w:customStyle="1" w:styleId="227">
    <w:name w:val="Знак Знак22"/>
    <w:rsid w:val="008E7C18"/>
    <w:rPr>
      <w:sz w:val="24"/>
      <w:szCs w:val="24"/>
    </w:rPr>
  </w:style>
  <w:style w:type="character" w:customStyle="1" w:styleId="300">
    <w:name w:val="Знак Знак30"/>
    <w:rsid w:val="008E7C18"/>
    <w:rPr>
      <w:b/>
      <w:bCs/>
      <w:sz w:val="28"/>
      <w:szCs w:val="28"/>
    </w:rPr>
  </w:style>
  <w:style w:type="character" w:customStyle="1" w:styleId="262">
    <w:name w:val="Знак Знак26"/>
    <w:rsid w:val="008E7C18"/>
    <w:rPr>
      <w:rFonts w:ascii="Calibri" w:hAnsi="Calibri"/>
      <w:i/>
      <w:iCs/>
      <w:sz w:val="24"/>
      <w:szCs w:val="24"/>
      <w:lang w:eastAsia="en-US"/>
    </w:rPr>
  </w:style>
  <w:style w:type="character" w:customStyle="1" w:styleId="200">
    <w:name w:val="Знак Знак20"/>
    <w:rsid w:val="008E7C18"/>
    <w:rPr>
      <w:sz w:val="16"/>
      <w:szCs w:val="16"/>
    </w:rPr>
  </w:style>
  <w:style w:type="character" w:customStyle="1" w:styleId="190">
    <w:name w:val="Знак Знак19"/>
    <w:rsid w:val="008E7C18"/>
    <w:rPr>
      <w:sz w:val="16"/>
      <w:szCs w:val="16"/>
    </w:rPr>
  </w:style>
  <w:style w:type="character" w:customStyle="1" w:styleId="250">
    <w:name w:val="Знак Знак25"/>
    <w:rsid w:val="008E7C18"/>
    <w:rPr>
      <w:sz w:val="24"/>
    </w:rPr>
  </w:style>
  <w:style w:type="paragraph" w:customStyle="1" w:styleId="324">
    <w:name w:val="Основной текст 32"/>
    <w:basedOn w:val="a3"/>
    <w:rsid w:val="008E7C18"/>
    <w:pPr>
      <w:overflowPunct w:val="0"/>
      <w:autoSpaceDE w:val="0"/>
      <w:autoSpaceDN w:val="0"/>
      <w:adjustRightInd w:val="0"/>
      <w:jc w:val="center"/>
      <w:textAlignment w:val="baseline"/>
    </w:pPr>
    <w:rPr>
      <w:b/>
      <w:sz w:val="32"/>
      <w:szCs w:val="20"/>
    </w:rPr>
  </w:style>
  <w:style w:type="character" w:customStyle="1" w:styleId="82">
    <w:name w:val="Знак Знак8"/>
    <w:rsid w:val="008E7C18"/>
    <w:rPr>
      <w:rFonts w:ascii="Arial" w:hAnsi="Arial" w:cs="Arial"/>
      <w:b/>
      <w:bCs/>
      <w:i/>
      <w:iCs/>
      <w:sz w:val="28"/>
      <w:szCs w:val="28"/>
      <w:lang w:val="ru-RU" w:eastAsia="en-US" w:bidi="ar-SA"/>
    </w:rPr>
  </w:style>
  <w:style w:type="character" w:customStyle="1" w:styleId="field-content">
    <w:name w:val="field-content"/>
    <w:rsid w:val="008E7C18"/>
  </w:style>
  <w:style w:type="character" w:customStyle="1" w:styleId="reference-text">
    <w:name w:val="reference-text"/>
    <w:rsid w:val="008E7C18"/>
  </w:style>
  <w:style w:type="paragraph" w:customStyle="1" w:styleId="snip1">
    <w:name w:val="snip1"/>
    <w:basedOn w:val="a3"/>
    <w:rsid w:val="008E7C18"/>
    <w:pPr>
      <w:spacing w:before="49" w:line="300" w:lineRule="atLeast"/>
    </w:pPr>
    <w:rPr>
      <w:color w:val="000000"/>
    </w:rPr>
  </w:style>
  <w:style w:type="paragraph" w:customStyle="1" w:styleId="Style74">
    <w:name w:val="Style74"/>
    <w:basedOn w:val="a3"/>
    <w:rsid w:val="008E7C18"/>
    <w:pPr>
      <w:widowControl w:val="0"/>
      <w:autoSpaceDE w:val="0"/>
      <w:autoSpaceDN w:val="0"/>
      <w:adjustRightInd w:val="0"/>
      <w:spacing w:line="274" w:lineRule="exact"/>
      <w:ind w:firstLine="293"/>
      <w:jc w:val="both"/>
    </w:pPr>
  </w:style>
  <w:style w:type="character" w:customStyle="1" w:styleId="513">
    <w:name w:val="Знак Знак51"/>
    <w:locked/>
    <w:rsid w:val="008E7C18"/>
    <w:rPr>
      <w:b/>
      <w:caps/>
      <w:sz w:val="24"/>
      <w:szCs w:val="24"/>
      <w:lang w:val="ru-RU" w:eastAsia="ru-RU" w:bidi="ar-SA"/>
    </w:rPr>
  </w:style>
  <w:style w:type="paragraph" w:customStyle="1" w:styleId="affffffff4">
    <w:name w:val="Основной текст с отступо"/>
    <w:basedOn w:val="a3"/>
    <w:rsid w:val="008E7C18"/>
    <w:pPr>
      <w:ind w:left="-340" w:firstLine="720"/>
    </w:pPr>
    <w:rPr>
      <w:sz w:val="36"/>
      <w:szCs w:val="20"/>
    </w:rPr>
  </w:style>
  <w:style w:type="paragraph" w:customStyle="1" w:styleId="Standard">
    <w:name w:val="Standard"/>
    <w:rsid w:val="008E7C18"/>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paragraph" w:customStyle="1" w:styleId="1ffff6">
    <w:name w:val="Подзаголовок 1"/>
    <w:basedOn w:val="a3"/>
    <w:next w:val="a3"/>
    <w:rsid w:val="008E7C18"/>
    <w:pPr>
      <w:autoSpaceDE w:val="0"/>
      <w:autoSpaceDN w:val="0"/>
      <w:adjustRightInd w:val="0"/>
      <w:jc w:val="center"/>
    </w:pPr>
    <w:rPr>
      <w:rFonts w:ascii="PragmaticaCTT" w:hAnsi="PragmaticaCTT" w:cs="PragmaticaCTT"/>
      <w:b/>
      <w:bCs/>
      <w:sz w:val="22"/>
      <w:szCs w:val="22"/>
    </w:rPr>
  </w:style>
  <w:style w:type="character" w:customStyle="1" w:styleId="Sylfaen1">
    <w:name w:val="Основной текст + Sylfaen1"/>
    <w:aliases w:val="10 pt"/>
    <w:rsid w:val="008E7C18"/>
    <w:rPr>
      <w:rFonts w:ascii="Sylfaen" w:hAnsi="Sylfaen" w:cs="Sylfaen"/>
      <w:sz w:val="20"/>
      <w:szCs w:val="20"/>
      <w:u w:val="none"/>
    </w:rPr>
  </w:style>
  <w:style w:type="character" w:customStyle="1" w:styleId="Sylfaen">
    <w:name w:val="Основной текст + Sylfaen"/>
    <w:aliases w:val="9,5 pt,Колонтитул + Microsoft Sans Serif1,6,Колонтитул + Microsoft Sans Serif3,5 pt2,13 pt"/>
    <w:rsid w:val="008E7C18"/>
    <w:rPr>
      <w:rFonts w:ascii="Sylfaen" w:hAnsi="Sylfaen" w:cs="Sylfaen"/>
      <w:sz w:val="19"/>
      <w:szCs w:val="19"/>
      <w:u w:val="none"/>
    </w:rPr>
  </w:style>
  <w:style w:type="character" w:customStyle="1" w:styleId="520">
    <w:name w:val="Знак Знак52"/>
    <w:rsid w:val="008E7C18"/>
    <w:rPr>
      <w:rFonts w:ascii="Arial" w:eastAsia="Times New Roman" w:hAnsi="Arial" w:cs="Arial"/>
      <w:b/>
      <w:bCs/>
      <w:i/>
      <w:iCs/>
      <w:sz w:val="28"/>
      <w:szCs w:val="28"/>
    </w:rPr>
  </w:style>
  <w:style w:type="paragraph" w:customStyle="1" w:styleId="a3cxspmiddle">
    <w:name w:val="a3cxspmiddle"/>
    <w:basedOn w:val="a3"/>
    <w:rsid w:val="008E7C18"/>
    <w:pPr>
      <w:spacing w:before="100" w:beforeAutospacing="1" w:after="100" w:afterAutospacing="1"/>
    </w:pPr>
    <w:rPr>
      <w:color w:val="000000"/>
    </w:rPr>
  </w:style>
  <w:style w:type="paragraph" w:customStyle="1" w:styleId="a3cxsplast">
    <w:name w:val="a3cxsplast"/>
    <w:basedOn w:val="a3"/>
    <w:rsid w:val="008E7C18"/>
    <w:pPr>
      <w:spacing w:before="100" w:beforeAutospacing="1" w:after="100" w:afterAutospacing="1"/>
    </w:pPr>
    <w:rPr>
      <w:color w:val="000000"/>
    </w:rPr>
  </w:style>
  <w:style w:type="character" w:customStyle="1" w:styleId="ft1786">
    <w:name w:val="ft1786"/>
    <w:uiPriority w:val="99"/>
    <w:rsid w:val="008E7C18"/>
  </w:style>
  <w:style w:type="character" w:customStyle="1" w:styleId="c16">
    <w:name w:val="c16"/>
    <w:rsid w:val="008E7C18"/>
  </w:style>
  <w:style w:type="character" w:customStyle="1" w:styleId="BodyTextChar1">
    <w:name w:val="Body Text Char1"/>
    <w:aliases w:val="Знак1 Char"/>
    <w:locked/>
    <w:rsid w:val="008E7C18"/>
    <w:rPr>
      <w:sz w:val="24"/>
      <w:lang w:val="ru-RU" w:eastAsia="ru-RU"/>
    </w:rPr>
  </w:style>
  <w:style w:type="character" w:customStyle="1" w:styleId="font7">
    <w:name w:val="font7"/>
    <w:rsid w:val="008E7C18"/>
  </w:style>
  <w:style w:type="paragraph" w:customStyle="1" w:styleId="affffffff5">
    <w:name w:val="Знак Знак Знак Знак Знак Знак Знак Знак Знак Знак"/>
    <w:basedOn w:val="a3"/>
    <w:rsid w:val="008E7C18"/>
    <w:pPr>
      <w:spacing w:after="160" w:line="240" w:lineRule="exact"/>
    </w:pPr>
    <w:rPr>
      <w:rFonts w:ascii="Verdana" w:hAnsi="Verdana" w:cs="Verdana"/>
      <w:sz w:val="20"/>
      <w:szCs w:val="20"/>
      <w:lang w:val="en-US" w:eastAsia="en-US"/>
    </w:rPr>
  </w:style>
  <w:style w:type="character" w:customStyle="1" w:styleId="FontStyle79">
    <w:name w:val="Font Style79"/>
    <w:rsid w:val="008E7C18"/>
    <w:rPr>
      <w:rFonts w:ascii="Times New Roman" w:hAnsi="Times New Roman" w:cs="Times New Roman"/>
      <w:sz w:val="16"/>
      <w:szCs w:val="16"/>
    </w:rPr>
  </w:style>
  <w:style w:type="character" w:customStyle="1" w:styleId="FontStyle57">
    <w:name w:val="Font Style57"/>
    <w:rsid w:val="008E7C18"/>
    <w:rPr>
      <w:rFonts w:ascii="Times New Roman" w:hAnsi="Times New Roman" w:cs="Times New Roman"/>
      <w:b/>
      <w:bCs/>
      <w:sz w:val="16"/>
      <w:szCs w:val="16"/>
    </w:rPr>
  </w:style>
  <w:style w:type="character" w:customStyle="1" w:styleId="FontStyle32">
    <w:name w:val="Font Style32"/>
    <w:rsid w:val="008E7C18"/>
    <w:rPr>
      <w:rFonts w:ascii="Times New Roman" w:hAnsi="Times New Roman" w:cs="Times New Roman"/>
      <w:i/>
      <w:iCs/>
      <w:sz w:val="26"/>
      <w:szCs w:val="26"/>
    </w:rPr>
  </w:style>
  <w:style w:type="paragraph" w:customStyle="1" w:styleId="iditems">
    <w:name w:val="iditems"/>
    <w:basedOn w:val="a3"/>
    <w:rsid w:val="008E7C18"/>
    <w:pPr>
      <w:spacing w:before="75" w:after="150"/>
    </w:pPr>
  </w:style>
  <w:style w:type="character" w:customStyle="1" w:styleId="pseudo-href5">
    <w:name w:val="pseudo-href5"/>
    <w:rsid w:val="008E7C18"/>
  </w:style>
  <w:style w:type="character" w:customStyle="1" w:styleId="title1">
    <w:name w:val="title1"/>
    <w:rsid w:val="008E7C18"/>
    <w:rPr>
      <w:rFonts w:ascii="Verdana" w:hAnsi="Verdana" w:hint="default"/>
      <w:color w:val="301007"/>
      <w:sz w:val="30"/>
      <w:szCs w:val="30"/>
    </w:rPr>
  </w:style>
  <w:style w:type="paragraph" w:customStyle="1" w:styleId="325">
    <w:name w:val="Заголовок 32"/>
    <w:basedOn w:val="a3"/>
    <w:next w:val="a3"/>
    <w:rsid w:val="008E7C18"/>
    <w:pPr>
      <w:keepNext/>
      <w:snapToGrid w:val="0"/>
      <w:spacing w:before="240" w:after="60"/>
    </w:pPr>
    <w:rPr>
      <w:rFonts w:ascii="Arial" w:hAnsi="Arial"/>
      <w:szCs w:val="20"/>
    </w:rPr>
  </w:style>
  <w:style w:type="character" w:customStyle="1" w:styleId="2ff3">
    <w:name w:val="Заголовок 2 Знак Знак Знак"/>
    <w:rsid w:val="008E7C18"/>
    <w:rPr>
      <w:rFonts w:ascii="Arial" w:hAnsi="Arial" w:cs="Arial"/>
      <w:b/>
      <w:bCs/>
      <w:i/>
      <w:iCs/>
      <w:sz w:val="28"/>
      <w:szCs w:val="28"/>
      <w:lang w:val="en-US" w:eastAsia="en-US" w:bidi="ar-SA"/>
    </w:rPr>
  </w:style>
  <w:style w:type="character" w:customStyle="1" w:styleId="ft21391">
    <w:name w:val="ft21391"/>
    <w:rsid w:val="008E7C18"/>
    <w:rPr>
      <w:rFonts w:ascii="Times" w:hAnsi="Times" w:hint="default"/>
      <w:color w:val="000000"/>
      <w:spacing w:val="13"/>
      <w:sz w:val="24"/>
      <w:szCs w:val="24"/>
    </w:rPr>
  </w:style>
  <w:style w:type="character" w:customStyle="1" w:styleId="ft21791">
    <w:name w:val="ft21791"/>
    <w:rsid w:val="008E7C18"/>
    <w:rPr>
      <w:rFonts w:ascii="Times" w:hAnsi="Times" w:hint="default"/>
      <w:color w:val="000000"/>
      <w:spacing w:val="13"/>
      <w:sz w:val="24"/>
      <w:szCs w:val="24"/>
    </w:rPr>
  </w:style>
  <w:style w:type="character" w:customStyle="1" w:styleId="ft23581">
    <w:name w:val="ft23581"/>
    <w:rsid w:val="008E7C18"/>
    <w:rPr>
      <w:rFonts w:ascii="Times" w:hAnsi="Times" w:hint="default"/>
      <w:color w:val="000000"/>
      <w:spacing w:val="13"/>
      <w:sz w:val="24"/>
      <w:szCs w:val="24"/>
    </w:rPr>
  </w:style>
  <w:style w:type="character" w:customStyle="1" w:styleId="ft22941">
    <w:name w:val="ft22941"/>
    <w:rsid w:val="008E7C18"/>
    <w:rPr>
      <w:rFonts w:ascii="Times" w:hAnsi="Times" w:hint="default"/>
      <w:color w:val="000000"/>
      <w:spacing w:val="13"/>
      <w:sz w:val="24"/>
      <w:szCs w:val="24"/>
    </w:rPr>
  </w:style>
  <w:style w:type="character" w:customStyle="1" w:styleId="garantcommenttitle1">
    <w:name w:val="garantcommenttitle1"/>
    <w:rsid w:val="008E7C18"/>
    <w:rPr>
      <w:sz w:val="22"/>
      <w:szCs w:val="22"/>
    </w:rPr>
  </w:style>
  <w:style w:type="paragraph" w:customStyle="1" w:styleId="affffffff6">
    <w:name w:val="Текст диссертации"/>
    <w:basedOn w:val="a3"/>
    <w:rsid w:val="008E7C18"/>
    <w:pPr>
      <w:overflowPunct w:val="0"/>
      <w:autoSpaceDE w:val="0"/>
      <w:autoSpaceDN w:val="0"/>
      <w:adjustRightInd w:val="0"/>
      <w:spacing w:line="360" w:lineRule="auto"/>
      <w:ind w:firstLine="709"/>
      <w:jc w:val="both"/>
    </w:pPr>
    <w:rPr>
      <w:sz w:val="28"/>
      <w:szCs w:val="20"/>
    </w:rPr>
  </w:style>
  <w:style w:type="character" w:customStyle="1" w:styleId="3200">
    <w:name w:val="Основной текст (3) + Полужирный20"/>
    <w:aliases w:val="Курсив19"/>
    <w:rsid w:val="008E7C18"/>
    <w:rPr>
      <w:rFonts w:ascii="Times New Roman" w:hAnsi="Times New Roman"/>
      <w:b/>
      <w:i/>
      <w:spacing w:val="0"/>
      <w:sz w:val="23"/>
    </w:rPr>
  </w:style>
  <w:style w:type="paragraph" w:customStyle="1" w:styleId="src">
    <w:name w:val="src"/>
    <w:basedOn w:val="a3"/>
    <w:rsid w:val="008E7C18"/>
    <w:pPr>
      <w:spacing w:after="225"/>
    </w:pPr>
    <w:rPr>
      <w:i/>
      <w:iCs/>
      <w:color w:val="939756"/>
      <w:sz w:val="17"/>
      <w:szCs w:val="17"/>
    </w:rPr>
  </w:style>
  <w:style w:type="paragraph" w:customStyle="1" w:styleId="3f4">
    <w:name w:val="Обычный3"/>
    <w:rsid w:val="008E7C18"/>
    <w:pPr>
      <w:spacing w:after="0" w:line="240" w:lineRule="auto"/>
    </w:pPr>
    <w:rPr>
      <w:rFonts w:ascii="Times New Roman" w:eastAsia="Times New Roman" w:hAnsi="Times New Roman" w:cs="Times New Roman"/>
      <w:snapToGrid w:val="0"/>
      <w:sz w:val="20"/>
      <w:szCs w:val="20"/>
      <w:lang w:eastAsia="ru-RU"/>
    </w:rPr>
  </w:style>
  <w:style w:type="paragraph" w:customStyle="1" w:styleId="Style545">
    <w:name w:val="Style545"/>
    <w:basedOn w:val="a3"/>
    <w:rsid w:val="008E7C18"/>
    <w:pPr>
      <w:widowControl w:val="0"/>
      <w:autoSpaceDE w:val="0"/>
      <w:autoSpaceDN w:val="0"/>
      <w:adjustRightInd w:val="0"/>
      <w:spacing w:line="317" w:lineRule="exact"/>
      <w:ind w:firstLine="355"/>
      <w:jc w:val="both"/>
    </w:pPr>
  </w:style>
  <w:style w:type="character" w:customStyle="1" w:styleId="FontStyle924">
    <w:name w:val="Font Style924"/>
    <w:rsid w:val="008E7C18"/>
    <w:rPr>
      <w:rFonts w:ascii="Times New Roman" w:hAnsi="Times New Roman" w:cs="Times New Roman"/>
      <w:b/>
      <w:bCs/>
      <w:i/>
      <w:iCs/>
      <w:sz w:val="12"/>
      <w:szCs w:val="12"/>
    </w:rPr>
  </w:style>
  <w:style w:type="paragraph" w:customStyle="1" w:styleId="Style451">
    <w:name w:val="Style451"/>
    <w:basedOn w:val="a3"/>
    <w:rsid w:val="008E7C18"/>
    <w:pPr>
      <w:widowControl w:val="0"/>
      <w:autoSpaceDE w:val="0"/>
      <w:autoSpaceDN w:val="0"/>
      <w:adjustRightInd w:val="0"/>
    </w:pPr>
  </w:style>
  <w:style w:type="character" w:customStyle="1" w:styleId="FontStyle818">
    <w:name w:val="Font Style818"/>
    <w:rsid w:val="008E7C18"/>
    <w:rPr>
      <w:rFonts w:ascii="Times New Roman" w:hAnsi="Times New Roman" w:cs="Times New Roman"/>
      <w:b/>
      <w:bCs/>
      <w:sz w:val="16"/>
      <w:szCs w:val="16"/>
    </w:rPr>
  </w:style>
  <w:style w:type="character" w:customStyle="1" w:styleId="FontStyle998">
    <w:name w:val="Font Style998"/>
    <w:rsid w:val="008E7C18"/>
    <w:rPr>
      <w:rFonts w:ascii="Times New Roman" w:hAnsi="Times New Roman" w:cs="Times New Roman"/>
      <w:b/>
      <w:bCs/>
      <w:spacing w:val="-10"/>
      <w:sz w:val="22"/>
      <w:szCs w:val="22"/>
    </w:rPr>
  </w:style>
  <w:style w:type="paragraph" w:customStyle="1" w:styleId="Style411">
    <w:name w:val="Style411"/>
    <w:basedOn w:val="a3"/>
    <w:rsid w:val="008E7C18"/>
    <w:pPr>
      <w:widowControl w:val="0"/>
      <w:autoSpaceDE w:val="0"/>
      <w:autoSpaceDN w:val="0"/>
      <w:adjustRightInd w:val="0"/>
    </w:pPr>
  </w:style>
  <w:style w:type="character" w:customStyle="1" w:styleId="FontStyle812">
    <w:name w:val="Font Style812"/>
    <w:rsid w:val="008E7C18"/>
    <w:rPr>
      <w:rFonts w:ascii="Times New Roman" w:hAnsi="Times New Roman" w:cs="Times New Roman"/>
      <w:b/>
      <w:bCs/>
      <w:spacing w:val="-10"/>
      <w:sz w:val="30"/>
      <w:szCs w:val="30"/>
    </w:rPr>
  </w:style>
  <w:style w:type="character" w:customStyle="1" w:styleId="FontStyle947">
    <w:name w:val="Font Style947"/>
    <w:rsid w:val="008E7C18"/>
    <w:rPr>
      <w:rFonts w:ascii="Times New Roman" w:hAnsi="Times New Roman" w:cs="Times New Roman"/>
      <w:i/>
      <w:iCs/>
      <w:spacing w:val="10"/>
      <w:sz w:val="16"/>
      <w:szCs w:val="16"/>
    </w:rPr>
  </w:style>
  <w:style w:type="paragraph" w:customStyle="1" w:styleId="1TimesNewRoman120">
    <w:name w:val="Стиль Заголовок 1 + Times New Roman 12 пт не полужирный"/>
    <w:basedOn w:val="11"/>
    <w:rsid w:val="008E7C18"/>
    <w:pPr>
      <w:keepNext/>
      <w:spacing w:before="240" w:after="60"/>
      <w:ind w:firstLine="0"/>
    </w:pPr>
    <w:rPr>
      <w:rFonts w:cs="Arial"/>
      <w:b w:val="0"/>
      <w:caps w:val="0"/>
      <w:kern w:val="32"/>
      <w:szCs w:val="32"/>
    </w:rPr>
  </w:style>
  <w:style w:type="paragraph" w:customStyle="1" w:styleId="2TimesNewRoman122">
    <w:name w:val="Стиль Заголовок 2 + Times New Roman 12 пт не полужирный"/>
    <w:basedOn w:val="21"/>
    <w:rsid w:val="008E7C18"/>
    <w:rPr>
      <w:rFonts w:ascii="Times New Roman" w:hAnsi="Times New Roman"/>
      <w:bCs w:val="0"/>
      <w:i w:val="0"/>
      <w:sz w:val="24"/>
      <w:lang w:eastAsia="ru-RU"/>
    </w:rPr>
  </w:style>
  <w:style w:type="paragraph" w:customStyle="1" w:styleId="2TimesNewRoman1210">
    <w:name w:val="Стиль Заголовок 2 + Times New Roman 12 пт не полужирный1"/>
    <w:basedOn w:val="21"/>
    <w:rsid w:val="008E7C18"/>
    <w:rPr>
      <w:rFonts w:ascii="Times New Roman" w:hAnsi="Times New Roman"/>
      <w:bCs w:val="0"/>
      <w:i w:val="0"/>
      <w:sz w:val="24"/>
      <w:lang w:eastAsia="ru-RU"/>
    </w:rPr>
  </w:style>
  <w:style w:type="paragraph" w:customStyle="1" w:styleId="2TimesNewRoman1220">
    <w:name w:val="Стиль Заголовок 2 + Times New Roman 12 пт не полужирный2"/>
    <w:basedOn w:val="21"/>
    <w:rsid w:val="008E7C18"/>
    <w:rPr>
      <w:rFonts w:ascii="Times New Roman" w:hAnsi="Times New Roman"/>
      <w:bCs w:val="0"/>
      <w:i w:val="0"/>
      <w:sz w:val="24"/>
      <w:lang w:eastAsia="ru-RU"/>
    </w:rPr>
  </w:style>
  <w:style w:type="paragraph" w:customStyle="1" w:styleId="2TimesNewRoman123">
    <w:name w:val="Стиль Заголовок 2 + Times New Roman 12 пт не полужирный3"/>
    <w:basedOn w:val="21"/>
    <w:rsid w:val="008E7C18"/>
    <w:rPr>
      <w:rFonts w:ascii="Times New Roman" w:hAnsi="Times New Roman"/>
      <w:bCs w:val="0"/>
      <w:i w:val="0"/>
      <w:sz w:val="24"/>
      <w:lang w:eastAsia="ru-RU"/>
    </w:rPr>
  </w:style>
  <w:style w:type="paragraph" w:customStyle="1" w:styleId="2TimesNewRoman124">
    <w:name w:val="Стиль Заголовок 2 + Times New Roman 12 пт не полужирный4"/>
    <w:basedOn w:val="21"/>
    <w:rsid w:val="008E7C18"/>
    <w:rPr>
      <w:rFonts w:ascii="Times New Roman" w:hAnsi="Times New Roman"/>
      <w:bCs w:val="0"/>
      <w:i w:val="0"/>
      <w:sz w:val="24"/>
      <w:lang w:eastAsia="ru-RU"/>
    </w:rPr>
  </w:style>
  <w:style w:type="paragraph" w:customStyle="1" w:styleId="2TimesNewRoman125">
    <w:name w:val="Стиль Заголовок 2 + Times New Roman 12 пт не полужирный5"/>
    <w:basedOn w:val="21"/>
    <w:rsid w:val="008E7C18"/>
    <w:rPr>
      <w:rFonts w:ascii="Times New Roman" w:hAnsi="Times New Roman"/>
      <w:bCs w:val="0"/>
      <w:i w:val="0"/>
      <w:sz w:val="24"/>
      <w:lang w:eastAsia="ru-RU"/>
    </w:rPr>
  </w:style>
  <w:style w:type="paragraph" w:customStyle="1" w:styleId="2TimesNewRoman126">
    <w:name w:val="Стиль Заголовок 2 + Times New Roman 12 пт не полужирный6"/>
    <w:basedOn w:val="21"/>
    <w:rsid w:val="008E7C18"/>
    <w:rPr>
      <w:rFonts w:ascii="Times New Roman" w:hAnsi="Times New Roman"/>
      <w:bCs w:val="0"/>
      <w:i w:val="0"/>
      <w:sz w:val="24"/>
      <w:lang w:eastAsia="ru-RU"/>
    </w:rPr>
  </w:style>
  <w:style w:type="paragraph" w:customStyle="1" w:styleId="2TimesNewRoman127">
    <w:name w:val="Заголовок 2 + Times New Roman 12 пт не полужирный7"/>
    <w:basedOn w:val="21"/>
    <w:rsid w:val="008E7C18"/>
    <w:rPr>
      <w:rFonts w:ascii="Times New Roman" w:hAnsi="Times New Roman"/>
      <w:bCs w:val="0"/>
      <w:i w:val="0"/>
      <w:sz w:val="24"/>
      <w:lang w:eastAsia="ru-RU"/>
    </w:rPr>
  </w:style>
  <w:style w:type="paragraph" w:customStyle="1" w:styleId="2TimesNewRoman1270">
    <w:name w:val="Стиль Заголовок 2 + Times New Roman 12 пт не полужирный7"/>
    <w:basedOn w:val="21"/>
    <w:rsid w:val="008E7C18"/>
    <w:rPr>
      <w:rFonts w:ascii="Times New Roman" w:hAnsi="Times New Roman"/>
      <w:bCs w:val="0"/>
      <w:i w:val="0"/>
      <w:sz w:val="24"/>
      <w:lang w:eastAsia="ru-RU"/>
    </w:rPr>
  </w:style>
  <w:style w:type="paragraph" w:customStyle="1" w:styleId="1TimesNewRoman121">
    <w:name w:val="Стиль Заголовок 1 + Times New Roman 12 пт не полужирный1"/>
    <w:basedOn w:val="11"/>
    <w:rsid w:val="008E7C18"/>
    <w:pPr>
      <w:keepNext/>
      <w:spacing w:before="240" w:after="60"/>
      <w:ind w:firstLine="0"/>
    </w:pPr>
    <w:rPr>
      <w:rFonts w:cs="Arial"/>
      <w:caps w:val="0"/>
      <w:kern w:val="32"/>
      <w:szCs w:val="32"/>
    </w:rPr>
  </w:style>
  <w:style w:type="paragraph" w:customStyle="1" w:styleId="2TimesNewRoman128">
    <w:name w:val="Стиль Заголовок 2 + Times New Roman 12 пт не полужирный8"/>
    <w:basedOn w:val="21"/>
    <w:rsid w:val="008E7C18"/>
    <w:rPr>
      <w:rFonts w:ascii="Times New Roman" w:hAnsi="Times New Roman"/>
      <w:bCs w:val="0"/>
      <w:i w:val="0"/>
      <w:sz w:val="24"/>
      <w:lang w:eastAsia="ru-RU"/>
    </w:rPr>
  </w:style>
  <w:style w:type="paragraph" w:customStyle="1" w:styleId="2TimesNewRoman129">
    <w:name w:val="Стиль Заголовок 2 + Times New Roman 12 пт не полужирный9"/>
    <w:basedOn w:val="21"/>
    <w:rsid w:val="008E7C18"/>
    <w:rPr>
      <w:rFonts w:ascii="Times New Roman" w:hAnsi="Times New Roman"/>
      <w:bCs w:val="0"/>
      <w:i w:val="0"/>
      <w:sz w:val="24"/>
      <w:lang w:eastAsia="ru-RU"/>
    </w:rPr>
  </w:style>
  <w:style w:type="paragraph" w:customStyle="1" w:styleId="2TimesNewRoman12100">
    <w:name w:val="Стиль Заголовок 2 + Times New Roman 12 пт не полужирный10"/>
    <w:basedOn w:val="21"/>
    <w:rsid w:val="008E7C18"/>
    <w:rPr>
      <w:rFonts w:ascii="Times New Roman" w:hAnsi="Times New Roman"/>
      <w:bCs w:val="0"/>
      <w:i w:val="0"/>
      <w:sz w:val="24"/>
      <w:lang w:eastAsia="ru-RU"/>
    </w:rPr>
  </w:style>
  <w:style w:type="paragraph" w:customStyle="1" w:styleId="2TimesNewRoman1211">
    <w:name w:val="Стиль Заголовок 2 + Times New Roman 12 пт не полужирный11"/>
    <w:basedOn w:val="21"/>
    <w:rsid w:val="008E7C18"/>
    <w:rPr>
      <w:rFonts w:ascii="Times New Roman" w:hAnsi="Times New Roman"/>
      <w:bCs w:val="0"/>
      <w:i w:val="0"/>
      <w:sz w:val="24"/>
      <w:lang w:eastAsia="ru-RU"/>
    </w:rPr>
  </w:style>
  <w:style w:type="paragraph" w:customStyle="1" w:styleId="2TimesNewRoman1212">
    <w:name w:val="Стиль Заголовок 2 + Times New Roman 12 пт не полужирный12"/>
    <w:basedOn w:val="21"/>
    <w:rsid w:val="008E7C18"/>
    <w:rPr>
      <w:rFonts w:ascii="Times New Roman" w:hAnsi="Times New Roman"/>
      <w:bCs w:val="0"/>
      <w:i w:val="0"/>
      <w:sz w:val="24"/>
      <w:lang w:eastAsia="ru-RU"/>
    </w:rPr>
  </w:style>
  <w:style w:type="paragraph" w:customStyle="1" w:styleId="2TimesNewRoman1213">
    <w:name w:val="Стиль Заголовок 2 + Times New Roman 12 пт не полужирный13"/>
    <w:basedOn w:val="21"/>
    <w:rsid w:val="008E7C18"/>
    <w:rPr>
      <w:rFonts w:ascii="Times New Roman" w:hAnsi="Times New Roman"/>
      <w:bCs w:val="0"/>
      <w:i w:val="0"/>
      <w:sz w:val="24"/>
      <w:lang w:eastAsia="ru-RU"/>
    </w:rPr>
  </w:style>
  <w:style w:type="paragraph" w:customStyle="1" w:styleId="2TimesNewRoman1214">
    <w:name w:val="Стиль Заголовок 2 + Times New Roman 12 пт не полужирный14"/>
    <w:basedOn w:val="21"/>
    <w:rsid w:val="008E7C18"/>
    <w:rPr>
      <w:rFonts w:ascii="Times New Roman" w:hAnsi="Times New Roman"/>
      <w:bCs w:val="0"/>
      <w:i w:val="0"/>
      <w:sz w:val="24"/>
      <w:lang w:eastAsia="ru-RU"/>
    </w:rPr>
  </w:style>
  <w:style w:type="paragraph" w:customStyle="1" w:styleId="2TimesNewRoman1215">
    <w:name w:val="Стиль Заголовок 2 + Times New Roman 12 пт не полужирный15"/>
    <w:basedOn w:val="21"/>
    <w:rsid w:val="008E7C18"/>
    <w:rPr>
      <w:rFonts w:ascii="Times New Roman" w:hAnsi="Times New Roman"/>
      <w:bCs w:val="0"/>
      <w:i w:val="0"/>
      <w:sz w:val="24"/>
      <w:lang w:eastAsia="ru-RU"/>
    </w:rPr>
  </w:style>
  <w:style w:type="paragraph" w:customStyle="1" w:styleId="2TimesNewRoman1216">
    <w:name w:val="Стиль Заголовок 2 + Times New Roman 12 пт не полужирный16"/>
    <w:basedOn w:val="21"/>
    <w:rsid w:val="008E7C18"/>
    <w:rPr>
      <w:rFonts w:ascii="Times New Roman" w:hAnsi="Times New Roman"/>
      <w:bCs w:val="0"/>
      <w:i w:val="0"/>
      <w:sz w:val="24"/>
      <w:lang w:eastAsia="ru-RU"/>
    </w:rPr>
  </w:style>
  <w:style w:type="paragraph" w:customStyle="1" w:styleId="2TimesNewRoman1217">
    <w:name w:val="Стиль Заголовок 2 + Times New Roman 12 пт не полужирный17"/>
    <w:basedOn w:val="21"/>
    <w:rsid w:val="008E7C18"/>
    <w:rPr>
      <w:rFonts w:ascii="Times New Roman" w:hAnsi="Times New Roman"/>
      <w:bCs w:val="0"/>
      <w:i w:val="0"/>
      <w:sz w:val="24"/>
      <w:lang w:eastAsia="ru-RU"/>
    </w:rPr>
  </w:style>
  <w:style w:type="paragraph" w:customStyle="1" w:styleId="2TimesNewRoman1218">
    <w:name w:val="Стиль Заголовок 2 + Times New Roman 12 пт не полужирный18"/>
    <w:basedOn w:val="21"/>
    <w:rsid w:val="008E7C18"/>
    <w:rPr>
      <w:rFonts w:ascii="Times New Roman" w:hAnsi="Times New Roman"/>
      <w:bCs w:val="0"/>
      <w:i w:val="0"/>
      <w:sz w:val="24"/>
      <w:lang w:eastAsia="ru-RU"/>
    </w:rPr>
  </w:style>
  <w:style w:type="paragraph" w:customStyle="1" w:styleId="2TimesNewRoman1219">
    <w:name w:val="Стиль Заголовок 2 + Times New Roman 12 пт не полужирный19"/>
    <w:basedOn w:val="21"/>
    <w:rsid w:val="008E7C18"/>
    <w:rPr>
      <w:rFonts w:ascii="Times New Roman" w:hAnsi="Times New Roman"/>
      <w:bCs w:val="0"/>
      <w:i w:val="0"/>
      <w:sz w:val="24"/>
      <w:lang w:eastAsia="ru-RU"/>
    </w:rPr>
  </w:style>
  <w:style w:type="paragraph" w:customStyle="1" w:styleId="2TimesNewRoman12200">
    <w:name w:val="Стиль Заголовок 2 + Times New Roman 12 пт не полужирный20"/>
    <w:basedOn w:val="21"/>
    <w:rsid w:val="008E7C18"/>
    <w:rPr>
      <w:rFonts w:ascii="Times New Roman" w:hAnsi="Times New Roman"/>
      <w:bCs w:val="0"/>
      <w:i w:val="0"/>
      <w:sz w:val="24"/>
      <w:lang w:eastAsia="ru-RU"/>
    </w:rPr>
  </w:style>
  <w:style w:type="paragraph" w:customStyle="1" w:styleId="2TimesNewRoman1221">
    <w:name w:val="Стиль Заголовок 2 + Times New Roman 12 пт не полужирный21"/>
    <w:basedOn w:val="21"/>
    <w:rsid w:val="008E7C18"/>
    <w:rPr>
      <w:rFonts w:ascii="Times New Roman" w:hAnsi="Times New Roman"/>
      <w:bCs w:val="0"/>
      <w:i w:val="0"/>
      <w:sz w:val="24"/>
      <w:lang w:eastAsia="ru-RU"/>
    </w:rPr>
  </w:style>
  <w:style w:type="paragraph" w:customStyle="1" w:styleId="2TimesNewRoman1222">
    <w:name w:val="Стиль Заголовок 2 + Times New Roman 12 пт не полужирный22"/>
    <w:basedOn w:val="21"/>
    <w:rsid w:val="008E7C18"/>
    <w:rPr>
      <w:rFonts w:ascii="Times New Roman" w:hAnsi="Times New Roman"/>
      <w:bCs w:val="0"/>
      <w:i w:val="0"/>
      <w:sz w:val="24"/>
      <w:lang w:eastAsia="ru-RU"/>
    </w:rPr>
  </w:style>
  <w:style w:type="paragraph" w:customStyle="1" w:styleId="2TimesNewRoman1223">
    <w:name w:val="Стиль Заголовок 2 + Times New Roman 12 пт не полужирный23"/>
    <w:basedOn w:val="21"/>
    <w:rsid w:val="008E7C18"/>
    <w:rPr>
      <w:rFonts w:ascii="Times New Roman" w:hAnsi="Times New Roman"/>
      <w:bCs w:val="0"/>
      <w:i w:val="0"/>
      <w:sz w:val="24"/>
      <w:lang w:eastAsia="ru-RU"/>
    </w:rPr>
  </w:style>
  <w:style w:type="paragraph" w:customStyle="1" w:styleId="2TimesNewRoman1224">
    <w:name w:val="Стиль Заголовок 2 + Times New Roman 12 пт не полужирный24"/>
    <w:basedOn w:val="21"/>
    <w:rsid w:val="008E7C18"/>
    <w:rPr>
      <w:rFonts w:ascii="Times New Roman" w:hAnsi="Times New Roman"/>
      <w:bCs w:val="0"/>
      <w:i w:val="0"/>
      <w:sz w:val="24"/>
      <w:lang w:eastAsia="ru-RU"/>
    </w:rPr>
  </w:style>
  <w:style w:type="paragraph" w:customStyle="1" w:styleId="2TimesNewRoman1225">
    <w:name w:val="Стиль Заголовок 2 + Times New Roman 12 пт не полужирный25"/>
    <w:basedOn w:val="21"/>
    <w:rsid w:val="008E7C18"/>
    <w:rPr>
      <w:rFonts w:ascii="Times New Roman" w:hAnsi="Times New Roman"/>
      <w:bCs w:val="0"/>
      <w:i w:val="0"/>
      <w:sz w:val="24"/>
      <w:lang w:eastAsia="ru-RU"/>
    </w:rPr>
  </w:style>
  <w:style w:type="paragraph" w:customStyle="1" w:styleId="FR5">
    <w:name w:val="FR5"/>
    <w:rsid w:val="008E7C18"/>
    <w:pPr>
      <w:spacing w:after="0" w:line="240" w:lineRule="auto"/>
      <w:jc w:val="center"/>
    </w:pPr>
    <w:rPr>
      <w:rFonts w:ascii="Arial" w:eastAsia="Times New Roman" w:hAnsi="Arial" w:cs="Times New Roman"/>
      <w:b/>
      <w:snapToGrid w:val="0"/>
      <w:sz w:val="16"/>
      <w:szCs w:val="20"/>
      <w:lang w:eastAsia="ru-RU"/>
    </w:rPr>
  </w:style>
  <w:style w:type="paragraph" w:customStyle="1" w:styleId="uni">
    <w:name w:val="uni"/>
    <w:basedOn w:val="a3"/>
    <w:rsid w:val="008E7C18"/>
    <w:pPr>
      <w:spacing w:before="100" w:beforeAutospacing="1" w:after="100" w:afterAutospacing="1"/>
    </w:pPr>
  </w:style>
  <w:style w:type="paragraph" w:customStyle="1" w:styleId="unip">
    <w:name w:val="unip"/>
    <w:basedOn w:val="a3"/>
    <w:rsid w:val="008E7C18"/>
    <w:pPr>
      <w:spacing w:before="100" w:beforeAutospacing="1" w:after="100" w:afterAutospacing="1"/>
    </w:pPr>
  </w:style>
  <w:style w:type="character" w:customStyle="1" w:styleId="modinfo">
    <w:name w:val="modinfo"/>
    <w:rsid w:val="008E7C18"/>
  </w:style>
  <w:style w:type="character" w:customStyle="1" w:styleId="style81">
    <w:name w:val="style81"/>
    <w:rsid w:val="008E7C18"/>
    <w:rPr>
      <w:b/>
      <w:bCs/>
      <w:color w:val="333333"/>
      <w:sz w:val="31"/>
      <w:szCs w:val="31"/>
    </w:rPr>
  </w:style>
  <w:style w:type="character" w:customStyle="1" w:styleId="affffffff7">
    <w:name w:val="Разрядка"/>
    <w:rsid w:val="008E7C18"/>
    <w:rPr>
      <w:color w:val="000000"/>
      <w:sz w:val="28"/>
      <w:szCs w:val="28"/>
    </w:rPr>
  </w:style>
  <w:style w:type="character" w:customStyle="1" w:styleId="Web1">
    <w:name w:val="Обычный (Web) Знак1"/>
    <w:aliases w:val="Знак Знак24 Знак1,Знак Знак23 Знак1,Знак Знак3 Знак1,Знак Знак26 Знак1,Обычный (веб) Знак Знак Знак1,Обычный (веб) Знак Знак1, Знак Знак33 Знак Знак"/>
    <w:locked/>
    <w:rsid w:val="008E7C18"/>
    <w:rPr>
      <w:sz w:val="24"/>
      <w:szCs w:val="24"/>
      <w:lang w:val="ru-RU" w:eastAsia="ru-RU" w:bidi="hi-IN"/>
    </w:rPr>
  </w:style>
  <w:style w:type="character" w:customStyle="1" w:styleId="401">
    <w:name w:val="Знак Знак40"/>
    <w:locked/>
    <w:rsid w:val="008E7C18"/>
    <w:rPr>
      <w:rFonts w:ascii="Arial" w:hAnsi="Arial"/>
      <w:b/>
      <w:sz w:val="26"/>
    </w:rPr>
  </w:style>
  <w:style w:type="character" w:customStyle="1" w:styleId="290">
    <w:name w:val="Знак Знак29"/>
    <w:locked/>
    <w:rsid w:val="008E7C18"/>
    <w:rPr>
      <w:sz w:val="24"/>
    </w:rPr>
  </w:style>
  <w:style w:type="character" w:customStyle="1" w:styleId="21c">
    <w:name w:val="Красная строка 2 Знак1"/>
    <w:rsid w:val="008E7C18"/>
    <w:rPr>
      <w:sz w:val="24"/>
      <w:lang w:val="ru-RU" w:eastAsia="ru-RU"/>
    </w:rPr>
  </w:style>
  <w:style w:type="character" w:customStyle="1" w:styleId="3231Heading121">
    <w:name w:val="Знак Знак3;Текст Знак2;Знак3 Знак1;Heading 12 Знак1 Знак Знак"/>
    <w:locked/>
    <w:rsid w:val="008E7C18"/>
    <w:rPr>
      <w:sz w:val="24"/>
      <w:lang w:val="ru-RU" w:eastAsia="ru-RU"/>
    </w:rPr>
  </w:style>
  <w:style w:type="character" w:customStyle="1" w:styleId="391">
    <w:name w:val="Знак Знак39"/>
    <w:locked/>
    <w:rsid w:val="008E7C18"/>
    <w:rPr>
      <w:b/>
      <w:sz w:val="28"/>
    </w:rPr>
  </w:style>
  <w:style w:type="character" w:customStyle="1" w:styleId="381">
    <w:name w:val="Знак Знак38"/>
    <w:locked/>
    <w:rsid w:val="008E7C18"/>
    <w:rPr>
      <w:b/>
      <w:i/>
      <w:sz w:val="26"/>
    </w:rPr>
  </w:style>
  <w:style w:type="character" w:customStyle="1" w:styleId="371">
    <w:name w:val="Знак Знак37"/>
    <w:locked/>
    <w:rsid w:val="008E7C18"/>
    <w:rPr>
      <w:b/>
      <w:sz w:val="22"/>
      <w:lang w:val="ru-RU" w:eastAsia="ru-RU"/>
    </w:rPr>
  </w:style>
  <w:style w:type="character" w:customStyle="1" w:styleId="361">
    <w:name w:val="Знак Знак36"/>
    <w:locked/>
    <w:rsid w:val="008E7C18"/>
    <w:rPr>
      <w:sz w:val="24"/>
      <w:lang w:val="ru-RU" w:eastAsia="ru-RU"/>
    </w:rPr>
  </w:style>
  <w:style w:type="character" w:customStyle="1" w:styleId="351">
    <w:name w:val="Знак Знак35"/>
    <w:uiPriority w:val="99"/>
    <w:locked/>
    <w:rsid w:val="008E7C18"/>
    <w:rPr>
      <w:rFonts w:ascii="Calibri" w:hAnsi="Calibri"/>
      <w:i/>
      <w:sz w:val="24"/>
      <w:lang w:eastAsia="en-US"/>
    </w:rPr>
  </w:style>
  <w:style w:type="character" w:customStyle="1" w:styleId="342">
    <w:name w:val="Знак Знак34"/>
    <w:locked/>
    <w:rsid w:val="008E7C18"/>
    <w:rPr>
      <w:rFonts w:ascii="Arial" w:hAnsi="Arial"/>
      <w:sz w:val="22"/>
      <w:lang w:val="ru-RU" w:eastAsia="ru-RU"/>
    </w:rPr>
  </w:style>
  <w:style w:type="character" w:customStyle="1" w:styleId="301">
    <w:name w:val="Знак Знак301"/>
    <w:locked/>
    <w:rsid w:val="008E7C18"/>
    <w:rPr>
      <w:sz w:val="24"/>
    </w:rPr>
  </w:style>
  <w:style w:type="character" w:customStyle="1" w:styleId="272">
    <w:name w:val="Знак Знак27"/>
    <w:locked/>
    <w:rsid w:val="008E7C18"/>
    <w:rPr>
      <w:sz w:val="24"/>
    </w:rPr>
  </w:style>
  <w:style w:type="paragraph" w:customStyle="1" w:styleId="affffffff8">
    <w:name w:val="Об"/>
    <w:rsid w:val="008E7C18"/>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21d">
    <w:name w:val="Знак Знак21"/>
    <w:locked/>
    <w:rsid w:val="008E7C18"/>
    <w:rPr>
      <w:sz w:val="24"/>
      <w:lang w:val="en-US"/>
    </w:rPr>
  </w:style>
  <w:style w:type="paragraph" w:customStyle="1" w:styleId="stepanov">
    <w:name w:val="stepanov"/>
    <w:basedOn w:val="af3"/>
    <w:rsid w:val="008E7C18"/>
    <w:pPr>
      <w:autoSpaceDE/>
      <w:autoSpaceDN/>
      <w:adjustRightInd/>
      <w:spacing w:line="360" w:lineRule="auto"/>
      <w:jc w:val="both"/>
    </w:pPr>
    <w:rPr>
      <w:rFonts w:ascii="Times New Roman" w:hAnsi="Times New Roman" w:cs="Times New Roman"/>
      <w:sz w:val="24"/>
    </w:rPr>
  </w:style>
  <w:style w:type="paragraph" w:customStyle="1" w:styleId="0751">
    <w:name w:val="Стиль Нумерованный список + сверху: (одинарная Авто  075 пт лини...1"/>
    <w:basedOn w:val="a2"/>
    <w:rsid w:val="008E7C18"/>
    <w:pPr>
      <w:numPr>
        <w:numId w:val="0"/>
      </w:numPr>
      <w:tabs>
        <w:tab w:val="left" w:pos="360"/>
        <w:tab w:val="left" w:pos="1354"/>
      </w:tabs>
      <w:ind w:left="360" w:hanging="360"/>
    </w:pPr>
    <w:rPr>
      <w:sz w:val="24"/>
      <w:lang w:eastAsia="ru-RU"/>
    </w:rPr>
  </w:style>
  <w:style w:type="paragraph" w:customStyle="1" w:styleId="0756">
    <w:name w:val="Стиль Нумерованный список + сверху: (одинарная Авто  075 пт лини...6"/>
    <w:basedOn w:val="a2"/>
    <w:rsid w:val="008E7C18"/>
    <w:pPr>
      <w:numPr>
        <w:numId w:val="0"/>
      </w:numPr>
      <w:tabs>
        <w:tab w:val="left" w:pos="360"/>
        <w:tab w:val="left" w:pos="1354"/>
      </w:tabs>
      <w:ind w:left="360" w:hanging="360"/>
    </w:pPr>
    <w:rPr>
      <w:sz w:val="24"/>
      <w:lang w:eastAsia="ru-RU"/>
    </w:rPr>
  </w:style>
  <w:style w:type="paragraph" w:customStyle="1" w:styleId="0757">
    <w:name w:val="Стиль Нумерованный список + сверху: (одинарная Авто  075 пт лини...7"/>
    <w:basedOn w:val="a2"/>
    <w:rsid w:val="008E7C18"/>
    <w:pPr>
      <w:numPr>
        <w:numId w:val="0"/>
      </w:numPr>
      <w:tabs>
        <w:tab w:val="left" w:pos="360"/>
        <w:tab w:val="left" w:pos="1354"/>
      </w:tabs>
      <w:ind w:left="360" w:hanging="360"/>
    </w:pPr>
    <w:rPr>
      <w:sz w:val="24"/>
      <w:lang w:eastAsia="ru-RU"/>
    </w:rPr>
  </w:style>
  <w:style w:type="paragraph" w:customStyle="1" w:styleId="2TimesNewRoman12a">
    <w:name w:val="Стиль Заголовок 2 + Times New Roman 12 пт не курсив"/>
    <w:basedOn w:val="21"/>
    <w:rsid w:val="008E7C18"/>
    <w:rPr>
      <w:rFonts w:cs="Times New Roman"/>
      <w:i w:val="0"/>
      <w:iCs w:val="0"/>
      <w:sz w:val="24"/>
      <w:lang w:eastAsia="ru-RU"/>
    </w:rPr>
  </w:style>
  <w:style w:type="paragraph" w:customStyle="1" w:styleId="2TimesNewRoman12b">
    <w:name w:val="Стиль Стиль Заголовок 2 + Times New Roman 12 пт не курсив + курсив"/>
    <w:basedOn w:val="2TimesNewRoman12a"/>
    <w:rsid w:val="008E7C18"/>
    <w:rPr>
      <w:iCs/>
    </w:rPr>
  </w:style>
  <w:style w:type="character" w:customStyle="1" w:styleId="720">
    <w:name w:val="Знак Знак72"/>
    <w:rsid w:val="008E7C18"/>
    <w:rPr>
      <w:sz w:val="16"/>
      <w:lang w:val="ru-RU" w:eastAsia="ru-RU"/>
    </w:rPr>
  </w:style>
  <w:style w:type="paragraph" w:customStyle="1" w:styleId="08">
    <w:name w:val="Стиль По ширине Первая строка:  08 см"/>
    <w:basedOn w:val="a3"/>
    <w:rsid w:val="008E7C18"/>
    <w:pPr>
      <w:ind w:firstLine="454"/>
      <w:jc w:val="both"/>
    </w:pPr>
  </w:style>
  <w:style w:type="character" w:customStyle="1" w:styleId="orange">
    <w:name w:val="orange"/>
    <w:rsid w:val="008E7C18"/>
  </w:style>
  <w:style w:type="character" w:customStyle="1" w:styleId="gray">
    <w:name w:val="gray"/>
    <w:rsid w:val="008E7C18"/>
  </w:style>
  <w:style w:type="paragraph" w:customStyle="1" w:styleId="affffffff9">
    <w:name w:val="Основной тект"/>
    <w:basedOn w:val="a3"/>
    <w:link w:val="affffffffa"/>
    <w:rsid w:val="008E7C18"/>
    <w:pPr>
      <w:ind w:firstLine="454"/>
      <w:jc w:val="both"/>
    </w:pPr>
  </w:style>
  <w:style w:type="character" w:customStyle="1" w:styleId="affffffffa">
    <w:name w:val="Основной тект Знак"/>
    <w:link w:val="affffffff9"/>
    <w:locked/>
    <w:rsid w:val="008E7C18"/>
    <w:rPr>
      <w:rFonts w:ascii="Times New Roman" w:eastAsia="Times New Roman" w:hAnsi="Times New Roman" w:cs="Times New Roman"/>
      <w:sz w:val="24"/>
      <w:szCs w:val="24"/>
      <w:lang w:eastAsia="ru-RU"/>
    </w:rPr>
  </w:style>
  <w:style w:type="paragraph" w:customStyle="1" w:styleId="affffffffb">
    <w:name w:val="Примечание"/>
    <w:basedOn w:val="a3"/>
    <w:rsid w:val="008E7C18"/>
    <w:pPr>
      <w:ind w:firstLine="454"/>
      <w:jc w:val="both"/>
    </w:pPr>
    <w:rPr>
      <w:i/>
    </w:rPr>
  </w:style>
  <w:style w:type="character" w:customStyle="1" w:styleId="nameautor3">
    <w:name w:val="name_autor3"/>
    <w:rsid w:val="008E7C18"/>
    <w:rPr>
      <w:rFonts w:cs="Times New Roman"/>
    </w:rPr>
  </w:style>
  <w:style w:type="paragraph" w:customStyle="1" w:styleId="affffffffc">
    <w:name w:val="Прижатый влево"/>
    <w:basedOn w:val="a3"/>
    <w:next w:val="a3"/>
    <w:rsid w:val="008E7C18"/>
    <w:pPr>
      <w:autoSpaceDE w:val="0"/>
      <w:autoSpaceDN w:val="0"/>
      <w:adjustRightInd w:val="0"/>
    </w:pPr>
    <w:rPr>
      <w:rFonts w:ascii="Arial" w:hAnsi="Arial"/>
      <w:sz w:val="20"/>
      <w:szCs w:val="20"/>
    </w:rPr>
  </w:style>
  <w:style w:type="paragraph" w:customStyle="1" w:styleId="11a">
    <w:name w:val="Обычный11"/>
    <w:rsid w:val="008E7C18"/>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352">
    <w:name w:val="35"/>
    <w:basedOn w:val="a3"/>
    <w:rsid w:val="008E7C18"/>
    <w:pPr>
      <w:spacing w:before="100" w:beforeAutospacing="1" w:after="100" w:afterAutospacing="1"/>
    </w:pPr>
  </w:style>
  <w:style w:type="paragraph" w:customStyle="1" w:styleId="affffffffd">
    <w:name w:val="Нормальный (таблица)"/>
    <w:basedOn w:val="a3"/>
    <w:next w:val="a3"/>
    <w:rsid w:val="008E7C18"/>
    <w:pPr>
      <w:widowControl w:val="0"/>
      <w:autoSpaceDE w:val="0"/>
      <w:autoSpaceDN w:val="0"/>
      <w:adjustRightInd w:val="0"/>
      <w:jc w:val="both"/>
    </w:pPr>
    <w:rPr>
      <w:rFonts w:ascii="Arial" w:hAnsi="Arial" w:cs="Arial"/>
    </w:rPr>
  </w:style>
  <w:style w:type="character" w:customStyle="1" w:styleId="ft523">
    <w:name w:val="ft523"/>
    <w:rsid w:val="008E7C18"/>
    <w:rPr>
      <w:rFonts w:cs="Times New Roman"/>
    </w:rPr>
  </w:style>
  <w:style w:type="character" w:customStyle="1" w:styleId="ft553">
    <w:name w:val="ft553"/>
    <w:rsid w:val="008E7C18"/>
    <w:rPr>
      <w:rFonts w:cs="Times New Roman"/>
    </w:rPr>
  </w:style>
  <w:style w:type="character" w:customStyle="1" w:styleId="ft672">
    <w:name w:val="ft672"/>
    <w:rsid w:val="008E7C18"/>
    <w:rPr>
      <w:rFonts w:cs="Times New Roman"/>
    </w:rPr>
  </w:style>
  <w:style w:type="character" w:customStyle="1" w:styleId="formlabels1">
    <w:name w:val="form_labels1"/>
    <w:rsid w:val="008E7C18"/>
    <w:rPr>
      <w:rFonts w:ascii="Verdana" w:hAnsi="Verdana"/>
      <w:sz w:val="16"/>
    </w:rPr>
  </w:style>
  <w:style w:type="paragraph" w:customStyle="1" w:styleId="2ff4">
    <w:name w:val="Знак Знак2 Знак Знак Знак Знак Знак Знак Знак Знак Знак Знак"/>
    <w:basedOn w:val="a3"/>
    <w:rsid w:val="008E7C18"/>
    <w:pPr>
      <w:spacing w:before="100" w:beforeAutospacing="1" w:after="100" w:afterAutospacing="1"/>
    </w:pPr>
    <w:rPr>
      <w:rFonts w:ascii="Tahoma" w:hAnsi="Tahoma" w:cs="Tahoma"/>
      <w:sz w:val="20"/>
      <w:szCs w:val="20"/>
      <w:lang w:val="en-US" w:eastAsia="en-US"/>
    </w:rPr>
  </w:style>
  <w:style w:type="character" w:customStyle="1" w:styleId="pagename1">
    <w:name w:val="pagename1"/>
    <w:rsid w:val="008E7C18"/>
    <w:rPr>
      <w:rFonts w:ascii="Verdana" w:hAnsi="Verdana"/>
      <w:b/>
      <w:color w:val="7C9DC0"/>
      <w:sz w:val="22"/>
      <w:shd w:val="clear" w:color="auto" w:fill="FAF0E6"/>
    </w:rPr>
  </w:style>
  <w:style w:type="paragraph" w:customStyle="1" w:styleId="cjk">
    <w:name w:val="cjk"/>
    <w:basedOn w:val="a3"/>
    <w:rsid w:val="008E7C18"/>
    <w:pPr>
      <w:spacing w:before="100" w:beforeAutospacing="1" w:after="115"/>
    </w:pPr>
    <w:rPr>
      <w:color w:val="000000"/>
      <w:sz w:val="20"/>
      <w:szCs w:val="20"/>
    </w:rPr>
  </w:style>
  <w:style w:type="paragraph" w:customStyle="1" w:styleId="ctl">
    <w:name w:val="ctl"/>
    <w:basedOn w:val="a3"/>
    <w:rsid w:val="008E7C18"/>
    <w:pPr>
      <w:spacing w:before="100" w:beforeAutospacing="1" w:after="115"/>
    </w:pPr>
    <w:rPr>
      <w:rFonts w:ascii="Calibri" w:hAnsi="Calibri"/>
      <w:color w:val="000000"/>
      <w:sz w:val="20"/>
      <w:szCs w:val="20"/>
    </w:rPr>
  </w:style>
  <w:style w:type="character" w:customStyle="1" w:styleId="ft1100">
    <w:name w:val="ft1100"/>
    <w:rsid w:val="008E7C18"/>
    <w:rPr>
      <w:rFonts w:cs="Times New Roman"/>
    </w:rPr>
  </w:style>
  <w:style w:type="character" w:customStyle="1" w:styleId="ft1168">
    <w:name w:val="ft1168"/>
    <w:rsid w:val="008E7C18"/>
    <w:rPr>
      <w:rFonts w:cs="Times New Roman"/>
    </w:rPr>
  </w:style>
  <w:style w:type="character" w:customStyle="1" w:styleId="ft1237">
    <w:name w:val="ft1237"/>
    <w:rsid w:val="008E7C18"/>
    <w:rPr>
      <w:rFonts w:cs="Times New Roman"/>
    </w:rPr>
  </w:style>
  <w:style w:type="character" w:customStyle="1" w:styleId="ft1245">
    <w:name w:val="ft1245"/>
    <w:rsid w:val="008E7C18"/>
    <w:rPr>
      <w:rFonts w:cs="Times New Roman"/>
    </w:rPr>
  </w:style>
  <w:style w:type="paragraph" w:customStyle="1" w:styleId="2ff5">
    <w:name w:val="[О] Загол. 2 ур."/>
    <w:rsid w:val="008E7C18"/>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620">
    <w:name w:val="Знак Знак62"/>
    <w:locked/>
    <w:rsid w:val="008E7C18"/>
    <w:rPr>
      <w:b/>
      <w:caps/>
      <w:sz w:val="24"/>
      <w:lang w:val="ru-RU" w:eastAsia="ru-RU"/>
    </w:rPr>
  </w:style>
  <w:style w:type="character" w:customStyle="1" w:styleId="162">
    <w:name w:val="Знак Знак162"/>
    <w:rsid w:val="008E7C18"/>
    <w:rPr>
      <w:rFonts w:ascii="Cambria" w:eastAsia="Times New Roman" w:hAnsi="Cambria"/>
      <w:b/>
      <w:kern w:val="32"/>
      <w:sz w:val="32"/>
    </w:rPr>
  </w:style>
  <w:style w:type="paragraph" w:customStyle="1" w:styleId="BodyText22">
    <w:name w:val="Body Text 22"/>
    <w:basedOn w:val="a3"/>
    <w:rsid w:val="008E7C18"/>
    <w:pPr>
      <w:keepNext/>
      <w:widowControl w:val="0"/>
      <w:tabs>
        <w:tab w:val="left" w:pos="142"/>
        <w:tab w:val="left" w:pos="6946"/>
      </w:tabs>
      <w:autoSpaceDE w:val="0"/>
      <w:autoSpaceDN w:val="0"/>
      <w:ind w:left="284" w:firstLine="709"/>
      <w:jc w:val="both"/>
    </w:pPr>
    <w:rPr>
      <w:sz w:val="22"/>
      <w:szCs w:val="22"/>
      <w:lang w:val="en-US"/>
    </w:rPr>
  </w:style>
  <w:style w:type="paragraph" w:customStyle="1" w:styleId="2ff6">
    <w:name w:val="_СПИСОК_2"/>
    <w:basedOn w:val="a3"/>
    <w:rsid w:val="008E7C18"/>
    <w:pPr>
      <w:ind w:left="600" w:hanging="600"/>
      <w:jc w:val="both"/>
    </w:pPr>
    <w:rPr>
      <w:rFonts w:eastAsia="MS Mincho"/>
      <w:sz w:val="28"/>
      <w:szCs w:val="28"/>
      <w:lang w:eastAsia="ja-JP"/>
    </w:rPr>
  </w:style>
  <w:style w:type="paragraph" w:customStyle="1" w:styleId="affffffffe">
    <w:name w:val="Îñíîâíîé"/>
    <w:basedOn w:val="a3"/>
    <w:rsid w:val="008E7C18"/>
    <w:pPr>
      <w:overflowPunct w:val="0"/>
      <w:autoSpaceDE w:val="0"/>
      <w:autoSpaceDN w:val="0"/>
      <w:adjustRightInd w:val="0"/>
      <w:ind w:firstLine="426"/>
      <w:jc w:val="both"/>
      <w:textAlignment w:val="baseline"/>
    </w:pPr>
    <w:rPr>
      <w:sz w:val="28"/>
      <w:szCs w:val="20"/>
    </w:rPr>
  </w:style>
  <w:style w:type="paragraph" w:customStyle="1" w:styleId="1ffff7">
    <w:name w:val="Çàãë1"/>
    <w:basedOn w:val="a3"/>
    <w:rsid w:val="008E7C18"/>
    <w:pPr>
      <w:overflowPunct w:val="0"/>
      <w:autoSpaceDE w:val="0"/>
      <w:autoSpaceDN w:val="0"/>
      <w:adjustRightInd w:val="0"/>
      <w:jc w:val="center"/>
      <w:textAlignment w:val="baseline"/>
    </w:pPr>
    <w:rPr>
      <w:sz w:val="28"/>
      <w:szCs w:val="20"/>
    </w:rPr>
  </w:style>
  <w:style w:type="character" w:customStyle="1" w:styleId="name">
    <w:name w:val="name"/>
    <w:rsid w:val="008E7C18"/>
    <w:rPr>
      <w:rFonts w:cs="Times New Roman"/>
    </w:rPr>
  </w:style>
  <w:style w:type="paragraph" w:customStyle="1" w:styleId="acaae">
    <w:name w:val="?acaae"/>
    <w:basedOn w:val="a3"/>
    <w:rsid w:val="008E7C18"/>
    <w:pPr>
      <w:keepNext/>
      <w:tabs>
        <w:tab w:val="left" w:pos="567"/>
        <w:tab w:val="left" w:pos="851"/>
        <w:tab w:val="left" w:pos="1134"/>
        <w:tab w:val="left" w:pos="1418"/>
        <w:tab w:val="left" w:pos="1701"/>
        <w:tab w:val="left" w:pos="1985"/>
      </w:tabs>
      <w:spacing w:line="360" w:lineRule="auto"/>
      <w:jc w:val="center"/>
    </w:pPr>
    <w:rPr>
      <w:b/>
      <w:kern w:val="28"/>
      <w:szCs w:val="20"/>
    </w:rPr>
  </w:style>
  <w:style w:type="paragraph" w:customStyle="1" w:styleId="11b">
    <w:name w:val="Абзац списка11"/>
    <w:basedOn w:val="a3"/>
    <w:rsid w:val="008E7C18"/>
    <w:pPr>
      <w:widowControl w:val="0"/>
      <w:ind w:left="720" w:firstLine="400"/>
      <w:jc w:val="both"/>
    </w:pPr>
  </w:style>
  <w:style w:type="paragraph" w:customStyle="1" w:styleId="326">
    <w:name w:val="Основной текст с отступом 32"/>
    <w:basedOn w:val="a3"/>
    <w:rsid w:val="008E7C18"/>
    <w:pPr>
      <w:overflowPunct w:val="0"/>
      <w:autoSpaceDE w:val="0"/>
      <w:autoSpaceDN w:val="0"/>
      <w:adjustRightInd w:val="0"/>
      <w:spacing w:after="120"/>
      <w:ind w:left="283"/>
      <w:textAlignment w:val="baseline"/>
    </w:pPr>
    <w:rPr>
      <w:sz w:val="16"/>
      <w:szCs w:val="20"/>
    </w:rPr>
  </w:style>
  <w:style w:type="character" w:customStyle="1" w:styleId="ft3087">
    <w:name w:val="ft3087"/>
    <w:rsid w:val="008E7C18"/>
    <w:rPr>
      <w:rFonts w:cs="Times New Roman"/>
    </w:rPr>
  </w:style>
  <w:style w:type="character" w:customStyle="1" w:styleId="ft3162">
    <w:name w:val="ft3162"/>
    <w:rsid w:val="008E7C18"/>
    <w:rPr>
      <w:rFonts w:cs="Times New Roman"/>
    </w:rPr>
  </w:style>
  <w:style w:type="character" w:customStyle="1" w:styleId="ft1373">
    <w:name w:val="ft1373"/>
    <w:rsid w:val="008E7C18"/>
    <w:rPr>
      <w:rFonts w:cs="Times New Roman"/>
    </w:rPr>
  </w:style>
  <w:style w:type="character" w:customStyle="1" w:styleId="ft32">
    <w:name w:val="ft32"/>
    <w:rsid w:val="008E7C18"/>
    <w:rPr>
      <w:rFonts w:cs="Times New Roman"/>
    </w:rPr>
  </w:style>
  <w:style w:type="character" w:customStyle="1" w:styleId="ft1433">
    <w:name w:val="ft1433"/>
    <w:rsid w:val="008E7C18"/>
    <w:rPr>
      <w:rFonts w:cs="Times New Roman"/>
    </w:rPr>
  </w:style>
  <w:style w:type="character" w:customStyle="1" w:styleId="ft1481">
    <w:name w:val="ft1481"/>
    <w:rsid w:val="008E7C18"/>
    <w:rPr>
      <w:rFonts w:cs="Times New Roman"/>
    </w:rPr>
  </w:style>
  <w:style w:type="character" w:customStyle="1" w:styleId="ft1536">
    <w:name w:val="ft1536"/>
    <w:rsid w:val="008E7C18"/>
    <w:rPr>
      <w:rFonts w:cs="Times New Roman"/>
    </w:rPr>
  </w:style>
  <w:style w:type="character" w:customStyle="1" w:styleId="ft1543">
    <w:name w:val="ft1543"/>
    <w:rsid w:val="008E7C18"/>
    <w:rPr>
      <w:rFonts w:cs="Times New Roman"/>
    </w:rPr>
  </w:style>
  <w:style w:type="character" w:customStyle="1" w:styleId="ft1">
    <w:name w:val="ft1"/>
    <w:rsid w:val="008E7C18"/>
    <w:rPr>
      <w:rFonts w:cs="Times New Roman"/>
    </w:rPr>
  </w:style>
  <w:style w:type="character" w:customStyle="1" w:styleId="ft1546">
    <w:name w:val="ft1546"/>
    <w:rsid w:val="008E7C18"/>
    <w:rPr>
      <w:rFonts w:cs="Times New Roman"/>
    </w:rPr>
  </w:style>
  <w:style w:type="character" w:customStyle="1" w:styleId="ft1550">
    <w:name w:val="ft1550"/>
    <w:rsid w:val="008E7C18"/>
    <w:rPr>
      <w:rFonts w:cs="Times New Roman"/>
    </w:rPr>
  </w:style>
  <w:style w:type="character" w:customStyle="1" w:styleId="ft1571">
    <w:name w:val="ft1571"/>
    <w:rsid w:val="008E7C18"/>
    <w:rPr>
      <w:rFonts w:cs="Times New Roman"/>
    </w:rPr>
  </w:style>
  <w:style w:type="character" w:customStyle="1" w:styleId="ft1577">
    <w:name w:val="ft1577"/>
    <w:rsid w:val="008E7C18"/>
    <w:rPr>
      <w:rFonts w:cs="Times New Roman"/>
    </w:rPr>
  </w:style>
  <w:style w:type="character" w:customStyle="1" w:styleId="ft1583">
    <w:name w:val="ft1583"/>
    <w:rsid w:val="008E7C18"/>
    <w:rPr>
      <w:rFonts w:cs="Times New Roman"/>
    </w:rPr>
  </w:style>
  <w:style w:type="character" w:customStyle="1" w:styleId="ft1593">
    <w:name w:val="ft1593"/>
    <w:rsid w:val="008E7C18"/>
    <w:rPr>
      <w:rFonts w:cs="Times New Roman"/>
    </w:rPr>
  </w:style>
  <w:style w:type="character" w:customStyle="1" w:styleId="ft1641">
    <w:name w:val="ft1641"/>
    <w:rsid w:val="008E7C18"/>
    <w:rPr>
      <w:rFonts w:cs="Times New Roman"/>
    </w:rPr>
  </w:style>
  <w:style w:type="character" w:customStyle="1" w:styleId="ft1671">
    <w:name w:val="ft1671"/>
    <w:rsid w:val="008E7C18"/>
    <w:rPr>
      <w:rFonts w:cs="Times New Roman"/>
    </w:rPr>
  </w:style>
  <w:style w:type="character" w:customStyle="1" w:styleId="ft1723">
    <w:name w:val="ft1723"/>
    <w:rsid w:val="008E7C18"/>
    <w:rPr>
      <w:rFonts w:cs="Times New Roman"/>
    </w:rPr>
  </w:style>
  <w:style w:type="character" w:customStyle="1" w:styleId="ft1809">
    <w:name w:val="ft1809"/>
    <w:rsid w:val="008E7C18"/>
    <w:rPr>
      <w:rFonts w:cs="Times New Roman"/>
    </w:rPr>
  </w:style>
  <w:style w:type="character" w:customStyle="1" w:styleId="ft1814">
    <w:name w:val="ft1814"/>
    <w:rsid w:val="008E7C18"/>
    <w:rPr>
      <w:rFonts w:cs="Times New Roman"/>
    </w:rPr>
  </w:style>
  <w:style w:type="character" w:customStyle="1" w:styleId="ft1827">
    <w:name w:val="ft1827"/>
    <w:rsid w:val="008E7C18"/>
    <w:rPr>
      <w:rFonts w:cs="Times New Roman"/>
    </w:rPr>
  </w:style>
  <w:style w:type="character" w:customStyle="1" w:styleId="ft1831">
    <w:name w:val="ft1831"/>
    <w:rsid w:val="008E7C18"/>
    <w:rPr>
      <w:rFonts w:cs="Times New Roman"/>
    </w:rPr>
  </w:style>
  <w:style w:type="character" w:customStyle="1" w:styleId="ft1837">
    <w:name w:val="ft1837"/>
    <w:rsid w:val="008E7C18"/>
    <w:rPr>
      <w:rFonts w:cs="Times New Roman"/>
    </w:rPr>
  </w:style>
  <w:style w:type="character" w:customStyle="1" w:styleId="ft1857">
    <w:name w:val="ft1857"/>
    <w:rsid w:val="008E7C18"/>
    <w:rPr>
      <w:rFonts w:cs="Times New Roman"/>
    </w:rPr>
  </w:style>
  <w:style w:type="character" w:customStyle="1" w:styleId="ft1873">
    <w:name w:val="ft1873"/>
    <w:rsid w:val="008E7C18"/>
    <w:rPr>
      <w:rFonts w:cs="Times New Roman"/>
    </w:rPr>
  </w:style>
  <w:style w:type="character" w:customStyle="1" w:styleId="ft1932">
    <w:name w:val="ft1932"/>
    <w:rsid w:val="008E7C18"/>
    <w:rPr>
      <w:rFonts w:cs="Times New Roman"/>
    </w:rPr>
  </w:style>
  <w:style w:type="character" w:customStyle="1" w:styleId="ft1995">
    <w:name w:val="ft1995"/>
    <w:rsid w:val="008E7C18"/>
    <w:rPr>
      <w:rFonts w:cs="Times New Roman"/>
    </w:rPr>
  </w:style>
  <w:style w:type="character" w:customStyle="1" w:styleId="ft2033">
    <w:name w:val="ft2033"/>
    <w:rsid w:val="008E7C18"/>
    <w:rPr>
      <w:rFonts w:cs="Times New Roman"/>
    </w:rPr>
  </w:style>
  <w:style w:type="character" w:customStyle="1" w:styleId="ft11943">
    <w:name w:val="ft11943"/>
    <w:rsid w:val="008E7C18"/>
    <w:rPr>
      <w:rFonts w:cs="Times New Roman"/>
    </w:rPr>
  </w:style>
  <w:style w:type="character" w:customStyle="1" w:styleId="ft12010">
    <w:name w:val="ft12010"/>
    <w:rsid w:val="008E7C18"/>
    <w:rPr>
      <w:rFonts w:cs="Times New Roman"/>
    </w:rPr>
  </w:style>
  <w:style w:type="character" w:customStyle="1" w:styleId="ft12050">
    <w:name w:val="ft12050"/>
    <w:rsid w:val="008E7C18"/>
    <w:rPr>
      <w:rFonts w:cs="Times New Roman"/>
    </w:rPr>
  </w:style>
  <w:style w:type="character" w:customStyle="1" w:styleId="ft12104">
    <w:name w:val="ft12104"/>
    <w:rsid w:val="008E7C18"/>
    <w:rPr>
      <w:rFonts w:cs="Times New Roman"/>
    </w:rPr>
  </w:style>
  <w:style w:type="character" w:customStyle="1" w:styleId="ft12139">
    <w:name w:val="ft12139"/>
    <w:rsid w:val="008E7C18"/>
    <w:rPr>
      <w:rFonts w:cs="Times New Roman"/>
    </w:rPr>
  </w:style>
  <w:style w:type="character" w:customStyle="1" w:styleId="ft12166">
    <w:name w:val="ft12166"/>
    <w:rsid w:val="008E7C18"/>
    <w:rPr>
      <w:rFonts w:cs="Times New Roman"/>
    </w:rPr>
  </w:style>
  <w:style w:type="character" w:customStyle="1" w:styleId="ft12184">
    <w:name w:val="ft12184"/>
    <w:rsid w:val="008E7C18"/>
    <w:rPr>
      <w:rFonts w:cs="Times New Roman"/>
    </w:rPr>
  </w:style>
  <w:style w:type="character" w:customStyle="1" w:styleId="ft12250">
    <w:name w:val="ft12250"/>
    <w:rsid w:val="008E7C18"/>
    <w:rPr>
      <w:rFonts w:cs="Times New Roman"/>
    </w:rPr>
  </w:style>
  <w:style w:type="character" w:customStyle="1" w:styleId="ft12278">
    <w:name w:val="ft12278"/>
    <w:rsid w:val="008E7C18"/>
    <w:rPr>
      <w:rFonts w:cs="Times New Roman"/>
    </w:rPr>
  </w:style>
  <w:style w:type="character" w:customStyle="1" w:styleId="ft12329">
    <w:name w:val="ft12329"/>
    <w:rsid w:val="008E7C18"/>
    <w:rPr>
      <w:rFonts w:cs="Times New Roman"/>
    </w:rPr>
  </w:style>
  <w:style w:type="character" w:customStyle="1" w:styleId="ft12373">
    <w:name w:val="ft12373"/>
    <w:rsid w:val="008E7C18"/>
    <w:rPr>
      <w:rFonts w:cs="Times New Roman"/>
    </w:rPr>
  </w:style>
  <w:style w:type="character" w:customStyle="1" w:styleId="ft12374">
    <w:name w:val="ft12374"/>
    <w:rsid w:val="008E7C18"/>
    <w:rPr>
      <w:rFonts w:cs="Times New Roman"/>
    </w:rPr>
  </w:style>
  <w:style w:type="character" w:customStyle="1" w:styleId="ft12429">
    <w:name w:val="ft12429"/>
    <w:rsid w:val="008E7C18"/>
    <w:rPr>
      <w:rFonts w:cs="Times New Roman"/>
    </w:rPr>
  </w:style>
  <w:style w:type="character" w:customStyle="1" w:styleId="ft12471">
    <w:name w:val="ft12471"/>
    <w:rsid w:val="008E7C18"/>
    <w:rPr>
      <w:rFonts w:cs="Times New Roman"/>
    </w:rPr>
  </w:style>
  <w:style w:type="character" w:customStyle="1" w:styleId="ft12500">
    <w:name w:val="ft12500"/>
    <w:rsid w:val="008E7C18"/>
    <w:rPr>
      <w:rFonts w:cs="Times New Roman"/>
    </w:rPr>
  </w:style>
  <w:style w:type="character" w:customStyle="1" w:styleId="ft12501">
    <w:name w:val="ft12501"/>
    <w:rsid w:val="008E7C18"/>
    <w:rPr>
      <w:rFonts w:cs="Times New Roman"/>
    </w:rPr>
  </w:style>
  <w:style w:type="character" w:customStyle="1" w:styleId="ft12561">
    <w:name w:val="ft12561"/>
    <w:rsid w:val="008E7C18"/>
    <w:rPr>
      <w:rFonts w:cs="Times New Roman"/>
    </w:rPr>
  </w:style>
  <w:style w:type="character" w:customStyle="1" w:styleId="ft12562">
    <w:name w:val="ft12562"/>
    <w:rsid w:val="008E7C18"/>
    <w:rPr>
      <w:rFonts w:cs="Times New Roman"/>
    </w:rPr>
  </w:style>
  <w:style w:type="character" w:customStyle="1" w:styleId="ft12589">
    <w:name w:val="ft12589"/>
    <w:rsid w:val="008E7C18"/>
    <w:rPr>
      <w:rFonts w:cs="Times New Roman"/>
    </w:rPr>
  </w:style>
  <w:style w:type="character" w:customStyle="1" w:styleId="ft12609">
    <w:name w:val="ft12609"/>
    <w:rsid w:val="008E7C18"/>
    <w:rPr>
      <w:rFonts w:cs="Times New Roman"/>
    </w:rPr>
  </w:style>
  <w:style w:type="character" w:customStyle="1" w:styleId="ft12670">
    <w:name w:val="ft12670"/>
    <w:rsid w:val="008E7C18"/>
    <w:rPr>
      <w:rFonts w:cs="Times New Roman"/>
    </w:rPr>
  </w:style>
  <w:style w:type="character" w:customStyle="1" w:styleId="ft12676">
    <w:name w:val="ft12676"/>
    <w:rsid w:val="008E7C18"/>
    <w:rPr>
      <w:rFonts w:cs="Times New Roman"/>
    </w:rPr>
  </w:style>
  <w:style w:type="character" w:customStyle="1" w:styleId="ft12686">
    <w:name w:val="ft12686"/>
    <w:rsid w:val="008E7C18"/>
    <w:rPr>
      <w:rFonts w:cs="Times New Roman"/>
    </w:rPr>
  </w:style>
  <w:style w:type="character" w:customStyle="1" w:styleId="ft12696">
    <w:name w:val="ft12696"/>
    <w:rsid w:val="008E7C18"/>
    <w:rPr>
      <w:rFonts w:cs="Times New Roman"/>
    </w:rPr>
  </w:style>
  <w:style w:type="character" w:customStyle="1" w:styleId="ft12701">
    <w:name w:val="ft12701"/>
    <w:rsid w:val="008E7C18"/>
    <w:rPr>
      <w:rFonts w:cs="Times New Roman"/>
    </w:rPr>
  </w:style>
  <w:style w:type="character" w:customStyle="1" w:styleId="ft12708">
    <w:name w:val="ft12708"/>
    <w:rsid w:val="008E7C18"/>
    <w:rPr>
      <w:rFonts w:cs="Times New Roman"/>
    </w:rPr>
  </w:style>
  <w:style w:type="character" w:customStyle="1" w:styleId="ft12715">
    <w:name w:val="ft12715"/>
    <w:rsid w:val="008E7C18"/>
    <w:rPr>
      <w:rFonts w:cs="Times New Roman"/>
    </w:rPr>
  </w:style>
  <w:style w:type="character" w:customStyle="1" w:styleId="ft12722">
    <w:name w:val="ft12722"/>
    <w:rsid w:val="008E7C18"/>
    <w:rPr>
      <w:rFonts w:cs="Times New Roman"/>
    </w:rPr>
  </w:style>
  <w:style w:type="character" w:customStyle="1" w:styleId="ft12787">
    <w:name w:val="ft12787"/>
    <w:rsid w:val="008E7C18"/>
    <w:rPr>
      <w:rFonts w:cs="Times New Roman"/>
    </w:rPr>
  </w:style>
  <w:style w:type="character" w:customStyle="1" w:styleId="ft12790">
    <w:name w:val="ft12790"/>
    <w:rsid w:val="008E7C18"/>
    <w:rPr>
      <w:rFonts w:cs="Times New Roman"/>
    </w:rPr>
  </w:style>
  <w:style w:type="character" w:customStyle="1" w:styleId="ft12850">
    <w:name w:val="ft12850"/>
    <w:rsid w:val="008E7C18"/>
    <w:rPr>
      <w:rFonts w:cs="Times New Roman"/>
    </w:rPr>
  </w:style>
  <w:style w:type="character" w:customStyle="1" w:styleId="ft12896">
    <w:name w:val="ft12896"/>
    <w:rsid w:val="008E7C18"/>
    <w:rPr>
      <w:rFonts w:cs="Times New Roman"/>
    </w:rPr>
  </w:style>
  <w:style w:type="character" w:customStyle="1" w:styleId="ft12942">
    <w:name w:val="ft12942"/>
    <w:rsid w:val="008E7C18"/>
    <w:rPr>
      <w:rFonts w:cs="Times New Roman"/>
    </w:rPr>
  </w:style>
  <w:style w:type="character" w:customStyle="1" w:styleId="ft12991">
    <w:name w:val="ft12991"/>
    <w:rsid w:val="008E7C18"/>
    <w:rPr>
      <w:rFonts w:cs="Times New Roman"/>
    </w:rPr>
  </w:style>
  <w:style w:type="character" w:customStyle="1" w:styleId="ft13046">
    <w:name w:val="ft13046"/>
    <w:rsid w:val="008E7C18"/>
    <w:rPr>
      <w:rFonts w:cs="Times New Roman"/>
    </w:rPr>
  </w:style>
  <w:style w:type="character" w:customStyle="1" w:styleId="ft13079">
    <w:name w:val="ft13079"/>
    <w:rsid w:val="008E7C18"/>
    <w:rPr>
      <w:rFonts w:cs="Times New Roman"/>
    </w:rPr>
  </w:style>
  <w:style w:type="character" w:customStyle="1" w:styleId="ft13129">
    <w:name w:val="ft13129"/>
    <w:rsid w:val="008E7C18"/>
    <w:rPr>
      <w:rFonts w:cs="Times New Roman"/>
    </w:rPr>
  </w:style>
  <w:style w:type="character" w:customStyle="1" w:styleId="ft13186">
    <w:name w:val="ft13186"/>
    <w:rsid w:val="008E7C18"/>
    <w:rPr>
      <w:rFonts w:cs="Times New Roman"/>
    </w:rPr>
  </w:style>
  <w:style w:type="character" w:customStyle="1" w:styleId="ft13226">
    <w:name w:val="ft13226"/>
    <w:rsid w:val="008E7C18"/>
    <w:rPr>
      <w:rFonts w:cs="Times New Roman"/>
    </w:rPr>
  </w:style>
  <w:style w:type="character" w:customStyle="1" w:styleId="ft13271">
    <w:name w:val="ft13271"/>
    <w:rsid w:val="008E7C18"/>
    <w:rPr>
      <w:rFonts w:cs="Times New Roman"/>
    </w:rPr>
  </w:style>
  <w:style w:type="character" w:customStyle="1" w:styleId="ft13309">
    <w:name w:val="ft13309"/>
    <w:rsid w:val="008E7C18"/>
    <w:rPr>
      <w:rFonts w:cs="Times New Roman"/>
    </w:rPr>
  </w:style>
  <w:style w:type="character" w:customStyle="1" w:styleId="ft13366">
    <w:name w:val="ft13366"/>
    <w:rsid w:val="008E7C18"/>
    <w:rPr>
      <w:rFonts w:cs="Times New Roman"/>
    </w:rPr>
  </w:style>
  <w:style w:type="character" w:customStyle="1" w:styleId="ft13418">
    <w:name w:val="ft13418"/>
    <w:rsid w:val="008E7C18"/>
    <w:rPr>
      <w:rFonts w:cs="Times New Roman"/>
    </w:rPr>
  </w:style>
  <w:style w:type="character" w:customStyle="1" w:styleId="ft13441">
    <w:name w:val="ft13441"/>
    <w:rsid w:val="008E7C18"/>
    <w:rPr>
      <w:rFonts w:cs="Times New Roman"/>
    </w:rPr>
  </w:style>
  <w:style w:type="character" w:customStyle="1" w:styleId="ft13487">
    <w:name w:val="ft13487"/>
    <w:rsid w:val="008E7C18"/>
    <w:rPr>
      <w:rFonts w:cs="Times New Roman"/>
    </w:rPr>
  </w:style>
  <w:style w:type="character" w:customStyle="1" w:styleId="ft13488">
    <w:name w:val="ft13488"/>
    <w:rsid w:val="008E7C18"/>
    <w:rPr>
      <w:rFonts w:cs="Times New Roman"/>
    </w:rPr>
  </w:style>
  <w:style w:type="character" w:customStyle="1" w:styleId="ft13494">
    <w:name w:val="ft13494"/>
    <w:rsid w:val="008E7C18"/>
    <w:rPr>
      <w:rFonts w:cs="Times New Roman"/>
    </w:rPr>
  </w:style>
  <w:style w:type="character" w:customStyle="1" w:styleId="ft13500">
    <w:name w:val="ft13500"/>
    <w:rsid w:val="008E7C18"/>
    <w:rPr>
      <w:rFonts w:cs="Times New Roman"/>
    </w:rPr>
  </w:style>
  <w:style w:type="character" w:customStyle="1" w:styleId="ft13505">
    <w:name w:val="ft13505"/>
    <w:rsid w:val="008E7C18"/>
    <w:rPr>
      <w:rFonts w:cs="Times New Roman"/>
    </w:rPr>
  </w:style>
  <w:style w:type="character" w:customStyle="1" w:styleId="ft13518">
    <w:name w:val="ft13518"/>
    <w:rsid w:val="008E7C18"/>
    <w:rPr>
      <w:rFonts w:cs="Times New Roman"/>
    </w:rPr>
  </w:style>
  <w:style w:type="character" w:customStyle="1" w:styleId="ft13525">
    <w:name w:val="ft13525"/>
    <w:rsid w:val="008E7C18"/>
    <w:rPr>
      <w:rFonts w:cs="Times New Roman"/>
    </w:rPr>
  </w:style>
  <w:style w:type="character" w:customStyle="1" w:styleId="ft13537">
    <w:name w:val="ft13537"/>
    <w:rsid w:val="008E7C18"/>
    <w:rPr>
      <w:rFonts w:cs="Times New Roman"/>
    </w:rPr>
  </w:style>
  <w:style w:type="character" w:customStyle="1" w:styleId="ft13542">
    <w:name w:val="ft13542"/>
    <w:rsid w:val="008E7C18"/>
    <w:rPr>
      <w:rFonts w:cs="Times New Roman"/>
    </w:rPr>
  </w:style>
  <w:style w:type="character" w:customStyle="1" w:styleId="ft13555">
    <w:name w:val="ft13555"/>
    <w:rsid w:val="008E7C18"/>
    <w:rPr>
      <w:rFonts w:cs="Times New Roman"/>
    </w:rPr>
  </w:style>
  <w:style w:type="character" w:customStyle="1" w:styleId="ft13563">
    <w:name w:val="ft13563"/>
    <w:rsid w:val="008E7C18"/>
    <w:rPr>
      <w:rFonts w:cs="Times New Roman"/>
    </w:rPr>
  </w:style>
  <w:style w:type="character" w:customStyle="1" w:styleId="ft13566">
    <w:name w:val="ft13566"/>
    <w:rsid w:val="008E7C18"/>
    <w:rPr>
      <w:rFonts w:cs="Times New Roman"/>
    </w:rPr>
  </w:style>
  <w:style w:type="character" w:customStyle="1" w:styleId="ft13578">
    <w:name w:val="ft13578"/>
    <w:rsid w:val="008E7C18"/>
    <w:rPr>
      <w:rFonts w:cs="Times New Roman"/>
    </w:rPr>
  </w:style>
  <w:style w:type="character" w:customStyle="1" w:styleId="ft13580">
    <w:name w:val="ft13580"/>
    <w:rsid w:val="008E7C18"/>
    <w:rPr>
      <w:rFonts w:cs="Times New Roman"/>
    </w:rPr>
  </w:style>
  <w:style w:type="character" w:customStyle="1" w:styleId="ft13588">
    <w:name w:val="ft13588"/>
    <w:rsid w:val="008E7C18"/>
    <w:rPr>
      <w:rFonts w:cs="Times New Roman"/>
    </w:rPr>
  </w:style>
  <w:style w:type="character" w:customStyle="1" w:styleId="ft13644">
    <w:name w:val="ft13644"/>
    <w:rsid w:val="008E7C18"/>
    <w:rPr>
      <w:rFonts w:cs="Times New Roman"/>
    </w:rPr>
  </w:style>
  <w:style w:type="character" w:customStyle="1" w:styleId="ft13668">
    <w:name w:val="ft13668"/>
    <w:rsid w:val="008E7C18"/>
    <w:rPr>
      <w:rFonts w:cs="Times New Roman"/>
    </w:rPr>
  </w:style>
  <w:style w:type="character" w:customStyle="1" w:styleId="ft13712">
    <w:name w:val="ft13712"/>
    <w:rsid w:val="008E7C18"/>
    <w:rPr>
      <w:rFonts w:cs="Times New Roman"/>
    </w:rPr>
  </w:style>
  <w:style w:type="character" w:customStyle="1" w:styleId="ft13768">
    <w:name w:val="ft13768"/>
    <w:rsid w:val="008E7C18"/>
    <w:rPr>
      <w:rFonts w:cs="Times New Roman"/>
    </w:rPr>
  </w:style>
  <w:style w:type="character" w:customStyle="1" w:styleId="ft13810">
    <w:name w:val="ft13810"/>
    <w:rsid w:val="008E7C18"/>
    <w:rPr>
      <w:rFonts w:cs="Times New Roman"/>
    </w:rPr>
  </w:style>
  <w:style w:type="character" w:customStyle="1" w:styleId="ft13834">
    <w:name w:val="ft13834"/>
    <w:rsid w:val="008E7C18"/>
    <w:rPr>
      <w:rFonts w:cs="Times New Roman"/>
    </w:rPr>
  </w:style>
  <w:style w:type="character" w:customStyle="1" w:styleId="ft13885">
    <w:name w:val="ft13885"/>
    <w:rsid w:val="008E7C18"/>
    <w:rPr>
      <w:rFonts w:cs="Times New Roman"/>
    </w:rPr>
  </w:style>
  <w:style w:type="paragraph" w:customStyle="1" w:styleId="TimesNewRoman">
    <w:name w:val="Стиль Основной текст + Times New Roman по ширине Первая строка:  ..."/>
    <w:basedOn w:val="aff2"/>
    <w:rsid w:val="008E7C18"/>
    <w:pPr>
      <w:spacing w:after="0"/>
      <w:ind w:firstLine="720"/>
      <w:jc w:val="both"/>
    </w:pPr>
    <w:rPr>
      <w:szCs w:val="20"/>
    </w:rPr>
  </w:style>
  <w:style w:type="character" w:customStyle="1" w:styleId="afffffffff">
    <w:name w:val="Оглавление"/>
    <w:rsid w:val="008E7C18"/>
    <w:rPr>
      <w:rFonts w:ascii="Times New Roman" w:hAnsi="Times New Roman"/>
      <w:b/>
      <w:i/>
      <w:sz w:val="28"/>
    </w:rPr>
  </w:style>
  <w:style w:type="character" w:customStyle="1" w:styleId="Heading5Char">
    <w:name w:val="Heading 5 Char"/>
    <w:locked/>
    <w:rsid w:val="008E7C18"/>
    <w:rPr>
      <w:sz w:val="22"/>
      <w:lang w:val="ru-RU" w:eastAsia="en-US"/>
    </w:rPr>
  </w:style>
  <w:style w:type="character" w:customStyle="1" w:styleId="Heading6Char">
    <w:name w:val="Heading 6 Char"/>
    <w:locked/>
    <w:rsid w:val="008E7C18"/>
    <w:rPr>
      <w:i/>
      <w:sz w:val="22"/>
      <w:lang w:val="ru-RU" w:eastAsia="en-US"/>
    </w:rPr>
  </w:style>
  <w:style w:type="paragraph" w:customStyle="1" w:styleId="1ffff8">
    <w:name w:val="Стиль Заголовок 1 + все прописные"/>
    <w:basedOn w:val="11"/>
    <w:rsid w:val="008E7C18"/>
    <w:pPr>
      <w:keepNext/>
      <w:keepLines/>
      <w:spacing w:before="240" w:after="60"/>
      <w:ind w:left="360" w:hanging="360"/>
    </w:pPr>
    <w:rPr>
      <w:rFonts w:ascii="Arial" w:hAnsi="Arial"/>
      <w:bCs/>
      <w:caps w:val="0"/>
      <w:sz w:val="32"/>
      <w:szCs w:val="32"/>
    </w:rPr>
  </w:style>
  <w:style w:type="character" w:customStyle="1" w:styleId="FontStyle75">
    <w:name w:val="Font Style75"/>
    <w:rsid w:val="008E7C18"/>
    <w:rPr>
      <w:rFonts w:ascii="Times New Roman" w:hAnsi="Times New Roman"/>
      <w:b/>
      <w:sz w:val="16"/>
    </w:rPr>
  </w:style>
  <w:style w:type="paragraph" w:customStyle="1" w:styleId="2Arial1">
    <w:name w:val="Стиль Заголовок 2 + Arial"/>
    <w:basedOn w:val="21"/>
    <w:rsid w:val="008E7C18"/>
    <w:pPr>
      <w:numPr>
        <w:ilvl w:val="1"/>
      </w:numPr>
      <w:tabs>
        <w:tab w:val="left" w:pos="792"/>
      </w:tabs>
      <w:ind w:left="792" w:hanging="432"/>
    </w:pPr>
    <w:rPr>
      <w:rFonts w:cs="Times New Roman"/>
      <w:i w:val="0"/>
      <w:iCs w:val="0"/>
      <w:kern w:val="32"/>
      <w:sz w:val="24"/>
      <w:lang w:eastAsia="ru-RU"/>
    </w:rPr>
  </w:style>
  <w:style w:type="paragraph" w:customStyle="1" w:styleId="11c">
    <w:name w:val="Заголовок 1.1"/>
    <w:basedOn w:val="a3"/>
    <w:rsid w:val="008E7C18"/>
    <w:pPr>
      <w:shd w:val="clear" w:color="auto" w:fill="FFFFFF"/>
      <w:spacing w:before="240" w:after="60"/>
    </w:pPr>
    <w:rPr>
      <w:rFonts w:ascii="Arial" w:hAnsi="Arial"/>
      <w:b/>
      <w:bCs/>
      <w:sz w:val="32"/>
      <w:szCs w:val="20"/>
    </w:rPr>
  </w:style>
  <w:style w:type="character" w:customStyle="1" w:styleId="style21">
    <w:name w:val="style21"/>
    <w:rsid w:val="008E7C18"/>
  </w:style>
  <w:style w:type="paragraph" w:customStyle="1" w:styleId="justify2">
    <w:name w:val="justify2"/>
    <w:basedOn w:val="a3"/>
    <w:rsid w:val="008E7C18"/>
    <w:pPr>
      <w:spacing w:before="100" w:beforeAutospacing="1" w:after="100" w:afterAutospacing="1"/>
      <w:ind w:firstLine="600"/>
      <w:jc w:val="both"/>
    </w:pPr>
    <w:rPr>
      <w:rFonts w:ascii="Arial Unicode MS" w:eastAsia="Arial Unicode MS" w:hAnsi="Arial Unicode MS" w:cs="Arial Unicode MS"/>
    </w:rPr>
  </w:style>
  <w:style w:type="paragraph" w:customStyle="1" w:styleId="H5">
    <w:name w:val="H5"/>
    <w:basedOn w:val="a3"/>
    <w:next w:val="a3"/>
    <w:rsid w:val="008E7C18"/>
    <w:pPr>
      <w:keepNext/>
      <w:snapToGrid w:val="0"/>
      <w:spacing w:before="100" w:after="100"/>
      <w:outlineLvl w:val="5"/>
    </w:pPr>
    <w:rPr>
      <w:b/>
      <w:sz w:val="20"/>
      <w:szCs w:val="20"/>
    </w:rPr>
  </w:style>
  <w:style w:type="character" w:customStyle="1" w:styleId="3f5">
    <w:name w:val="Знак Знак Знак3"/>
    <w:rsid w:val="008E7C18"/>
    <w:rPr>
      <w:rFonts w:ascii="Times New Roman" w:eastAsia="Times New Roman" w:hAnsi="Times New Roman"/>
      <w:b/>
      <w:caps/>
      <w:sz w:val="28"/>
    </w:rPr>
  </w:style>
  <w:style w:type="character" w:customStyle="1" w:styleId="FontStyle185">
    <w:name w:val="Font Style185"/>
    <w:rsid w:val="008E7C18"/>
    <w:rPr>
      <w:rFonts w:ascii="Times New Roman" w:hAnsi="Times New Roman"/>
      <w:sz w:val="18"/>
    </w:rPr>
  </w:style>
  <w:style w:type="character" w:customStyle="1" w:styleId="FontStyle179">
    <w:name w:val="Font Style179"/>
    <w:rsid w:val="008E7C18"/>
    <w:rPr>
      <w:rFonts w:ascii="Times New Roman" w:hAnsi="Times New Roman"/>
      <w:i/>
      <w:sz w:val="18"/>
    </w:rPr>
  </w:style>
  <w:style w:type="paragraph" w:customStyle="1" w:styleId="Style66">
    <w:name w:val="Style66"/>
    <w:basedOn w:val="a3"/>
    <w:rsid w:val="008E7C18"/>
    <w:pPr>
      <w:widowControl w:val="0"/>
      <w:autoSpaceDE w:val="0"/>
      <w:autoSpaceDN w:val="0"/>
      <w:adjustRightInd w:val="0"/>
    </w:pPr>
  </w:style>
  <w:style w:type="paragraph" w:customStyle="1" w:styleId="Style71">
    <w:name w:val="Style71"/>
    <w:basedOn w:val="a3"/>
    <w:rsid w:val="008E7C18"/>
    <w:pPr>
      <w:widowControl w:val="0"/>
      <w:autoSpaceDE w:val="0"/>
      <w:autoSpaceDN w:val="0"/>
      <w:adjustRightInd w:val="0"/>
      <w:spacing w:line="250" w:lineRule="exact"/>
      <w:ind w:firstLine="302"/>
      <w:jc w:val="both"/>
    </w:pPr>
  </w:style>
  <w:style w:type="character" w:customStyle="1" w:styleId="FontStyle266">
    <w:name w:val="Font Style266"/>
    <w:rsid w:val="008E7C18"/>
    <w:rPr>
      <w:rFonts w:ascii="Times New Roman" w:hAnsi="Times New Roman"/>
      <w:sz w:val="18"/>
    </w:rPr>
  </w:style>
  <w:style w:type="character" w:customStyle="1" w:styleId="FontStyle267">
    <w:name w:val="Font Style267"/>
    <w:rsid w:val="008E7C18"/>
    <w:rPr>
      <w:rFonts w:ascii="Times New Roman" w:hAnsi="Times New Roman"/>
      <w:i/>
      <w:sz w:val="18"/>
    </w:rPr>
  </w:style>
  <w:style w:type="character" w:customStyle="1" w:styleId="FontStyle202">
    <w:name w:val="Font Style202"/>
    <w:rsid w:val="008E7C18"/>
    <w:rPr>
      <w:rFonts w:ascii="Times New Roman" w:hAnsi="Times New Roman"/>
      <w:sz w:val="18"/>
    </w:rPr>
  </w:style>
  <w:style w:type="character" w:customStyle="1" w:styleId="FontStyle563">
    <w:name w:val="Font Style563"/>
    <w:rsid w:val="008E7C18"/>
    <w:rPr>
      <w:rFonts w:ascii="Times New Roman" w:hAnsi="Times New Roman"/>
      <w:b/>
      <w:sz w:val="20"/>
    </w:rPr>
  </w:style>
  <w:style w:type="paragraph" w:customStyle="1" w:styleId="Style113">
    <w:name w:val="Style113"/>
    <w:basedOn w:val="a3"/>
    <w:rsid w:val="008E7C18"/>
    <w:pPr>
      <w:widowControl w:val="0"/>
      <w:autoSpaceDE w:val="0"/>
      <w:autoSpaceDN w:val="0"/>
      <w:adjustRightInd w:val="0"/>
    </w:pPr>
  </w:style>
  <w:style w:type="character" w:customStyle="1" w:styleId="FontStyle134">
    <w:name w:val="Font Style134"/>
    <w:rsid w:val="008E7C18"/>
    <w:rPr>
      <w:rFonts w:ascii="Times New Roman" w:hAnsi="Times New Roman"/>
      <w:b/>
      <w:sz w:val="18"/>
    </w:rPr>
  </w:style>
  <w:style w:type="character" w:customStyle="1" w:styleId="textcop1">
    <w:name w:val="textcop1"/>
    <w:rsid w:val="008E7C18"/>
    <w:rPr>
      <w:rFonts w:ascii="Arial" w:hAnsi="Arial"/>
      <w:color w:val="000000"/>
      <w:sz w:val="20"/>
    </w:rPr>
  </w:style>
  <w:style w:type="character" w:customStyle="1" w:styleId="b1">
    <w:name w:val="b1"/>
    <w:rsid w:val="008E7C18"/>
    <w:rPr>
      <w:b/>
    </w:rPr>
  </w:style>
  <w:style w:type="character" w:customStyle="1" w:styleId="FontStyle201">
    <w:name w:val="Font Style201"/>
    <w:rsid w:val="008E7C18"/>
    <w:rPr>
      <w:rFonts w:ascii="Times New Roman" w:hAnsi="Times New Roman"/>
      <w:sz w:val="26"/>
    </w:rPr>
  </w:style>
  <w:style w:type="paragraph" w:customStyle="1" w:styleId="Style12">
    <w:name w:val="Style12"/>
    <w:basedOn w:val="a3"/>
    <w:rsid w:val="008E7C18"/>
    <w:pPr>
      <w:widowControl w:val="0"/>
      <w:autoSpaceDE w:val="0"/>
      <w:autoSpaceDN w:val="0"/>
      <w:adjustRightInd w:val="0"/>
    </w:pPr>
  </w:style>
  <w:style w:type="character" w:customStyle="1" w:styleId="180">
    <w:name w:val="Знак Знак18"/>
    <w:rsid w:val="008E7C18"/>
    <w:rPr>
      <w:rFonts w:ascii="Courier New" w:eastAsia="Times New Roman" w:hAnsi="Courier New"/>
    </w:rPr>
  </w:style>
  <w:style w:type="character" w:customStyle="1" w:styleId="170">
    <w:name w:val="Знак Знак17"/>
    <w:rsid w:val="008E7C18"/>
    <w:rPr>
      <w:rFonts w:ascii="Times New Roman" w:eastAsia="Times New Roman" w:hAnsi="Times New Roman"/>
      <w:sz w:val="24"/>
    </w:rPr>
  </w:style>
  <w:style w:type="character" w:customStyle="1" w:styleId="812">
    <w:name w:val="Знак Знак81"/>
    <w:locked/>
    <w:rsid w:val="008E7C18"/>
    <w:rPr>
      <w:sz w:val="24"/>
    </w:rPr>
  </w:style>
  <w:style w:type="paragraph" w:customStyle="1" w:styleId="en">
    <w:name w:val="?en"/>
    <w:basedOn w:val="a3"/>
    <w:rsid w:val="008E7C18"/>
    <w:pPr>
      <w:widowControl w:val="0"/>
      <w:overflowPunct w:val="0"/>
      <w:autoSpaceDE w:val="0"/>
      <w:autoSpaceDN w:val="0"/>
      <w:adjustRightInd w:val="0"/>
      <w:spacing w:before="120" w:after="120"/>
      <w:jc w:val="center"/>
      <w:textAlignment w:val="baseline"/>
    </w:pPr>
    <w:rPr>
      <w:rFonts w:ascii="TimesET" w:hAnsi="TimesET"/>
      <w:i/>
      <w:sz w:val="18"/>
      <w:szCs w:val="20"/>
    </w:rPr>
  </w:style>
  <w:style w:type="character" w:customStyle="1" w:styleId="58">
    <w:name w:val="Знак Знак5"/>
    <w:aliases w:val="Заголовок 1 Знак Знак Знак6,Знак Заголовок 1 Знак Знак4"/>
    <w:locked/>
    <w:rsid w:val="008E7C18"/>
    <w:rPr>
      <w:rFonts w:ascii="Tahoma" w:hAnsi="Tahoma"/>
      <w:sz w:val="16"/>
      <w:lang w:val="ru-RU" w:eastAsia="ru-RU"/>
    </w:rPr>
  </w:style>
  <w:style w:type="paragraph" w:customStyle="1" w:styleId="75">
    <w:name w:val="Стиль7"/>
    <w:basedOn w:val="11"/>
    <w:rsid w:val="008E7C18"/>
    <w:pPr>
      <w:keepNext/>
      <w:keepLines/>
      <w:spacing w:before="240" w:after="60"/>
      <w:ind w:right="696" w:firstLine="0"/>
    </w:pPr>
    <w:rPr>
      <w:rFonts w:ascii="Arial" w:hAnsi="Arial"/>
      <w:sz w:val="32"/>
      <w:szCs w:val="32"/>
    </w:rPr>
  </w:style>
  <w:style w:type="paragraph" w:customStyle="1" w:styleId="CharChar">
    <w:name w:val="Char Знак Знак Char Знак Знак Знак Знак Знак Знак Знак Знак Знак Знак Знак Знак Знак Знак Знак Знак"/>
    <w:basedOn w:val="a3"/>
    <w:rsid w:val="008E7C18"/>
    <w:rPr>
      <w:rFonts w:ascii="Verdana" w:hAnsi="Verdana" w:cs="Verdana"/>
      <w:sz w:val="20"/>
      <w:szCs w:val="20"/>
      <w:lang w:val="en-US" w:eastAsia="en-US"/>
    </w:rPr>
  </w:style>
  <w:style w:type="paragraph" w:customStyle="1" w:styleId="Style38">
    <w:name w:val="Style38"/>
    <w:basedOn w:val="a3"/>
    <w:rsid w:val="008E7C18"/>
    <w:pPr>
      <w:widowControl w:val="0"/>
      <w:autoSpaceDE w:val="0"/>
      <w:autoSpaceDN w:val="0"/>
      <w:adjustRightInd w:val="0"/>
      <w:spacing w:line="235" w:lineRule="exact"/>
      <w:ind w:firstLine="307"/>
      <w:jc w:val="both"/>
    </w:pPr>
    <w:rPr>
      <w:rFonts w:ascii="Franklin Gothic Medium Cond" w:hAnsi="Franklin Gothic Medium Cond"/>
    </w:rPr>
  </w:style>
  <w:style w:type="character" w:customStyle="1" w:styleId="FontStyle573">
    <w:name w:val="Font Style573"/>
    <w:rsid w:val="008E7C18"/>
    <w:rPr>
      <w:rFonts w:ascii="Times New Roman" w:hAnsi="Times New Roman"/>
      <w:i/>
      <w:sz w:val="20"/>
    </w:rPr>
  </w:style>
  <w:style w:type="character" w:customStyle="1" w:styleId="FontStyle293">
    <w:name w:val="Font Style293"/>
    <w:rsid w:val="008E7C18"/>
    <w:rPr>
      <w:rFonts w:ascii="Times New Roman" w:hAnsi="Times New Roman"/>
      <w:sz w:val="20"/>
    </w:rPr>
  </w:style>
  <w:style w:type="character" w:customStyle="1" w:styleId="FontStyle325">
    <w:name w:val="Font Style325"/>
    <w:rsid w:val="008E7C18"/>
    <w:rPr>
      <w:rFonts w:ascii="Times New Roman" w:hAnsi="Times New Roman"/>
      <w:sz w:val="26"/>
    </w:rPr>
  </w:style>
  <w:style w:type="character" w:customStyle="1" w:styleId="FontStyle219">
    <w:name w:val="Font Style219"/>
    <w:rsid w:val="008E7C18"/>
    <w:rPr>
      <w:rFonts w:ascii="Times New Roman" w:hAnsi="Times New Roman"/>
      <w:b/>
      <w:sz w:val="18"/>
    </w:rPr>
  </w:style>
  <w:style w:type="character" w:customStyle="1" w:styleId="FontStyle207">
    <w:name w:val="Font Style207"/>
    <w:rsid w:val="008E7C18"/>
    <w:rPr>
      <w:rFonts w:ascii="Times New Roman" w:hAnsi="Times New Roman"/>
      <w:i/>
      <w:sz w:val="18"/>
    </w:rPr>
  </w:style>
  <w:style w:type="character" w:customStyle="1" w:styleId="FontStyle574">
    <w:name w:val="Font Style574"/>
    <w:rsid w:val="008E7C18"/>
    <w:rPr>
      <w:rFonts w:ascii="Times New Roman" w:hAnsi="Times New Roman"/>
      <w:b/>
      <w:i/>
      <w:sz w:val="20"/>
    </w:rPr>
  </w:style>
  <w:style w:type="character" w:customStyle="1" w:styleId="FontStyle588">
    <w:name w:val="Font Style588"/>
    <w:rsid w:val="008E7C18"/>
    <w:rPr>
      <w:rFonts w:ascii="Times New Roman" w:hAnsi="Times New Roman"/>
      <w:sz w:val="20"/>
    </w:rPr>
  </w:style>
  <w:style w:type="character" w:customStyle="1" w:styleId="402">
    <w:name w:val="Основной текст (40)"/>
    <w:link w:val="4010"/>
    <w:locked/>
    <w:rsid w:val="008E7C18"/>
    <w:rPr>
      <w:b/>
      <w:sz w:val="14"/>
      <w:shd w:val="clear" w:color="auto" w:fill="FFFFFF"/>
    </w:rPr>
  </w:style>
  <w:style w:type="paragraph" w:customStyle="1" w:styleId="4010">
    <w:name w:val="Основной текст (40)1"/>
    <w:basedOn w:val="a3"/>
    <w:link w:val="402"/>
    <w:rsid w:val="008E7C18"/>
    <w:pPr>
      <w:shd w:val="clear" w:color="auto" w:fill="FFFFFF"/>
      <w:spacing w:line="163" w:lineRule="exact"/>
      <w:jc w:val="both"/>
    </w:pPr>
    <w:rPr>
      <w:rFonts w:asciiTheme="minorHAnsi" w:eastAsiaTheme="minorHAnsi" w:hAnsiTheme="minorHAnsi" w:cstheme="minorBidi"/>
      <w:b/>
      <w:sz w:val="14"/>
      <w:szCs w:val="22"/>
      <w:shd w:val="clear" w:color="auto" w:fill="FFFFFF"/>
      <w:lang w:eastAsia="en-US"/>
    </w:rPr>
  </w:style>
  <w:style w:type="character" w:customStyle="1" w:styleId="145">
    <w:name w:val="Основной текст (14)"/>
    <w:link w:val="1410"/>
    <w:locked/>
    <w:rsid w:val="008E7C18"/>
    <w:rPr>
      <w:b/>
      <w:sz w:val="16"/>
      <w:shd w:val="clear" w:color="auto" w:fill="FFFFFF"/>
    </w:rPr>
  </w:style>
  <w:style w:type="paragraph" w:customStyle="1" w:styleId="1410">
    <w:name w:val="Основной текст (14)1"/>
    <w:basedOn w:val="a3"/>
    <w:link w:val="145"/>
    <w:rsid w:val="008E7C18"/>
    <w:pPr>
      <w:shd w:val="clear" w:color="auto" w:fill="FFFFFF"/>
      <w:spacing w:line="240" w:lineRule="atLeast"/>
    </w:pPr>
    <w:rPr>
      <w:rFonts w:asciiTheme="minorHAnsi" w:eastAsiaTheme="minorHAnsi" w:hAnsiTheme="minorHAnsi" w:cstheme="minorBidi"/>
      <w:b/>
      <w:sz w:val="16"/>
      <w:szCs w:val="22"/>
      <w:shd w:val="clear" w:color="auto" w:fill="FFFFFF"/>
      <w:lang w:eastAsia="en-US"/>
    </w:rPr>
  </w:style>
  <w:style w:type="paragraph" w:customStyle="1" w:styleId="afffffffff0">
    <w:name w:val="Маркир"/>
    <w:basedOn w:val="a3"/>
    <w:rsid w:val="008E7C18"/>
    <w:pPr>
      <w:tabs>
        <w:tab w:val="left" w:pos="369"/>
        <w:tab w:val="left" w:pos="643"/>
      </w:tabs>
      <w:spacing w:after="40"/>
      <w:ind w:left="697" w:hanging="357"/>
      <w:jc w:val="both"/>
    </w:pPr>
    <w:rPr>
      <w:sz w:val="20"/>
      <w:szCs w:val="20"/>
    </w:rPr>
  </w:style>
  <w:style w:type="paragraph" w:customStyle="1" w:styleId="2ff7">
    <w:name w:val="обычный2"/>
    <w:basedOn w:val="a3"/>
    <w:rsid w:val="008E7C18"/>
    <w:pPr>
      <w:autoSpaceDE w:val="0"/>
      <w:autoSpaceDN w:val="0"/>
      <w:adjustRightInd w:val="0"/>
      <w:spacing w:line="480" w:lineRule="atLeast"/>
      <w:ind w:firstLine="720"/>
      <w:jc w:val="both"/>
    </w:pPr>
    <w:rPr>
      <w:rFonts w:ascii="Verdana" w:hAnsi="Verdana" w:cs="Verdana"/>
    </w:rPr>
  </w:style>
  <w:style w:type="paragraph" w:customStyle="1" w:styleId="1ffff9">
    <w:name w:val="обычный1"/>
    <w:basedOn w:val="a3"/>
    <w:rsid w:val="008E7C18"/>
    <w:pPr>
      <w:ind w:firstLine="720"/>
      <w:jc w:val="both"/>
    </w:pPr>
    <w:rPr>
      <w:szCs w:val="20"/>
    </w:rPr>
  </w:style>
  <w:style w:type="paragraph" w:customStyle="1" w:styleId="3000">
    <w:name w:val="Стиль Заголовок 3 + Перед:  0 пт После:  0 пт"/>
    <w:basedOn w:val="32"/>
    <w:rsid w:val="008E7C18"/>
    <w:pPr>
      <w:keepNext/>
      <w:spacing w:before="240" w:beforeAutospacing="0" w:after="240" w:afterAutospacing="0" w:line="360" w:lineRule="auto"/>
      <w:jc w:val="center"/>
    </w:pPr>
    <w:rPr>
      <w:sz w:val="24"/>
      <w:szCs w:val="20"/>
      <w:lang w:val="en-US" w:eastAsia="en-US"/>
    </w:rPr>
  </w:style>
  <w:style w:type="paragraph" w:customStyle="1" w:styleId="1ffffa">
    <w:name w:val="1 уровень"/>
    <w:basedOn w:val="a3"/>
    <w:rsid w:val="008E7C18"/>
    <w:pPr>
      <w:keepNext/>
      <w:spacing w:before="520" w:after="260"/>
      <w:jc w:val="center"/>
      <w:outlineLvl w:val="0"/>
    </w:pPr>
    <w:rPr>
      <w:b/>
    </w:rPr>
  </w:style>
  <w:style w:type="paragraph" w:customStyle="1" w:styleId="Heading">
    <w:name w:val="Heading"/>
    <w:rsid w:val="008E7C18"/>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fffb">
    <w:name w:val="Стиль Заголовок 1 + не полужирный По левому краю Междустр.интерва..."/>
    <w:basedOn w:val="11"/>
    <w:rsid w:val="008E7C18"/>
    <w:pPr>
      <w:keepNext/>
      <w:widowControl w:val="0"/>
      <w:spacing w:before="240" w:after="60"/>
      <w:ind w:firstLine="0"/>
    </w:pPr>
    <w:rPr>
      <w:caps w:val="0"/>
      <w:kern w:val="32"/>
      <w:szCs w:val="20"/>
      <w:lang w:eastAsia="en-US"/>
    </w:rPr>
  </w:style>
  <w:style w:type="paragraph" w:customStyle="1" w:styleId="2ff8">
    <w:name w:val="Стиль Заголовок 2 + не полужирный По левому краю"/>
    <w:basedOn w:val="21"/>
    <w:rsid w:val="008E7C18"/>
    <w:pPr>
      <w:keepNext w:val="0"/>
      <w:widowControl w:val="0"/>
    </w:pPr>
    <w:rPr>
      <w:rFonts w:cs="Times New Roman"/>
      <w:bCs w:val="0"/>
      <w:i w:val="0"/>
      <w:iCs w:val="0"/>
      <w:kern w:val="32"/>
      <w:sz w:val="24"/>
      <w:szCs w:val="20"/>
    </w:rPr>
  </w:style>
  <w:style w:type="paragraph" w:customStyle="1" w:styleId="21e">
    <w:name w:val="Стиль Заголовок 2 + не полужирный По левому краю1"/>
    <w:basedOn w:val="21"/>
    <w:rsid w:val="008E7C18"/>
    <w:pPr>
      <w:keepNext w:val="0"/>
      <w:widowControl w:val="0"/>
    </w:pPr>
    <w:rPr>
      <w:rFonts w:cs="Times New Roman"/>
      <w:bCs w:val="0"/>
      <w:i w:val="0"/>
      <w:iCs w:val="0"/>
      <w:kern w:val="32"/>
      <w:sz w:val="24"/>
      <w:szCs w:val="20"/>
    </w:rPr>
  </w:style>
  <w:style w:type="paragraph" w:customStyle="1" w:styleId="1ffffc">
    <w:name w:val="маркирован_1"/>
    <w:basedOn w:val="a3"/>
    <w:rsid w:val="008E7C18"/>
    <w:pPr>
      <w:widowControl w:val="0"/>
      <w:adjustRightInd w:val="0"/>
      <w:spacing w:line="360" w:lineRule="auto"/>
      <w:jc w:val="both"/>
      <w:textAlignment w:val="baseline"/>
    </w:pPr>
    <w:rPr>
      <w:sz w:val="28"/>
      <w:szCs w:val="28"/>
    </w:rPr>
  </w:style>
  <w:style w:type="paragraph" w:customStyle="1" w:styleId="1ffffd">
    <w:name w:val="Нумерован_1"/>
    <w:basedOn w:val="a3"/>
    <w:rsid w:val="008E7C18"/>
    <w:pPr>
      <w:widowControl w:val="0"/>
      <w:tabs>
        <w:tab w:val="left" w:pos="720"/>
      </w:tabs>
      <w:adjustRightInd w:val="0"/>
      <w:spacing w:line="360" w:lineRule="auto"/>
      <w:ind w:left="720" w:hanging="360"/>
      <w:jc w:val="both"/>
      <w:textAlignment w:val="baseline"/>
    </w:pPr>
    <w:rPr>
      <w:sz w:val="28"/>
      <w:szCs w:val="28"/>
    </w:rPr>
  </w:style>
  <w:style w:type="paragraph" w:customStyle="1" w:styleId="1ffffe">
    <w:name w:val="марк_1"/>
    <w:basedOn w:val="a3"/>
    <w:rsid w:val="008E7C18"/>
    <w:pPr>
      <w:widowControl w:val="0"/>
      <w:tabs>
        <w:tab w:val="left" w:pos="720"/>
      </w:tabs>
      <w:adjustRightInd w:val="0"/>
      <w:spacing w:line="360" w:lineRule="auto"/>
      <w:ind w:left="720" w:hanging="360"/>
      <w:jc w:val="both"/>
      <w:textAlignment w:val="baseline"/>
    </w:pPr>
    <w:rPr>
      <w:sz w:val="28"/>
      <w:szCs w:val="28"/>
    </w:rPr>
  </w:style>
  <w:style w:type="paragraph" w:customStyle="1" w:styleId="afffffffff1">
    <w:name w:val="Заг_глав"/>
    <w:basedOn w:val="32"/>
    <w:rsid w:val="008E7C18"/>
    <w:pPr>
      <w:keepNext/>
      <w:widowControl w:val="0"/>
      <w:tabs>
        <w:tab w:val="left" w:pos="0"/>
      </w:tabs>
      <w:adjustRightInd w:val="0"/>
      <w:spacing w:before="120" w:beforeAutospacing="0" w:after="360" w:afterAutospacing="0" w:line="360" w:lineRule="atLeast"/>
      <w:ind w:firstLine="397"/>
      <w:contextualSpacing/>
      <w:jc w:val="center"/>
      <w:textAlignment w:val="baseline"/>
      <w:outlineLvl w:val="9"/>
    </w:pPr>
    <w:rPr>
      <w:bCs w:val="0"/>
      <w:caps/>
      <w:sz w:val="32"/>
      <w:szCs w:val="28"/>
      <w:lang w:eastAsia="en-US"/>
    </w:rPr>
  </w:style>
  <w:style w:type="paragraph" w:customStyle="1" w:styleId="afffffffff2">
    <w:name w:val="огл_гл"/>
    <w:basedOn w:val="a3"/>
    <w:rsid w:val="008E7C18"/>
    <w:pPr>
      <w:widowControl w:val="0"/>
      <w:adjustRightInd w:val="0"/>
      <w:spacing w:line="360" w:lineRule="auto"/>
      <w:ind w:left="794" w:hanging="794"/>
      <w:jc w:val="both"/>
      <w:textAlignment w:val="baseline"/>
    </w:pPr>
    <w:rPr>
      <w:bCs/>
      <w:sz w:val="28"/>
      <w:szCs w:val="28"/>
    </w:rPr>
  </w:style>
  <w:style w:type="paragraph" w:customStyle="1" w:styleId="afffffffff3">
    <w:name w:val="Стиль параг_огл + По левому краю"/>
    <w:basedOn w:val="affffff4"/>
    <w:rsid w:val="008E7C18"/>
    <w:pPr>
      <w:widowControl w:val="0"/>
      <w:adjustRightInd w:val="0"/>
      <w:spacing w:line="360" w:lineRule="auto"/>
      <w:ind w:left="794"/>
      <w:textAlignment w:val="baseline"/>
    </w:pPr>
    <w:rPr>
      <w:sz w:val="28"/>
      <w:lang w:eastAsia="ru-RU"/>
    </w:rPr>
  </w:style>
  <w:style w:type="paragraph" w:customStyle="1" w:styleId="afffffffff4">
    <w:name w:val="Наш стиль"/>
    <w:basedOn w:val="a3"/>
    <w:rsid w:val="008E7C18"/>
    <w:pPr>
      <w:spacing w:line="360" w:lineRule="auto"/>
      <w:ind w:firstLine="720"/>
    </w:pPr>
    <w:rPr>
      <w:szCs w:val="20"/>
    </w:rPr>
  </w:style>
  <w:style w:type="character" w:customStyle="1" w:styleId="331">
    <w:name w:val="Знак3 Знак Знак3"/>
    <w:rsid w:val="008E7C18"/>
    <w:rPr>
      <w:rFonts w:ascii="Times New Roman" w:eastAsia="Times New Roman" w:hAnsi="Times New Roman"/>
      <w:lang w:eastAsia="en-US"/>
    </w:rPr>
  </w:style>
  <w:style w:type="character" w:customStyle="1" w:styleId="FontStyle278">
    <w:name w:val="Font Style278"/>
    <w:rsid w:val="008E7C18"/>
    <w:rPr>
      <w:rFonts w:ascii="Times New Roman" w:hAnsi="Times New Roman"/>
      <w:color w:val="000000"/>
      <w:sz w:val="22"/>
    </w:rPr>
  </w:style>
  <w:style w:type="character" w:customStyle="1" w:styleId="2110">
    <w:name w:val="Знак Знак211"/>
    <w:locked/>
    <w:rsid w:val="008E7C18"/>
    <w:rPr>
      <w:b/>
      <w:sz w:val="28"/>
      <w:lang w:val="ru-RU" w:eastAsia="ru-RU"/>
    </w:rPr>
  </w:style>
  <w:style w:type="character" w:customStyle="1" w:styleId="414">
    <w:name w:val="Знак Знак41"/>
    <w:locked/>
    <w:rsid w:val="008E7C18"/>
    <w:rPr>
      <w:rFonts w:ascii="Arial" w:hAnsi="Arial"/>
      <w:b/>
      <w:i/>
      <w:sz w:val="28"/>
      <w:lang w:val="ru-RU" w:eastAsia="en-US"/>
    </w:rPr>
  </w:style>
  <w:style w:type="character" w:customStyle="1" w:styleId="4011">
    <w:name w:val="Знак Знак401"/>
    <w:locked/>
    <w:rsid w:val="008E7C18"/>
    <w:rPr>
      <w:b/>
      <w:sz w:val="27"/>
      <w:lang w:val="ru-RU" w:eastAsia="ru-RU"/>
    </w:rPr>
  </w:style>
  <w:style w:type="character" w:customStyle="1" w:styleId="3910">
    <w:name w:val="Знак Знак391"/>
    <w:locked/>
    <w:rsid w:val="008E7C18"/>
    <w:rPr>
      <w:b/>
      <w:sz w:val="28"/>
      <w:lang w:val="ru-RU" w:eastAsia="ru-RU"/>
    </w:rPr>
  </w:style>
  <w:style w:type="character" w:customStyle="1" w:styleId="3810">
    <w:name w:val="Знак Знак381"/>
    <w:locked/>
    <w:rsid w:val="008E7C18"/>
    <w:rPr>
      <w:b/>
      <w:i/>
      <w:sz w:val="26"/>
      <w:lang w:val="ru-RU" w:eastAsia="ru-RU"/>
    </w:rPr>
  </w:style>
  <w:style w:type="character" w:customStyle="1" w:styleId="3710">
    <w:name w:val="Знак Знак371"/>
    <w:locked/>
    <w:rsid w:val="008E7C18"/>
    <w:rPr>
      <w:sz w:val="24"/>
      <w:lang w:val="ru-RU" w:eastAsia="ru-RU"/>
    </w:rPr>
  </w:style>
  <w:style w:type="character" w:customStyle="1" w:styleId="3610">
    <w:name w:val="Знак Знак361"/>
    <w:locked/>
    <w:rsid w:val="008E7C18"/>
    <w:rPr>
      <w:sz w:val="24"/>
      <w:lang w:val="ru-RU" w:eastAsia="ru-RU"/>
    </w:rPr>
  </w:style>
  <w:style w:type="character" w:customStyle="1" w:styleId="3510">
    <w:name w:val="Знак Знак351"/>
    <w:locked/>
    <w:rsid w:val="008E7C18"/>
    <w:rPr>
      <w:i/>
      <w:sz w:val="24"/>
      <w:lang w:val="ru-RU" w:eastAsia="ru-RU"/>
    </w:rPr>
  </w:style>
  <w:style w:type="character" w:customStyle="1" w:styleId="3410">
    <w:name w:val="Знак Знак341"/>
    <w:locked/>
    <w:rsid w:val="008E7C18"/>
    <w:rPr>
      <w:rFonts w:ascii="Arial" w:hAnsi="Arial"/>
      <w:sz w:val="22"/>
      <w:lang w:val="ru-RU" w:eastAsia="ru-RU"/>
    </w:rPr>
  </w:style>
  <w:style w:type="character" w:customStyle="1" w:styleId="3310">
    <w:name w:val="Знак Знак331"/>
    <w:locked/>
    <w:rsid w:val="008E7C18"/>
    <w:rPr>
      <w:rFonts w:ascii="Courier New" w:hAnsi="Courier New"/>
      <w:lang w:val="ru-RU" w:eastAsia="ru-RU"/>
    </w:rPr>
  </w:style>
  <w:style w:type="character" w:customStyle="1" w:styleId="3210">
    <w:name w:val="Знак Знак321"/>
    <w:locked/>
    <w:rsid w:val="008E7C18"/>
    <w:rPr>
      <w:lang w:val="ru-RU" w:eastAsia="ru-RU"/>
    </w:rPr>
  </w:style>
  <w:style w:type="character" w:customStyle="1" w:styleId="3110">
    <w:name w:val="Знак Знак311"/>
    <w:locked/>
    <w:rsid w:val="008E7C18"/>
    <w:rPr>
      <w:sz w:val="24"/>
      <w:lang w:val="ru-RU" w:eastAsia="ru-RU"/>
    </w:rPr>
  </w:style>
  <w:style w:type="character" w:customStyle="1" w:styleId="1fffff">
    <w:name w:val="Знак1 Знак Знак"/>
    <w:locked/>
    <w:rsid w:val="008E7C18"/>
    <w:rPr>
      <w:sz w:val="24"/>
      <w:lang w:val="ru-RU" w:eastAsia="ru-RU"/>
    </w:rPr>
  </w:style>
  <w:style w:type="character" w:customStyle="1" w:styleId="191">
    <w:name w:val="Знак Знак191"/>
    <w:locked/>
    <w:rsid w:val="008E7C18"/>
    <w:rPr>
      <w:sz w:val="24"/>
      <w:lang w:val="en-US" w:eastAsia="ru-RU"/>
    </w:rPr>
  </w:style>
  <w:style w:type="character" w:customStyle="1" w:styleId="1411">
    <w:name w:val="Знак Знак141"/>
    <w:locked/>
    <w:rsid w:val="008E7C18"/>
    <w:rPr>
      <w:rFonts w:ascii="Cambria" w:hAnsi="Cambria"/>
      <w:i/>
      <w:color w:val="4F81BD"/>
      <w:spacing w:val="15"/>
      <w:sz w:val="24"/>
      <w:lang w:val="ru-RU" w:eastAsia="ru-RU"/>
    </w:rPr>
  </w:style>
  <w:style w:type="character" w:customStyle="1" w:styleId="1210">
    <w:name w:val="Знак Знак121"/>
    <w:locked/>
    <w:rsid w:val="008E7C18"/>
    <w:rPr>
      <w:rFonts w:ascii="PragmaticaCTT" w:hAnsi="PragmaticaCTT"/>
      <w:sz w:val="24"/>
      <w:lang w:val="ru-RU" w:eastAsia="ru-RU"/>
    </w:rPr>
  </w:style>
  <w:style w:type="character" w:customStyle="1" w:styleId="2210">
    <w:name w:val="Знак Знак221"/>
    <w:locked/>
    <w:rsid w:val="008E7C18"/>
    <w:rPr>
      <w:color w:val="000000"/>
      <w:sz w:val="24"/>
      <w:lang w:val="ru-RU" w:eastAsia="ru-RU"/>
    </w:rPr>
  </w:style>
  <w:style w:type="character" w:customStyle="1" w:styleId="291">
    <w:name w:val="Знак Знак291"/>
    <w:locked/>
    <w:rsid w:val="008E7C18"/>
    <w:rPr>
      <w:sz w:val="16"/>
      <w:lang w:val="ru-RU" w:eastAsia="ru-RU"/>
    </w:rPr>
  </w:style>
  <w:style w:type="character" w:customStyle="1" w:styleId="251">
    <w:name w:val="Знак Знак251"/>
    <w:locked/>
    <w:rsid w:val="008E7C18"/>
    <w:rPr>
      <w:sz w:val="24"/>
      <w:lang w:val="ru-RU" w:eastAsia="ru-RU"/>
    </w:rPr>
  </w:style>
  <w:style w:type="character" w:customStyle="1" w:styleId="281">
    <w:name w:val="Знак Знак281"/>
    <w:locked/>
    <w:rsid w:val="008E7C18"/>
    <w:rPr>
      <w:sz w:val="16"/>
      <w:lang w:val="ru-RU" w:eastAsia="ru-RU"/>
    </w:rPr>
  </w:style>
  <w:style w:type="character" w:customStyle="1" w:styleId="2710">
    <w:name w:val="Знак Знак271"/>
    <w:locked/>
    <w:rsid w:val="008E7C18"/>
    <w:rPr>
      <w:rFonts w:ascii="Courier New" w:hAnsi="Courier New"/>
      <w:lang w:val="ru-RU" w:eastAsia="ru-RU"/>
    </w:rPr>
  </w:style>
  <w:style w:type="character" w:customStyle="1" w:styleId="181">
    <w:name w:val="Знак Знак181"/>
    <w:locked/>
    <w:rsid w:val="008E7C18"/>
    <w:rPr>
      <w:b/>
      <w:lang w:val="ru-RU" w:eastAsia="ru-RU"/>
    </w:rPr>
  </w:style>
  <w:style w:type="character" w:customStyle="1" w:styleId="201">
    <w:name w:val="Знак Знак201"/>
    <w:locked/>
    <w:rsid w:val="008E7C18"/>
    <w:rPr>
      <w:rFonts w:ascii="Tahoma" w:hAnsi="Tahoma"/>
      <w:sz w:val="16"/>
      <w:lang w:val="ru-RU" w:eastAsia="ru-RU"/>
    </w:rPr>
  </w:style>
  <w:style w:type="paragraph" w:customStyle="1" w:styleId="2ff9">
    <w:name w:val="Знак Знак Знак Знак Знак Знак2"/>
    <w:basedOn w:val="a3"/>
    <w:rsid w:val="008E7C18"/>
    <w:pPr>
      <w:tabs>
        <w:tab w:val="left" w:pos="643"/>
      </w:tabs>
      <w:spacing w:after="160" w:line="240" w:lineRule="exact"/>
    </w:pPr>
    <w:rPr>
      <w:rFonts w:ascii="Verdana" w:hAnsi="Verdana" w:cs="Verdana"/>
      <w:sz w:val="20"/>
      <w:szCs w:val="20"/>
      <w:lang w:val="en-US" w:eastAsia="en-US"/>
    </w:rPr>
  </w:style>
  <w:style w:type="character" w:customStyle="1" w:styleId="2ffa">
    <w:name w:val="Цитата 2 Знак"/>
    <w:link w:val="2ffb"/>
    <w:locked/>
    <w:rsid w:val="008E7C18"/>
    <w:rPr>
      <w:i/>
      <w:color w:val="000000"/>
      <w:sz w:val="24"/>
      <w:lang w:eastAsia="ru-RU"/>
    </w:rPr>
  </w:style>
  <w:style w:type="paragraph" w:styleId="2ffb">
    <w:name w:val="Quote"/>
    <w:basedOn w:val="a3"/>
    <w:next w:val="a3"/>
    <w:link w:val="2ffa"/>
    <w:qFormat/>
    <w:rsid w:val="008E7C18"/>
    <w:rPr>
      <w:rFonts w:asciiTheme="minorHAnsi" w:eastAsiaTheme="minorHAnsi" w:hAnsiTheme="minorHAnsi" w:cstheme="minorBidi"/>
      <w:i/>
      <w:color w:val="000000"/>
      <w:szCs w:val="22"/>
    </w:rPr>
  </w:style>
  <w:style w:type="character" w:customStyle="1" w:styleId="21f">
    <w:name w:val="Цитата 2 Знак1"/>
    <w:basedOn w:val="a4"/>
    <w:rsid w:val="008E7C18"/>
    <w:rPr>
      <w:rFonts w:ascii="Times New Roman" w:eastAsia="Times New Roman" w:hAnsi="Times New Roman" w:cs="Times New Roman"/>
      <w:i/>
      <w:iCs/>
      <w:color w:val="404040" w:themeColor="text1" w:themeTint="BF"/>
      <w:sz w:val="24"/>
      <w:szCs w:val="24"/>
      <w:lang w:eastAsia="ru-RU"/>
    </w:rPr>
  </w:style>
  <w:style w:type="paragraph" w:customStyle="1" w:styleId="2123">
    <w:name w:val="Стиль Заголовок 2 + Перед:  12 пт После:  3 пт"/>
    <w:basedOn w:val="21"/>
    <w:rsid w:val="008E7C18"/>
    <w:rPr>
      <w:rFonts w:cs="Times New Roman"/>
      <w:i w:val="0"/>
      <w:sz w:val="24"/>
      <w:szCs w:val="20"/>
      <w:lang w:eastAsia="ru-RU"/>
    </w:rPr>
  </w:style>
  <w:style w:type="paragraph" w:customStyle="1" w:styleId="msolistparagraph0">
    <w:name w:val="msolistparagraph"/>
    <w:basedOn w:val="a3"/>
    <w:rsid w:val="008E7C18"/>
    <w:pPr>
      <w:spacing w:line="312" w:lineRule="auto"/>
      <w:ind w:left="720" w:firstLine="454"/>
      <w:contextualSpacing/>
      <w:jc w:val="both"/>
    </w:pPr>
  </w:style>
  <w:style w:type="character" w:customStyle="1" w:styleId="afffffffff5">
    <w:name w:val="ВЭС отступ Знак"/>
    <w:link w:val="afffffffff6"/>
    <w:locked/>
    <w:rsid w:val="008E7C18"/>
    <w:rPr>
      <w:color w:val="000000"/>
      <w:sz w:val="24"/>
    </w:rPr>
  </w:style>
  <w:style w:type="paragraph" w:customStyle="1" w:styleId="afffffffff6">
    <w:name w:val="ВЭС отступ"/>
    <w:basedOn w:val="a3"/>
    <w:link w:val="afffffffff5"/>
    <w:rsid w:val="008E7C18"/>
    <w:pPr>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1"/>
    <w:rsid w:val="008E7C18"/>
    <w:pPr>
      <w:tabs>
        <w:tab w:val="left" w:pos="360"/>
      </w:tabs>
      <w:spacing w:before="120" w:after="120"/>
    </w:pPr>
    <w:rPr>
      <w:rFonts w:cs="Times New Roman"/>
      <w:i w:val="0"/>
      <w:iCs w:val="0"/>
      <w:kern w:val="32"/>
      <w:sz w:val="24"/>
      <w:szCs w:val="20"/>
      <w:lang w:eastAsia="ru-RU"/>
    </w:rPr>
  </w:style>
  <w:style w:type="paragraph" w:customStyle="1" w:styleId="2ffc">
    <w:name w:val="2"/>
    <w:basedOn w:val="a3"/>
    <w:rsid w:val="008E7C18"/>
    <w:pPr>
      <w:spacing w:after="160" w:line="240" w:lineRule="exact"/>
    </w:pPr>
    <w:rPr>
      <w:rFonts w:ascii="Verdana" w:hAnsi="Verdana"/>
      <w:lang w:val="en-US" w:eastAsia="en-US"/>
    </w:rPr>
  </w:style>
  <w:style w:type="paragraph" w:customStyle="1" w:styleId="Li">
    <w:name w:val="Li"/>
    <w:basedOn w:val="a3"/>
    <w:rsid w:val="008E7C18"/>
    <w:pPr>
      <w:shd w:val="clear" w:color="auto" w:fill="FFFFFF"/>
      <w:suppressAutoHyphens/>
    </w:pPr>
    <w:rPr>
      <w:lang w:eastAsia="ar-SA"/>
    </w:rPr>
  </w:style>
  <w:style w:type="paragraph" w:customStyle="1" w:styleId="afffffffff7">
    <w:name w:val="Название оглавления"/>
    <w:rsid w:val="008E7C18"/>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fff8">
    <w:name w:val="список с тире"/>
    <w:basedOn w:val="a3"/>
    <w:rsid w:val="008E7C18"/>
    <w:pPr>
      <w:tabs>
        <w:tab w:val="left" w:pos="1354"/>
      </w:tabs>
      <w:autoSpaceDE w:val="0"/>
      <w:autoSpaceDN w:val="0"/>
      <w:adjustRightInd w:val="0"/>
      <w:spacing w:before="120"/>
      <w:ind w:left="1354" w:hanging="360"/>
      <w:jc w:val="both"/>
    </w:pPr>
    <w:rPr>
      <w:rFonts w:cs="Arial"/>
      <w:color w:val="000000"/>
      <w:szCs w:val="28"/>
    </w:rPr>
  </w:style>
  <w:style w:type="paragraph" w:customStyle="1" w:styleId="notabstyle">
    <w:name w:val="no_tab style"/>
    <w:basedOn w:val="a3"/>
    <w:rsid w:val="008E7C18"/>
    <w:pPr>
      <w:jc w:val="both"/>
    </w:pPr>
    <w:rPr>
      <w:kern w:val="28"/>
      <w:szCs w:val="20"/>
    </w:rPr>
  </w:style>
  <w:style w:type="paragraph" w:customStyle="1" w:styleId="Tst-question">
    <w:name w:val="Tst-question"/>
    <w:basedOn w:val="a3"/>
    <w:rsid w:val="008E7C18"/>
    <w:pPr>
      <w:numPr>
        <w:numId w:val="18"/>
      </w:numPr>
      <w:tabs>
        <w:tab w:val="clear" w:pos="357"/>
        <w:tab w:val="left" w:pos="360"/>
      </w:tabs>
      <w:jc w:val="both"/>
    </w:pPr>
    <w:rPr>
      <w:kern w:val="28"/>
      <w:szCs w:val="20"/>
    </w:rPr>
  </w:style>
  <w:style w:type="paragraph" w:customStyle="1" w:styleId="Tst10">
    <w:name w:val="Tst_1"/>
    <w:basedOn w:val="notabstyle"/>
    <w:rsid w:val="008E7C18"/>
    <w:pPr>
      <w:tabs>
        <w:tab w:val="left" w:pos="720"/>
      </w:tabs>
      <w:ind w:left="720" w:hanging="360"/>
    </w:pPr>
  </w:style>
  <w:style w:type="paragraph" w:customStyle="1" w:styleId="afffffffff9">
    <w:name w:val="УПЛОТНЕННЫЙ"/>
    <w:basedOn w:val="a3"/>
    <w:rsid w:val="008E7C18"/>
    <w:pPr>
      <w:ind w:firstLine="720"/>
      <w:jc w:val="both"/>
    </w:pPr>
    <w:rPr>
      <w:spacing w:val="-4"/>
      <w:sz w:val="28"/>
      <w:szCs w:val="20"/>
    </w:rPr>
  </w:style>
  <w:style w:type="paragraph" w:customStyle="1" w:styleId="afffffffffa">
    <w:name w:val="ОСНОВНОЙ"/>
    <w:basedOn w:val="a3"/>
    <w:rsid w:val="008E7C18"/>
    <w:pPr>
      <w:autoSpaceDE w:val="0"/>
      <w:autoSpaceDN w:val="0"/>
      <w:adjustRightInd w:val="0"/>
      <w:ind w:firstLine="720"/>
      <w:jc w:val="both"/>
    </w:pPr>
    <w:rPr>
      <w:sz w:val="28"/>
      <w:szCs w:val="20"/>
    </w:rPr>
  </w:style>
  <w:style w:type="paragraph" w:customStyle="1" w:styleId="simple">
    <w:name w:val="simple"/>
    <w:basedOn w:val="a3"/>
    <w:rsid w:val="008E7C18"/>
    <w:pPr>
      <w:spacing w:before="100" w:beforeAutospacing="1" w:after="100" w:afterAutospacing="1"/>
    </w:pPr>
  </w:style>
  <w:style w:type="paragraph" w:customStyle="1" w:styleId="uj">
    <w:name w:val="uj"/>
    <w:basedOn w:val="a3"/>
    <w:rsid w:val="008E7C18"/>
    <w:pPr>
      <w:spacing w:before="100" w:beforeAutospacing="1" w:after="100" w:afterAutospacing="1"/>
    </w:pPr>
  </w:style>
  <w:style w:type="paragraph" w:customStyle="1" w:styleId="a4cxspmiddle">
    <w:name w:val="a4cxspmiddle"/>
    <w:basedOn w:val="a3"/>
    <w:rsid w:val="008E7C18"/>
    <w:pPr>
      <w:spacing w:before="100" w:beforeAutospacing="1" w:after="100" w:afterAutospacing="1"/>
    </w:pPr>
    <w:rPr>
      <w:color w:val="000000"/>
    </w:rPr>
  </w:style>
  <w:style w:type="paragraph" w:customStyle="1" w:styleId="Style56">
    <w:name w:val="Style56"/>
    <w:basedOn w:val="a3"/>
    <w:rsid w:val="008E7C18"/>
    <w:pPr>
      <w:widowControl w:val="0"/>
      <w:autoSpaceDE w:val="0"/>
      <w:autoSpaceDN w:val="0"/>
      <w:adjustRightInd w:val="0"/>
      <w:spacing w:line="194" w:lineRule="exact"/>
    </w:pPr>
  </w:style>
  <w:style w:type="paragraph" w:customStyle="1" w:styleId="otstup">
    <w:name w:val="otstup"/>
    <w:basedOn w:val="a3"/>
    <w:rsid w:val="008E7C18"/>
    <w:pPr>
      <w:spacing w:before="100" w:beforeAutospacing="1" w:after="100" w:afterAutospacing="1"/>
    </w:pPr>
  </w:style>
  <w:style w:type="paragraph" w:customStyle="1" w:styleId="1fffff0">
    <w:name w:val="Схема документа1"/>
    <w:basedOn w:val="a3"/>
    <w:rsid w:val="008E7C18"/>
    <w:pPr>
      <w:shd w:val="clear" w:color="auto" w:fill="000080"/>
    </w:pPr>
    <w:rPr>
      <w:rFonts w:ascii="Tahoma" w:hAnsi="Tahoma" w:cs="Tahoma"/>
      <w:sz w:val="20"/>
      <w:szCs w:val="20"/>
      <w:lang w:eastAsia="zh-CN"/>
    </w:rPr>
  </w:style>
  <w:style w:type="paragraph" w:customStyle="1" w:styleId="BodyText1">
    <w:name w:val="Body Text1"/>
    <w:basedOn w:val="Normal1"/>
    <w:rsid w:val="008E7C18"/>
    <w:pPr>
      <w:widowControl/>
      <w:spacing w:line="360" w:lineRule="auto"/>
    </w:pPr>
    <w:rPr>
      <w:sz w:val="24"/>
    </w:rPr>
  </w:style>
  <w:style w:type="paragraph" w:customStyle="1" w:styleId="BodyText211">
    <w:name w:val="Body Text 211"/>
    <w:basedOn w:val="a3"/>
    <w:rsid w:val="008E7C18"/>
    <w:pPr>
      <w:spacing w:line="360" w:lineRule="auto"/>
      <w:jc w:val="both"/>
    </w:pPr>
    <w:rPr>
      <w:szCs w:val="20"/>
    </w:rPr>
  </w:style>
  <w:style w:type="paragraph" w:customStyle="1" w:styleId="ListParagraph1">
    <w:name w:val="List Paragraph1"/>
    <w:basedOn w:val="a3"/>
    <w:link w:val="ListParagraphChar1"/>
    <w:rsid w:val="008E7C18"/>
    <w:pPr>
      <w:spacing w:after="200" w:line="276" w:lineRule="auto"/>
      <w:ind w:left="720"/>
      <w:contextualSpacing/>
    </w:pPr>
    <w:rPr>
      <w:rFonts w:ascii="Calibri" w:hAnsi="Calibri"/>
      <w:sz w:val="22"/>
      <w:szCs w:val="22"/>
    </w:rPr>
  </w:style>
  <w:style w:type="character" w:customStyle="1" w:styleId="ListParagraphChar1">
    <w:name w:val="List Paragraph Char1"/>
    <w:link w:val="ListParagraph1"/>
    <w:locked/>
    <w:rsid w:val="008E7C18"/>
    <w:rPr>
      <w:rFonts w:ascii="Calibri" w:eastAsia="Times New Roman" w:hAnsi="Calibri" w:cs="Times New Roman"/>
      <w:lang w:eastAsia="ru-RU"/>
    </w:rPr>
  </w:style>
  <w:style w:type="paragraph" w:customStyle="1" w:styleId="BodyText31">
    <w:name w:val="Body Text 31"/>
    <w:basedOn w:val="Normal1"/>
    <w:rsid w:val="008E7C18"/>
    <w:pPr>
      <w:widowControl/>
      <w:jc w:val="both"/>
    </w:pPr>
    <w:rPr>
      <w:i/>
      <w:sz w:val="26"/>
    </w:rPr>
  </w:style>
  <w:style w:type="character" w:customStyle="1" w:styleId="1010">
    <w:name w:val="Знак Знак101"/>
    <w:locked/>
    <w:rsid w:val="008E7C18"/>
    <w:rPr>
      <w:rFonts w:ascii="PragmaticaCTT" w:hAnsi="PragmaticaCTT"/>
      <w:sz w:val="24"/>
      <w:lang w:val="ru-RU" w:eastAsia="ru-RU"/>
    </w:rPr>
  </w:style>
  <w:style w:type="character" w:customStyle="1" w:styleId="4110">
    <w:name w:val="Знак Знак411"/>
    <w:locked/>
    <w:rsid w:val="008E7C18"/>
    <w:rPr>
      <w:rFonts w:ascii="Arial" w:hAnsi="Arial"/>
      <w:b/>
      <w:i/>
      <w:sz w:val="28"/>
      <w:lang w:val="ru-RU" w:eastAsia="en-US"/>
    </w:rPr>
  </w:style>
  <w:style w:type="character" w:customStyle="1" w:styleId="1100">
    <w:name w:val="Знак Знак110"/>
    <w:rsid w:val="008E7C18"/>
    <w:rPr>
      <w:rFonts w:ascii="Arial" w:hAnsi="Arial"/>
      <w:b/>
      <w:sz w:val="36"/>
      <w:lang w:val="ru-RU" w:eastAsia="en-US"/>
    </w:rPr>
  </w:style>
  <w:style w:type="character" w:customStyle="1" w:styleId="415">
    <w:name w:val="Заголовок 4 Знак1"/>
    <w:locked/>
    <w:rsid w:val="008E7C18"/>
    <w:rPr>
      <w:rFonts w:ascii="Times New Roman" w:eastAsia="Times New Roman" w:hAnsi="Times New Roman"/>
      <w:b/>
      <w:sz w:val="28"/>
      <w:lang w:eastAsia="ru-RU"/>
    </w:rPr>
  </w:style>
  <w:style w:type="character" w:styleId="afffffffffb">
    <w:name w:val="Intense Emphasis"/>
    <w:qFormat/>
    <w:rsid w:val="008E7C18"/>
    <w:rPr>
      <w:b/>
      <w:i/>
      <w:color w:val="4F81BD"/>
    </w:rPr>
  </w:style>
  <w:style w:type="character" w:styleId="afffffffffc">
    <w:name w:val="Subtle Reference"/>
    <w:qFormat/>
    <w:rsid w:val="008E7C18"/>
    <w:rPr>
      <w:smallCaps/>
      <w:color w:val="C0504D"/>
      <w:u w:val="single"/>
    </w:rPr>
  </w:style>
  <w:style w:type="character" w:styleId="afffffffffd">
    <w:name w:val="Intense Reference"/>
    <w:qFormat/>
    <w:rsid w:val="008E7C18"/>
    <w:rPr>
      <w:b/>
      <w:smallCaps/>
      <w:color w:val="C0504D"/>
      <w:spacing w:val="5"/>
      <w:u w:val="single"/>
    </w:rPr>
  </w:style>
  <w:style w:type="character" w:styleId="afffffffffe">
    <w:name w:val="Book Title"/>
    <w:qFormat/>
    <w:rsid w:val="008E7C18"/>
    <w:rPr>
      <w:b/>
      <w:smallCaps/>
      <w:spacing w:val="5"/>
    </w:rPr>
  </w:style>
  <w:style w:type="character" w:customStyle="1" w:styleId="612">
    <w:name w:val="Заголовок 6 Знак1"/>
    <w:rsid w:val="008E7C18"/>
    <w:rPr>
      <w:b/>
      <w:sz w:val="22"/>
      <w:lang w:val="ru-RU" w:eastAsia="ru-RU"/>
    </w:rPr>
  </w:style>
  <w:style w:type="character" w:customStyle="1" w:styleId="712">
    <w:name w:val="Заголовок 7 Знак1"/>
    <w:rsid w:val="008E7C18"/>
    <w:rPr>
      <w:sz w:val="24"/>
      <w:lang w:val="ru-RU" w:eastAsia="ru-RU"/>
    </w:rPr>
  </w:style>
  <w:style w:type="character" w:customStyle="1" w:styleId="813">
    <w:name w:val="Заголовок 8 Знак1"/>
    <w:rsid w:val="008E7C18"/>
    <w:rPr>
      <w:rFonts w:ascii="Calibri" w:hAnsi="Calibri"/>
      <w:i/>
      <w:sz w:val="24"/>
      <w:lang w:val="ru-RU" w:eastAsia="en-US"/>
    </w:rPr>
  </w:style>
  <w:style w:type="character" w:customStyle="1" w:styleId="911">
    <w:name w:val="Заголовок 9 Знак1"/>
    <w:rsid w:val="008E7C18"/>
    <w:rPr>
      <w:rFonts w:ascii="Arial" w:hAnsi="Arial"/>
      <w:sz w:val="22"/>
      <w:lang w:val="ru-RU" w:eastAsia="ru-RU"/>
    </w:rPr>
  </w:style>
  <w:style w:type="character" w:customStyle="1" w:styleId="tbb121">
    <w:name w:val="tbb121"/>
    <w:rsid w:val="008E7C18"/>
    <w:rPr>
      <w:rFonts w:ascii="Arial" w:hAnsi="Arial"/>
      <w:b/>
      <w:color w:val="000000"/>
      <w:sz w:val="18"/>
      <w:u w:val="none"/>
    </w:rPr>
  </w:style>
  <w:style w:type="character" w:customStyle="1" w:styleId="tbl121">
    <w:name w:val="tbl121"/>
    <w:rsid w:val="008E7C18"/>
    <w:rPr>
      <w:rFonts w:ascii="Tahoma" w:hAnsi="Tahoma"/>
      <w:color w:val="000000"/>
      <w:sz w:val="18"/>
      <w:u w:val="none"/>
    </w:rPr>
  </w:style>
  <w:style w:type="character" w:customStyle="1" w:styleId="em11">
    <w:name w:val="em11"/>
    <w:rsid w:val="008E7C18"/>
    <w:rPr>
      <w:b/>
      <w:sz w:val="24"/>
    </w:rPr>
  </w:style>
  <w:style w:type="character" w:customStyle="1" w:styleId="8pt">
    <w:name w:val="Основной текст + 8 pt"/>
    <w:rsid w:val="008E7C18"/>
    <w:rPr>
      <w:rFonts w:ascii="Times New Roman" w:eastAsia="Times New Roman" w:hAnsi="Times New Roman"/>
      <w:spacing w:val="0"/>
      <w:sz w:val="16"/>
    </w:rPr>
  </w:style>
  <w:style w:type="character" w:customStyle="1" w:styleId="7pt">
    <w:name w:val="Основной текст + 7 pt"/>
    <w:rsid w:val="008E7C18"/>
    <w:rPr>
      <w:rFonts w:ascii="Times New Roman" w:eastAsia="Times New Roman" w:hAnsi="Times New Roman"/>
      <w:spacing w:val="0"/>
      <w:sz w:val="14"/>
    </w:rPr>
  </w:style>
  <w:style w:type="character" w:customStyle="1" w:styleId="10pt0">
    <w:name w:val="Основной текст + 10 pt"/>
    <w:rsid w:val="008E7C18"/>
    <w:rPr>
      <w:rFonts w:ascii="Times New Roman" w:eastAsia="Times New Roman" w:hAnsi="Times New Roman"/>
      <w:b/>
      <w:spacing w:val="0"/>
      <w:sz w:val="20"/>
    </w:rPr>
  </w:style>
  <w:style w:type="character" w:customStyle="1" w:styleId="5pt">
    <w:name w:val="Основной текст + 5 pt"/>
    <w:rsid w:val="008E7C18"/>
    <w:rPr>
      <w:rFonts w:ascii="Times New Roman" w:eastAsia="Times New Roman" w:hAnsi="Times New Roman"/>
      <w:spacing w:val="10"/>
      <w:sz w:val="10"/>
    </w:rPr>
  </w:style>
  <w:style w:type="character" w:customStyle="1" w:styleId="9pt">
    <w:name w:val="Основной текст + 9 pt"/>
    <w:rsid w:val="008E7C18"/>
    <w:rPr>
      <w:rFonts w:ascii="Times New Roman" w:eastAsia="Times New Roman" w:hAnsi="Times New Roman"/>
      <w:spacing w:val="0"/>
      <w:sz w:val="18"/>
    </w:rPr>
  </w:style>
  <w:style w:type="character" w:customStyle="1" w:styleId="TimesNewRoman0">
    <w:name w:val="Основной текст + Times New Roman"/>
    <w:rsid w:val="008E7C18"/>
    <w:rPr>
      <w:rFonts w:ascii="Times New Roman" w:eastAsia="Times New Roman" w:hAnsi="Times New Roman"/>
      <w:spacing w:val="0"/>
      <w:sz w:val="21"/>
    </w:rPr>
  </w:style>
  <w:style w:type="character" w:customStyle="1" w:styleId="WW-9pt">
    <w:name w:val="WW-Основной текст + 9 pt"/>
    <w:rsid w:val="008E7C18"/>
    <w:rPr>
      <w:rFonts w:ascii="Times New Roman" w:eastAsia="Times New Roman" w:hAnsi="Times New Roman"/>
      <w:spacing w:val="0"/>
      <w:sz w:val="18"/>
    </w:rPr>
  </w:style>
  <w:style w:type="character" w:customStyle="1" w:styleId="FontStyle124">
    <w:name w:val="Font Style124"/>
    <w:rsid w:val="008E7C18"/>
    <w:rPr>
      <w:rFonts w:ascii="Times New Roman" w:hAnsi="Times New Roman"/>
      <w:b/>
      <w:sz w:val="18"/>
    </w:rPr>
  </w:style>
  <w:style w:type="character" w:customStyle="1" w:styleId="red">
    <w:name w:val="red"/>
    <w:rsid w:val="008E7C18"/>
    <w:rPr>
      <w:rFonts w:cs="Times New Roman"/>
    </w:rPr>
  </w:style>
  <w:style w:type="character" w:customStyle="1" w:styleId="msosubtleemphasis0">
    <w:name w:val="msosubtleemphasis"/>
    <w:rsid w:val="008E7C18"/>
    <w:rPr>
      <w:i/>
      <w:color w:val="808080"/>
    </w:rPr>
  </w:style>
  <w:style w:type="character" w:customStyle="1" w:styleId="FontStyle120">
    <w:name w:val="Font Style120"/>
    <w:rsid w:val="008E7C18"/>
    <w:rPr>
      <w:rFonts w:ascii="Times New Roman" w:hAnsi="Times New Roman"/>
      <w:b/>
      <w:sz w:val="26"/>
    </w:rPr>
  </w:style>
  <w:style w:type="character" w:customStyle="1" w:styleId="FontStyle121">
    <w:name w:val="Font Style121"/>
    <w:rsid w:val="008E7C18"/>
    <w:rPr>
      <w:rFonts w:ascii="Times New Roman" w:hAnsi="Times New Roman"/>
      <w:sz w:val="26"/>
    </w:rPr>
  </w:style>
  <w:style w:type="paragraph" w:customStyle="1" w:styleId="3f6">
    <w:name w:val="Знак Знак Знак Знак Знак Знак Знак Знак Знак Знак Знак Знак Знак3"/>
    <w:basedOn w:val="a3"/>
    <w:rsid w:val="008E7C18"/>
    <w:pPr>
      <w:spacing w:after="160" w:line="240" w:lineRule="exact"/>
    </w:pPr>
    <w:rPr>
      <w:rFonts w:ascii="Verdana" w:hAnsi="Verdana"/>
      <w:lang w:val="en-US" w:eastAsia="en-US"/>
    </w:rPr>
  </w:style>
  <w:style w:type="character" w:customStyle="1" w:styleId="font0">
    <w:name w:val="font0"/>
    <w:rsid w:val="008E7C18"/>
    <w:rPr>
      <w:rFonts w:cs="Times New Roman"/>
    </w:rPr>
  </w:style>
  <w:style w:type="character" w:customStyle="1" w:styleId="s3">
    <w:name w:val="s3"/>
    <w:rsid w:val="008E7C18"/>
  </w:style>
  <w:style w:type="character" w:customStyle="1" w:styleId="FontStyle46">
    <w:name w:val="Font Style46"/>
    <w:rsid w:val="008E7C18"/>
    <w:rPr>
      <w:rFonts w:ascii="Times New Roman" w:hAnsi="Times New Roman"/>
      <w:b/>
      <w:sz w:val="30"/>
    </w:rPr>
  </w:style>
  <w:style w:type="character" w:customStyle="1" w:styleId="newstitle">
    <w:name w:val="news_title"/>
    <w:rsid w:val="008E7C18"/>
    <w:rPr>
      <w:rFonts w:cs="Times New Roman"/>
    </w:rPr>
  </w:style>
  <w:style w:type="character" w:customStyle="1" w:styleId="s1">
    <w:name w:val="s1"/>
    <w:rsid w:val="008E7C18"/>
  </w:style>
  <w:style w:type="paragraph" w:customStyle="1" w:styleId="31b">
    <w:name w:val="Знак31"/>
    <w:basedOn w:val="a3"/>
    <w:rsid w:val="008E7C18"/>
    <w:pPr>
      <w:tabs>
        <w:tab w:val="left" w:pos="643"/>
      </w:tabs>
      <w:spacing w:after="160" w:line="240" w:lineRule="exact"/>
    </w:pPr>
    <w:rPr>
      <w:rFonts w:ascii="Verdana" w:hAnsi="Verdana" w:cs="Verdana"/>
      <w:sz w:val="20"/>
      <w:szCs w:val="20"/>
      <w:lang w:val="en-US" w:eastAsia="en-US"/>
    </w:rPr>
  </w:style>
  <w:style w:type="character" w:customStyle="1" w:styleId="searchterm1">
    <w:name w:val="searchterm1"/>
    <w:rsid w:val="008E7C18"/>
    <w:rPr>
      <w:b/>
      <w:sz w:val="2"/>
      <w:bdr w:val="single" w:sz="6" w:space="0" w:color="0000FF"/>
      <w:shd w:val="clear" w:color="auto" w:fill="CCCCFF"/>
    </w:rPr>
  </w:style>
  <w:style w:type="character" w:customStyle="1" w:styleId="FontStyle264">
    <w:name w:val="Font Style264"/>
    <w:rsid w:val="008E7C18"/>
    <w:rPr>
      <w:rFonts w:ascii="Franklin Gothic Demi" w:hAnsi="Franklin Gothic Demi"/>
      <w:b/>
      <w:sz w:val="22"/>
    </w:rPr>
  </w:style>
  <w:style w:type="character" w:customStyle="1" w:styleId="FontStyle260">
    <w:name w:val="Font Style260"/>
    <w:rsid w:val="008E7C18"/>
    <w:rPr>
      <w:rFonts w:ascii="Franklin Gothic Demi" w:hAnsi="Franklin Gothic Demi"/>
      <w:b/>
      <w:sz w:val="26"/>
    </w:rPr>
  </w:style>
  <w:style w:type="character" w:customStyle="1" w:styleId="FontStyle426">
    <w:name w:val="Font Style426"/>
    <w:rsid w:val="008E7C18"/>
    <w:rPr>
      <w:rFonts w:ascii="Times New Roman" w:hAnsi="Times New Roman"/>
      <w:color w:val="000000"/>
      <w:sz w:val="20"/>
    </w:rPr>
  </w:style>
  <w:style w:type="character" w:customStyle="1" w:styleId="FontStyle707">
    <w:name w:val="Font Style707"/>
    <w:rsid w:val="008E7C18"/>
    <w:rPr>
      <w:rFonts w:ascii="Bookman Old Style" w:hAnsi="Bookman Old Style"/>
      <w:color w:val="000000"/>
      <w:sz w:val="16"/>
    </w:rPr>
  </w:style>
  <w:style w:type="character" w:customStyle="1" w:styleId="FontStyle679">
    <w:name w:val="Font Style679"/>
    <w:rsid w:val="008E7C18"/>
    <w:rPr>
      <w:rFonts w:ascii="Times New Roman" w:hAnsi="Times New Roman"/>
      <w:i/>
      <w:color w:val="000000"/>
      <w:sz w:val="20"/>
    </w:rPr>
  </w:style>
  <w:style w:type="character" w:customStyle="1" w:styleId="FontStyle695">
    <w:name w:val="Font Style695"/>
    <w:rsid w:val="008E7C18"/>
    <w:rPr>
      <w:rFonts w:ascii="Times New Roman" w:hAnsi="Times New Roman"/>
      <w:b/>
      <w:color w:val="000000"/>
      <w:sz w:val="16"/>
    </w:rPr>
  </w:style>
  <w:style w:type="character" w:customStyle="1" w:styleId="FontStyle527">
    <w:name w:val="Font Style527"/>
    <w:rsid w:val="008E7C18"/>
    <w:rPr>
      <w:rFonts w:ascii="Times New Roman" w:hAnsi="Times New Roman"/>
      <w:b/>
      <w:color w:val="000000"/>
      <w:sz w:val="16"/>
    </w:rPr>
  </w:style>
  <w:style w:type="character" w:customStyle="1" w:styleId="FontStyle236">
    <w:name w:val="Font Style236"/>
    <w:rsid w:val="008E7C18"/>
    <w:rPr>
      <w:rFonts w:ascii="Times New Roman" w:hAnsi="Times New Roman"/>
      <w:color w:val="000000"/>
      <w:sz w:val="20"/>
    </w:rPr>
  </w:style>
  <w:style w:type="character" w:customStyle="1" w:styleId="FontStyle719">
    <w:name w:val="Font Style719"/>
    <w:rsid w:val="008E7C18"/>
    <w:rPr>
      <w:rFonts w:ascii="Bookman Old Style" w:hAnsi="Bookman Old Style"/>
      <w:b/>
      <w:color w:val="000000"/>
      <w:sz w:val="16"/>
    </w:rPr>
  </w:style>
  <w:style w:type="character" w:customStyle="1" w:styleId="FontStyle720">
    <w:name w:val="Font Style720"/>
    <w:rsid w:val="008E7C18"/>
    <w:rPr>
      <w:rFonts w:ascii="Tahoma" w:hAnsi="Tahoma"/>
      <w:color w:val="000000"/>
      <w:sz w:val="14"/>
    </w:rPr>
  </w:style>
  <w:style w:type="character" w:customStyle="1" w:styleId="FontStyle815">
    <w:name w:val="Font Style815"/>
    <w:rsid w:val="008E7C18"/>
    <w:rPr>
      <w:rFonts w:ascii="Bookman Old Style" w:hAnsi="Bookman Old Style"/>
      <w:color w:val="000000"/>
      <w:sz w:val="16"/>
    </w:rPr>
  </w:style>
  <w:style w:type="character" w:customStyle="1" w:styleId="FontStyle106">
    <w:name w:val="Font Style106"/>
    <w:rsid w:val="008E7C18"/>
    <w:rPr>
      <w:rFonts w:ascii="Times New Roman" w:hAnsi="Times New Roman"/>
      <w:color w:val="000000"/>
      <w:sz w:val="24"/>
    </w:rPr>
  </w:style>
  <w:style w:type="character" w:customStyle="1" w:styleId="FontStyle122">
    <w:name w:val="Font Style122"/>
    <w:rsid w:val="008E7C18"/>
    <w:rPr>
      <w:rFonts w:ascii="Times New Roman" w:hAnsi="Times New Roman"/>
      <w:color w:val="000000"/>
      <w:sz w:val="22"/>
    </w:rPr>
  </w:style>
  <w:style w:type="character" w:customStyle="1" w:styleId="146pt">
    <w:name w:val="Основной текст (14) + 6 pt"/>
    <w:rsid w:val="008E7C18"/>
    <w:rPr>
      <w:rFonts w:ascii="Times New Roman" w:hAnsi="Times New Roman"/>
      <w:sz w:val="12"/>
      <w:shd w:val="clear" w:color="auto" w:fill="FFFFFF"/>
    </w:rPr>
  </w:style>
  <w:style w:type="character" w:customStyle="1" w:styleId="listing-desc">
    <w:name w:val="listing-desc"/>
    <w:rsid w:val="008E7C18"/>
  </w:style>
  <w:style w:type="character" w:customStyle="1" w:styleId="FontStyle436">
    <w:name w:val="Font Style436"/>
    <w:rsid w:val="008E7C18"/>
    <w:rPr>
      <w:rFonts w:ascii="Times New Roman" w:hAnsi="Times New Roman"/>
      <w:b/>
      <w:sz w:val="18"/>
    </w:rPr>
  </w:style>
  <w:style w:type="character" w:customStyle="1" w:styleId="FontStyle434">
    <w:name w:val="Font Style434"/>
    <w:rsid w:val="008E7C18"/>
    <w:rPr>
      <w:rFonts w:ascii="Times New Roman" w:hAnsi="Times New Roman"/>
      <w:sz w:val="18"/>
    </w:rPr>
  </w:style>
  <w:style w:type="character" w:customStyle="1" w:styleId="912">
    <w:name w:val="Знак Знак91"/>
    <w:locked/>
    <w:rsid w:val="008E7C18"/>
    <w:rPr>
      <w:rFonts w:ascii="Cambria" w:eastAsia="Times New Roman" w:hAnsi="Cambria"/>
      <w:b/>
      <w:color w:val="4F81BD"/>
      <w:sz w:val="26"/>
      <w:lang w:val="ru-RU" w:eastAsia="en-US"/>
    </w:rPr>
  </w:style>
  <w:style w:type="character" w:customStyle="1" w:styleId="532">
    <w:name w:val="Знак Знак53"/>
    <w:locked/>
    <w:rsid w:val="008E7C18"/>
    <w:rPr>
      <w:b/>
      <w:caps/>
      <w:sz w:val="24"/>
      <w:lang w:val="ru-RU" w:eastAsia="ru-RU"/>
    </w:rPr>
  </w:style>
  <w:style w:type="character" w:customStyle="1" w:styleId="2ffd">
    <w:name w:val="Основной текст Знак Знак Знак2"/>
    <w:locked/>
    <w:rsid w:val="008E7C18"/>
    <w:rPr>
      <w:sz w:val="24"/>
      <w:lang w:val="ru-RU" w:eastAsia="ru-RU"/>
    </w:rPr>
  </w:style>
  <w:style w:type="character" w:customStyle="1" w:styleId="FontStyle126">
    <w:name w:val="Font Style126"/>
    <w:rsid w:val="008E7C18"/>
    <w:rPr>
      <w:rFonts w:ascii="Times New Roman" w:hAnsi="Times New Roman"/>
      <w:color w:val="000000"/>
      <w:sz w:val="20"/>
    </w:rPr>
  </w:style>
  <w:style w:type="character" w:customStyle="1" w:styleId="1310">
    <w:name w:val="Знак Знак131"/>
    <w:locked/>
    <w:rsid w:val="008E7C18"/>
    <w:rPr>
      <w:color w:val="000000"/>
      <w:sz w:val="24"/>
    </w:rPr>
  </w:style>
  <w:style w:type="character" w:customStyle="1" w:styleId="1110">
    <w:name w:val="Знак Знак111"/>
    <w:locked/>
    <w:rsid w:val="008E7C18"/>
    <w:rPr>
      <w:sz w:val="24"/>
    </w:rPr>
  </w:style>
  <w:style w:type="character" w:customStyle="1" w:styleId="231">
    <w:name w:val="Знак Знак231"/>
    <w:locked/>
    <w:rsid w:val="008E7C18"/>
    <w:rPr>
      <w:sz w:val="24"/>
      <w:lang w:val="ru-RU" w:eastAsia="ru-RU"/>
    </w:rPr>
  </w:style>
  <w:style w:type="character" w:customStyle="1" w:styleId="5311">
    <w:name w:val="Знак Знак531"/>
    <w:locked/>
    <w:rsid w:val="008E7C18"/>
    <w:rPr>
      <w:b/>
      <w:caps/>
      <w:sz w:val="24"/>
      <w:lang w:val="ru-RU" w:eastAsia="ru-RU"/>
    </w:rPr>
  </w:style>
  <w:style w:type="character" w:customStyle="1" w:styleId="1510">
    <w:name w:val="Знак Знак151"/>
    <w:rsid w:val="008E7C18"/>
    <w:rPr>
      <w:rFonts w:ascii="Times New Roman" w:eastAsia="Times New Roman" w:hAnsi="Times New Roman"/>
      <w:sz w:val="24"/>
      <w:lang w:eastAsia="ru-RU"/>
    </w:rPr>
  </w:style>
  <w:style w:type="character" w:customStyle="1" w:styleId="461">
    <w:name w:val="Знак Знак46"/>
    <w:locked/>
    <w:rsid w:val="008E7C18"/>
    <w:rPr>
      <w:rFonts w:ascii="Arial" w:hAnsi="Arial"/>
      <w:b/>
      <w:i/>
      <w:sz w:val="28"/>
      <w:lang w:val="ru-RU" w:eastAsia="en-US"/>
    </w:rPr>
  </w:style>
  <w:style w:type="character" w:customStyle="1" w:styleId="171">
    <w:name w:val="Знак Знак171"/>
    <w:locked/>
    <w:rsid w:val="008E7C18"/>
    <w:rPr>
      <w:i/>
      <w:sz w:val="24"/>
      <w:lang w:val="ru-RU" w:eastAsia="ru-RU"/>
    </w:rPr>
  </w:style>
  <w:style w:type="paragraph" w:customStyle="1" w:styleId="rvps4">
    <w:name w:val="rvps4"/>
    <w:basedOn w:val="a3"/>
    <w:rsid w:val="008E7C18"/>
    <w:pPr>
      <w:jc w:val="both"/>
    </w:pPr>
  </w:style>
  <w:style w:type="character" w:customStyle="1" w:styleId="3f7">
    <w:name w:val="3 ступень Знак"/>
    <w:link w:val="3f8"/>
    <w:locked/>
    <w:rsid w:val="008E7C18"/>
    <w:rPr>
      <w:rFonts w:ascii="BodoniCTT" w:hAnsi="BodoniCTT"/>
      <w:b/>
    </w:rPr>
  </w:style>
  <w:style w:type="paragraph" w:customStyle="1" w:styleId="3f8">
    <w:name w:val="3 ступень"/>
    <w:basedOn w:val="a3"/>
    <w:link w:val="3f7"/>
    <w:rsid w:val="008E7C18"/>
    <w:pPr>
      <w:keepNext/>
      <w:overflowPunct w:val="0"/>
      <w:autoSpaceDE w:val="0"/>
      <w:autoSpaceDN w:val="0"/>
      <w:adjustRightInd w:val="0"/>
      <w:spacing w:before="120"/>
    </w:pPr>
    <w:rPr>
      <w:rFonts w:ascii="BodoniCTT" w:eastAsiaTheme="minorHAnsi" w:hAnsi="BodoniCTT" w:cstheme="minorBidi"/>
      <w:b/>
      <w:sz w:val="22"/>
      <w:szCs w:val="22"/>
      <w:lang w:eastAsia="en-US"/>
    </w:rPr>
  </w:style>
  <w:style w:type="paragraph" w:customStyle="1" w:styleId="F9">
    <w:name w:val="ОбычныF9"/>
    <w:rsid w:val="008E7C18"/>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p3">
    <w:name w:val="p3"/>
    <w:basedOn w:val="a3"/>
    <w:rsid w:val="008E7C18"/>
    <w:pPr>
      <w:spacing w:before="100" w:beforeAutospacing="1" w:after="100" w:afterAutospacing="1"/>
    </w:pPr>
  </w:style>
  <w:style w:type="paragraph" w:customStyle="1" w:styleId="p4">
    <w:name w:val="p4"/>
    <w:basedOn w:val="a3"/>
    <w:rsid w:val="008E7C18"/>
    <w:pPr>
      <w:spacing w:before="100" w:beforeAutospacing="1" w:after="100" w:afterAutospacing="1"/>
    </w:pPr>
  </w:style>
  <w:style w:type="character" w:customStyle="1" w:styleId="rvts6">
    <w:name w:val="rvts6"/>
    <w:rsid w:val="008E7C18"/>
    <w:rPr>
      <w:rFonts w:ascii="Times New Roman" w:hAnsi="Times New Roman"/>
      <w:sz w:val="28"/>
    </w:rPr>
  </w:style>
  <w:style w:type="character" w:customStyle="1" w:styleId="3917">
    <w:name w:val="3917"/>
    <w:rsid w:val="008E7C18"/>
    <w:rPr>
      <w:rFonts w:cs="Times New Roman"/>
    </w:rPr>
  </w:style>
  <w:style w:type="character" w:customStyle="1" w:styleId="epm">
    <w:name w:val="epm"/>
    <w:rsid w:val="008E7C18"/>
  </w:style>
  <w:style w:type="character" w:customStyle="1" w:styleId="affffffffff">
    <w:name w:val="Стиль Зеленый"/>
    <w:rsid w:val="008E7C18"/>
    <w:rPr>
      <w:color w:val="00B050"/>
      <w:spacing w:val="0"/>
    </w:rPr>
  </w:style>
  <w:style w:type="character" w:customStyle="1" w:styleId="s10">
    <w:name w:val="s_10"/>
    <w:rsid w:val="008E7C18"/>
    <w:rPr>
      <w:rFonts w:cs="Times New Roman"/>
    </w:rPr>
  </w:style>
  <w:style w:type="character" w:customStyle="1" w:styleId="s5">
    <w:name w:val="s5"/>
    <w:rsid w:val="008E7C18"/>
    <w:rPr>
      <w:rFonts w:cs="Times New Roman"/>
    </w:rPr>
  </w:style>
  <w:style w:type="character" w:customStyle="1" w:styleId="sz12">
    <w:name w:val="sz12"/>
    <w:rsid w:val="008E7C18"/>
    <w:rPr>
      <w:rFonts w:cs="Times New Roman"/>
    </w:rPr>
  </w:style>
  <w:style w:type="character" w:customStyle="1" w:styleId="s6">
    <w:name w:val="s6"/>
    <w:rsid w:val="008E7C18"/>
    <w:rPr>
      <w:rFonts w:cs="Times New Roman"/>
    </w:rPr>
  </w:style>
  <w:style w:type="character" w:customStyle="1" w:styleId="11d">
    <w:name w:val="Знак1 Знак Знак1"/>
    <w:locked/>
    <w:rsid w:val="008E7C18"/>
    <w:rPr>
      <w:rFonts w:ascii="Times New Roman" w:eastAsia="Times New Roman" w:hAnsi="Times New Roman"/>
      <w:sz w:val="24"/>
      <w:lang w:eastAsia="ru-RU"/>
    </w:rPr>
  </w:style>
  <w:style w:type="character" w:customStyle="1" w:styleId="4610">
    <w:name w:val="Знак Знак461"/>
    <w:locked/>
    <w:rsid w:val="008E7C18"/>
    <w:rPr>
      <w:b/>
      <w:sz w:val="27"/>
      <w:lang w:val="ru-RU" w:eastAsia="ru-RU"/>
    </w:rPr>
  </w:style>
  <w:style w:type="character" w:customStyle="1" w:styleId="481">
    <w:name w:val="Знак Знак48"/>
    <w:locked/>
    <w:rsid w:val="008E7C18"/>
    <w:rPr>
      <w:b/>
      <w:sz w:val="27"/>
      <w:lang w:val="ru-RU" w:eastAsia="ru-RU"/>
    </w:rPr>
  </w:style>
  <w:style w:type="character" w:customStyle="1" w:styleId="441">
    <w:name w:val="Знак Знак44"/>
    <w:locked/>
    <w:rsid w:val="008E7C18"/>
    <w:rPr>
      <w:sz w:val="24"/>
    </w:rPr>
  </w:style>
  <w:style w:type="character" w:customStyle="1" w:styleId="514">
    <w:name w:val="Знак Знак51"/>
    <w:locked/>
    <w:rsid w:val="008E7C18"/>
    <w:rPr>
      <w:b/>
      <w:sz w:val="27"/>
      <w:lang w:val="ru-RU" w:eastAsia="ru-RU"/>
    </w:rPr>
  </w:style>
  <w:style w:type="character" w:customStyle="1" w:styleId="431">
    <w:name w:val="Знак Знак43"/>
    <w:locked/>
    <w:rsid w:val="008E7C18"/>
    <w:rPr>
      <w:color w:val="000000"/>
      <w:sz w:val="24"/>
      <w:lang w:eastAsia="ru-RU"/>
    </w:rPr>
  </w:style>
  <w:style w:type="paragraph" w:customStyle="1" w:styleId="Style39">
    <w:name w:val="Style3"/>
    <w:basedOn w:val="a3"/>
    <w:rsid w:val="008E7C18"/>
    <w:pPr>
      <w:widowControl w:val="0"/>
      <w:autoSpaceDE w:val="0"/>
      <w:autoSpaceDN w:val="0"/>
      <w:adjustRightInd w:val="0"/>
      <w:spacing w:line="259" w:lineRule="exact"/>
      <w:ind w:firstLine="542"/>
      <w:jc w:val="both"/>
    </w:pPr>
  </w:style>
  <w:style w:type="character" w:customStyle="1" w:styleId="421">
    <w:name w:val="Знак Знак42"/>
    <w:rsid w:val="008E7C18"/>
    <w:rPr>
      <w:rFonts w:ascii="Times New Roman" w:eastAsia="Times New Roman" w:hAnsi="Times New Roman"/>
      <w:sz w:val="16"/>
    </w:rPr>
  </w:style>
  <w:style w:type="character" w:customStyle="1" w:styleId="490">
    <w:name w:val="Знак Знак49"/>
    <w:rsid w:val="008E7C18"/>
    <w:rPr>
      <w:rFonts w:ascii="Times New Roman" w:eastAsia="Times New Roman" w:hAnsi="Times New Roman"/>
      <w:b/>
      <w:caps/>
      <w:sz w:val="24"/>
      <w:lang w:eastAsia="ru-RU"/>
    </w:rPr>
  </w:style>
  <w:style w:type="character" w:customStyle="1" w:styleId="471">
    <w:name w:val="Знак Знак47"/>
    <w:rsid w:val="008E7C18"/>
    <w:rPr>
      <w:rFonts w:ascii="Times New Roman" w:eastAsia="Times New Roman" w:hAnsi="Times New Roman"/>
      <w:b/>
      <w:sz w:val="27"/>
      <w:lang w:eastAsia="ru-RU"/>
    </w:rPr>
  </w:style>
  <w:style w:type="character" w:customStyle="1" w:styleId="451">
    <w:name w:val="Знак Знак45"/>
    <w:rsid w:val="008E7C18"/>
    <w:rPr>
      <w:rFonts w:ascii="Times New Roman" w:eastAsia="Times New Roman" w:hAnsi="Times New Roman"/>
      <w:b/>
      <w:i/>
      <w:sz w:val="26"/>
      <w:lang w:eastAsia="ru-RU"/>
    </w:rPr>
  </w:style>
  <w:style w:type="character" w:customStyle="1" w:styleId="1fffff1">
    <w:name w:val="Заголовок №1_"/>
    <w:link w:val="1fffff2"/>
    <w:locked/>
    <w:rsid w:val="008E7C18"/>
    <w:rPr>
      <w:sz w:val="23"/>
      <w:shd w:val="clear" w:color="auto" w:fill="FFFFFF"/>
    </w:rPr>
  </w:style>
  <w:style w:type="paragraph" w:customStyle="1" w:styleId="1fffff2">
    <w:name w:val="Заголовок №1"/>
    <w:basedOn w:val="a3"/>
    <w:link w:val="1fffff1"/>
    <w:rsid w:val="008E7C18"/>
    <w:pPr>
      <w:shd w:val="clear" w:color="auto" w:fill="FFFFFF"/>
      <w:spacing w:before="540" w:line="326" w:lineRule="exact"/>
      <w:outlineLvl w:val="0"/>
    </w:pPr>
    <w:rPr>
      <w:rFonts w:asciiTheme="minorHAnsi" w:eastAsiaTheme="minorHAnsi" w:hAnsiTheme="minorHAnsi" w:cstheme="minorBidi"/>
      <w:sz w:val="23"/>
      <w:szCs w:val="22"/>
      <w:lang w:eastAsia="en-US"/>
    </w:rPr>
  </w:style>
  <w:style w:type="character" w:customStyle="1" w:styleId="745">
    <w:name w:val="Основной текст (7)45"/>
    <w:rsid w:val="008E7C18"/>
    <w:rPr>
      <w:rFonts w:ascii="Times New Roman" w:hAnsi="Times New Roman"/>
      <w:spacing w:val="0"/>
      <w:sz w:val="20"/>
    </w:rPr>
  </w:style>
  <w:style w:type="character" w:customStyle="1" w:styleId="c7">
    <w:name w:val="c7"/>
    <w:rsid w:val="008E7C18"/>
    <w:rPr>
      <w:rFonts w:cs="Times New Roman"/>
    </w:rPr>
  </w:style>
  <w:style w:type="character" w:customStyle="1" w:styleId="affffffffff0">
    <w:name w:val="полужирный"/>
    <w:rsid w:val="008E7C18"/>
    <w:rPr>
      <w:rFonts w:ascii="Times New Roman" w:hAnsi="Times New Roman"/>
      <w:b/>
      <w:color w:val="auto"/>
      <w:sz w:val="24"/>
    </w:rPr>
  </w:style>
  <w:style w:type="paragraph" w:customStyle="1" w:styleId="ipara">
    <w:name w:val="ipara"/>
    <w:basedOn w:val="a3"/>
    <w:rsid w:val="008E7C18"/>
    <w:pPr>
      <w:widowControl w:val="0"/>
      <w:overflowPunct w:val="0"/>
      <w:autoSpaceDE w:val="0"/>
      <w:autoSpaceDN w:val="0"/>
      <w:adjustRightInd w:val="0"/>
      <w:spacing w:before="100" w:after="100"/>
      <w:textAlignment w:val="baseline"/>
    </w:pPr>
    <w:rPr>
      <w:szCs w:val="20"/>
      <w:lang w:val="en-US" w:eastAsia="en-US"/>
    </w:rPr>
  </w:style>
  <w:style w:type="character" w:customStyle="1" w:styleId="124">
    <w:name w:val="Стиль Выделение + 12 пт не курсив"/>
    <w:rsid w:val="008E7C18"/>
    <w:rPr>
      <w:rFonts w:ascii="Times New Roman" w:hAnsi="Times New Roman"/>
      <w:b/>
      <w:i/>
      <w:sz w:val="24"/>
    </w:rPr>
  </w:style>
  <w:style w:type="character" w:customStyle="1" w:styleId="743">
    <w:name w:val="Основной текст (7)43"/>
    <w:rsid w:val="008E7C18"/>
    <w:rPr>
      <w:rFonts w:ascii="Times New Roman" w:hAnsi="Times New Roman"/>
      <w:spacing w:val="0"/>
      <w:sz w:val="20"/>
    </w:rPr>
  </w:style>
  <w:style w:type="paragraph" w:customStyle="1" w:styleId="affffffffff1">
    <w:name w:val="Разработчик"/>
    <w:basedOn w:val="a3"/>
    <w:rsid w:val="008E7C18"/>
    <w:pPr>
      <w:jc w:val="both"/>
    </w:pPr>
    <w:rPr>
      <w:b/>
      <w:sz w:val="20"/>
    </w:rPr>
  </w:style>
  <w:style w:type="character" w:customStyle="1" w:styleId="533">
    <w:name w:val="Знак5 Знак Знак3"/>
    <w:locked/>
    <w:rsid w:val="008E7C18"/>
    <w:rPr>
      <w:sz w:val="16"/>
    </w:rPr>
  </w:style>
  <w:style w:type="character" w:customStyle="1" w:styleId="500">
    <w:name w:val="Знак Знак50"/>
    <w:locked/>
    <w:rsid w:val="008E7C18"/>
    <w:rPr>
      <w:b/>
      <w:sz w:val="28"/>
      <w:lang w:val="ru-RU" w:eastAsia="ru-RU"/>
    </w:rPr>
  </w:style>
  <w:style w:type="character" w:customStyle="1" w:styleId="521">
    <w:name w:val="Знак Знак52"/>
    <w:rsid w:val="008E7C18"/>
    <w:rPr>
      <w:rFonts w:ascii="Arial" w:eastAsia="Times New Roman" w:hAnsi="Arial"/>
      <w:b/>
      <w:i/>
      <w:sz w:val="28"/>
    </w:rPr>
  </w:style>
  <w:style w:type="paragraph" w:customStyle="1" w:styleId="p7">
    <w:name w:val="p7"/>
    <w:basedOn w:val="a3"/>
    <w:rsid w:val="008E7C18"/>
    <w:pPr>
      <w:spacing w:before="100" w:beforeAutospacing="1" w:after="100" w:afterAutospacing="1"/>
    </w:pPr>
  </w:style>
  <w:style w:type="paragraph" w:customStyle="1" w:styleId="p9">
    <w:name w:val="p9"/>
    <w:basedOn w:val="a3"/>
    <w:rsid w:val="008E7C18"/>
    <w:pPr>
      <w:spacing w:before="100" w:beforeAutospacing="1" w:after="100" w:afterAutospacing="1"/>
    </w:pPr>
  </w:style>
  <w:style w:type="paragraph" w:customStyle="1" w:styleId="p6">
    <w:name w:val="p6"/>
    <w:basedOn w:val="a3"/>
    <w:rsid w:val="008E7C18"/>
    <w:pPr>
      <w:spacing w:before="100" w:beforeAutospacing="1" w:after="100" w:afterAutospacing="1"/>
    </w:pPr>
  </w:style>
  <w:style w:type="paragraph" w:customStyle="1" w:styleId="p8">
    <w:name w:val="p8"/>
    <w:basedOn w:val="a3"/>
    <w:rsid w:val="008E7C18"/>
    <w:pPr>
      <w:spacing w:before="100" w:beforeAutospacing="1" w:after="100" w:afterAutospacing="1"/>
    </w:pPr>
  </w:style>
  <w:style w:type="paragraph" w:customStyle="1" w:styleId="11e">
    <w:name w:val="Цитата11"/>
    <w:basedOn w:val="a3"/>
    <w:rsid w:val="008E7C18"/>
    <w:pPr>
      <w:shd w:val="clear" w:color="auto" w:fill="FFFFFF"/>
      <w:spacing w:before="230" w:line="360" w:lineRule="auto"/>
      <w:ind w:left="1750" w:right="1152" w:hanging="384"/>
      <w:jc w:val="center"/>
    </w:pPr>
    <w:rPr>
      <w:b/>
      <w:color w:val="000000"/>
      <w:spacing w:val="-5"/>
      <w:sz w:val="28"/>
      <w:szCs w:val="20"/>
    </w:rPr>
  </w:style>
  <w:style w:type="paragraph" w:customStyle="1" w:styleId="2111">
    <w:name w:val="Основной текст 211"/>
    <w:basedOn w:val="a3"/>
    <w:rsid w:val="008E7C18"/>
    <w:rPr>
      <w:sz w:val="28"/>
      <w:szCs w:val="20"/>
    </w:rPr>
  </w:style>
  <w:style w:type="paragraph" w:customStyle="1" w:styleId="1fffff3">
    <w:name w:val="Верхний колонтитул1"/>
    <w:basedOn w:val="a3"/>
    <w:rsid w:val="008E7C18"/>
    <w:pPr>
      <w:tabs>
        <w:tab w:val="center" w:pos="4153"/>
        <w:tab w:val="right" w:pos="8306"/>
      </w:tabs>
    </w:pPr>
    <w:rPr>
      <w:rFonts w:ascii="Arial" w:hAnsi="Arial"/>
      <w:szCs w:val="20"/>
    </w:rPr>
  </w:style>
  <w:style w:type="paragraph" w:customStyle="1" w:styleId="31c">
    <w:name w:val="Заголовок 31"/>
    <w:basedOn w:val="1ff"/>
    <w:next w:val="1ff"/>
    <w:rsid w:val="008E7C18"/>
    <w:pPr>
      <w:keepNext/>
      <w:widowControl/>
      <w:tabs>
        <w:tab w:val="left" w:pos="643"/>
      </w:tabs>
      <w:spacing w:before="0" w:after="0"/>
      <w:outlineLvl w:val="2"/>
    </w:pPr>
  </w:style>
  <w:style w:type="paragraph" w:customStyle="1" w:styleId="3111">
    <w:name w:val="Основной текст 311"/>
    <w:basedOn w:val="a3"/>
    <w:rsid w:val="008E7C18"/>
    <w:pPr>
      <w:spacing w:after="120"/>
    </w:pPr>
    <w:rPr>
      <w:sz w:val="16"/>
      <w:szCs w:val="16"/>
      <w:lang w:eastAsia="zh-CN"/>
    </w:rPr>
  </w:style>
  <w:style w:type="character" w:customStyle="1" w:styleId="QuoteChar2">
    <w:name w:val="Quote Char2"/>
    <w:link w:val="Quote1"/>
    <w:locked/>
    <w:rsid w:val="008E7C18"/>
    <w:rPr>
      <w:rFonts w:ascii="Calibri" w:hAnsi="Calibri"/>
      <w:i/>
      <w:color w:val="000000"/>
      <w:sz w:val="24"/>
    </w:rPr>
  </w:style>
  <w:style w:type="paragraph" w:customStyle="1" w:styleId="Quote1">
    <w:name w:val="Quote1"/>
    <w:basedOn w:val="a3"/>
    <w:next w:val="a3"/>
    <w:link w:val="QuoteChar2"/>
    <w:rsid w:val="008E7C18"/>
    <w:rPr>
      <w:rFonts w:ascii="Calibri" w:eastAsiaTheme="minorHAnsi" w:hAnsi="Calibri" w:cstheme="minorBidi"/>
      <w:i/>
      <w:color w:val="000000"/>
      <w:szCs w:val="22"/>
      <w:lang w:eastAsia="en-US"/>
    </w:rPr>
  </w:style>
  <w:style w:type="character" w:customStyle="1" w:styleId="IntenseQuoteChar2">
    <w:name w:val="Intense Quote Char2"/>
    <w:link w:val="IntenseQuote1"/>
    <w:locked/>
    <w:rsid w:val="008E7C18"/>
    <w:rPr>
      <w:rFonts w:ascii="Calibri" w:hAnsi="Calibri"/>
      <w:b/>
      <w:i/>
      <w:color w:val="4F81BD"/>
      <w:sz w:val="24"/>
    </w:rPr>
  </w:style>
  <w:style w:type="paragraph" w:customStyle="1" w:styleId="IntenseQuote1">
    <w:name w:val="Intense Quote1"/>
    <w:basedOn w:val="a3"/>
    <w:next w:val="a3"/>
    <w:link w:val="IntenseQuoteChar2"/>
    <w:rsid w:val="008E7C18"/>
    <w:pPr>
      <w:pBdr>
        <w:bottom w:val="single" w:sz="4" w:space="4" w:color="4F81BD"/>
      </w:pBdr>
      <w:spacing w:before="200" w:after="280"/>
      <w:ind w:left="936" w:right="936"/>
    </w:pPr>
    <w:rPr>
      <w:rFonts w:ascii="Calibri" w:eastAsiaTheme="minorHAnsi" w:hAnsi="Calibri" w:cstheme="minorBidi"/>
      <w:b/>
      <w:i/>
      <w:color w:val="4F81BD"/>
      <w:szCs w:val="22"/>
      <w:lang w:eastAsia="en-US"/>
    </w:rPr>
  </w:style>
  <w:style w:type="paragraph" w:customStyle="1" w:styleId="p12">
    <w:name w:val="p12"/>
    <w:basedOn w:val="a3"/>
    <w:rsid w:val="008E7C18"/>
    <w:pPr>
      <w:spacing w:before="100" w:beforeAutospacing="1" w:after="100" w:afterAutospacing="1"/>
    </w:pPr>
  </w:style>
  <w:style w:type="character" w:customStyle="1" w:styleId="ipa">
    <w:name w:val="ipa"/>
    <w:rsid w:val="008E7C18"/>
  </w:style>
  <w:style w:type="character" w:customStyle="1" w:styleId="fliesstext">
    <w:name w:val="fliesstext"/>
    <w:rsid w:val="008E7C18"/>
  </w:style>
  <w:style w:type="character" w:customStyle="1" w:styleId="skypec2ctextspan">
    <w:name w:val="skype_c2c_text_span"/>
    <w:rsid w:val="008E7C18"/>
  </w:style>
  <w:style w:type="paragraph" w:customStyle="1" w:styleId="style140">
    <w:name w:val="style14"/>
    <w:basedOn w:val="a3"/>
    <w:rsid w:val="008E7C18"/>
    <w:pPr>
      <w:spacing w:before="100" w:beforeAutospacing="1" w:after="100" w:afterAutospacing="1"/>
    </w:pPr>
  </w:style>
  <w:style w:type="character" w:customStyle="1" w:styleId="w">
    <w:name w:val="w"/>
    <w:rsid w:val="008E7C18"/>
    <w:rPr>
      <w:rFonts w:cs="Times New Roman"/>
    </w:rPr>
  </w:style>
  <w:style w:type="character" w:customStyle="1" w:styleId="selectionindex">
    <w:name w:val="selection_index"/>
    <w:rsid w:val="008E7C18"/>
    <w:rPr>
      <w:rFonts w:cs="Times New Roman"/>
    </w:rPr>
  </w:style>
  <w:style w:type="character" w:customStyle="1" w:styleId="citecrochet">
    <w:name w:val="cite_crochet"/>
    <w:rsid w:val="008E7C18"/>
    <w:rPr>
      <w:rFonts w:cs="Times New Roman"/>
    </w:rPr>
  </w:style>
  <w:style w:type="character" w:customStyle="1" w:styleId="hoverable">
    <w:name w:val="hoverable"/>
    <w:rsid w:val="008E7C18"/>
    <w:rPr>
      <w:rFonts w:cs="Times New Roman"/>
    </w:rPr>
  </w:style>
  <w:style w:type="character" w:customStyle="1" w:styleId="3f9">
    <w:name w:val="Основной текст Знак3"/>
    <w:locked/>
    <w:rsid w:val="008E7C18"/>
    <w:rPr>
      <w:sz w:val="24"/>
    </w:rPr>
  </w:style>
  <w:style w:type="character" w:customStyle="1" w:styleId="s15122">
    <w:name w:val="s15122"/>
    <w:rsid w:val="008E7C18"/>
    <w:rPr>
      <w:rFonts w:cs="Times New Roman"/>
    </w:rPr>
  </w:style>
  <w:style w:type="character" w:customStyle="1" w:styleId="shorttext">
    <w:name w:val="short_text"/>
    <w:rsid w:val="008E7C18"/>
    <w:rPr>
      <w:rFonts w:cs="Times New Roman"/>
    </w:rPr>
  </w:style>
  <w:style w:type="character" w:customStyle="1" w:styleId="CommentTextChar1">
    <w:name w:val="Comment Text Char1"/>
    <w:semiHidden/>
    <w:rsid w:val="008E7C18"/>
    <w:rPr>
      <w:rFonts w:ascii="Times New Roman" w:hAnsi="Times New Roman"/>
    </w:rPr>
  </w:style>
  <w:style w:type="character" w:customStyle="1" w:styleId="125">
    <w:name w:val="Знак1 Знак Знак2"/>
    <w:aliases w:val="Основной текст Знак Знак4"/>
    <w:locked/>
    <w:rsid w:val="008E7C18"/>
    <w:rPr>
      <w:sz w:val="24"/>
    </w:rPr>
  </w:style>
  <w:style w:type="character" w:customStyle="1" w:styleId="540">
    <w:name w:val="Знак Знак54"/>
    <w:rsid w:val="008E7C18"/>
    <w:rPr>
      <w:rFonts w:ascii="Arial" w:hAnsi="Arial"/>
      <w:b/>
      <w:sz w:val="26"/>
    </w:rPr>
  </w:style>
  <w:style w:type="character" w:customStyle="1" w:styleId="Heading12">
    <w:name w:val="Heading 12 Знак Знак"/>
    <w:rsid w:val="008E7C18"/>
    <w:rPr>
      <w:rFonts w:ascii="Courier New" w:hAnsi="Courier New"/>
    </w:rPr>
  </w:style>
  <w:style w:type="character" w:customStyle="1" w:styleId="600">
    <w:name w:val="Знак Знак60"/>
    <w:rsid w:val="008E7C18"/>
    <w:rPr>
      <w:b/>
      <w:sz w:val="28"/>
    </w:rPr>
  </w:style>
  <w:style w:type="character" w:customStyle="1" w:styleId="59">
    <w:name w:val="Знак Знак59"/>
    <w:rsid w:val="008E7C18"/>
    <w:rPr>
      <w:b/>
      <w:i/>
      <w:sz w:val="26"/>
    </w:rPr>
  </w:style>
  <w:style w:type="character" w:customStyle="1" w:styleId="580">
    <w:name w:val="Знак Знак58"/>
    <w:rsid w:val="008E7C18"/>
    <w:rPr>
      <w:b/>
      <w:sz w:val="22"/>
      <w:lang w:val="ru-RU" w:eastAsia="ru-RU"/>
    </w:rPr>
  </w:style>
  <w:style w:type="character" w:customStyle="1" w:styleId="570">
    <w:name w:val="Знак Знак57"/>
    <w:rsid w:val="008E7C18"/>
    <w:rPr>
      <w:sz w:val="24"/>
      <w:lang w:val="ru-RU" w:eastAsia="ru-RU"/>
    </w:rPr>
  </w:style>
  <w:style w:type="character" w:customStyle="1" w:styleId="560">
    <w:name w:val="Знак Знак56"/>
    <w:rsid w:val="008E7C18"/>
    <w:rPr>
      <w:rFonts w:ascii="Calibri" w:hAnsi="Calibri"/>
      <w:i/>
      <w:sz w:val="24"/>
      <w:lang w:eastAsia="en-US"/>
    </w:rPr>
  </w:style>
  <w:style w:type="character" w:customStyle="1" w:styleId="550">
    <w:name w:val="Знак Знак55"/>
    <w:rsid w:val="008E7C18"/>
    <w:rPr>
      <w:rFonts w:ascii="Arial" w:hAnsi="Arial"/>
      <w:sz w:val="22"/>
      <w:lang w:val="ru-RU" w:eastAsia="ru-RU"/>
    </w:rPr>
  </w:style>
  <w:style w:type="character" w:customStyle="1" w:styleId="6110">
    <w:name w:val="Знак Знак611"/>
    <w:locked/>
    <w:rsid w:val="008E7C18"/>
    <w:rPr>
      <w:sz w:val="24"/>
    </w:rPr>
  </w:style>
  <w:style w:type="character" w:customStyle="1" w:styleId="1fffff4">
    <w:name w:val="Основной текст Знак Знак Знак1"/>
    <w:rsid w:val="008E7C18"/>
    <w:rPr>
      <w:sz w:val="24"/>
    </w:rPr>
  </w:style>
  <w:style w:type="paragraph" w:customStyle="1" w:styleId="0">
    <w:name w:val="Стиль По левому краю Первая строка:  0 см"/>
    <w:basedOn w:val="a3"/>
    <w:rsid w:val="008E7C18"/>
    <w:pPr>
      <w:contextualSpacing/>
    </w:pPr>
    <w:rPr>
      <w:sz w:val="28"/>
      <w:szCs w:val="20"/>
      <w:lang w:eastAsia="en-US"/>
    </w:rPr>
  </w:style>
  <w:style w:type="character" w:customStyle="1" w:styleId="4310">
    <w:name w:val="Знак Знак431"/>
    <w:locked/>
    <w:rsid w:val="008E7C18"/>
    <w:rPr>
      <w:sz w:val="24"/>
    </w:rPr>
  </w:style>
  <w:style w:type="character" w:customStyle="1" w:styleId="501">
    <w:name w:val="Знак Знак501"/>
    <w:locked/>
    <w:rsid w:val="008E7C18"/>
    <w:rPr>
      <w:b/>
      <w:sz w:val="28"/>
      <w:lang w:val="ru-RU" w:eastAsia="ru-RU"/>
    </w:rPr>
  </w:style>
  <w:style w:type="character" w:customStyle="1" w:styleId="5110">
    <w:name w:val="Знак Знак511"/>
    <w:locked/>
    <w:rsid w:val="008E7C18"/>
    <w:rPr>
      <w:b/>
      <w:sz w:val="27"/>
      <w:lang w:val="ru-RU" w:eastAsia="ru-RU"/>
    </w:rPr>
  </w:style>
  <w:style w:type="character" w:customStyle="1" w:styleId="4210">
    <w:name w:val="Знак Знак421"/>
    <w:locked/>
    <w:rsid w:val="008E7C18"/>
    <w:rPr>
      <w:color w:val="000000"/>
      <w:sz w:val="24"/>
      <w:lang w:val="ru-RU" w:eastAsia="ru-RU"/>
    </w:rPr>
  </w:style>
  <w:style w:type="character" w:customStyle="1" w:styleId="4410">
    <w:name w:val="Знак Знак441"/>
    <w:rsid w:val="008E7C18"/>
    <w:rPr>
      <w:sz w:val="24"/>
      <w:lang w:val="ru-RU" w:eastAsia="ru-RU"/>
    </w:rPr>
  </w:style>
  <w:style w:type="character" w:customStyle="1" w:styleId="5210">
    <w:name w:val="Знак Знак521"/>
    <w:rsid w:val="008E7C18"/>
    <w:rPr>
      <w:rFonts w:ascii="Arial" w:eastAsia="Times New Roman" w:hAnsi="Arial"/>
      <w:b/>
      <w:i/>
      <w:sz w:val="28"/>
    </w:rPr>
  </w:style>
  <w:style w:type="character" w:customStyle="1" w:styleId="maintxt">
    <w:name w:val="maintxt"/>
    <w:rsid w:val="008E7C18"/>
  </w:style>
  <w:style w:type="character" w:customStyle="1" w:styleId="FontStyle135">
    <w:name w:val="Font Style135"/>
    <w:rsid w:val="008E7C18"/>
    <w:rPr>
      <w:rFonts w:ascii="Times New Roman" w:hAnsi="Times New Roman"/>
      <w:sz w:val="20"/>
    </w:rPr>
  </w:style>
  <w:style w:type="character" w:customStyle="1" w:styleId="3fa">
    <w:name w:val="Основной текст Знак Знак3"/>
    <w:aliases w:val="Основной текст Знак1 Знак2,Основной текст Знак Знак Знак Знак2,Знак1 Знак Знак41,Знак1 Знак Знак16,Знак1 Знак Знак411,Знак1 Знак Знак42"/>
    <w:semiHidden/>
    <w:locked/>
    <w:rsid w:val="008E7C18"/>
    <w:rPr>
      <w:sz w:val="24"/>
      <w:lang w:val="ru-RU" w:eastAsia="ru-RU"/>
    </w:rPr>
  </w:style>
  <w:style w:type="character" w:customStyle="1" w:styleId="a30">
    <w:name w:val="a3"/>
    <w:rsid w:val="008E7C18"/>
  </w:style>
  <w:style w:type="character" w:customStyle="1" w:styleId="formula">
    <w:name w:val="formula"/>
    <w:rsid w:val="008E7C18"/>
  </w:style>
  <w:style w:type="character" w:customStyle="1" w:styleId="style170">
    <w:name w:val="style17"/>
    <w:rsid w:val="008E7C18"/>
  </w:style>
  <w:style w:type="character" w:customStyle="1" w:styleId="style230">
    <w:name w:val="style23"/>
    <w:rsid w:val="008E7C18"/>
  </w:style>
  <w:style w:type="character" w:customStyle="1" w:styleId="Heading7Char">
    <w:name w:val="Heading 7 Char"/>
    <w:locked/>
    <w:rsid w:val="008E7C18"/>
    <w:rPr>
      <w:rFonts w:ascii="Times New Roman" w:hAnsi="Times New Roman"/>
      <w:sz w:val="24"/>
      <w:lang w:eastAsia="ru-RU"/>
    </w:rPr>
  </w:style>
  <w:style w:type="character" w:customStyle="1" w:styleId="Heading9Char">
    <w:name w:val="Heading 9 Char"/>
    <w:locked/>
    <w:rsid w:val="008E7C18"/>
    <w:rPr>
      <w:rFonts w:ascii="Arial" w:hAnsi="Arial"/>
      <w:lang w:eastAsia="ru-RU"/>
    </w:rPr>
  </w:style>
  <w:style w:type="character" w:customStyle="1" w:styleId="HeaderChar">
    <w:name w:val="Header Char"/>
    <w:locked/>
    <w:rsid w:val="008E7C18"/>
    <w:rPr>
      <w:sz w:val="24"/>
      <w:lang w:eastAsia="ru-RU"/>
    </w:rPr>
  </w:style>
  <w:style w:type="character" w:customStyle="1" w:styleId="SubtitleChar">
    <w:name w:val="Subtitle Char"/>
    <w:locked/>
    <w:rsid w:val="008E7C18"/>
    <w:rPr>
      <w:rFonts w:ascii="Cambria" w:hAnsi="Cambria"/>
      <w:sz w:val="24"/>
    </w:rPr>
  </w:style>
  <w:style w:type="character" w:customStyle="1" w:styleId="TitleChar1">
    <w:name w:val="Title Char1"/>
    <w:locked/>
    <w:rsid w:val="008E7C18"/>
    <w:rPr>
      <w:rFonts w:ascii="Cambria" w:hAnsi="Cambria"/>
      <w:b/>
      <w:kern w:val="28"/>
      <w:sz w:val="32"/>
    </w:rPr>
  </w:style>
  <w:style w:type="character" w:customStyle="1" w:styleId="CommentSubjectChar">
    <w:name w:val="Comment Subject Char"/>
    <w:semiHidden/>
    <w:locked/>
    <w:rsid w:val="008E7C18"/>
    <w:rPr>
      <w:b/>
      <w:lang w:eastAsia="ru-RU"/>
    </w:rPr>
  </w:style>
  <w:style w:type="character" w:customStyle="1" w:styleId="FontStyle29">
    <w:name w:val="Font Style29"/>
    <w:rsid w:val="008E7C18"/>
    <w:rPr>
      <w:rFonts w:ascii="Times New Roman" w:hAnsi="Times New Roman"/>
      <w:sz w:val="26"/>
    </w:rPr>
  </w:style>
  <w:style w:type="character" w:customStyle="1" w:styleId="small1">
    <w:name w:val="small1"/>
    <w:rsid w:val="008E7C18"/>
  </w:style>
  <w:style w:type="character" w:customStyle="1" w:styleId="answer-source">
    <w:name w:val="answer-source"/>
    <w:rsid w:val="008E7C18"/>
  </w:style>
  <w:style w:type="character" w:customStyle="1" w:styleId="reftag">
    <w:name w:val="reftag"/>
    <w:rsid w:val="008E7C18"/>
  </w:style>
  <w:style w:type="character" w:customStyle="1" w:styleId="tgc">
    <w:name w:val="_tgc"/>
    <w:rsid w:val="008E7C18"/>
  </w:style>
  <w:style w:type="character" w:customStyle="1" w:styleId="FootnoteTextChar1">
    <w:name w:val="Footnote Text Char1"/>
    <w:aliases w:val="Текст сноски Знак Знак Char1,Знак3 Знак Знак Char1"/>
    <w:semiHidden/>
    <w:rsid w:val="008E7C18"/>
    <w:rPr>
      <w:rFonts w:ascii="Times New Roman" w:hAnsi="Times New Roman"/>
    </w:rPr>
  </w:style>
  <w:style w:type="character" w:customStyle="1" w:styleId="CommentTextChar">
    <w:name w:val="Comment Text Char"/>
    <w:semiHidden/>
    <w:locked/>
    <w:rsid w:val="008E7C18"/>
    <w:rPr>
      <w:rFonts w:ascii="Times New Roman" w:hAnsi="Times New Roman"/>
      <w:sz w:val="20"/>
      <w:lang w:eastAsia="ru-RU"/>
    </w:rPr>
  </w:style>
  <w:style w:type="character" w:customStyle="1" w:styleId="FooterChar1">
    <w:name w:val="Footer Char1"/>
    <w:semiHidden/>
    <w:locked/>
    <w:rsid w:val="008E7C18"/>
    <w:rPr>
      <w:sz w:val="24"/>
    </w:rPr>
  </w:style>
  <w:style w:type="character" w:customStyle="1" w:styleId="EndnoteTextChar">
    <w:name w:val="Endnote Text Char"/>
    <w:semiHidden/>
    <w:locked/>
    <w:rsid w:val="008E7C18"/>
    <w:rPr>
      <w:color w:val="000000"/>
      <w:sz w:val="24"/>
    </w:rPr>
  </w:style>
  <w:style w:type="character" w:customStyle="1" w:styleId="MacroTextChar">
    <w:name w:val="Macro Text Char"/>
    <w:semiHidden/>
    <w:locked/>
    <w:rsid w:val="008E7C18"/>
    <w:rPr>
      <w:rFonts w:ascii="Courier New" w:hAnsi="Courier New"/>
      <w:sz w:val="22"/>
      <w:lang w:val="en-US" w:eastAsia="en-US"/>
    </w:rPr>
  </w:style>
  <w:style w:type="character" w:customStyle="1" w:styleId="BodyTextFirstIndentChar">
    <w:name w:val="Body Text First Indent Char"/>
    <w:semiHidden/>
    <w:locked/>
    <w:rsid w:val="008E7C18"/>
    <w:rPr>
      <w:rFonts w:ascii="PragmaticaCTT" w:hAnsi="PragmaticaCTT"/>
      <w:sz w:val="24"/>
      <w:lang w:eastAsia="ru-RU"/>
    </w:rPr>
  </w:style>
  <w:style w:type="character" w:customStyle="1" w:styleId="BodyTextFirstIndent2Char">
    <w:name w:val="Body Text First Indent 2 Char"/>
    <w:semiHidden/>
    <w:locked/>
    <w:rsid w:val="008E7C18"/>
    <w:rPr>
      <w:rFonts w:ascii="PragmaticaCTT" w:hAnsi="PragmaticaCTT"/>
      <w:sz w:val="24"/>
      <w:lang w:eastAsia="ru-RU"/>
    </w:rPr>
  </w:style>
  <w:style w:type="character" w:customStyle="1" w:styleId="BodyText3Char1">
    <w:name w:val="Body Text 3 Char1"/>
    <w:aliases w:val="Знак5 Char1"/>
    <w:semiHidden/>
    <w:rsid w:val="008E7C18"/>
    <w:rPr>
      <w:rFonts w:ascii="Times New Roman" w:hAnsi="Times New Roman"/>
      <w:sz w:val="16"/>
    </w:rPr>
  </w:style>
  <w:style w:type="character" w:customStyle="1" w:styleId="BodyTextIndent2Char1">
    <w:name w:val="Body Text Indent 2 Char1"/>
    <w:semiHidden/>
    <w:locked/>
    <w:rsid w:val="008E7C18"/>
    <w:rPr>
      <w:sz w:val="24"/>
    </w:rPr>
  </w:style>
  <w:style w:type="character" w:customStyle="1" w:styleId="BodyTextIndent3Char1">
    <w:name w:val="Body Text Indent 3 Char1"/>
    <w:semiHidden/>
    <w:locked/>
    <w:rsid w:val="008E7C18"/>
    <w:rPr>
      <w:sz w:val="16"/>
    </w:rPr>
  </w:style>
  <w:style w:type="paragraph" w:customStyle="1" w:styleId="Heading91">
    <w:name w:val="Heading 91"/>
    <w:rsid w:val="008E7C1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rsid w:val="008E7C1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rsid w:val="008E7C1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rsid w:val="008E7C1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rsid w:val="008E7C1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rsid w:val="008E7C1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3112">
    <w:name w:val="Основной текст с отступом 311"/>
    <w:basedOn w:val="a3"/>
    <w:rsid w:val="008E7C18"/>
    <w:pPr>
      <w:overflowPunct w:val="0"/>
      <w:autoSpaceDE w:val="0"/>
      <w:autoSpaceDN w:val="0"/>
      <w:adjustRightInd w:val="0"/>
      <w:spacing w:after="120" w:line="312" w:lineRule="auto"/>
      <w:ind w:left="283" w:firstLine="709"/>
      <w:jc w:val="both"/>
    </w:pPr>
    <w:rPr>
      <w:sz w:val="16"/>
      <w:szCs w:val="20"/>
    </w:rPr>
  </w:style>
  <w:style w:type="character" w:customStyle="1" w:styleId="HeaderChar1">
    <w:name w:val="Header Char1"/>
    <w:semiHidden/>
    <w:rsid w:val="008E7C18"/>
    <w:rPr>
      <w:rFonts w:ascii="Times New Roman" w:hAnsi="Times New Roman"/>
      <w:sz w:val="24"/>
    </w:rPr>
  </w:style>
  <w:style w:type="paragraph" w:customStyle="1" w:styleId="2112">
    <w:name w:val="Заголовок 211"/>
    <w:basedOn w:val="a3"/>
    <w:next w:val="a3"/>
    <w:rsid w:val="008E7C18"/>
    <w:pPr>
      <w:keepNext/>
      <w:widowControl w:val="0"/>
      <w:jc w:val="center"/>
    </w:pPr>
    <w:rPr>
      <w:b/>
      <w:sz w:val="26"/>
      <w:szCs w:val="20"/>
    </w:rPr>
  </w:style>
  <w:style w:type="paragraph" w:customStyle="1" w:styleId="21f0">
    <w:name w:val="Текст21"/>
    <w:basedOn w:val="11a"/>
    <w:rsid w:val="008E7C18"/>
    <w:pPr>
      <w:widowControl/>
      <w:spacing w:line="240" w:lineRule="auto"/>
      <w:ind w:firstLine="0"/>
      <w:jc w:val="left"/>
    </w:pPr>
    <w:rPr>
      <w:rFonts w:ascii="Courier New" w:hAnsi="Courier New"/>
      <w:sz w:val="20"/>
    </w:rPr>
  </w:style>
  <w:style w:type="paragraph" w:customStyle="1" w:styleId="4111">
    <w:name w:val="Заголовок 411"/>
    <w:basedOn w:val="11a"/>
    <w:next w:val="11a"/>
    <w:rsid w:val="008E7C18"/>
    <w:pPr>
      <w:keepNext/>
      <w:widowControl/>
      <w:spacing w:line="240" w:lineRule="auto"/>
      <w:ind w:firstLine="0"/>
      <w:jc w:val="left"/>
    </w:pPr>
    <w:rPr>
      <w:sz w:val="24"/>
    </w:rPr>
  </w:style>
  <w:style w:type="paragraph" w:customStyle="1" w:styleId="1fffff5">
    <w:name w:val="Без интервала1"/>
    <w:link w:val="NoSpacingChar1"/>
    <w:rsid w:val="008E7C18"/>
    <w:pPr>
      <w:spacing w:after="0" w:line="240" w:lineRule="auto"/>
    </w:pPr>
    <w:rPr>
      <w:rFonts w:ascii="Times New Roman" w:eastAsia="Times New Roman" w:hAnsi="Times New Roman" w:cs="Times New Roman"/>
      <w:sz w:val="24"/>
      <w:szCs w:val="24"/>
      <w:lang w:eastAsia="ru-RU"/>
    </w:rPr>
  </w:style>
  <w:style w:type="character" w:customStyle="1" w:styleId="NoSpacingChar1">
    <w:name w:val="No Spacing Char1"/>
    <w:link w:val="1fffff5"/>
    <w:locked/>
    <w:rsid w:val="008E7C18"/>
    <w:rPr>
      <w:rFonts w:ascii="Times New Roman" w:eastAsia="Times New Roman" w:hAnsi="Times New Roman" w:cs="Times New Roman"/>
      <w:sz w:val="24"/>
      <w:szCs w:val="24"/>
      <w:lang w:eastAsia="ru-RU"/>
    </w:rPr>
  </w:style>
  <w:style w:type="character" w:customStyle="1" w:styleId="DocumentMapChar1">
    <w:name w:val="Document Map Char1"/>
    <w:semiHidden/>
    <w:rsid w:val="008E7C18"/>
    <w:rPr>
      <w:rFonts w:ascii="Times New Roman" w:hAnsi="Times New Roman"/>
      <w:sz w:val="2"/>
    </w:rPr>
  </w:style>
  <w:style w:type="character" w:customStyle="1" w:styleId="CommentSubjectChar1">
    <w:name w:val="Comment Subject Char1"/>
    <w:semiHidden/>
    <w:rsid w:val="008E7C18"/>
    <w:rPr>
      <w:rFonts w:ascii="Times New Roman" w:hAnsi="Times New Roman"/>
      <w:b/>
      <w:caps/>
      <w:sz w:val="20"/>
      <w:lang w:eastAsia="ru-RU"/>
    </w:rPr>
  </w:style>
  <w:style w:type="character" w:customStyle="1" w:styleId="11f">
    <w:name w:val="Знак11"/>
    <w:rsid w:val="008E7C18"/>
    <w:rPr>
      <w:rFonts w:ascii="Arial" w:hAnsi="Arial"/>
      <w:b/>
      <w:kern w:val="32"/>
      <w:sz w:val="32"/>
      <w:lang w:val="ru-RU" w:eastAsia="ru-RU"/>
    </w:rPr>
  </w:style>
  <w:style w:type="character" w:customStyle="1" w:styleId="SubtitleChar1">
    <w:name w:val="Subtitle Char1"/>
    <w:rsid w:val="008E7C18"/>
    <w:rPr>
      <w:rFonts w:ascii="Cambria" w:eastAsia="Times New Roman" w:hAnsi="Cambria"/>
      <w:sz w:val="24"/>
    </w:rPr>
  </w:style>
  <w:style w:type="character" w:customStyle="1" w:styleId="BodyTextFirstIndentChar1">
    <w:name w:val="Body Text First Indent Char1"/>
    <w:semiHidden/>
    <w:rsid w:val="008E7C18"/>
    <w:rPr>
      <w:rFonts w:ascii="Times New Roman" w:hAnsi="Times New Roman"/>
      <w:sz w:val="24"/>
      <w:lang w:eastAsia="ru-RU"/>
    </w:rPr>
  </w:style>
  <w:style w:type="character" w:customStyle="1" w:styleId="BodyTextFirstIndent2Char1">
    <w:name w:val="Body Text First Indent 2 Char1"/>
    <w:semiHidden/>
    <w:rsid w:val="008E7C18"/>
    <w:rPr>
      <w:rFonts w:ascii="Times New Roman" w:hAnsi="Times New Roman"/>
      <w:sz w:val="24"/>
      <w:lang w:eastAsia="ru-RU"/>
    </w:rPr>
  </w:style>
  <w:style w:type="character" w:customStyle="1" w:styleId="EndnoteTextChar1">
    <w:name w:val="Endnote Text Char1"/>
    <w:semiHidden/>
    <w:rsid w:val="008E7C18"/>
    <w:rPr>
      <w:rFonts w:ascii="Times New Roman" w:hAnsi="Times New Roman"/>
    </w:rPr>
  </w:style>
  <w:style w:type="character" w:customStyle="1" w:styleId="IntenseQuoteChar1">
    <w:name w:val="Intense Quote Char1"/>
    <w:rsid w:val="008E7C18"/>
    <w:rPr>
      <w:rFonts w:ascii="Times New Roman" w:hAnsi="Times New Roman"/>
      <w:b/>
      <w:i/>
      <w:color w:val="4F81BD"/>
      <w:sz w:val="24"/>
    </w:rPr>
  </w:style>
  <w:style w:type="character" w:customStyle="1" w:styleId="1fffff6">
    <w:name w:val="Выделенная цитата Знак1"/>
    <w:rsid w:val="008E7C18"/>
    <w:rPr>
      <w:b/>
      <w:i/>
      <w:color w:val="4F81BD"/>
      <w:sz w:val="24"/>
    </w:rPr>
  </w:style>
  <w:style w:type="paragraph" w:customStyle="1" w:styleId="ledge1">
    <w:name w:val="ledge1"/>
    <w:basedOn w:val="a3"/>
    <w:rsid w:val="008E7C18"/>
    <w:pPr>
      <w:spacing w:before="100" w:beforeAutospacing="1" w:after="100" w:afterAutospacing="1" w:line="360" w:lineRule="atLeast"/>
      <w:jc w:val="both"/>
    </w:pPr>
  </w:style>
  <w:style w:type="character" w:customStyle="1" w:styleId="rubric2">
    <w:name w:val="rubric2"/>
    <w:rsid w:val="008E7C18"/>
    <w:rPr>
      <w:shd w:val="clear" w:color="auto" w:fill="FFFFFF"/>
    </w:rPr>
  </w:style>
  <w:style w:type="paragraph" w:customStyle="1" w:styleId="WW-Normal">
    <w:name w:val="WW-Normal"/>
    <w:rsid w:val="008E7C18"/>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1">
    <w:name w:val="A1"/>
    <w:rsid w:val="008E7C18"/>
    <w:rPr>
      <w:color w:val="000000"/>
      <w:sz w:val="20"/>
    </w:rPr>
  </w:style>
  <w:style w:type="character" w:customStyle="1" w:styleId="A31">
    <w:name w:val="A3"/>
    <w:rsid w:val="008E7C18"/>
    <w:rPr>
      <w:b/>
      <w:color w:val="000000"/>
      <w:sz w:val="30"/>
    </w:rPr>
  </w:style>
  <w:style w:type="character" w:customStyle="1" w:styleId="713">
    <w:name w:val="Знак Знак71"/>
    <w:rsid w:val="008E7C18"/>
    <w:rPr>
      <w:sz w:val="16"/>
      <w:lang w:val="ru-RU" w:eastAsia="ru-RU"/>
    </w:rPr>
  </w:style>
  <w:style w:type="character" w:customStyle="1" w:styleId="161">
    <w:name w:val="Знак Знак161"/>
    <w:rsid w:val="008E7C18"/>
    <w:rPr>
      <w:rFonts w:ascii="Cambria" w:hAnsi="Cambria"/>
      <w:b/>
      <w:kern w:val="32"/>
      <w:sz w:val="32"/>
    </w:rPr>
  </w:style>
  <w:style w:type="paragraph" w:customStyle="1" w:styleId="228">
    <w:name w:val="Основной текст 22"/>
    <w:basedOn w:val="a3"/>
    <w:rsid w:val="008E7C18"/>
    <w:pPr>
      <w:overflowPunct w:val="0"/>
      <w:autoSpaceDE w:val="0"/>
      <w:autoSpaceDN w:val="0"/>
      <w:adjustRightInd w:val="0"/>
      <w:ind w:firstLine="851"/>
      <w:jc w:val="both"/>
      <w:textAlignment w:val="baseline"/>
    </w:pPr>
    <w:rPr>
      <w:sz w:val="28"/>
      <w:szCs w:val="20"/>
    </w:rPr>
  </w:style>
  <w:style w:type="paragraph" w:customStyle="1" w:styleId="2ffe">
    <w:name w:val="Абзац списка2"/>
    <w:basedOn w:val="a3"/>
    <w:rsid w:val="008E7C18"/>
    <w:pPr>
      <w:spacing w:after="200" w:line="276" w:lineRule="auto"/>
      <w:ind w:left="720"/>
    </w:pPr>
    <w:rPr>
      <w:rFonts w:ascii="Calibri" w:hAnsi="Calibri"/>
      <w:sz w:val="22"/>
      <w:szCs w:val="22"/>
      <w:lang w:eastAsia="en-US"/>
    </w:rPr>
  </w:style>
  <w:style w:type="character" w:customStyle="1" w:styleId="241">
    <w:name w:val="Знак Знак241"/>
    <w:rsid w:val="008E7C18"/>
    <w:rPr>
      <w:rFonts w:ascii="Times New Roman" w:hAnsi="Times New Roman"/>
      <w:b/>
      <w:i/>
      <w:sz w:val="26"/>
    </w:rPr>
  </w:style>
  <w:style w:type="character" w:customStyle="1" w:styleId="1fffff7">
    <w:name w:val="Замещающий текст1"/>
    <w:rsid w:val="008E7C18"/>
    <w:rPr>
      <w:color w:val="808080"/>
    </w:rPr>
  </w:style>
  <w:style w:type="paragraph" w:customStyle="1" w:styleId="11f0">
    <w:name w:val="Основной текст11"/>
    <w:basedOn w:val="a3"/>
    <w:semiHidden/>
    <w:rsid w:val="008E7C18"/>
    <w:pPr>
      <w:shd w:val="clear" w:color="auto" w:fill="FFFFFF"/>
      <w:spacing w:before="180" w:line="235" w:lineRule="exact"/>
      <w:jc w:val="both"/>
    </w:pPr>
    <w:rPr>
      <w:rFonts w:ascii="Arial" w:hAnsi="Arial"/>
      <w:sz w:val="19"/>
      <w:szCs w:val="20"/>
      <w:shd w:val="clear" w:color="auto" w:fill="FFFFFF"/>
    </w:rPr>
  </w:style>
  <w:style w:type="paragraph" w:customStyle="1" w:styleId="2fff">
    <w:name w:val="Цитата2"/>
    <w:basedOn w:val="a3"/>
    <w:rsid w:val="008E7C18"/>
    <w:pPr>
      <w:shd w:val="clear" w:color="auto" w:fill="FFFFFF"/>
      <w:spacing w:before="230" w:line="360" w:lineRule="auto"/>
      <w:ind w:left="1750" w:right="1152" w:hanging="384"/>
      <w:jc w:val="center"/>
    </w:pPr>
    <w:rPr>
      <w:b/>
      <w:color w:val="000000"/>
      <w:spacing w:val="-5"/>
      <w:sz w:val="28"/>
      <w:szCs w:val="20"/>
    </w:rPr>
  </w:style>
  <w:style w:type="paragraph" w:customStyle="1" w:styleId="2fff0">
    <w:name w:val="Знак Знак Знак Знак Знак Знак Знак Знак Знак Знак Знак Знак Знак2"/>
    <w:basedOn w:val="a3"/>
    <w:rsid w:val="008E7C18"/>
    <w:pPr>
      <w:spacing w:after="160" w:line="240" w:lineRule="exact"/>
    </w:pPr>
    <w:rPr>
      <w:rFonts w:ascii="Verdana" w:hAnsi="Verdana"/>
      <w:lang w:val="en-US" w:eastAsia="en-US"/>
    </w:rPr>
  </w:style>
  <w:style w:type="character" w:customStyle="1" w:styleId="s4">
    <w:name w:val="s4"/>
    <w:rsid w:val="008E7C18"/>
  </w:style>
  <w:style w:type="paragraph" w:customStyle="1" w:styleId="p17">
    <w:name w:val="p17"/>
    <w:basedOn w:val="a3"/>
    <w:rsid w:val="008E7C18"/>
    <w:pPr>
      <w:spacing w:before="100" w:beforeAutospacing="1" w:after="100" w:afterAutospacing="1"/>
    </w:pPr>
  </w:style>
  <w:style w:type="paragraph" w:customStyle="1" w:styleId="p21">
    <w:name w:val="p21"/>
    <w:basedOn w:val="a3"/>
    <w:rsid w:val="008E7C18"/>
    <w:pPr>
      <w:spacing w:before="100" w:beforeAutospacing="1" w:after="100" w:afterAutospacing="1"/>
    </w:pPr>
  </w:style>
  <w:style w:type="paragraph" w:customStyle="1" w:styleId="p5">
    <w:name w:val="p5"/>
    <w:basedOn w:val="a3"/>
    <w:rsid w:val="008E7C18"/>
    <w:pPr>
      <w:spacing w:before="100" w:beforeAutospacing="1" w:after="100" w:afterAutospacing="1"/>
    </w:pPr>
  </w:style>
  <w:style w:type="paragraph" w:customStyle="1" w:styleId="p24">
    <w:name w:val="p24"/>
    <w:basedOn w:val="a3"/>
    <w:rsid w:val="008E7C18"/>
    <w:pPr>
      <w:spacing w:before="100" w:beforeAutospacing="1" w:after="100" w:afterAutospacing="1"/>
    </w:pPr>
  </w:style>
  <w:style w:type="character" w:customStyle="1" w:styleId="s2">
    <w:name w:val="s2"/>
    <w:rsid w:val="008E7C18"/>
  </w:style>
  <w:style w:type="paragraph" w:customStyle="1" w:styleId="p2">
    <w:name w:val="p2"/>
    <w:basedOn w:val="a3"/>
    <w:rsid w:val="008E7C18"/>
    <w:pPr>
      <w:spacing w:before="100" w:beforeAutospacing="1" w:after="100" w:afterAutospacing="1"/>
    </w:pPr>
  </w:style>
  <w:style w:type="paragraph" w:customStyle="1" w:styleId="Style134">
    <w:name w:val="Style134"/>
    <w:basedOn w:val="a3"/>
    <w:rsid w:val="008E7C18"/>
    <w:pPr>
      <w:widowControl w:val="0"/>
      <w:autoSpaceDE w:val="0"/>
      <w:autoSpaceDN w:val="0"/>
      <w:adjustRightInd w:val="0"/>
      <w:spacing w:line="228" w:lineRule="exact"/>
      <w:ind w:firstLine="288"/>
    </w:pPr>
    <w:rPr>
      <w:rFonts w:ascii="Franklin Gothic Demi Cond" w:hAnsi="Franklin Gothic Demi Cond"/>
    </w:rPr>
  </w:style>
  <w:style w:type="character" w:customStyle="1" w:styleId="FontStyle39">
    <w:name w:val="Font Style39"/>
    <w:rsid w:val="008E7C18"/>
    <w:rPr>
      <w:rFonts w:ascii="Times New Roman" w:hAnsi="Times New Roman"/>
      <w:b/>
      <w:sz w:val="24"/>
    </w:rPr>
  </w:style>
  <w:style w:type="character" w:customStyle="1" w:styleId="FontStyle58">
    <w:name w:val="Font Style58"/>
    <w:rsid w:val="008E7C18"/>
    <w:rPr>
      <w:rFonts w:ascii="Times New Roman" w:hAnsi="Times New Roman"/>
      <w:b/>
      <w:w w:val="40"/>
      <w:sz w:val="38"/>
    </w:rPr>
  </w:style>
  <w:style w:type="character" w:customStyle="1" w:styleId="FontStyle26">
    <w:name w:val="Font Style26"/>
    <w:rsid w:val="008E7C18"/>
    <w:rPr>
      <w:rFonts w:ascii="Times New Roman" w:hAnsi="Times New Roman"/>
      <w:sz w:val="26"/>
    </w:rPr>
  </w:style>
  <w:style w:type="paragraph" w:customStyle="1" w:styleId="affffffffff2">
    <w:name w:val="........ ..... . ........"/>
    <w:basedOn w:val="Default"/>
    <w:next w:val="Default"/>
    <w:rsid w:val="008E7C18"/>
    <w:rPr>
      <w:color w:val="auto"/>
    </w:rPr>
  </w:style>
  <w:style w:type="paragraph" w:customStyle="1" w:styleId="affffffffff3">
    <w:name w:val="... ......"/>
    <w:basedOn w:val="Default"/>
    <w:next w:val="Default"/>
    <w:rsid w:val="008E7C18"/>
    <w:rPr>
      <w:color w:val="auto"/>
    </w:rPr>
  </w:style>
  <w:style w:type="paragraph" w:customStyle="1" w:styleId="1fffff8">
    <w:name w:val=".....1"/>
    <w:basedOn w:val="Default"/>
    <w:next w:val="Default"/>
    <w:rsid w:val="008E7C18"/>
    <w:rPr>
      <w:color w:val="auto"/>
    </w:rPr>
  </w:style>
  <w:style w:type="paragraph" w:customStyle="1" w:styleId="bodytext2">
    <w:name w:val="bodytext2"/>
    <w:basedOn w:val="a3"/>
    <w:rsid w:val="008E7C18"/>
    <w:pPr>
      <w:spacing w:before="100" w:beforeAutospacing="1" w:after="100" w:afterAutospacing="1"/>
    </w:pPr>
  </w:style>
  <w:style w:type="paragraph" w:customStyle="1" w:styleId="affffffffff4">
    <w:name w:val="Знак Знак Знак Знак"/>
    <w:basedOn w:val="a3"/>
    <w:rsid w:val="008E7C18"/>
    <w:pPr>
      <w:tabs>
        <w:tab w:val="left" w:pos="643"/>
      </w:tabs>
      <w:spacing w:after="160" w:line="240" w:lineRule="exact"/>
    </w:pPr>
    <w:rPr>
      <w:rFonts w:ascii="Verdana" w:hAnsi="Verdana" w:cs="Verdana"/>
      <w:sz w:val="20"/>
      <w:szCs w:val="20"/>
      <w:lang w:val="en-US" w:eastAsia="en-US"/>
    </w:rPr>
  </w:style>
  <w:style w:type="paragraph" w:customStyle="1" w:styleId="3fb">
    <w:name w:val="Îñíîâíîé òåêñò 3"/>
    <w:basedOn w:val="a3"/>
    <w:rsid w:val="008E7C18"/>
    <w:pPr>
      <w:autoSpaceDE w:val="0"/>
      <w:autoSpaceDN w:val="0"/>
      <w:adjustRightInd w:val="0"/>
      <w:spacing w:before="100" w:beforeAutospacing="1" w:after="100" w:afterAutospacing="1"/>
    </w:pPr>
    <w:rPr>
      <w:b/>
      <w:bCs/>
      <w:color w:val="000000"/>
      <w:sz w:val="20"/>
    </w:rPr>
  </w:style>
  <w:style w:type="character" w:customStyle="1" w:styleId="postheader">
    <w:name w:val="postheader"/>
    <w:rsid w:val="008E7C18"/>
    <w:rPr>
      <w:rFonts w:cs="Times New Roman"/>
    </w:rPr>
  </w:style>
  <w:style w:type="paragraph" w:customStyle="1" w:styleId="affffffffff5">
    <w:name w:val="ТЕКСТ"/>
    <w:basedOn w:val="afff3"/>
    <w:rsid w:val="008E7C18"/>
    <w:pPr>
      <w:spacing w:before="0" w:beforeAutospacing="0" w:after="0" w:afterAutospacing="0" w:line="264" w:lineRule="auto"/>
      <w:ind w:firstLine="357"/>
      <w:jc w:val="both"/>
    </w:pPr>
    <w:rPr>
      <w:rFonts w:eastAsia="Arial Unicode MS" w:cs="Arial"/>
      <w:sz w:val="30"/>
      <w:szCs w:val="16"/>
      <w:lang w:bidi="ar-SA"/>
    </w:rPr>
  </w:style>
  <w:style w:type="paragraph" w:customStyle="1" w:styleId="Style29">
    <w:name w:val="Style29"/>
    <w:basedOn w:val="a3"/>
    <w:rsid w:val="008E7C18"/>
    <w:pPr>
      <w:widowControl w:val="0"/>
      <w:autoSpaceDE w:val="0"/>
      <w:autoSpaceDN w:val="0"/>
      <w:adjustRightInd w:val="0"/>
      <w:spacing w:line="485" w:lineRule="exact"/>
      <w:ind w:firstLine="696"/>
      <w:jc w:val="both"/>
    </w:pPr>
  </w:style>
  <w:style w:type="paragraph" w:customStyle="1" w:styleId="1fffff9">
    <w:name w:val="Подзаголовок1"/>
    <w:basedOn w:val="a3"/>
    <w:rsid w:val="008E7C18"/>
    <w:pPr>
      <w:spacing w:line="312" w:lineRule="auto"/>
    </w:pPr>
    <w:rPr>
      <w:rFonts w:ascii="Arial" w:hAnsi="Arial" w:cs="Arial"/>
      <w:b/>
      <w:bCs/>
      <w:color w:val="000000"/>
      <w:sz w:val="20"/>
      <w:szCs w:val="20"/>
    </w:rPr>
  </w:style>
  <w:style w:type="character" w:customStyle="1" w:styleId="field-label-subj-value3font-optima-mb">
    <w:name w:val="field-label-subj-value3 font-optima-mb"/>
    <w:rsid w:val="008E7C18"/>
    <w:rPr>
      <w:rFonts w:cs="Times New Roman"/>
    </w:rPr>
  </w:style>
  <w:style w:type="paragraph" w:customStyle="1" w:styleId="affffffffff6">
    <w:name w:val="Маркированный."/>
    <w:basedOn w:val="a3"/>
    <w:rsid w:val="008E7C18"/>
    <w:pPr>
      <w:ind w:left="1429" w:hanging="360"/>
    </w:pPr>
    <w:rPr>
      <w:szCs w:val="22"/>
      <w:lang w:eastAsia="en-US"/>
    </w:rPr>
  </w:style>
  <w:style w:type="character" w:customStyle="1" w:styleId="66">
    <w:name w:val="Знак6 Знак Знак"/>
    <w:rsid w:val="008E7C18"/>
    <w:rPr>
      <w:sz w:val="24"/>
      <w:lang w:val="ru-RU" w:eastAsia="ru-RU"/>
    </w:rPr>
  </w:style>
  <w:style w:type="character" w:customStyle="1" w:styleId="searchterm">
    <w:name w:val="searchterm"/>
    <w:rsid w:val="008E7C18"/>
    <w:rPr>
      <w:rFonts w:cs="Times New Roman"/>
    </w:rPr>
  </w:style>
  <w:style w:type="character" w:customStyle="1" w:styleId="HTMLAddressChar">
    <w:name w:val="HTML Address Char"/>
    <w:semiHidden/>
    <w:locked/>
    <w:rsid w:val="008E7C18"/>
    <w:rPr>
      <w:i/>
      <w:sz w:val="24"/>
      <w:lang w:val="ru-RU" w:eastAsia="ru-RU"/>
    </w:rPr>
  </w:style>
  <w:style w:type="paragraph" w:customStyle="1" w:styleId="1fffffa">
    <w:name w:val="Обычный + полужирный+1"/>
    <w:basedOn w:val="a3"/>
    <w:rsid w:val="008E7C18"/>
    <w:pPr>
      <w:autoSpaceDE w:val="0"/>
      <w:autoSpaceDN w:val="0"/>
      <w:adjustRightInd w:val="0"/>
      <w:ind w:firstLine="709"/>
      <w:jc w:val="both"/>
      <w:outlineLvl w:val="1"/>
    </w:pPr>
    <w:rPr>
      <w:b/>
      <w:bCs/>
    </w:rPr>
  </w:style>
  <w:style w:type="character" w:customStyle="1" w:styleId="349">
    <w:name w:val="Основной текст (3)49"/>
    <w:rsid w:val="008E7C18"/>
    <w:rPr>
      <w:rFonts w:ascii="Times New Roman" w:hAnsi="Times New Roman"/>
      <w:spacing w:val="0"/>
      <w:sz w:val="20"/>
    </w:rPr>
  </w:style>
  <w:style w:type="character" w:customStyle="1" w:styleId="347">
    <w:name w:val="Основной текст (3)47"/>
    <w:rsid w:val="008E7C18"/>
    <w:rPr>
      <w:rFonts w:ascii="Times New Roman" w:hAnsi="Times New Roman"/>
      <w:spacing w:val="0"/>
      <w:sz w:val="20"/>
    </w:rPr>
  </w:style>
  <w:style w:type="character" w:customStyle="1" w:styleId="345">
    <w:name w:val="Основной текст (3)45"/>
    <w:rsid w:val="008E7C18"/>
    <w:rPr>
      <w:rFonts w:ascii="Times New Roman" w:hAnsi="Times New Roman"/>
      <w:spacing w:val="0"/>
      <w:sz w:val="20"/>
    </w:rPr>
  </w:style>
  <w:style w:type="paragraph" w:customStyle="1" w:styleId="Style211">
    <w:name w:val="Style21"/>
    <w:basedOn w:val="a3"/>
    <w:rsid w:val="008E7C18"/>
    <w:pPr>
      <w:widowControl w:val="0"/>
      <w:autoSpaceDE w:val="0"/>
      <w:autoSpaceDN w:val="0"/>
      <w:adjustRightInd w:val="0"/>
    </w:pPr>
    <w:rPr>
      <w:rFonts w:ascii="Trebuchet MS" w:hAnsi="Trebuchet MS"/>
    </w:rPr>
  </w:style>
  <w:style w:type="character" w:customStyle="1" w:styleId="FontStyle205">
    <w:name w:val="Font Style205"/>
    <w:rsid w:val="008E7C18"/>
    <w:rPr>
      <w:rFonts w:ascii="Times New Roman" w:hAnsi="Times New Roman"/>
      <w:color w:val="000000"/>
      <w:sz w:val="18"/>
    </w:rPr>
  </w:style>
  <w:style w:type="paragraph" w:customStyle="1" w:styleId="psection">
    <w:name w:val="psection"/>
    <w:basedOn w:val="a3"/>
    <w:rsid w:val="008E7C18"/>
    <w:pPr>
      <w:spacing w:before="100" w:beforeAutospacing="1" w:after="100" w:afterAutospacing="1"/>
    </w:pPr>
  </w:style>
  <w:style w:type="paragraph" w:customStyle="1" w:styleId="2113">
    <w:name w:val="Знак2 Знак Знак1 Знак1 Знак Знак Знак Знак Знак Знак Знак Знак Знак Знак Знак Знак"/>
    <w:basedOn w:val="a3"/>
    <w:rsid w:val="008E7C18"/>
    <w:pPr>
      <w:spacing w:after="160" w:line="240" w:lineRule="exact"/>
    </w:pPr>
    <w:rPr>
      <w:rFonts w:ascii="Verdana" w:hAnsi="Verdana" w:cs="Verdana"/>
      <w:sz w:val="20"/>
      <w:szCs w:val="20"/>
      <w:lang w:val="en-US" w:eastAsia="en-US"/>
    </w:rPr>
  </w:style>
  <w:style w:type="character" w:customStyle="1" w:styleId="mathjax1">
    <w:name w:val="mathjax1"/>
    <w:rsid w:val="008E7C18"/>
    <w:rPr>
      <w:spacing w:val="0"/>
      <w:sz w:val="24"/>
    </w:rPr>
  </w:style>
  <w:style w:type="paragraph" w:customStyle="1" w:styleId="p22">
    <w:name w:val="p22"/>
    <w:basedOn w:val="a3"/>
    <w:rsid w:val="008E7C18"/>
    <w:pPr>
      <w:spacing w:before="100" w:beforeAutospacing="1" w:after="100" w:afterAutospacing="1"/>
    </w:pPr>
  </w:style>
  <w:style w:type="paragraph" w:customStyle="1" w:styleId="p10">
    <w:name w:val="p10"/>
    <w:basedOn w:val="a3"/>
    <w:rsid w:val="008E7C18"/>
    <w:pPr>
      <w:spacing w:before="100" w:beforeAutospacing="1" w:after="100" w:afterAutospacing="1"/>
    </w:pPr>
  </w:style>
  <w:style w:type="paragraph" w:customStyle="1" w:styleId="p26">
    <w:name w:val="p26"/>
    <w:basedOn w:val="a3"/>
    <w:rsid w:val="008E7C18"/>
    <w:pPr>
      <w:spacing w:before="100" w:beforeAutospacing="1" w:after="100" w:afterAutospacing="1"/>
    </w:pPr>
  </w:style>
  <w:style w:type="character" w:customStyle="1" w:styleId="s100">
    <w:name w:val="s10"/>
    <w:rsid w:val="008E7C18"/>
    <w:rPr>
      <w:rFonts w:cs="Times New Roman"/>
    </w:rPr>
  </w:style>
  <w:style w:type="paragraph" w:customStyle="1" w:styleId="p36">
    <w:name w:val="p36"/>
    <w:basedOn w:val="a3"/>
    <w:rsid w:val="008E7C18"/>
    <w:pPr>
      <w:spacing w:before="100" w:beforeAutospacing="1" w:after="100" w:afterAutospacing="1"/>
    </w:pPr>
  </w:style>
  <w:style w:type="character" w:customStyle="1" w:styleId="para6">
    <w:name w:val="para6"/>
    <w:rsid w:val="008E7C18"/>
    <w:rPr>
      <w:rFonts w:cs="Times New Roman"/>
    </w:rPr>
  </w:style>
  <w:style w:type="character" w:customStyle="1" w:styleId="3100">
    <w:name w:val="Знак Знак310"/>
    <w:locked/>
    <w:rsid w:val="008E7C18"/>
    <w:rPr>
      <w:rFonts w:ascii="Tahoma" w:hAnsi="Tahoma" w:cs="Tahoma"/>
      <w:sz w:val="16"/>
      <w:szCs w:val="16"/>
      <w:lang w:val="ru-RU" w:eastAsia="ru-RU" w:bidi="ar-SA"/>
    </w:rPr>
  </w:style>
  <w:style w:type="paragraph" w:customStyle="1" w:styleId="eg3">
    <w:name w:val="eg3"/>
    <w:basedOn w:val="a3"/>
    <w:rsid w:val="008E7C18"/>
    <w:pPr>
      <w:spacing w:before="100" w:beforeAutospacing="1" w:after="100" w:afterAutospacing="1"/>
    </w:pPr>
  </w:style>
  <w:style w:type="paragraph" w:customStyle="1" w:styleId="p32">
    <w:name w:val="p32"/>
    <w:basedOn w:val="a3"/>
    <w:rsid w:val="008E7C18"/>
    <w:pPr>
      <w:spacing w:before="100" w:beforeAutospacing="1" w:after="100" w:afterAutospacing="1"/>
    </w:pPr>
  </w:style>
  <w:style w:type="character" w:customStyle="1" w:styleId="2610">
    <w:name w:val="Знак Знак261"/>
    <w:rsid w:val="008E7C18"/>
    <w:rPr>
      <w:rFonts w:ascii="Cambria" w:eastAsia="Times New Roman" w:hAnsi="Cambria"/>
      <w:b/>
      <w:sz w:val="26"/>
    </w:rPr>
  </w:style>
  <w:style w:type="character" w:customStyle="1" w:styleId="1111">
    <w:name w:val="Знак1 Знак Знак11"/>
    <w:locked/>
    <w:rsid w:val="008E7C18"/>
    <w:rPr>
      <w:rFonts w:ascii="Times New Roman" w:eastAsia="Times New Roman" w:hAnsi="Times New Roman"/>
      <w:sz w:val="24"/>
      <w:lang w:eastAsia="ru-RU"/>
    </w:rPr>
  </w:style>
  <w:style w:type="character" w:customStyle="1" w:styleId="4810">
    <w:name w:val="Знак Знак481"/>
    <w:locked/>
    <w:rsid w:val="008E7C18"/>
    <w:rPr>
      <w:b/>
      <w:sz w:val="27"/>
      <w:lang w:val="ru-RU" w:eastAsia="ru-RU"/>
    </w:rPr>
  </w:style>
  <w:style w:type="character" w:customStyle="1" w:styleId="491">
    <w:name w:val="Знак Знак491"/>
    <w:rsid w:val="008E7C18"/>
    <w:rPr>
      <w:rFonts w:ascii="Times New Roman" w:eastAsia="Times New Roman" w:hAnsi="Times New Roman"/>
      <w:b/>
      <w:caps/>
      <w:sz w:val="24"/>
      <w:lang w:eastAsia="ru-RU"/>
    </w:rPr>
  </w:style>
  <w:style w:type="character" w:customStyle="1" w:styleId="4710">
    <w:name w:val="Знак Знак471"/>
    <w:rsid w:val="008E7C18"/>
    <w:rPr>
      <w:rFonts w:ascii="Times New Roman" w:eastAsia="Times New Roman" w:hAnsi="Times New Roman"/>
      <w:b/>
      <w:sz w:val="27"/>
      <w:lang w:eastAsia="ru-RU"/>
    </w:rPr>
  </w:style>
  <w:style w:type="character" w:customStyle="1" w:styleId="4510">
    <w:name w:val="Знак Знак451"/>
    <w:rsid w:val="008E7C18"/>
    <w:rPr>
      <w:rFonts w:ascii="Times New Roman" w:eastAsia="Times New Roman" w:hAnsi="Times New Roman"/>
      <w:b/>
      <w:i/>
      <w:sz w:val="26"/>
      <w:lang w:eastAsia="ru-RU"/>
    </w:rPr>
  </w:style>
  <w:style w:type="character" w:customStyle="1" w:styleId="1211">
    <w:name w:val="Знак1 Знак Знак21"/>
    <w:locked/>
    <w:rsid w:val="008E7C18"/>
    <w:rPr>
      <w:sz w:val="24"/>
    </w:rPr>
  </w:style>
  <w:style w:type="character" w:customStyle="1" w:styleId="613">
    <w:name w:val="Знак6 Знак Знак1"/>
    <w:rsid w:val="008E7C18"/>
    <w:rPr>
      <w:sz w:val="24"/>
      <w:lang w:val="ru-RU" w:eastAsia="ru-RU"/>
    </w:rPr>
  </w:style>
  <w:style w:type="character" w:customStyle="1" w:styleId="b-material-headdate-day">
    <w:name w:val="b-material-head__date-day"/>
    <w:rsid w:val="008E7C18"/>
    <w:rPr>
      <w:rFonts w:cs="Times New Roman"/>
    </w:rPr>
  </w:style>
  <w:style w:type="character" w:customStyle="1" w:styleId="2fff1">
    <w:name w:val="Основной текст (2)"/>
    <w:rsid w:val="008E7C18"/>
    <w:rPr>
      <w:rFonts w:ascii="Times New Roman" w:eastAsia="Times New Roman" w:hAnsi="Times New Roman"/>
      <w:color w:val="000000"/>
      <w:spacing w:val="0"/>
      <w:w w:val="100"/>
      <w:position w:val="0"/>
      <w:sz w:val="19"/>
      <w:u w:val="none"/>
      <w:lang w:val="ru-RU" w:eastAsia="ru-RU"/>
    </w:rPr>
  </w:style>
  <w:style w:type="character" w:customStyle="1" w:styleId="Heading121">
    <w:name w:val="Heading 12 Знак Знак1"/>
    <w:locked/>
    <w:rsid w:val="008E7C18"/>
    <w:rPr>
      <w:rFonts w:ascii="Courier New" w:hAnsi="Courier New"/>
      <w:lang w:val="ru-RU" w:eastAsia="ru-RU" w:bidi="ar-SA"/>
    </w:rPr>
  </w:style>
  <w:style w:type="character" w:customStyle="1" w:styleId="327">
    <w:name w:val="Знак Знак3 Знак2"/>
    <w:aliases w:val="Текст Знак2 Знак,Знак3 Знак1 Знак,Heading 12 Знак1 Знак Знак,Знак Знак24 Знак,Знак Знак33 Знак,Знак Знак23 Знак,Обычный (веб) Знак Знак"/>
    <w:locked/>
    <w:rsid w:val="008E7C18"/>
    <w:rPr>
      <w:sz w:val="24"/>
      <w:szCs w:val="24"/>
      <w:lang w:val="ru-RU" w:eastAsia="ru-RU" w:bidi="hi-IN"/>
    </w:rPr>
  </w:style>
  <w:style w:type="character" w:customStyle="1" w:styleId="2fff2">
    <w:name w:val="Основной шрифт абзаца2"/>
    <w:rsid w:val="008E7C18"/>
  </w:style>
  <w:style w:type="character" w:customStyle="1" w:styleId="492">
    <w:name w:val="Знак Знак49"/>
    <w:rsid w:val="008E7C18"/>
    <w:rPr>
      <w:rFonts w:ascii="Times New Roman" w:eastAsia="Times New Roman" w:hAnsi="Times New Roman" w:cs="Times New Roman"/>
      <w:b/>
      <w:caps/>
      <w:sz w:val="24"/>
      <w:szCs w:val="24"/>
      <w:lang w:eastAsia="ru-RU"/>
    </w:rPr>
  </w:style>
  <w:style w:type="paragraph" w:customStyle="1" w:styleId="621">
    <w:name w:val="Заголовок 62"/>
    <w:rsid w:val="008E7C18"/>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02">
    <w:name w:val="Знак Знак50"/>
    <w:locked/>
    <w:rsid w:val="008E7C18"/>
    <w:rPr>
      <w:b/>
      <w:bCs/>
      <w:sz w:val="28"/>
      <w:szCs w:val="28"/>
      <w:lang w:val="ru-RU" w:eastAsia="ru-RU" w:bidi="ar-SA"/>
    </w:rPr>
  </w:style>
  <w:style w:type="character" w:customStyle="1" w:styleId="126">
    <w:name w:val="Знак1 Знак Знак2"/>
    <w:locked/>
    <w:rsid w:val="008E7C18"/>
    <w:rPr>
      <w:sz w:val="24"/>
      <w:szCs w:val="24"/>
    </w:rPr>
  </w:style>
  <w:style w:type="character" w:customStyle="1" w:styleId="67">
    <w:name w:val="Знак6 Знак Знак"/>
    <w:rsid w:val="008E7C18"/>
    <w:rPr>
      <w:sz w:val="24"/>
      <w:szCs w:val="24"/>
      <w:lang w:val="ru-RU" w:eastAsia="ru-RU" w:bidi="ar-SA"/>
    </w:rPr>
  </w:style>
  <w:style w:type="character" w:customStyle="1" w:styleId="PlainTextChar1">
    <w:name w:val="Plain Text Char1"/>
    <w:aliases w:val="Знак3 Char11,Heading 12 Char11"/>
    <w:semiHidden/>
    <w:rsid w:val="008E7C18"/>
    <w:rPr>
      <w:rFonts w:ascii="Courier New" w:hAnsi="Courier New" w:cs="Courier New"/>
    </w:rPr>
  </w:style>
  <w:style w:type="character" w:customStyle="1" w:styleId="QuoteChar1">
    <w:name w:val="Quote Char1"/>
    <w:rsid w:val="008E7C18"/>
    <w:rPr>
      <w:rFonts w:ascii="Times New Roman" w:hAnsi="Times New Roman"/>
      <w:i/>
      <w:iCs/>
      <w:color w:val="000000"/>
      <w:sz w:val="24"/>
      <w:szCs w:val="24"/>
    </w:rPr>
  </w:style>
  <w:style w:type="character" w:customStyle="1" w:styleId="1fffffb">
    <w:name w:val="Слабое выделение1"/>
    <w:rsid w:val="008E7C18"/>
    <w:rPr>
      <w:i/>
      <w:color w:val="808080"/>
    </w:rPr>
  </w:style>
  <w:style w:type="paragraph" w:customStyle="1" w:styleId="p35">
    <w:name w:val="p35"/>
    <w:basedOn w:val="a3"/>
    <w:rsid w:val="008E7C18"/>
    <w:pPr>
      <w:spacing w:before="100" w:beforeAutospacing="1" w:after="100" w:afterAutospacing="1"/>
    </w:pPr>
  </w:style>
  <w:style w:type="character" w:customStyle="1" w:styleId="541">
    <w:name w:val="Знак Знак54"/>
    <w:rsid w:val="008E7C18"/>
    <w:rPr>
      <w:rFonts w:ascii="Arial" w:hAnsi="Arial"/>
      <w:b/>
      <w:bCs/>
      <w:sz w:val="26"/>
      <w:szCs w:val="26"/>
      <w:lang w:bidi="ar-SA"/>
    </w:rPr>
  </w:style>
  <w:style w:type="character" w:customStyle="1" w:styleId="670">
    <w:name w:val="Знак Знак67"/>
    <w:rsid w:val="008E7C18"/>
    <w:rPr>
      <w:rFonts w:ascii="Arial" w:hAnsi="Arial"/>
      <w:b/>
      <w:bCs/>
      <w:sz w:val="26"/>
      <w:szCs w:val="26"/>
    </w:rPr>
  </w:style>
  <w:style w:type="character" w:customStyle="1" w:styleId="660">
    <w:name w:val="Знак Знак66"/>
    <w:rsid w:val="008E7C18"/>
    <w:rPr>
      <w:b/>
      <w:bCs/>
      <w:sz w:val="28"/>
      <w:szCs w:val="28"/>
      <w:lang w:bidi="ar-SA"/>
    </w:rPr>
  </w:style>
  <w:style w:type="character" w:customStyle="1" w:styleId="650">
    <w:name w:val="Знак Знак65"/>
    <w:rsid w:val="008E7C18"/>
    <w:rPr>
      <w:b/>
      <w:bCs/>
      <w:i/>
      <w:iCs/>
      <w:sz w:val="26"/>
      <w:szCs w:val="26"/>
      <w:lang w:bidi="ar-SA"/>
    </w:rPr>
  </w:style>
  <w:style w:type="character" w:customStyle="1" w:styleId="630">
    <w:name w:val="Знак Знак63"/>
    <w:rsid w:val="008E7C18"/>
    <w:rPr>
      <w:sz w:val="24"/>
      <w:lang w:val="ru-RU" w:eastAsia="ru-RU" w:bidi="ar-SA"/>
    </w:rPr>
  </w:style>
  <w:style w:type="character" w:customStyle="1" w:styleId="622">
    <w:name w:val="Знак Знак62"/>
    <w:rsid w:val="008E7C18"/>
    <w:rPr>
      <w:rFonts w:ascii="Calibri" w:hAnsi="Calibri"/>
      <w:i/>
      <w:iCs/>
      <w:sz w:val="24"/>
      <w:szCs w:val="24"/>
      <w:lang w:eastAsia="en-US" w:bidi="ar-SA"/>
    </w:rPr>
  </w:style>
  <w:style w:type="character" w:customStyle="1" w:styleId="614">
    <w:name w:val="Знак Знак61"/>
    <w:rsid w:val="008E7C18"/>
    <w:rPr>
      <w:rFonts w:ascii="Arial" w:hAnsi="Arial" w:cs="Arial"/>
      <w:sz w:val="22"/>
      <w:szCs w:val="22"/>
      <w:lang w:val="ru-RU" w:eastAsia="ru-RU" w:bidi="ar-SA"/>
    </w:rPr>
  </w:style>
  <w:style w:type="character" w:customStyle="1" w:styleId="601">
    <w:name w:val="Знак Знак60"/>
    <w:rsid w:val="008E7C18"/>
    <w:rPr>
      <w:sz w:val="16"/>
      <w:szCs w:val="16"/>
    </w:rPr>
  </w:style>
  <w:style w:type="character" w:customStyle="1" w:styleId="590">
    <w:name w:val="Знак Знак59"/>
    <w:rsid w:val="008E7C18"/>
    <w:rPr>
      <w:sz w:val="24"/>
      <w:szCs w:val="24"/>
      <w:lang w:bidi="ar-SA"/>
    </w:rPr>
  </w:style>
  <w:style w:type="character" w:customStyle="1" w:styleId="581">
    <w:name w:val="Знак Знак58"/>
    <w:rsid w:val="008E7C18"/>
    <w:rPr>
      <w:sz w:val="24"/>
      <w:szCs w:val="24"/>
      <w:lang w:bidi="ar-SA"/>
    </w:rPr>
  </w:style>
  <w:style w:type="character" w:customStyle="1" w:styleId="571">
    <w:name w:val="Знак Знак57"/>
    <w:rsid w:val="008E7C18"/>
    <w:rPr>
      <w:sz w:val="24"/>
      <w:szCs w:val="24"/>
      <w:lang w:bidi="ar-SA"/>
    </w:rPr>
  </w:style>
  <w:style w:type="character" w:customStyle="1" w:styleId="561">
    <w:name w:val="Знак Знак56"/>
    <w:rsid w:val="008E7C18"/>
    <w:rPr>
      <w:rFonts w:ascii="Tahoma" w:hAnsi="Tahoma"/>
      <w:lang w:bidi="ar-SA"/>
    </w:rPr>
  </w:style>
  <w:style w:type="character" w:customStyle="1" w:styleId="551">
    <w:name w:val="Знак Знак55"/>
    <w:rsid w:val="008E7C18"/>
    <w:rPr>
      <w:sz w:val="24"/>
      <w:szCs w:val="24"/>
      <w:lang w:bidi="ar-SA"/>
    </w:rPr>
  </w:style>
  <w:style w:type="paragraph" w:customStyle="1" w:styleId="p11">
    <w:name w:val="p11"/>
    <w:basedOn w:val="a3"/>
    <w:rsid w:val="008E7C18"/>
    <w:pPr>
      <w:spacing w:before="100" w:beforeAutospacing="1" w:after="100" w:afterAutospacing="1"/>
    </w:pPr>
  </w:style>
  <w:style w:type="paragraph" w:customStyle="1" w:styleId="p15">
    <w:name w:val="p15"/>
    <w:basedOn w:val="a3"/>
    <w:rsid w:val="008E7C18"/>
    <w:pPr>
      <w:spacing w:before="100" w:beforeAutospacing="1" w:after="100" w:afterAutospacing="1"/>
    </w:pPr>
  </w:style>
  <w:style w:type="character" w:customStyle="1" w:styleId="s7">
    <w:name w:val="s7"/>
    <w:rsid w:val="008E7C18"/>
  </w:style>
  <w:style w:type="character" w:customStyle="1" w:styleId="s13">
    <w:name w:val="s13"/>
    <w:rsid w:val="008E7C18"/>
  </w:style>
  <w:style w:type="paragraph" w:customStyle="1" w:styleId="p29">
    <w:name w:val="p29"/>
    <w:basedOn w:val="a3"/>
    <w:rsid w:val="008E7C18"/>
    <w:pPr>
      <w:spacing w:before="100" w:beforeAutospacing="1" w:after="100" w:afterAutospacing="1"/>
    </w:pPr>
  </w:style>
  <w:style w:type="paragraph" w:customStyle="1" w:styleId="p30">
    <w:name w:val="p30"/>
    <w:basedOn w:val="a3"/>
    <w:rsid w:val="008E7C18"/>
    <w:pPr>
      <w:spacing w:before="100" w:beforeAutospacing="1" w:after="100" w:afterAutospacing="1"/>
    </w:pPr>
  </w:style>
  <w:style w:type="paragraph" w:customStyle="1" w:styleId="p31">
    <w:name w:val="p31"/>
    <w:basedOn w:val="a3"/>
    <w:rsid w:val="008E7C18"/>
    <w:pPr>
      <w:spacing w:before="100" w:beforeAutospacing="1" w:after="100" w:afterAutospacing="1"/>
    </w:pPr>
  </w:style>
  <w:style w:type="character" w:customStyle="1" w:styleId="s14">
    <w:name w:val="s14"/>
    <w:rsid w:val="008E7C18"/>
  </w:style>
  <w:style w:type="character" w:customStyle="1" w:styleId="s15">
    <w:name w:val="s15"/>
    <w:rsid w:val="008E7C18"/>
  </w:style>
  <w:style w:type="paragraph" w:customStyle="1" w:styleId="p33">
    <w:name w:val="p33"/>
    <w:basedOn w:val="a3"/>
    <w:rsid w:val="008E7C18"/>
    <w:pPr>
      <w:spacing w:before="100" w:beforeAutospacing="1" w:after="100" w:afterAutospacing="1"/>
    </w:pPr>
  </w:style>
  <w:style w:type="paragraph" w:customStyle="1" w:styleId="p13">
    <w:name w:val="p13"/>
    <w:basedOn w:val="a3"/>
    <w:rsid w:val="008E7C18"/>
    <w:pPr>
      <w:spacing w:before="100" w:beforeAutospacing="1" w:after="100" w:afterAutospacing="1"/>
    </w:pPr>
  </w:style>
  <w:style w:type="character" w:customStyle="1" w:styleId="s9">
    <w:name w:val="s9"/>
    <w:rsid w:val="008E7C18"/>
  </w:style>
  <w:style w:type="paragraph" w:customStyle="1" w:styleId="p25">
    <w:name w:val="p25"/>
    <w:basedOn w:val="a3"/>
    <w:rsid w:val="008E7C18"/>
    <w:pPr>
      <w:spacing w:before="100" w:beforeAutospacing="1" w:after="100" w:afterAutospacing="1"/>
    </w:pPr>
  </w:style>
  <w:style w:type="character" w:customStyle="1" w:styleId="128">
    <w:name w:val="Знак1 Знак2"/>
    <w:semiHidden/>
    <w:rsid w:val="008E7C18"/>
    <w:rPr>
      <w:sz w:val="24"/>
      <w:szCs w:val="24"/>
    </w:rPr>
  </w:style>
  <w:style w:type="character" w:customStyle="1" w:styleId="1fffffc">
    <w:name w:val="Красная строка Знак1"/>
    <w:semiHidden/>
    <w:rsid w:val="008E7C18"/>
    <w:rPr>
      <w:sz w:val="24"/>
      <w:szCs w:val="24"/>
    </w:rPr>
  </w:style>
  <w:style w:type="character" w:customStyle="1" w:styleId="1fffffd">
    <w:name w:val="Текст концевой сноски Знак1"/>
    <w:rsid w:val="008E7C18"/>
  </w:style>
  <w:style w:type="character" w:customStyle="1" w:styleId="1fffffe">
    <w:name w:val="Текст макроса Знак1"/>
    <w:semiHidden/>
    <w:rsid w:val="008E7C18"/>
    <w:rPr>
      <w:rFonts w:ascii="Consolas" w:hAnsi="Consolas"/>
    </w:rPr>
  </w:style>
  <w:style w:type="paragraph" w:customStyle="1" w:styleId="Caaieiaie5">
    <w:name w:val="Caaieiaie 5"/>
    <w:basedOn w:val="a3"/>
    <w:next w:val="a3"/>
    <w:rsid w:val="008E7C18"/>
    <w:pPr>
      <w:autoSpaceDE w:val="0"/>
      <w:autoSpaceDN w:val="0"/>
      <w:adjustRightInd w:val="0"/>
    </w:pPr>
    <w:rPr>
      <w:lang w:eastAsia="en-US"/>
    </w:rPr>
  </w:style>
  <w:style w:type="character" w:customStyle="1" w:styleId="700">
    <w:name w:val="Знак Знак70"/>
    <w:rsid w:val="008E7C18"/>
    <w:rPr>
      <w:rFonts w:ascii="Arial" w:hAnsi="Arial"/>
      <w:b/>
      <w:bCs/>
      <w:sz w:val="26"/>
      <w:szCs w:val="26"/>
    </w:rPr>
  </w:style>
  <w:style w:type="character" w:customStyle="1" w:styleId="69">
    <w:name w:val="Знак Знак69"/>
    <w:rsid w:val="008E7C18"/>
    <w:rPr>
      <w:b/>
      <w:bCs/>
      <w:sz w:val="28"/>
      <w:szCs w:val="28"/>
      <w:lang w:bidi="ar-SA"/>
    </w:rPr>
  </w:style>
  <w:style w:type="character" w:customStyle="1" w:styleId="68">
    <w:name w:val="Знак Знак68"/>
    <w:rsid w:val="008E7C18"/>
    <w:rPr>
      <w:b/>
      <w:bCs/>
      <w:i/>
      <w:iCs/>
      <w:sz w:val="26"/>
      <w:szCs w:val="26"/>
      <w:lang w:bidi="ar-SA"/>
    </w:rPr>
  </w:style>
  <w:style w:type="paragraph" w:customStyle="1" w:styleId="SP">
    <w:name w:val="SP"/>
    <w:rsid w:val="008E7C18"/>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character" w:customStyle="1" w:styleId="2fff3">
    <w:name w:val="Заголовок 2 Знак Знак"/>
    <w:locked/>
    <w:rsid w:val="008E7C18"/>
    <w:rPr>
      <w:rFonts w:ascii="Arial" w:eastAsia="Times New Roman" w:hAnsi="Arial" w:cs="Arial"/>
      <w:b/>
      <w:bCs/>
      <w:iCs/>
      <w:sz w:val="28"/>
      <w:szCs w:val="28"/>
      <w:lang w:val="ru-RU" w:eastAsia="en-US" w:bidi="ar-SA"/>
    </w:rPr>
  </w:style>
  <w:style w:type="paragraph" w:customStyle="1" w:styleId="2122">
    <w:name w:val="Стиль Заголовок 2 + 12 пт2"/>
    <w:basedOn w:val="21"/>
    <w:rsid w:val="008E7C18"/>
    <w:rPr>
      <w:i w:val="0"/>
      <w:iCs w:val="0"/>
      <w:kern w:val="32"/>
      <w:sz w:val="24"/>
      <w:szCs w:val="32"/>
      <w:lang w:eastAsia="ru-RU"/>
    </w:rPr>
  </w:style>
  <w:style w:type="paragraph" w:customStyle="1" w:styleId="3fc">
    <w:name w:val="Заголовок 3 уровня"/>
    <w:basedOn w:val="afffe"/>
    <w:rsid w:val="008E7C18"/>
    <w:pPr>
      <w:ind w:firstLine="0"/>
      <w:jc w:val="center"/>
    </w:pPr>
    <w:rPr>
      <w:b/>
    </w:rPr>
  </w:style>
  <w:style w:type="character" w:customStyle="1" w:styleId="rvts210">
    <w:name w:val="rvts210"/>
    <w:rsid w:val="008E7C18"/>
    <w:rPr>
      <w:i/>
      <w:iCs/>
      <w:color w:val="000000"/>
      <w:sz w:val="20"/>
      <w:szCs w:val="20"/>
    </w:rPr>
  </w:style>
  <w:style w:type="character" w:customStyle="1" w:styleId="76">
    <w:name w:val="стиль7"/>
    <w:rsid w:val="008E7C18"/>
  </w:style>
  <w:style w:type="character" w:customStyle="1" w:styleId="Heading122">
    <w:name w:val="Heading 12 Знак Знак2"/>
    <w:rsid w:val="008E7C18"/>
    <w:rPr>
      <w:rFonts w:ascii="Courier New" w:hAnsi="Courier New"/>
      <w:lang w:bidi="ar-SA"/>
    </w:rPr>
  </w:style>
  <w:style w:type="character" w:customStyle="1" w:styleId="Heading3Char1">
    <w:name w:val="Heading 3 Char1"/>
    <w:locked/>
    <w:rsid w:val="008E7C18"/>
    <w:rPr>
      <w:b/>
      <w:sz w:val="27"/>
      <w:lang w:val="ru-RU" w:eastAsia="ru-RU"/>
    </w:rPr>
  </w:style>
  <w:style w:type="paragraph" w:customStyle="1" w:styleId="129">
    <w:name w:val="Абзац списка12"/>
    <w:basedOn w:val="a3"/>
    <w:rsid w:val="008E7C18"/>
    <w:pPr>
      <w:ind w:left="720"/>
      <w:contextualSpacing/>
    </w:pPr>
    <w:rPr>
      <w:szCs w:val="20"/>
    </w:rPr>
  </w:style>
  <w:style w:type="character" w:customStyle="1" w:styleId="BodyText2Char2">
    <w:name w:val="Body Text 2 Char2"/>
    <w:locked/>
    <w:rsid w:val="008E7C18"/>
    <w:rPr>
      <w:sz w:val="24"/>
    </w:rPr>
  </w:style>
  <w:style w:type="character" w:customStyle="1" w:styleId="Heading2Char1">
    <w:name w:val="Heading 2 Char1"/>
    <w:aliases w:val="Знак3 Знак Char1,Heading 2 Char11,Знак3 Знак Char11"/>
    <w:locked/>
    <w:rsid w:val="008E7C18"/>
    <w:rPr>
      <w:rFonts w:ascii="Arial" w:hAnsi="Arial"/>
      <w:b/>
      <w:i/>
      <w:sz w:val="28"/>
      <w:lang w:val="ru-RU" w:eastAsia="en-US"/>
    </w:rPr>
  </w:style>
  <w:style w:type="character" w:customStyle="1" w:styleId="Heading4Char1">
    <w:name w:val="Heading 4 Char1"/>
    <w:locked/>
    <w:rsid w:val="008E7C18"/>
    <w:rPr>
      <w:b/>
      <w:sz w:val="28"/>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Normal (Web) Char1,Обычный (Web) Char1,Знак Знак3 Char1,Знак Знак26 Char1,Обычный (веб) Знак Char1,Текст Знак2 Char1"/>
    <w:locked/>
    <w:rsid w:val="008E7C18"/>
    <w:rPr>
      <w:rFonts w:ascii="Times New Roman" w:hAnsi="Times New Roman"/>
      <w:sz w:val="24"/>
      <w:lang w:eastAsia="ru-RU"/>
    </w:rPr>
  </w:style>
  <w:style w:type="paragraph" w:customStyle="1" w:styleId="1ffffff">
    <w:name w:val="Стиль 1"/>
    <w:basedOn w:val="a3"/>
    <w:rsid w:val="008E7C18"/>
    <w:pPr>
      <w:ind w:firstLine="709"/>
      <w:jc w:val="both"/>
    </w:pPr>
    <w:rPr>
      <w:sz w:val="28"/>
      <w:szCs w:val="28"/>
    </w:rPr>
  </w:style>
  <w:style w:type="character" w:customStyle="1" w:styleId="b">
    <w:name w:val="b"/>
    <w:rsid w:val="008E7C18"/>
  </w:style>
  <w:style w:type="character" w:customStyle="1" w:styleId="-FN">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semiHidden/>
    <w:rsid w:val="008E7C18"/>
    <w:rPr>
      <w:lang w:val="ru-RU" w:eastAsia="ru-RU" w:bidi="ar-SA"/>
    </w:rPr>
  </w:style>
  <w:style w:type="paragraph" w:customStyle="1" w:styleId="tab">
    <w:name w:val="tab"/>
    <w:basedOn w:val="a3"/>
    <w:rsid w:val="008E7C18"/>
    <w:pPr>
      <w:spacing w:before="100" w:beforeAutospacing="1" w:after="100" w:afterAutospacing="1"/>
    </w:pPr>
  </w:style>
  <w:style w:type="paragraph" w:customStyle="1" w:styleId="212000">
    <w:name w:val="Стиль Заголовок 2 + 12 пт Слева:  0 см Первая строка:  0 см"/>
    <w:basedOn w:val="21"/>
    <w:rsid w:val="008E7C18"/>
    <w:rPr>
      <w:rFonts w:cs="Times New Roman"/>
      <w:i w:val="0"/>
      <w:iCs w:val="0"/>
      <w:kern w:val="32"/>
      <w:sz w:val="24"/>
      <w:szCs w:val="20"/>
      <w:lang w:eastAsia="ru-RU"/>
    </w:rPr>
  </w:style>
  <w:style w:type="paragraph" w:customStyle="1" w:styleId="2TimesNewRoman1201">
    <w:name w:val="Стиль Заголовок 2 + Times New Roman 12 пт Слева:  0 см Выступ:  ..."/>
    <w:basedOn w:val="21"/>
    <w:rsid w:val="008E7C18"/>
    <w:rPr>
      <w:rFonts w:ascii="Times New Roman" w:hAnsi="Times New Roman" w:cs="Times New Roman"/>
      <w:i w:val="0"/>
      <w:iCs w:val="0"/>
      <w:kern w:val="32"/>
      <w:sz w:val="24"/>
      <w:szCs w:val="20"/>
      <w:lang w:eastAsia="ru-RU"/>
    </w:rPr>
  </w:style>
  <w:style w:type="paragraph" w:customStyle="1" w:styleId="2fff4">
    <w:name w:val="Стиль Заголовок 2 + курсив"/>
    <w:basedOn w:val="21"/>
    <w:rsid w:val="008E7C18"/>
    <w:rPr>
      <w:rFonts w:ascii="Times New Roman" w:hAnsi="Times New Roman"/>
      <w:i w:val="0"/>
      <w:kern w:val="32"/>
      <w:sz w:val="24"/>
      <w:szCs w:val="32"/>
      <w:lang w:eastAsia="ru-RU"/>
    </w:rPr>
  </w:style>
  <w:style w:type="character" w:customStyle="1" w:styleId="affffffffff7">
    <w:name w:val="Знак Знак Знак"/>
    <w:locked/>
    <w:rsid w:val="008E7C18"/>
    <w:rPr>
      <w:b/>
      <w:caps/>
      <w:sz w:val="24"/>
      <w:szCs w:val="24"/>
      <w:lang w:val="ru-RU" w:eastAsia="ru-RU" w:bidi="ar-SA"/>
    </w:rPr>
  </w:style>
  <w:style w:type="character" w:customStyle="1" w:styleId="328">
    <w:name w:val="Знак Знак32"/>
    <w:rsid w:val="008E7C18"/>
    <w:rPr>
      <w:rFonts w:ascii="Arial" w:hAnsi="Arial" w:cs="Arial"/>
      <w:b/>
      <w:bCs/>
      <w:i/>
      <w:iCs/>
      <w:sz w:val="28"/>
      <w:szCs w:val="28"/>
      <w:lang w:val="ru-RU" w:eastAsia="en-US" w:bidi="ar-SA"/>
    </w:rPr>
  </w:style>
  <w:style w:type="character" w:customStyle="1" w:styleId="31d">
    <w:name w:val="Знак Знак31"/>
    <w:locked/>
    <w:rsid w:val="008E7C18"/>
    <w:rPr>
      <w:b/>
      <w:bCs/>
      <w:sz w:val="27"/>
      <w:szCs w:val="27"/>
      <w:lang w:val="ru-RU" w:eastAsia="ru-RU" w:bidi="ar-SA"/>
    </w:rPr>
  </w:style>
  <w:style w:type="character" w:customStyle="1" w:styleId="302">
    <w:name w:val="Знак Знак30"/>
    <w:locked/>
    <w:rsid w:val="008E7C18"/>
    <w:rPr>
      <w:b/>
      <w:bCs/>
      <w:sz w:val="28"/>
      <w:szCs w:val="28"/>
      <w:lang w:bidi="ar-SA"/>
    </w:rPr>
  </w:style>
  <w:style w:type="character" w:customStyle="1" w:styleId="292">
    <w:name w:val="Знак Знак29"/>
    <w:locked/>
    <w:rsid w:val="008E7C18"/>
    <w:rPr>
      <w:b/>
      <w:bCs/>
      <w:i/>
      <w:iCs/>
      <w:sz w:val="26"/>
      <w:szCs w:val="26"/>
      <w:lang w:bidi="ar-SA"/>
    </w:rPr>
  </w:style>
  <w:style w:type="character" w:customStyle="1" w:styleId="hlto-search">
    <w:name w:val="hl to-search"/>
    <w:rsid w:val="008E7C18"/>
  </w:style>
  <w:style w:type="paragraph" w:customStyle="1" w:styleId="source">
    <w:name w:val="source"/>
    <w:basedOn w:val="a3"/>
    <w:rsid w:val="008E7C18"/>
    <w:pPr>
      <w:spacing w:before="100" w:beforeAutospacing="1" w:after="100" w:afterAutospacing="1"/>
    </w:pPr>
  </w:style>
  <w:style w:type="paragraph" w:customStyle="1" w:styleId="affffffffff8">
    <w:name w:val="словарная статья"/>
    <w:basedOn w:val="Default"/>
    <w:next w:val="Default"/>
    <w:rsid w:val="008E7C18"/>
    <w:rPr>
      <w:color w:val="auto"/>
    </w:rPr>
  </w:style>
  <w:style w:type="paragraph" w:customStyle="1" w:styleId="affffffffff9">
    <w:name w:val="Подзаголовок для информации об изменениях"/>
    <w:basedOn w:val="a3"/>
    <w:next w:val="a3"/>
    <w:uiPriority w:val="99"/>
    <w:rsid w:val="008E7C18"/>
    <w:pPr>
      <w:widowControl w:val="0"/>
      <w:autoSpaceDE w:val="0"/>
      <w:autoSpaceDN w:val="0"/>
      <w:adjustRightInd w:val="0"/>
      <w:ind w:firstLine="720"/>
      <w:jc w:val="both"/>
    </w:pPr>
    <w:rPr>
      <w:b/>
      <w:bCs/>
      <w:color w:val="353842"/>
      <w:sz w:val="20"/>
      <w:szCs w:val="20"/>
    </w:rPr>
  </w:style>
  <w:style w:type="paragraph" w:customStyle="1" w:styleId="21f1">
    <w:name w:val="Цитата 21"/>
    <w:basedOn w:val="a3"/>
    <w:next w:val="a3"/>
    <w:rsid w:val="008E7C18"/>
    <w:rPr>
      <w:i/>
      <w:iCs/>
      <w:color w:val="000000"/>
    </w:rPr>
  </w:style>
  <w:style w:type="paragraph" w:customStyle="1" w:styleId="1ffffff0">
    <w:name w:val="Выделенная цитата1"/>
    <w:basedOn w:val="a3"/>
    <w:next w:val="a3"/>
    <w:rsid w:val="008E7C18"/>
    <w:pPr>
      <w:pBdr>
        <w:bottom w:val="single" w:sz="4" w:space="4" w:color="4F81BD"/>
      </w:pBdr>
      <w:spacing w:before="200" w:after="280"/>
      <w:ind w:left="936" w:right="936"/>
    </w:pPr>
    <w:rPr>
      <w:b/>
      <w:bCs/>
      <w:i/>
      <w:iCs/>
      <w:color w:val="4F81BD"/>
    </w:rPr>
  </w:style>
  <w:style w:type="character" w:customStyle="1" w:styleId="1ffffff1">
    <w:name w:val="Слабая ссылка1"/>
    <w:rsid w:val="008E7C18"/>
    <w:rPr>
      <w:rFonts w:cs="Times New Roman"/>
      <w:smallCaps/>
      <w:color w:val="C0504D"/>
      <w:u w:val="single"/>
    </w:rPr>
  </w:style>
  <w:style w:type="character" w:customStyle="1" w:styleId="1ffffff2">
    <w:name w:val="Сильная ссылка1"/>
    <w:rsid w:val="008E7C18"/>
    <w:rPr>
      <w:rFonts w:cs="Times New Roman"/>
      <w:b/>
      <w:smallCaps/>
      <w:color w:val="C0504D"/>
      <w:spacing w:val="5"/>
      <w:u w:val="single"/>
    </w:rPr>
  </w:style>
  <w:style w:type="character" w:customStyle="1" w:styleId="1ffffff3">
    <w:name w:val="Название книги1"/>
    <w:rsid w:val="008E7C18"/>
    <w:rPr>
      <w:rFonts w:cs="Times New Roman"/>
      <w:b/>
      <w:smallCaps/>
      <w:spacing w:val="5"/>
    </w:rPr>
  </w:style>
  <w:style w:type="paragraph" w:customStyle="1" w:styleId="1ffffff4">
    <w:name w:val="Заголовок оглавления1"/>
    <w:basedOn w:val="11"/>
    <w:next w:val="a3"/>
    <w:rsid w:val="008E7C18"/>
    <w:pPr>
      <w:keepNext/>
      <w:spacing w:before="240" w:after="60"/>
      <w:ind w:firstLine="0"/>
      <w:outlineLvl w:val="9"/>
    </w:pPr>
    <w:rPr>
      <w:rFonts w:ascii="Cambria" w:hAnsi="Cambria"/>
      <w:bCs/>
      <w:caps w:val="0"/>
      <w:kern w:val="32"/>
      <w:sz w:val="32"/>
      <w:szCs w:val="32"/>
    </w:rPr>
  </w:style>
  <w:style w:type="paragraph" w:customStyle="1" w:styleId="913">
    <w:name w:val="Заголовок 91"/>
    <w:rsid w:val="008E7C1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1f1">
    <w:name w:val="Заголовок 11"/>
    <w:rsid w:val="008E7C1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15">
    <w:name w:val="Заголовок 61"/>
    <w:rsid w:val="008E7C1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14">
    <w:name w:val="Заголовок 71"/>
    <w:rsid w:val="008E7C1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29">
    <w:name w:val="Заголовок 22"/>
    <w:rsid w:val="008E7C1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15">
    <w:name w:val="Заголовок 51"/>
    <w:rsid w:val="008E7C1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affffffffffa">
    <w:name w:val="Знак Знак Знак Знак Знак Знак Знак"/>
    <w:basedOn w:val="a3"/>
    <w:rsid w:val="008E7C18"/>
    <w:pPr>
      <w:spacing w:after="160" w:line="240" w:lineRule="exact"/>
    </w:pPr>
    <w:rPr>
      <w:rFonts w:ascii="Verdana" w:hAnsi="Verdana"/>
      <w:sz w:val="20"/>
      <w:szCs w:val="20"/>
      <w:lang w:val="en-US" w:eastAsia="en-US"/>
    </w:rPr>
  </w:style>
  <w:style w:type="paragraph" w:customStyle="1" w:styleId="affffffffffb">
    <w:name w:val="Знак Знак Знак Знак Знак Знак Знак Знак Знак"/>
    <w:basedOn w:val="a3"/>
    <w:rsid w:val="008E7C18"/>
    <w:pPr>
      <w:tabs>
        <w:tab w:val="left" w:pos="643"/>
      </w:tabs>
      <w:spacing w:after="160" w:line="240" w:lineRule="exact"/>
    </w:pPr>
    <w:rPr>
      <w:rFonts w:ascii="Verdana" w:hAnsi="Verdana" w:cs="Verdana"/>
      <w:sz w:val="20"/>
      <w:szCs w:val="20"/>
      <w:lang w:val="en-US" w:eastAsia="en-US"/>
    </w:rPr>
  </w:style>
  <w:style w:type="paragraph" w:customStyle="1" w:styleId="1ffffff5">
    <w:name w:val="Знак Знак Знак Знак Знак Знак1 Знак Знак Знак"/>
    <w:basedOn w:val="a3"/>
    <w:rsid w:val="008E7C18"/>
    <w:pPr>
      <w:tabs>
        <w:tab w:val="left" w:pos="643"/>
      </w:tabs>
      <w:spacing w:after="160" w:line="240" w:lineRule="exact"/>
    </w:pPr>
    <w:rPr>
      <w:rFonts w:ascii="Verdana" w:hAnsi="Verdana" w:cs="Verdana"/>
      <w:sz w:val="20"/>
      <w:szCs w:val="20"/>
      <w:lang w:val="en-US" w:eastAsia="en-US"/>
    </w:rPr>
  </w:style>
  <w:style w:type="character" w:customStyle="1" w:styleId="641">
    <w:name w:val="Знак Знак64"/>
    <w:locked/>
    <w:rsid w:val="008E7C18"/>
    <w:rPr>
      <w:b/>
      <w:bCs/>
      <w:sz w:val="28"/>
      <w:szCs w:val="28"/>
      <w:lang w:val="ru-RU" w:eastAsia="ru-RU" w:bidi="ar-SA"/>
    </w:rPr>
  </w:style>
  <w:style w:type="paragraph" w:customStyle="1" w:styleId="329">
    <w:name w:val="Заголовок 32"/>
    <w:basedOn w:val="a3"/>
    <w:next w:val="a3"/>
    <w:rsid w:val="008E7C18"/>
    <w:pPr>
      <w:keepNext/>
      <w:snapToGrid w:val="0"/>
      <w:spacing w:before="240" w:after="60"/>
    </w:pPr>
    <w:rPr>
      <w:rFonts w:ascii="Arial" w:hAnsi="Arial"/>
      <w:szCs w:val="20"/>
    </w:rPr>
  </w:style>
  <w:style w:type="character" w:customStyle="1" w:styleId="1ffffff6">
    <w:name w:val="Замещающий текст1"/>
    <w:rsid w:val="008E7C18"/>
    <w:rPr>
      <w:color w:val="808080"/>
    </w:rPr>
  </w:style>
  <w:style w:type="paragraph" w:customStyle="1" w:styleId="1ffffff7">
    <w:name w:val="Подзаголовок1"/>
    <w:basedOn w:val="a3"/>
    <w:rsid w:val="008E7C18"/>
    <w:pPr>
      <w:spacing w:line="312" w:lineRule="auto"/>
    </w:pPr>
    <w:rPr>
      <w:rFonts w:ascii="Arial" w:hAnsi="Arial" w:cs="Arial"/>
      <w:b/>
      <w:bCs/>
      <w:color w:val="000000"/>
      <w:sz w:val="20"/>
      <w:szCs w:val="20"/>
    </w:rPr>
  </w:style>
  <w:style w:type="character" w:customStyle="1" w:styleId="2fff5">
    <w:name w:val="Основной шрифт абзаца2"/>
    <w:rsid w:val="008E7C18"/>
  </w:style>
  <w:style w:type="paragraph" w:customStyle="1" w:styleId="623">
    <w:name w:val="Заголовок 62"/>
    <w:rsid w:val="008E7C18"/>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671">
    <w:name w:val="Знак Знак67"/>
    <w:rsid w:val="008E7C18"/>
    <w:rPr>
      <w:rFonts w:ascii="Arial" w:hAnsi="Arial"/>
      <w:b/>
      <w:bCs/>
      <w:sz w:val="26"/>
      <w:szCs w:val="26"/>
    </w:rPr>
  </w:style>
  <w:style w:type="character" w:customStyle="1" w:styleId="661">
    <w:name w:val="Знак Знак66"/>
    <w:rsid w:val="008E7C18"/>
    <w:rPr>
      <w:b/>
      <w:bCs/>
      <w:sz w:val="28"/>
      <w:szCs w:val="28"/>
      <w:lang w:bidi="ar-SA"/>
    </w:rPr>
  </w:style>
  <w:style w:type="character" w:customStyle="1" w:styleId="651">
    <w:name w:val="Знак Знак65"/>
    <w:rsid w:val="008E7C18"/>
    <w:rPr>
      <w:b/>
      <w:bCs/>
      <w:i/>
      <w:iCs/>
      <w:sz w:val="26"/>
      <w:szCs w:val="26"/>
      <w:lang w:bidi="ar-SA"/>
    </w:rPr>
  </w:style>
  <w:style w:type="character" w:customStyle="1" w:styleId="701">
    <w:name w:val="Знак Знак70"/>
    <w:rsid w:val="008E7C18"/>
    <w:rPr>
      <w:rFonts w:ascii="Arial" w:hAnsi="Arial"/>
      <w:b/>
      <w:bCs/>
      <w:sz w:val="26"/>
      <w:szCs w:val="26"/>
    </w:rPr>
  </w:style>
  <w:style w:type="character" w:customStyle="1" w:styleId="690">
    <w:name w:val="Знак Знак69"/>
    <w:rsid w:val="008E7C18"/>
    <w:rPr>
      <w:b/>
      <w:bCs/>
      <w:sz w:val="28"/>
      <w:szCs w:val="28"/>
      <w:lang w:bidi="ar-SA"/>
    </w:rPr>
  </w:style>
  <w:style w:type="character" w:customStyle="1" w:styleId="680">
    <w:name w:val="Знак Знак68"/>
    <w:rsid w:val="008E7C18"/>
    <w:rPr>
      <w:b/>
      <w:bCs/>
      <w:i/>
      <w:iCs/>
      <w:sz w:val="26"/>
      <w:szCs w:val="26"/>
      <w:lang w:bidi="ar-SA"/>
    </w:rPr>
  </w:style>
  <w:style w:type="character" w:customStyle="1" w:styleId="Heading4Char2">
    <w:name w:val="Heading 4 Char2"/>
    <w:locked/>
    <w:rsid w:val="008E7C18"/>
    <w:rPr>
      <w:rFonts w:ascii="Times New Roman" w:hAnsi="Times New Roman" w:cs="Times New Roman"/>
      <w:b/>
      <w:bCs/>
      <w:sz w:val="28"/>
      <w:szCs w:val="28"/>
    </w:rPr>
  </w:style>
  <w:style w:type="character" w:customStyle="1" w:styleId="Heading5Char2">
    <w:name w:val="Heading 5 Char2"/>
    <w:locked/>
    <w:rsid w:val="008E7C18"/>
    <w:rPr>
      <w:rFonts w:ascii="Times New Roman" w:hAnsi="Times New Roman" w:cs="Times New Roman"/>
      <w:b/>
      <w:bCs/>
      <w:i/>
      <w:iCs/>
      <w:sz w:val="26"/>
      <w:szCs w:val="26"/>
    </w:rPr>
  </w:style>
  <w:style w:type="character" w:customStyle="1" w:styleId="Heading6Char2">
    <w:name w:val="Heading 6 Char2"/>
    <w:locked/>
    <w:rsid w:val="008E7C18"/>
    <w:rPr>
      <w:rFonts w:ascii="Times New Roman" w:hAnsi="Times New Roman" w:cs="Times New Roman"/>
      <w:b/>
      <w:bCs/>
      <w:sz w:val="20"/>
      <w:szCs w:val="20"/>
    </w:rPr>
  </w:style>
  <w:style w:type="character" w:customStyle="1" w:styleId="Heading7Char2">
    <w:name w:val="Heading 7 Char2"/>
    <w:locked/>
    <w:rsid w:val="008E7C18"/>
    <w:rPr>
      <w:rFonts w:ascii="Times New Roman" w:hAnsi="Times New Roman" w:cs="Times New Roman"/>
      <w:sz w:val="20"/>
      <w:szCs w:val="20"/>
    </w:rPr>
  </w:style>
  <w:style w:type="character" w:customStyle="1" w:styleId="Heading8Char2">
    <w:name w:val="Heading 8 Char2"/>
    <w:locked/>
    <w:rsid w:val="008E7C18"/>
    <w:rPr>
      <w:rFonts w:ascii="Calibri" w:hAnsi="Calibri" w:cs="Times New Roman"/>
      <w:i/>
      <w:iCs/>
      <w:sz w:val="24"/>
      <w:szCs w:val="24"/>
    </w:rPr>
  </w:style>
  <w:style w:type="character" w:customStyle="1" w:styleId="Heading9Char2">
    <w:name w:val="Heading 9 Char2"/>
    <w:locked/>
    <w:rsid w:val="008E7C18"/>
    <w:rPr>
      <w:rFonts w:ascii="Arial" w:hAnsi="Arial" w:cs="Times New Roman"/>
      <w:sz w:val="20"/>
      <w:szCs w:val="20"/>
    </w:rPr>
  </w:style>
  <w:style w:type="character" w:customStyle="1" w:styleId="Heading1Char2">
    <w:name w:val="Heading 1 Char2"/>
    <w:aliases w:val="Заголовок 1 Знак Знак Char1,Знак Заголовок 1 Char1,Знак Char2,Знак6 Char2,Знак7 Знак Знак Знак Char2,Знак7 Знак1 Знак Char2,Знак7 Знак Char2,Знак4 Char1,Основной текст с отступом1 Char1,Основной текст с отступом Знак Знак Зна Char1"/>
    <w:locked/>
    <w:rsid w:val="008E7C18"/>
    <w:rPr>
      <w:rFonts w:ascii="Arial" w:hAnsi="Arial"/>
      <w:b/>
      <w:kern w:val="32"/>
      <w:sz w:val="20"/>
    </w:rPr>
  </w:style>
  <w:style w:type="character" w:customStyle="1" w:styleId="Heading2Char3">
    <w:name w:val="Heading 2 Char3"/>
    <w:aliases w:val="Знак3 Знак Char3"/>
    <w:locked/>
    <w:rsid w:val="008E7C18"/>
    <w:rPr>
      <w:rFonts w:ascii="Arial" w:hAnsi="Arial"/>
      <w:b/>
      <w:kern w:val="32"/>
      <w:sz w:val="20"/>
    </w:rPr>
  </w:style>
  <w:style w:type="character" w:customStyle="1" w:styleId="Heading3Char3">
    <w:name w:val="Heading 3 Char3"/>
    <w:aliases w:val="Знак2 Char1"/>
    <w:locked/>
    <w:rsid w:val="008E7C18"/>
    <w:rPr>
      <w:rFonts w:ascii="Arial" w:hAnsi="Arial"/>
      <w:b/>
      <w:sz w:val="26"/>
      <w:lang w:val="ru-RU" w:eastAsia="ru-RU" w:bidi="ar-SA"/>
    </w:rPr>
  </w:style>
  <w:style w:type="character" w:customStyle="1" w:styleId="BodyTextIndentChar4">
    <w:name w:val="Body Text Indent Char4"/>
    <w:aliases w:val="текст Char4,Основной текст 1 Char4,Знак61 Char2,Основной текст с отступом Знак1 Знак Char4,Основной текст с отступом Знак Знак Знак Char4,Знак7 Знак Знак Знак1 Char2,Знак7 Знак1 Знак1 Char2,Знак7 Знак Знак11 Char2,Зн Char2"/>
    <w:locked/>
    <w:rsid w:val="008E7C18"/>
    <w:rPr>
      <w:rFonts w:ascii="Times New Roman" w:hAnsi="Times New Roman"/>
      <w:sz w:val="20"/>
    </w:rPr>
  </w:style>
  <w:style w:type="character" w:customStyle="1" w:styleId="BodyText3Char5">
    <w:name w:val="Body Text 3 Char5"/>
    <w:aliases w:val="Знак5 Char5"/>
    <w:locked/>
    <w:rsid w:val="008E7C18"/>
    <w:rPr>
      <w:rFonts w:ascii="Times New Roman" w:hAnsi="Times New Roman"/>
      <w:sz w:val="16"/>
    </w:rPr>
  </w:style>
  <w:style w:type="character" w:customStyle="1" w:styleId="BodyTextIndent3Char3">
    <w:name w:val="Body Text Indent 3 Char3"/>
    <w:locked/>
    <w:rsid w:val="008E7C18"/>
    <w:rPr>
      <w:rFonts w:ascii="Calibri" w:hAnsi="Calibri"/>
      <w:sz w:val="16"/>
      <w:lang w:val="ru-RU" w:eastAsia="ru-RU" w:bidi="ar-SA"/>
    </w:rPr>
  </w:style>
  <w:style w:type="character" w:customStyle="1" w:styleId="PlainTextChar3">
    <w:name w:val="Plain Text Char3"/>
    <w:aliases w:val="Heading 12 Char2,Знак8 Char1"/>
    <w:locked/>
    <w:rsid w:val="008E7C18"/>
    <w:rPr>
      <w:rFonts w:ascii="Courier New" w:hAnsi="Courier New" w:cs="Times New Roman"/>
      <w:sz w:val="20"/>
      <w:szCs w:val="20"/>
    </w:rPr>
  </w:style>
  <w:style w:type="character" w:customStyle="1" w:styleId="BodyTextIndent2Char3">
    <w:name w:val="Body Text Indent 2 Char3"/>
    <w:locked/>
    <w:rsid w:val="008E7C18"/>
    <w:rPr>
      <w:rFonts w:ascii="Times New Roman" w:hAnsi="Times New Roman"/>
      <w:sz w:val="20"/>
    </w:rPr>
  </w:style>
  <w:style w:type="character" w:customStyle="1" w:styleId="FootnoteTextChar6">
    <w:name w:val="Footnote Text Char6"/>
    <w:aliases w:val="Знак3 Знак Знак1 Char,Знак3 Знак Знак Знак1 Char2,Заголовок 2 Знак3 Char2,Знак3 Знак Знак2 Char,Знак3 Знак Знак Char6"/>
    <w:semiHidden/>
    <w:locked/>
    <w:rsid w:val="008E7C18"/>
    <w:rPr>
      <w:rFonts w:cs="Times New Roman"/>
      <w:sz w:val="20"/>
      <w:szCs w:val="20"/>
    </w:rPr>
  </w:style>
  <w:style w:type="character" w:customStyle="1" w:styleId="FootnoteTextChar5">
    <w:name w:val="Footnote Text Char5"/>
    <w:aliases w:val="Знак3 Знак Знак18 Char1,Знак3 Знак Знак Знак1 Char1,Заголовок 2 Знак3 Char1,Знак3 Знак Знак21 Char1,Знак3 Знак Знак Char5"/>
    <w:locked/>
    <w:rsid w:val="008E7C18"/>
    <w:rPr>
      <w:rFonts w:ascii="Courier New" w:hAnsi="Courier New" w:cs="Times New Roman"/>
      <w:color w:val="000000"/>
      <w:sz w:val="24"/>
      <w:szCs w:val="24"/>
    </w:rPr>
  </w:style>
  <w:style w:type="character" w:customStyle="1" w:styleId="BodyTextChar2">
    <w:name w:val="Body Text Char2"/>
    <w:aliases w:val="Знак1 Char2,Body Text Char21,Основной текст Знак Знак Char,Знак1 Char21,Body Text Char211,Знак1 Char211,Основной текст Знак Знак Char2,Body Text Char4,Body Text Char2111,Знак1 Char2111"/>
    <w:locked/>
    <w:rsid w:val="008E7C18"/>
    <w:rPr>
      <w:rFonts w:ascii="Times New Roman" w:hAnsi="Times New Roman"/>
      <w:sz w:val="24"/>
    </w:rPr>
  </w:style>
  <w:style w:type="character" w:customStyle="1" w:styleId="BodyTextChar5">
    <w:name w:val="Body Text Char5"/>
    <w:aliases w:val="Знак1 Char3"/>
    <w:locked/>
    <w:rsid w:val="008E7C18"/>
    <w:rPr>
      <w:rFonts w:ascii="Times New Roman" w:hAnsi="Times New Roman"/>
      <w:sz w:val="20"/>
    </w:rPr>
  </w:style>
  <w:style w:type="character" w:customStyle="1" w:styleId="FooterChar3">
    <w:name w:val="Footer Char3"/>
    <w:locked/>
    <w:rsid w:val="008E7C18"/>
    <w:rPr>
      <w:rFonts w:ascii="Times New Roman" w:hAnsi="Times New Roman" w:cs="Times New Roman"/>
      <w:sz w:val="24"/>
      <w:szCs w:val="24"/>
    </w:rPr>
  </w:style>
  <w:style w:type="character" w:customStyle="1" w:styleId="BodyText2Char3">
    <w:name w:val="Body Text 2 Char3"/>
    <w:locked/>
    <w:rsid w:val="008E7C18"/>
    <w:rPr>
      <w:rFonts w:ascii="Times New Roman" w:hAnsi="Times New Roman" w:cs="Times New Roman"/>
      <w:sz w:val="24"/>
      <w:szCs w:val="24"/>
    </w:rPr>
  </w:style>
  <w:style w:type="character" w:customStyle="1" w:styleId="DocumentMapChar3">
    <w:name w:val="Document Map Char3"/>
    <w:locked/>
    <w:rsid w:val="008E7C18"/>
    <w:rPr>
      <w:rFonts w:ascii="Tahoma" w:hAnsi="Tahoma" w:cs="Times New Roman"/>
      <w:sz w:val="20"/>
      <w:szCs w:val="20"/>
      <w:shd w:val="clear" w:color="auto" w:fill="000080"/>
    </w:rPr>
  </w:style>
  <w:style w:type="character" w:customStyle="1" w:styleId="HeaderChar3">
    <w:name w:val="Header Char3"/>
    <w:locked/>
    <w:rsid w:val="008E7C18"/>
    <w:rPr>
      <w:rFonts w:ascii="Times New Roman" w:hAnsi="Times New Roman" w:cs="Times New Roman"/>
      <w:sz w:val="24"/>
      <w:szCs w:val="24"/>
    </w:rPr>
  </w:style>
  <w:style w:type="character" w:customStyle="1" w:styleId="CommentSubjectChar2">
    <w:name w:val="Comment Subject Char2"/>
    <w:locked/>
    <w:rsid w:val="008E7C18"/>
    <w:rPr>
      <w:sz w:val="16"/>
    </w:rPr>
  </w:style>
  <w:style w:type="character" w:customStyle="1" w:styleId="CommentTextChar3">
    <w:name w:val="Comment Text Char3"/>
    <w:locked/>
    <w:rsid w:val="008E7C18"/>
    <w:rPr>
      <w:rFonts w:ascii="Times New Roman" w:hAnsi="Times New Roman" w:cs="Times New Roman"/>
      <w:sz w:val="20"/>
      <w:szCs w:val="20"/>
    </w:rPr>
  </w:style>
  <w:style w:type="character" w:customStyle="1" w:styleId="CommentSubjectChar4">
    <w:name w:val="Comment Subject Char4"/>
    <w:locked/>
    <w:rsid w:val="008E7C18"/>
    <w:rPr>
      <w:b/>
    </w:rPr>
  </w:style>
  <w:style w:type="character" w:customStyle="1" w:styleId="730">
    <w:name w:val="Знак Знак73"/>
    <w:rsid w:val="008E7C18"/>
    <w:rPr>
      <w:sz w:val="16"/>
      <w:lang w:val="ru-RU" w:eastAsia="ru-RU"/>
    </w:rPr>
  </w:style>
  <w:style w:type="character" w:customStyle="1" w:styleId="Heading1Char3">
    <w:name w:val="Heading 1 Char3"/>
    <w:aliases w:val="Знак Char3,Заголовок 1 Знак Знак Char2,Знак Заголовок 1 Char2"/>
    <w:locked/>
    <w:rsid w:val="008E7C18"/>
    <w:rPr>
      <w:rFonts w:ascii="Cambria" w:hAnsi="Cambria"/>
      <w:b/>
      <w:kern w:val="32"/>
      <w:sz w:val="32"/>
    </w:rPr>
  </w:style>
  <w:style w:type="character" w:customStyle="1" w:styleId="BodyText3Char3">
    <w:name w:val="Body Text 3 Char3"/>
    <w:aliases w:val="Знак5 Char3"/>
    <w:locked/>
    <w:rsid w:val="008E7C18"/>
    <w:rPr>
      <w:sz w:val="16"/>
    </w:rPr>
  </w:style>
  <w:style w:type="paragraph" w:customStyle="1" w:styleId="12a">
    <w:name w:val="Стиль12"/>
    <w:rsid w:val="008E7C1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odyTextFirstIndentChar3">
    <w:name w:val="Body Text First Indent Char3"/>
    <w:locked/>
    <w:rsid w:val="008E7C18"/>
    <w:rPr>
      <w:rFonts w:ascii="PragmaticaCTT" w:hAnsi="PragmaticaCTT" w:cs="Times New Roman"/>
      <w:sz w:val="20"/>
      <w:szCs w:val="20"/>
    </w:rPr>
  </w:style>
  <w:style w:type="character" w:customStyle="1" w:styleId="6100">
    <w:name w:val="Знак Знак610"/>
    <w:locked/>
    <w:rsid w:val="008E7C18"/>
    <w:rPr>
      <w:b/>
      <w:caps/>
      <w:sz w:val="24"/>
      <w:lang w:val="ru-RU" w:eastAsia="ru-RU"/>
    </w:rPr>
  </w:style>
  <w:style w:type="character" w:customStyle="1" w:styleId="Heading2Char2">
    <w:name w:val="Heading 2 Char2"/>
    <w:aliases w:val="Знак3 Знак Char2"/>
    <w:locked/>
    <w:rsid w:val="008E7C18"/>
    <w:rPr>
      <w:rFonts w:ascii="Times New Roman" w:hAnsi="Times New Roman"/>
      <w:sz w:val="24"/>
    </w:rPr>
  </w:style>
  <w:style w:type="character" w:customStyle="1" w:styleId="SubtitleChar3">
    <w:name w:val="Subtitle Char3"/>
    <w:locked/>
    <w:rsid w:val="008E7C18"/>
    <w:rPr>
      <w:rFonts w:ascii="PragmaticaCTT" w:hAnsi="PragmaticaCTT" w:cs="Times New Roman"/>
      <w:b/>
      <w:bCs/>
      <w:sz w:val="24"/>
      <w:szCs w:val="24"/>
    </w:rPr>
  </w:style>
  <w:style w:type="character" w:customStyle="1" w:styleId="BodyTextFirstIndent2Char3">
    <w:name w:val="Body Text First Indent 2 Char3"/>
    <w:locked/>
    <w:rsid w:val="008E7C18"/>
    <w:rPr>
      <w:rFonts w:ascii="Times New Roman" w:hAnsi="Times New Roman" w:cs="Times New Roman"/>
      <w:sz w:val="24"/>
      <w:szCs w:val="24"/>
    </w:rPr>
  </w:style>
  <w:style w:type="character" w:customStyle="1" w:styleId="BalloonTextChar3">
    <w:name w:val="Balloon Text Char3"/>
    <w:locked/>
    <w:rsid w:val="008E7C18"/>
    <w:rPr>
      <w:rFonts w:ascii="Tahoma" w:hAnsi="Tahoma" w:cs="Times New Roman"/>
      <w:sz w:val="16"/>
      <w:szCs w:val="16"/>
    </w:rPr>
  </w:style>
  <w:style w:type="paragraph" w:customStyle="1" w:styleId="BodyText212">
    <w:name w:val="Body Text 212"/>
    <w:basedOn w:val="a3"/>
    <w:rsid w:val="008E7C18"/>
    <w:pPr>
      <w:spacing w:line="360" w:lineRule="auto"/>
      <w:jc w:val="both"/>
    </w:pPr>
    <w:rPr>
      <w:szCs w:val="20"/>
    </w:rPr>
  </w:style>
  <w:style w:type="character" w:customStyle="1" w:styleId="HTMLPreformattedChar2">
    <w:name w:val="HTML Preformatted Char2"/>
    <w:locked/>
    <w:rsid w:val="008E7C18"/>
    <w:rPr>
      <w:rFonts w:ascii="Courier New" w:hAnsi="Courier New"/>
      <w:sz w:val="20"/>
    </w:rPr>
  </w:style>
  <w:style w:type="character" w:customStyle="1" w:styleId="HTMLAddressChar1">
    <w:name w:val="HTML Address Char1"/>
    <w:locked/>
    <w:rsid w:val="008E7C18"/>
    <w:rPr>
      <w:i/>
      <w:sz w:val="24"/>
      <w:lang w:eastAsia="ru-RU"/>
    </w:rPr>
  </w:style>
  <w:style w:type="character" w:customStyle="1" w:styleId="HTMLAddressChar3">
    <w:name w:val="HTML Address Char3"/>
    <w:locked/>
    <w:rsid w:val="008E7C18"/>
    <w:rPr>
      <w:rFonts w:ascii="Calibri" w:hAnsi="Calibri" w:cs="Times New Roman"/>
      <w:i/>
      <w:sz w:val="20"/>
      <w:szCs w:val="20"/>
    </w:rPr>
  </w:style>
  <w:style w:type="character" w:customStyle="1" w:styleId="1280">
    <w:name w:val="Знак1 Знак Знак28"/>
    <w:aliases w:val="Знак1 Знак11"/>
    <w:locked/>
    <w:rsid w:val="008E7C18"/>
    <w:rPr>
      <w:sz w:val="24"/>
      <w:lang w:val="ru-RU" w:eastAsia="ru-RU"/>
    </w:rPr>
  </w:style>
  <w:style w:type="paragraph" w:customStyle="1" w:styleId="BlockText1">
    <w:name w:val="Block Text1"/>
    <w:basedOn w:val="a3"/>
    <w:rsid w:val="008E7C18"/>
    <w:pPr>
      <w:shd w:val="clear" w:color="auto" w:fill="FFFFFF"/>
      <w:spacing w:before="230" w:line="360" w:lineRule="auto"/>
      <w:ind w:left="1750" w:right="1152" w:hanging="384"/>
      <w:jc w:val="center"/>
    </w:pPr>
    <w:rPr>
      <w:b/>
      <w:color w:val="000000"/>
      <w:spacing w:val="-5"/>
      <w:sz w:val="28"/>
      <w:szCs w:val="20"/>
    </w:rPr>
  </w:style>
  <w:style w:type="character" w:customStyle="1" w:styleId="QuoteChar3">
    <w:name w:val="Quote Char3"/>
    <w:locked/>
    <w:rsid w:val="008E7C18"/>
    <w:rPr>
      <w:i/>
      <w:color w:val="000000"/>
      <w:sz w:val="24"/>
      <w:lang w:eastAsia="ru-RU"/>
    </w:rPr>
  </w:style>
  <w:style w:type="character" w:customStyle="1" w:styleId="IntenseQuoteChar3">
    <w:name w:val="Intense Quote Char3"/>
    <w:locked/>
    <w:rsid w:val="008E7C18"/>
    <w:rPr>
      <w:b/>
      <w:i/>
      <w:color w:val="4F81BD"/>
      <w:sz w:val="24"/>
      <w:lang w:eastAsia="ru-RU"/>
    </w:rPr>
  </w:style>
  <w:style w:type="paragraph" w:customStyle="1" w:styleId="BodyTextIndent21">
    <w:name w:val="Body Text Indent 21"/>
    <w:basedOn w:val="a3"/>
    <w:rsid w:val="008E7C18"/>
    <w:pPr>
      <w:overflowPunct w:val="0"/>
      <w:autoSpaceDE w:val="0"/>
      <w:ind w:firstLine="567"/>
      <w:jc w:val="both"/>
    </w:pPr>
    <w:rPr>
      <w:sz w:val="20"/>
      <w:szCs w:val="20"/>
      <w:lang w:eastAsia="ar-SA"/>
    </w:rPr>
  </w:style>
  <w:style w:type="paragraph" w:customStyle="1" w:styleId="BodyTextIndent31">
    <w:name w:val="Body Text Indent 31"/>
    <w:basedOn w:val="a3"/>
    <w:rsid w:val="008E7C18"/>
    <w:pPr>
      <w:spacing w:line="360" w:lineRule="auto"/>
      <w:ind w:firstLine="709"/>
      <w:jc w:val="both"/>
    </w:pPr>
    <w:rPr>
      <w:sz w:val="28"/>
      <w:szCs w:val="20"/>
    </w:rPr>
  </w:style>
  <w:style w:type="paragraph" w:customStyle="1" w:styleId="230">
    <w:name w:val="Обычный23"/>
    <w:rsid w:val="008E7C18"/>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3"/>
    <w:rsid w:val="008E7C18"/>
    <w:pPr>
      <w:tabs>
        <w:tab w:val="center" w:pos="4153"/>
        <w:tab w:val="right" w:pos="8306"/>
      </w:tabs>
    </w:pPr>
    <w:rPr>
      <w:rFonts w:ascii="Arial" w:hAnsi="Arial"/>
      <w:szCs w:val="20"/>
    </w:rPr>
  </w:style>
  <w:style w:type="paragraph" w:customStyle="1" w:styleId="Normal11">
    <w:name w:val="Normal11"/>
    <w:rsid w:val="008E7C18"/>
    <w:pPr>
      <w:snapToGrid w:val="0"/>
      <w:spacing w:after="0" w:line="240" w:lineRule="auto"/>
    </w:pPr>
    <w:rPr>
      <w:rFonts w:ascii="Times New Roman" w:eastAsia="Times New Roman" w:hAnsi="Times New Roman" w:cs="Times New Roman"/>
      <w:sz w:val="20"/>
      <w:szCs w:val="20"/>
      <w:lang w:eastAsia="ru-RU"/>
    </w:rPr>
  </w:style>
  <w:style w:type="paragraph" w:customStyle="1" w:styleId="Heading311">
    <w:name w:val="Heading 311"/>
    <w:basedOn w:val="Normal11"/>
    <w:next w:val="Normal11"/>
    <w:rsid w:val="008E7C18"/>
    <w:pPr>
      <w:keepNext/>
      <w:snapToGrid/>
      <w:outlineLvl w:val="2"/>
    </w:pPr>
    <w:rPr>
      <w:sz w:val="24"/>
    </w:rPr>
  </w:style>
  <w:style w:type="paragraph" w:customStyle="1" w:styleId="BodyText11">
    <w:name w:val="Body Text11"/>
    <w:basedOn w:val="Normal11"/>
    <w:rsid w:val="008E7C18"/>
    <w:pPr>
      <w:snapToGrid/>
      <w:spacing w:line="360" w:lineRule="auto"/>
    </w:pPr>
    <w:rPr>
      <w:sz w:val="24"/>
    </w:rPr>
  </w:style>
  <w:style w:type="paragraph" w:customStyle="1" w:styleId="ListParagraph11">
    <w:name w:val="List Paragraph11"/>
    <w:basedOn w:val="a3"/>
    <w:rsid w:val="008E7C18"/>
    <w:pPr>
      <w:spacing w:after="200" w:line="276" w:lineRule="auto"/>
      <w:ind w:left="720"/>
      <w:contextualSpacing/>
    </w:pPr>
    <w:rPr>
      <w:rFonts w:ascii="Calibri" w:hAnsi="Calibri"/>
      <w:sz w:val="22"/>
      <w:szCs w:val="22"/>
    </w:rPr>
  </w:style>
  <w:style w:type="paragraph" w:customStyle="1" w:styleId="PlainText11">
    <w:name w:val="Plain Text11"/>
    <w:basedOn w:val="a3"/>
    <w:rsid w:val="008E7C18"/>
    <w:rPr>
      <w:rFonts w:ascii="Courier New" w:hAnsi="Courier New"/>
      <w:sz w:val="20"/>
      <w:szCs w:val="20"/>
    </w:rPr>
  </w:style>
  <w:style w:type="paragraph" w:customStyle="1" w:styleId="BodyText311">
    <w:name w:val="Body Text 311"/>
    <w:basedOn w:val="Normal11"/>
    <w:rsid w:val="008E7C18"/>
    <w:pPr>
      <w:snapToGrid/>
      <w:jc w:val="both"/>
    </w:pPr>
    <w:rPr>
      <w:i/>
      <w:sz w:val="26"/>
    </w:rPr>
  </w:style>
  <w:style w:type="character" w:customStyle="1" w:styleId="SubtleEmphasis1">
    <w:name w:val="Subtle Emphasis1"/>
    <w:rsid w:val="008E7C18"/>
    <w:rPr>
      <w:i/>
      <w:color w:val="808080"/>
    </w:rPr>
  </w:style>
  <w:style w:type="character" w:customStyle="1" w:styleId="2160">
    <w:name w:val="Знак Знак216"/>
    <w:aliases w:val="Основной текст с отступом Знак Знак Зна Знак"/>
    <w:locked/>
    <w:rsid w:val="008E7C18"/>
    <w:rPr>
      <w:rFonts w:ascii="Arial" w:hAnsi="Arial"/>
      <w:b/>
      <w:i/>
      <w:sz w:val="28"/>
      <w:lang w:val="ru-RU" w:eastAsia="en-US"/>
    </w:rPr>
  </w:style>
  <w:style w:type="character" w:customStyle="1" w:styleId="DefaultParagraphFont1">
    <w:name w:val="Default Paragraph Font1"/>
    <w:rsid w:val="008E7C18"/>
  </w:style>
  <w:style w:type="paragraph" w:customStyle="1" w:styleId="NoSpacing1">
    <w:name w:val="No Spacing1"/>
    <w:rsid w:val="008E7C18"/>
    <w:pPr>
      <w:spacing w:after="0" w:line="240" w:lineRule="auto"/>
    </w:pPr>
    <w:rPr>
      <w:rFonts w:ascii="Calibri" w:eastAsia="Times New Roman" w:hAnsi="Calibri" w:cs="Times New Roman"/>
      <w:sz w:val="24"/>
      <w:szCs w:val="24"/>
    </w:rPr>
  </w:style>
  <w:style w:type="character" w:customStyle="1" w:styleId="z-TopofFormChar">
    <w:name w:val="z-Top of Form Char"/>
    <w:locked/>
    <w:rsid w:val="008E7C18"/>
    <w:rPr>
      <w:rFonts w:ascii="Arial" w:hAnsi="Arial" w:cs="Times New Roman"/>
      <w:b/>
      <w:sz w:val="20"/>
    </w:rPr>
  </w:style>
  <w:style w:type="character" w:customStyle="1" w:styleId="z-TopofFormChar1">
    <w:name w:val="z-Top of Form Char1"/>
    <w:locked/>
    <w:rsid w:val="008E7C18"/>
    <w:rPr>
      <w:rFonts w:ascii="Arial" w:hAnsi="Arial" w:cs="Times New Roman"/>
      <w:b/>
      <w:sz w:val="20"/>
      <w:szCs w:val="20"/>
    </w:rPr>
  </w:style>
  <w:style w:type="character" w:customStyle="1" w:styleId="z-BottomofFormChar">
    <w:name w:val="z-Bottom of Form Char"/>
    <w:locked/>
    <w:rsid w:val="008E7C18"/>
    <w:rPr>
      <w:rFonts w:ascii="Arial" w:hAnsi="Arial" w:cs="Times New Roman"/>
      <w:vanish/>
      <w:sz w:val="16"/>
      <w:lang w:eastAsia="ru-RU"/>
    </w:rPr>
  </w:style>
  <w:style w:type="character" w:customStyle="1" w:styleId="z-BottomofFormChar1">
    <w:name w:val="z-Bottom of Form Char1"/>
    <w:locked/>
    <w:rsid w:val="008E7C18"/>
    <w:rPr>
      <w:rFonts w:ascii="Arial" w:hAnsi="Arial" w:cs="Times New Roman"/>
      <w:vanish/>
      <w:sz w:val="16"/>
      <w:szCs w:val="16"/>
    </w:rPr>
  </w:style>
  <w:style w:type="paragraph" w:customStyle="1" w:styleId="Heading41">
    <w:name w:val="Heading 41"/>
    <w:basedOn w:val="Normal1"/>
    <w:next w:val="Normal1"/>
    <w:rsid w:val="008E7C18"/>
    <w:pPr>
      <w:keepNext/>
      <w:widowControl/>
    </w:pPr>
    <w:rPr>
      <w:sz w:val="24"/>
    </w:rPr>
  </w:style>
  <w:style w:type="character" w:customStyle="1" w:styleId="MacroTextChar2">
    <w:name w:val="Macro Text Char2"/>
    <w:locked/>
    <w:rsid w:val="008E7C18"/>
    <w:rPr>
      <w:rFonts w:ascii="Courier New" w:hAnsi="Courier New" w:cs="Times New Roman"/>
      <w:sz w:val="22"/>
      <w:lang w:val="en-US" w:eastAsia="en-US" w:bidi="ar-SA"/>
    </w:rPr>
  </w:style>
  <w:style w:type="character" w:customStyle="1" w:styleId="5111">
    <w:name w:val="Знак5 Знак Знак11"/>
    <w:locked/>
    <w:rsid w:val="008E7C18"/>
    <w:rPr>
      <w:sz w:val="16"/>
      <w:lang w:val="ru-RU" w:eastAsia="ru-RU"/>
    </w:rPr>
  </w:style>
  <w:style w:type="character" w:customStyle="1" w:styleId="FootnoteTextChar2">
    <w:name w:val="Footnote Text Char2"/>
    <w:aliases w:val="Текст сноски Знак Знак Char2,Знак3 Знак Знак Char2,Footnote Text Char21,Текст сноски Знак1 Char2,Текст сноски Знак Знак Char21,Знак3 Знак Знак Char21,Текст сноски Знак Знак Знак Знак Char2"/>
    <w:locked/>
    <w:rsid w:val="008E7C18"/>
    <w:rPr>
      <w:lang w:eastAsia="ru-RU"/>
    </w:rPr>
  </w:style>
  <w:style w:type="character" w:customStyle="1" w:styleId="BodyTextIndentChar3">
    <w:name w:val="Body Text Indent Char3"/>
    <w:aliases w:val="текст Char3,Основной текст 1 Char3,Знак6 Char3,Основной текст с отступом Знак1 Знак Char3,Основной текст с отступом Знак Знак Знак Char3,Знак7 Знак Знак Знак Char3,Знак7 Знак1 Знак Char3,Знак7 Знак Знак1 Char2,Знак7 Знак Char3"/>
    <w:locked/>
    <w:rsid w:val="008E7C18"/>
    <w:rPr>
      <w:sz w:val="24"/>
    </w:rPr>
  </w:style>
  <w:style w:type="character" w:customStyle="1" w:styleId="PlaceholderText1">
    <w:name w:val="Placeholder Text1"/>
    <w:rsid w:val="008E7C18"/>
    <w:rPr>
      <w:color w:val="808080"/>
    </w:rPr>
  </w:style>
  <w:style w:type="paragraph" w:customStyle="1" w:styleId="TextBody">
    <w:name w:val="Text Body"/>
    <w:basedOn w:val="a3"/>
    <w:rsid w:val="008E7C18"/>
    <w:pPr>
      <w:suppressAutoHyphens/>
      <w:spacing w:after="120"/>
    </w:pPr>
    <w:rPr>
      <w:lang w:val="en-US" w:eastAsia="zh-CN"/>
    </w:rPr>
  </w:style>
  <w:style w:type="character" w:customStyle="1" w:styleId="WW8Num13z3">
    <w:name w:val="WW8Num13z3"/>
    <w:rsid w:val="008E7C18"/>
  </w:style>
  <w:style w:type="character" w:customStyle="1" w:styleId="WW8Num13z4">
    <w:name w:val="WW8Num13z4"/>
    <w:rsid w:val="008E7C18"/>
  </w:style>
  <w:style w:type="character" w:customStyle="1" w:styleId="WW8Num13z5">
    <w:name w:val="WW8Num13z5"/>
    <w:rsid w:val="008E7C18"/>
  </w:style>
  <w:style w:type="character" w:customStyle="1" w:styleId="WW8Num13z6">
    <w:name w:val="WW8Num13z6"/>
    <w:rsid w:val="008E7C18"/>
  </w:style>
  <w:style w:type="character" w:customStyle="1" w:styleId="WW8Num13z7">
    <w:name w:val="WW8Num13z7"/>
    <w:rsid w:val="008E7C18"/>
  </w:style>
  <w:style w:type="character" w:customStyle="1" w:styleId="WW8Num13z8">
    <w:name w:val="WW8Num13z8"/>
    <w:rsid w:val="008E7C18"/>
  </w:style>
  <w:style w:type="character" w:customStyle="1" w:styleId="WW8Num14z4">
    <w:name w:val="WW8Num14z4"/>
    <w:rsid w:val="008E7C18"/>
  </w:style>
  <w:style w:type="character" w:customStyle="1" w:styleId="WW8Num14z5">
    <w:name w:val="WW8Num14z5"/>
    <w:rsid w:val="008E7C18"/>
  </w:style>
  <w:style w:type="character" w:customStyle="1" w:styleId="WW8Num14z6">
    <w:name w:val="WW8Num14z6"/>
    <w:rsid w:val="008E7C18"/>
  </w:style>
  <w:style w:type="character" w:customStyle="1" w:styleId="WW8Num14z7">
    <w:name w:val="WW8Num14z7"/>
    <w:rsid w:val="008E7C18"/>
  </w:style>
  <w:style w:type="character" w:customStyle="1" w:styleId="WW8Num14z8">
    <w:name w:val="WW8Num14z8"/>
    <w:rsid w:val="008E7C18"/>
  </w:style>
  <w:style w:type="paragraph" w:customStyle="1" w:styleId="1ffffff8">
    <w:name w:val="Текст примечания1"/>
    <w:basedOn w:val="a3"/>
    <w:rsid w:val="008E7C18"/>
    <w:pPr>
      <w:suppressAutoHyphens/>
    </w:pPr>
    <w:rPr>
      <w:sz w:val="20"/>
      <w:szCs w:val="20"/>
      <w:lang w:eastAsia="ar-SA"/>
    </w:rPr>
  </w:style>
  <w:style w:type="paragraph" w:customStyle="1" w:styleId="21f2">
    <w:name w:val="Маркированный список 21"/>
    <w:basedOn w:val="a3"/>
    <w:rsid w:val="008E7C18"/>
    <w:pPr>
      <w:tabs>
        <w:tab w:val="left" w:pos="360"/>
      </w:tabs>
      <w:suppressAutoHyphens/>
      <w:ind w:left="360" w:hanging="360"/>
    </w:pPr>
    <w:rPr>
      <w:lang w:eastAsia="ar-SA"/>
    </w:rPr>
  </w:style>
  <w:style w:type="paragraph" w:customStyle="1" w:styleId="1ffffff9">
    <w:name w:val="Название объекта1"/>
    <w:basedOn w:val="a3"/>
    <w:next w:val="a3"/>
    <w:rsid w:val="008E7C18"/>
    <w:pPr>
      <w:suppressAutoHyphens/>
    </w:pPr>
    <w:rPr>
      <w:b/>
      <w:bCs/>
      <w:color w:val="4F81BD"/>
      <w:sz w:val="18"/>
      <w:szCs w:val="18"/>
      <w:lang w:eastAsia="ar-SA"/>
    </w:rPr>
  </w:style>
  <w:style w:type="paragraph" w:customStyle="1" w:styleId="21f3">
    <w:name w:val="Список 21"/>
    <w:basedOn w:val="a3"/>
    <w:rsid w:val="008E7C18"/>
    <w:pPr>
      <w:suppressAutoHyphens/>
      <w:ind w:left="566" w:hanging="283"/>
    </w:pPr>
    <w:rPr>
      <w:lang w:eastAsia="ar-SA"/>
    </w:rPr>
  </w:style>
  <w:style w:type="paragraph" w:customStyle="1" w:styleId="416">
    <w:name w:val="Список 41"/>
    <w:basedOn w:val="a3"/>
    <w:rsid w:val="008E7C18"/>
    <w:pPr>
      <w:suppressAutoHyphens/>
      <w:ind w:left="1132" w:hanging="283"/>
    </w:pPr>
    <w:rPr>
      <w:lang w:eastAsia="ar-SA"/>
    </w:rPr>
  </w:style>
  <w:style w:type="paragraph" w:customStyle="1" w:styleId="Heading22">
    <w:name w:val="Heading 22"/>
    <w:basedOn w:val="a3"/>
    <w:next w:val="a3"/>
    <w:rsid w:val="008E7C18"/>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
    <w:name w:val="Heading 32"/>
    <w:basedOn w:val="a3"/>
    <w:next w:val="a3"/>
    <w:rsid w:val="008E7C18"/>
    <w:pPr>
      <w:tabs>
        <w:tab w:val="left" w:pos="720"/>
      </w:tabs>
      <w:suppressAutoHyphens/>
      <w:spacing w:before="280" w:after="280"/>
      <w:ind w:left="720" w:hanging="720"/>
      <w:outlineLvl w:val="2"/>
    </w:pPr>
    <w:rPr>
      <w:b/>
      <w:bCs/>
      <w:sz w:val="27"/>
      <w:szCs w:val="27"/>
      <w:lang w:eastAsia="zh-CN"/>
    </w:rPr>
  </w:style>
  <w:style w:type="paragraph" w:customStyle="1" w:styleId="Heading42">
    <w:name w:val="Heading 42"/>
    <w:basedOn w:val="a3"/>
    <w:next w:val="a3"/>
    <w:rsid w:val="008E7C18"/>
    <w:pPr>
      <w:keepNext/>
      <w:tabs>
        <w:tab w:val="left" w:pos="864"/>
      </w:tabs>
      <w:suppressAutoHyphens/>
      <w:spacing w:before="240" w:after="60"/>
      <w:ind w:left="864" w:hanging="864"/>
      <w:outlineLvl w:val="3"/>
    </w:pPr>
    <w:rPr>
      <w:b/>
      <w:bCs/>
      <w:sz w:val="28"/>
      <w:szCs w:val="28"/>
      <w:lang w:eastAsia="zh-CN"/>
    </w:rPr>
  </w:style>
  <w:style w:type="paragraph" w:customStyle="1" w:styleId="Heading62">
    <w:name w:val="Heading 62"/>
    <w:basedOn w:val="a3"/>
    <w:next w:val="a3"/>
    <w:rsid w:val="008E7C18"/>
    <w:pPr>
      <w:keepNext/>
      <w:tabs>
        <w:tab w:val="left" w:pos="1152"/>
      </w:tabs>
      <w:suppressAutoHyphens/>
      <w:ind w:left="1152" w:hanging="1152"/>
      <w:jc w:val="both"/>
      <w:outlineLvl w:val="5"/>
    </w:pPr>
    <w:rPr>
      <w:szCs w:val="20"/>
      <w:lang w:val="en-US" w:eastAsia="en-US"/>
    </w:rPr>
  </w:style>
  <w:style w:type="paragraph" w:customStyle="1" w:styleId="Heading81">
    <w:name w:val="Heading 81"/>
    <w:basedOn w:val="a3"/>
    <w:next w:val="a3"/>
    <w:rsid w:val="008E7C18"/>
    <w:pPr>
      <w:tabs>
        <w:tab w:val="left" w:pos="1440"/>
      </w:tabs>
      <w:suppressAutoHyphens/>
      <w:spacing w:before="240" w:after="60"/>
      <w:ind w:left="1440" w:hanging="1440"/>
      <w:outlineLvl w:val="7"/>
    </w:pPr>
    <w:rPr>
      <w:i/>
      <w:iCs/>
      <w:lang w:eastAsia="zh-CN"/>
    </w:rPr>
  </w:style>
  <w:style w:type="character" w:customStyle="1" w:styleId="EndnoteTextChar3">
    <w:name w:val="Endnote Text Char3"/>
    <w:locked/>
    <w:rsid w:val="008E7C18"/>
    <w:rPr>
      <w:rFonts w:ascii="Times New Roman" w:hAnsi="Times New Roman" w:cs="Times New Roman"/>
      <w:color w:val="000000"/>
      <w:sz w:val="20"/>
      <w:szCs w:val="20"/>
    </w:rPr>
  </w:style>
  <w:style w:type="paragraph" w:customStyle="1" w:styleId="Heading911">
    <w:name w:val="Heading 911"/>
    <w:rsid w:val="008E7C1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1">
    <w:name w:val="Heading 111"/>
    <w:rsid w:val="008E7C1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1">
    <w:name w:val="Heading 611"/>
    <w:rsid w:val="008E7C1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1">
    <w:name w:val="Heading 711"/>
    <w:rsid w:val="008E7C1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1">
    <w:name w:val="Heading 211"/>
    <w:rsid w:val="008E7C1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1">
    <w:name w:val="Heading 511"/>
    <w:rsid w:val="008E7C1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ListParagraphChar2">
    <w:name w:val="List Paragraph Char2"/>
    <w:locked/>
    <w:rsid w:val="008E7C18"/>
    <w:rPr>
      <w:rFonts w:ascii="Times New Roman" w:hAnsi="Times New Roman"/>
      <w:sz w:val="20"/>
    </w:rPr>
  </w:style>
  <w:style w:type="character" w:customStyle="1" w:styleId="343">
    <w:name w:val="Знак3 Знак Знак4"/>
    <w:locked/>
    <w:rsid w:val="008E7C18"/>
    <w:rPr>
      <w:rFonts w:ascii="Courier New" w:hAnsi="Courier New"/>
      <w:lang w:val="ru-RU" w:eastAsia="ru-RU"/>
    </w:rPr>
  </w:style>
  <w:style w:type="paragraph" w:customStyle="1" w:styleId="CharChar0">
    <w:name w:val="первый Char Char"/>
    <w:basedOn w:val="a3"/>
    <w:rsid w:val="008E7C18"/>
    <w:pPr>
      <w:spacing w:before="120" w:line="240" w:lineRule="exact"/>
      <w:ind w:firstLine="284"/>
      <w:jc w:val="both"/>
    </w:pPr>
    <w:rPr>
      <w:sz w:val="22"/>
    </w:rPr>
  </w:style>
  <w:style w:type="paragraph" w:customStyle="1" w:styleId="Char">
    <w:name w:val="первый Char"/>
    <w:basedOn w:val="a3"/>
    <w:rsid w:val="008E7C18"/>
    <w:pPr>
      <w:spacing w:before="120" w:line="240" w:lineRule="exact"/>
      <w:ind w:firstLine="284"/>
      <w:jc w:val="both"/>
    </w:pPr>
    <w:rPr>
      <w:sz w:val="22"/>
    </w:rPr>
  </w:style>
  <w:style w:type="character" w:customStyle="1" w:styleId="gray1">
    <w:name w:val="gray1"/>
    <w:rsid w:val="008E7C18"/>
    <w:rPr>
      <w:color w:val="808080"/>
    </w:rPr>
  </w:style>
  <w:style w:type="character" w:customStyle="1" w:styleId="style1610">
    <w:name w:val="style161"/>
    <w:rsid w:val="008E7C18"/>
    <w:rPr>
      <w:rFonts w:ascii="Verdana" w:hAnsi="Verdana"/>
      <w:sz w:val="24"/>
    </w:rPr>
  </w:style>
  <w:style w:type="paragraph" w:customStyle="1" w:styleId="affffffffffc">
    <w:name w:val="Содержание"/>
    <w:basedOn w:val="a3"/>
    <w:rsid w:val="008E7C18"/>
    <w:pPr>
      <w:ind w:firstLine="454"/>
      <w:jc w:val="both"/>
    </w:pPr>
  </w:style>
  <w:style w:type="paragraph" w:customStyle="1" w:styleId="affffffffffd">
    <w:name w:val="Модули"/>
    <w:basedOn w:val="a3"/>
    <w:rsid w:val="008E7C18"/>
    <w:pPr>
      <w:keepNext/>
    </w:pPr>
    <w:rPr>
      <w:b/>
      <w:bCs/>
    </w:rPr>
  </w:style>
  <w:style w:type="character" w:customStyle="1" w:styleId="description2">
    <w:name w:val="description2"/>
    <w:rsid w:val="008E7C18"/>
    <w:rPr>
      <w:color w:val="000000"/>
      <w:sz w:val="20"/>
    </w:rPr>
  </w:style>
  <w:style w:type="paragraph" w:customStyle="1" w:styleId="22a">
    <w:name w:val="Îñíî´2íîé òåêñò 2"/>
    <w:basedOn w:val="a3"/>
    <w:rsid w:val="008E7C18"/>
    <w:pPr>
      <w:widowControl w:val="0"/>
      <w:ind w:firstLine="709"/>
      <w:jc w:val="both"/>
    </w:pPr>
    <w:rPr>
      <w:szCs w:val="20"/>
    </w:rPr>
  </w:style>
  <w:style w:type="paragraph" w:customStyle="1" w:styleId="Noeeu3">
    <w:name w:val="Noeeu3"/>
    <w:basedOn w:val="a3"/>
    <w:rsid w:val="008E7C18"/>
    <w:pPr>
      <w:widowControl w:val="0"/>
      <w:ind w:firstLine="284"/>
      <w:jc w:val="both"/>
    </w:pPr>
    <w:rPr>
      <w:sz w:val="20"/>
      <w:szCs w:val="20"/>
    </w:rPr>
  </w:style>
  <w:style w:type="character" w:customStyle="1" w:styleId="c17">
    <w:name w:val="c17"/>
    <w:rsid w:val="008E7C18"/>
  </w:style>
  <w:style w:type="paragraph" w:customStyle="1" w:styleId="affffffffffe">
    <w:name w:val="_Обычный"/>
    <w:basedOn w:val="a3"/>
    <w:rsid w:val="008E7C18"/>
    <w:pPr>
      <w:spacing w:line="360" w:lineRule="auto"/>
      <w:ind w:firstLine="709"/>
      <w:jc w:val="both"/>
    </w:pPr>
  </w:style>
  <w:style w:type="character" w:customStyle="1" w:styleId="NoBreak">
    <w:name w:val="_NoBreak"/>
    <w:rsid w:val="008E7C18"/>
  </w:style>
  <w:style w:type="paragraph" w:customStyle="1" w:styleId="1270">
    <w:name w:val="Стиль по ширине Первая строка:  127 см"/>
    <w:basedOn w:val="a3"/>
    <w:rsid w:val="008E7C18"/>
    <w:pPr>
      <w:spacing w:line="360" w:lineRule="auto"/>
      <w:ind w:firstLine="720"/>
      <w:jc w:val="both"/>
    </w:pPr>
    <w:rPr>
      <w:szCs w:val="20"/>
    </w:rPr>
  </w:style>
  <w:style w:type="character" w:customStyle="1" w:styleId="Arial16">
    <w:name w:val="Стиль Arial 16 пт полужирный"/>
    <w:rsid w:val="008E7C18"/>
    <w:rPr>
      <w:rFonts w:ascii="Arial" w:hAnsi="Arial"/>
      <w:b/>
      <w:sz w:val="32"/>
    </w:rPr>
  </w:style>
  <w:style w:type="paragraph" w:customStyle="1" w:styleId="12b">
    <w:name w:val="стиль12"/>
    <w:basedOn w:val="a3"/>
    <w:rsid w:val="008E7C18"/>
    <w:pPr>
      <w:spacing w:before="100" w:beforeAutospacing="1" w:after="100" w:afterAutospacing="1"/>
    </w:pPr>
    <w:rPr>
      <w:rFonts w:ascii="Arial" w:hAnsi="Arial" w:cs="Arial"/>
      <w:color w:val="676767"/>
      <w:sz w:val="20"/>
      <w:szCs w:val="20"/>
    </w:rPr>
  </w:style>
  <w:style w:type="character" w:customStyle="1" w:styleId="FontStyle61">
    <w:name w:val="Font Style61"/>
    <w:rsid w:val="008E7C18"/>
    <w:rPr>
      <w:rFonts w:ascii="MS Reference Sans Serif" w:hAnsi="MS Reference Sans Serif"/>
      <w:sz w:val="12"/>
    </w:rPr>
  </w:style>
  <w:style w:type="character" w:customStyle="1" w:styleId="FontStyle60">
    <w:name w:val="Font Style60"/>
    <w:rsid w:val="008E7C18"/>
    <w:rPr>
      <w:rFonts w:ascii="MS Reference Sans Serif" w:hAnsi="MS Reference Sans Serif"/>
      <w:sz w:val="16"/>
    </w:rPr>
  </w:style>
  <w:style w:type="paragraph" w:customStyle="1" w:styleId="Style102">
    <w:name w:val="Стиль Style10 + Черный"/>
    <w:basedOn w:val="a3"/>
    <w:next w:val="a3"/>
    <w:rsid w:val="008E7C18"/>
    <w:rPr>
      <w:color w:val="000000"/>
    </w:rPr>
  </w:style>
  <w:style w:type="paragraph" w:customStyle="1" w:styleId="Style1010">
    <w:name w:val="Стиль Style10 + Черный1"/>
    <w:basedOn w:val="a3"/>
    <w:next w:val="a3"/>
    <w:rsid w:val="008E7C18"/>
    <w:rPr>
      <w:color w:val="000000"/>
    </w:rPr>
  </w:style>
  <w:style w:type="paragraph" w:customStyle="1" w:styleId="Style48">
    <w:name w:val="Style48"/>
    <w:basedOn w:val="a3"/>
    <w:rsid w:val="008E7C18"/>
    <w:pPr>
      <w:widowControl w:val="0"/>
      <w:autoSpaceDE w:val="0"/>
      <w:autoSpaceDN w:val="0"/>
      <w:adjustRightInd w:val="0"/>
    </w:pPr>
  </w:style>
  <w:style w:type="paragraph" w:customStyle="1" w:styleId="Textbody0">
    <w:name w:val="Text body"/>
    <w:basedOn w:val="Standard"/>
    <w:rsid w:val="008E7C18"/>
    <w:pPr>
      <w:autoSpaceDN/>
      <w:spacing w:after="120"/>
      <w:textAlignment w:val="baseline"/>
    </w:pPr>
    <w:rPr>
      <w:rFonts w:eastAsia="SimSun" w:cs="Mangal"/>
      <w:kern w:val="1"/>
      <w:lang w:eastAsia="hi-IN" w:bidi="hi-IN"/>
    </w:rPr>
  </w:style>
  <w:style w:type="paragraph" w:customStyle="1" w:styleId="Index">
    <w:name w:val="Index"/>
    <w:basedOn w:val="Standard"/>
    <w:rsid w:val="008E7C18"/>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f2"/>
    <w:link w:val="TimesET10pt0"/>
    <w:rsid w:val="008E7C18"/>
    <w:pPr>
      <w:autoSpaceDE w:val="0"/>
      <w:autoSpaceDN w:val="0"/>
      <w:adjustRightInd w:val="0"/>
      <w:spacing w:after="0"/>
      <w:ind w:firstLine="340"/>
      <w:jc w:val="both"/>
    </w:pPr>
    <w:rPr>
      <w:rFonts w:ascii="TimesET" w:hAnsi="TimesET"/>
      <w:color w:val="000000"/>
      <w:sz w:val="20"/>
      <w:szCs w:val="20"/>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locked/>
    <w:rsid w:val="008E7C18"/>
    <w:rPr>
      <w:rFonts w:ascii="TimesET" w:eastAsia="Times New Roman" w:hAnsi="TimesET" w:cs="Times New Roman"/>
      <w:color w:val="000000"/>
      <w:sz w:val="20"/>
      <w:szCs w:val="20"/>
      <w:lang w:eastAsia="ru-RU"/>
    </w:rPr>
  </w:style>
  <w:style w:type="character" w:customStyle="1" w:styleId="IntenseEmphasis1">
    <w:name w:val="Intense Emphasis1"/>
    <w:rsid w:val="008E7C18"/>
    <w:rPr>
      <w:b/>
    </w:rPr>
  </w:style>
  <w:style w:type="paragraph" w:customStyle="1" w:styleId="HTMLPreformatted1">
    <w:name w:val="HTML Preformatted1"/>
    <w:basedOn w:val="a3"/>
    <w:rsid w:val="008E7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paragraph" w:customStyle="1" w:styleId="12c">
    <w:name w:val="Обычный12"/>
    <w:rsid w:val="008E7C18"/>
    <w:pPr>
      <w:widowControl w:val="0"/>
      <w:spacing w:after="0" w:line="260" w:lineRule="auto"/>
      <w:ind w:firstLine="460"/>
      <w:jc w:val="both"/>
    </w:pPr>
    <w:rPr>
      <w:rFonts w:ascii="Times New Roman" w:eastAsia="Times New Roman" w:hAnsi="Times New Roman" w:cs="Times New Roman"/>
      <w:sz w:val="18"/>
      <w:szCs w:val="20"/>
      <w:lang w:eastAsia="ru-RU"/>
    </w:rPr>
  </w:style>
  <w:style w:type="character" w:customStyle="1" w:styleId="232">
    <w:name w:val="Основной текст 2 Знак3"/>
    <w:rsid w:val="008E7C18"/>
    <w:rPr>
      <w:sz w:val="24"/>
    </w:rPr>
  </w:style>
  <w:style w:type="character" w:customStyle="1" w:styleId="afffffffffff">
    <w:name w:val="Название Знак"/>
    <w:locked/>
    <w:rsid w:val="008E7C18"/>
    <w:rPr>
      <w:sz w:val="24"/>
      <w:lang w:val="en-US"/>
    </w:rPr>
  </w:style>
  <w:style w:type="character" w:customStyle="1" w:styleId="2fff6">
    <w:name w:val="Красная строка Знак2"/>
    <w:rsid w:val="008E7C18"/>
  </w:style>
  <w:style w:type="paragraph" w:customStyle="1" w:styleId="95">
    <w:name w:val="Знак9"/>
    <w:basedOn w:val="a3"/>
    <w:rsid w:val="008E7C18"/>
    <w:pPr>
      <w:spacing w:after="160" w:line="240" w:lineRule="exact"/>
    </w:pPr>
    <w:rPr>
      <w:rFonts w:ascii="Verdana" w:hAnsi="Verdana"/>
      <w:lang w:val="en-US" w:eastAsia="en-US"/>
    </w:rPr>
  </w:style>
  <w:style w:type="paragraph" w:customStyle="1" w:styleId="useradditionalinfo1">
    <w:name w:val="useradditionalinfo1"/>
    <w:basedOn w:val="a3"/>
    <w:rsid w:val="008E7C18"/>
    <w:pPr>
      <w:pBdr>
        <w:top w:val="dotted" w:sz="4" w:space="3" w:color="CCCCCC"/>
      </w:pBdr>
      <w:spacing w:before="100"/>
    </w:pPr>
  </w:style>
  <w:style w:type="paragraph" w:customStyle="1" w:styleId="0752">
    <w:name w:val="Стиль Нумерованный список + сверху: (одинарная Авто  075 пт лини...2"/>
    <w:basedOn w:val="a2"/>
    <w:rsid w:val="008E7C18"/>
    <w:pPr>
      <w:numPr>
        <w:numId w:val="9"/>
      </w:numPr>
      <w:tabs>
        <w:tab w:val="left" w:pos="1354"/>
      </w:tabs>
    </w:pPr>
    <w:rPr>
      <w:sz w:val="24"/>
      <w:lang w:eastAsia="ru-RU"/>
    </w:rPr>
  </w:style>
  <w:style w:type="paragraph" w:customStyle="1" w:styleId="0753">
    <w:name w:val="Стиль Нумерованный список + сверху: (одинарная Авто  075 пт лини...3"/>
    <w:basedOn w:val="a2"/>
    <w:rsid w:val="008E7C18"/>
    <w:pPr>
      <w:numPr>
        <w:numId w:val="0"/>
      </w:numPr>
      <w:tabs>
        <w:tab w:val="left" w:pos="360"/>
        <w:tab w:val="left" w:pos="1354"/>
      </w:tabs>
      <w:ind w:left="360" w:hanging="360"/>
    </w:pPr>
    <w:rPr>
      <w:sz w:val="24"/>
      <w:lang w:eastAsia="ru-RU"/>
    </w:rPr>
  </w:style>
  <w:style w:type="paragraph" w:customStyle="1" w:styleId="0754">
    <w:name w:val="Стиль Нумерованный список + сверху: (одинарная Авто  075 пт лини...4"/>
    <w:basedOn w:val="a2"/>
    <w:rsid w:val="008E7C18"/>
    <w:pPr>
      <w:numPr>
        <w:numId w:val="0"/>
      </w:numPr>
      <w:tabs>
        <w:tab w:val="left" w:pos="360"/>
        <w:tab w:val="left" w:pos="1354"/>
      </w:tabs>
      <w:ind w:left="360" w:hanging="360"/>
    </w:pPr>
    <w:rPr>
      <w:sz w:val="24"/>
      <w:lang w:eastAsia="ru-RU"/>
    </w:rPr>
  </w:style>
  <w:style w:type="paragraph" w:customStyle="1" w:styleId="0755">
    <w:name w:val="Стиль Нумерованный список + сверху: (одинарная Авто  075 пт лини...5"/>
    <w:basedOn w:val="a2"/>
    <w:rsid w:val="008E7C18"/>
    <w:pPr>
      <w:numPr>
        <w:numId w:val="0"/>
      </w:numPr>
      <w:tabs>
        <w:tab w:val="left" w:pos="360"/>
        <w:tab w:val="left" w:pos="1354"/>
      </w:tabs>
      <w:ind w:left="360" w:hanging="360"/>
    </w:pPr>
    <w:rPr>
      <w:sz w:val="24"/>
      <w:lang w:eastAsia="ru-RU"/>
    </w:rPr>
  </w:style>
  <w:style w:type="paragraph" w:customStyle="1" w:styleId="0758">
    <w:name w:val="Стиль Нумерованный список + сверху: (одинарная Авто  075 пт лини...8"/>
    <w:basedOn w:val="a2"/>
    <w:rsid w:val="008E7C18"/>
    <w:pPr>
      <w:numPr>
        <w:numId w:val="0"/>
      </w:numPr>
      <w:tabs>
        <w:tab w:val="left" w:pos="360"/>
        <w:tab w:val="left" w:pos="1354"/>
      </w:tabs>
      <w:ind w:left="360" w:hanging="360"/>
    </w:pPr>
    <w:rPr>
      <w:sz w:val="24"/>
      <w:lang w:eastAsia="ru-RU"/>
    </w:rPr>
  </w:style>
  <w:style w:type="paragraph" w:customStyle="1" w:styleId="0759">
    <w:name w:val="Стиль Нумерованный список + сверху: (одинарная Авто  075 пт лини...9"/>
    <w:basedOn w:val="a2"/>
    <w:rsid w:val="008E7C18"/>
    <w:pPr>
      <w:numPr>
        <w:numId w:val="0"/>
      </w:numPr>
      <w:tabs>
        <w:tab w:val="left" w:pos="360"/>
        <w:tab w:val="left" w:pos="1354"/>
      </w:tabs>
      <w:ind w:left="360" w:hanging="360"/>
    </w:pPr>
    <w:rPr>
      <w:sz w:val="24"/>
      <w:lang w:eastAsia="ru-RU"/>
    </w:rPr>
  </w:style>
  <w:style w:type="paragraph" w:customStyle="1" w:styleId="07510">
    <w:name w:val="Стиль Нумерованный список + сверху: (одинарная Авто  075 пт лини...10"/>
    <w:basedOn w:val="a2"/>
    <w:rsid w:val="008E7C18"/>
    <w:pPr>
      <w:numPr>
        <w:numId w:val="0"/>
      </w:numPr>
      <w:tabs>
        <w:tab w:val="left" w:pos="360"/>
        <w:tab w:val="left" w:pos="1354"/>
      </w:tabs>
      <w:ind w:left="360" w:hanging="360"/>
    </w:pPr>
    <w:rPr>
      <w:sz w:val="24"/>
      <w:lang w:eastAsia="ru-RU"/>
    </w:rPr>
  </w:style>
  <w:style w:type="paragraph" w:customStyle="1" w:styleId="07511">
    <w:name w:val="Стиль Нумерованный список + сверху: (одинарная Авто  075 пт лини...11"/>
    <w:basedOn w:val="a2"/>
    <w:rsid w:val="008E7C18"/>
    <w:pPr>
      <w:numPr>
        <w:numId w:val="0"/>
      </w:numPr>
      <w:tabs>
        <w:tab w:val="left" w:pos="360"/>
        <w:tab w:val="left" w:pos="1354"/>
      </w:tabs>
      <w:ind w:left="360" w:hanging="360"/>
    </w:pPr>
    <w:rPr>
      <w:sz w:val="24"/>
      <w:lang w:eastAsia="ru-RU"/>
    </w:rPr>
  </w:style>
  <w:style w:type="character" w:customStyle="1" w:styleId="77">
    <w:name w:val="Основной текст (7)_"/>
    <w:locked/>
    <w:rsid w:val="008E7C18"/>
    <w:rPr>
      <w:b/>
      <w:i/>
    </w:rPr>
  </w:style>
  <w:style w:type="paragraph" w:customStyle="1" w:styleId="bloc">
    <w:name w:val="bloc"/>
    <w:basedOn w:val="a3"/>
    <w:rsid w:val="008E7C18"/>
    <w:pPr>
      <w:spacing w:before="100" w:beforeAutospacing="1" w:after="100" w:afterAutospacing="1"/>
    </w:pPr>
  </w:style>
  <w:style w:type="paragraph" w:customStyle="1" w:styleId="bordered">
    <w:name w:val="bordered"/>
    <w:basedOn w:val="a3"/>
    <w:rsid w:val="008E7C18"/>
    <w:pPr>
      <w:spacing w:before="100" w:beforeAutospacing="1" w:after="100" w:afterAutospacing="1"/>
    </w:pPr>
  </w:style>
  <w:style w:type="paragraph" w:customStyle="1" w:styleId="fr-collapsible-toggle">
    <w:name w:val="fr-collapsible-toggle"/>
    <w:basedOn w:val="a3"/>
    <w:rsid w:val="008E7C18"/>
    <w:pPr>
      <w:spacing w:before="100" w:beforeAutospacing="1" w:after="100" w:afterAutospacing="1"/>
    </w:pPr>
  </w:style>
  <w:style w:type="paragraph" w:customStyle="1" w:styleId="fr-collapsible-toggle-collapsed">
    <w:name w:val="fr-collapsible-toggle-collapsed"/>
    <w:basedOn w:val="a3"/>
    <w:rsid w:val="008E7C18"/>
    <w:pPr>
      <w:spacing w:before="100" w:beforeAutospacing="1" w:after="100" w:afterAutospacing="1"/>
    </w:pPr>
  </w:style>
  <w:style w:type="paragraph" w:customStyle="1" w:styleId="fr-collapsible-group-toogle-all">
    <w:name w:val="fr-collapsible-group-toogle-all"/>
    <w:basedOn w:val="a3"/>
    <w:rsid w:val="008E7C18"/>
    <w:pPr>
      <w:spacing w:before="100" w:beforeAutospacing="1" w:after="100" w:afterAutospacing="1"/>
    </w:pPr>
    <w:rPr>
      <w:sz w:val="18"/>
      <w:szCs w:val="18"/>
    </w:rPr>
  </w:style>
  <w:style w:type="paragraph" w:customStyle="1" w:styleId="toogleboxnew">
    <w:name w:val="toogleboxnew"/>
    <w:basedOn w:val="a3"/>
    <w:rsid w:val="008E7C18"/>
    <w:pPr>
      <w:pBdr>
        <w:top w:val="single" w:sz="6" w:space="2" w:color="AAAAAA"/>
        <w:left w:val="single" w:sz="6" w:space="2" w:color="AAAAAA"/>
        <w:bottom w:val="single" w:sz="6" w:space="0" w:color="AAAAAA"/>
        <w:right w:val="single" w:sz="6" w:space="2" w:color="AAAAAA"/>
      </w:pBdr>
      <w:spacing w:before="100" w:beforeAutospacing="1" w:after="100" w:afterAutospacing="1"/>
    </w:pPr>
  </w:style>
  <w:style w:type="paragraph" w:customStyle="1" w:styleId="toogleboxnewtitle">
    <w:name w:val="toogleboxnew_title"/>
    <w:basedOn w:val="a3"/>
    <w:rsid w:val="008E7C18"/>
    <w:pPr>
      <w:shd w:val="clear" w:color="auto" w:fill="EFEFEF"/>
      <w:spacing w:after="30"/>
      <w:jc w:val="center"/>
    </w:pPr>
    <w:rPr>
      <w:b/>
      <w:bCs/>
    </w:rPr>
  </w:style>
  <w:style w:type="paragraph" w:customStyle="1" w:styleId="navboxnew">
    <w:name w:val="navboxnew"/>
    <w:basedOn w:val="a3"/>
    <w:rsid w:val="008E7C18"/>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pPr>
  </w:style>
  <w:style w:type="paragraph" w:customStyle="1" w:styleId="navboxnewtnavbar">
    <w:name w:val="navboxnew_tnavbar"/>
    <w:basedOn w:val="a3"/>
    <w:rsid w:val="008E7C18"/>
    <w:pPr>
      <w:spacing w:before="100" w:beforeAutospacing="1" w:after="100" w:afterAutospacing="1"/>
      <w:ind w:left="-1200"/>
    </w:pPr>
    <w:rPr>
      <w:sz w:val="19"/>
      <w:szCs w:val="19"/>
    </w:rPr>
  </w:style>
  <w:style w:type="paragraph" w:customStyle="1" w:styleId="navboxnewoldie">
    <w:name w:val="navboxnew_oldie"/>
    <w:basedOn w:val="a3"/>
    <w:rsid w:val="008E7C18"/>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pPr>
  </w:style>
  <w:style w:type="paragraph" w:customStyle="1" w:styleId="mw-hiero-table">
    <w:name w:val="mw-hiero-table"/>
    <w:basedOn w:val="a3"/>
    <w:rsid w:val="008E7C18"/>
    <w:pPr>
      <w:spacing w:before="100" w:beforeAutospacing="1" w:after="100" w:afterAutospacing="1"/>
    </w:pPr>
  </w:style>
  <w:style w:type="paragraph" w:customStyle="1" w:styleId="mw-hiero-outer">
    <w:name w:val="mw-hiero-outer"/>
    <w:basedOn w:val="a3"/>
    <w:rsid w:val="008E7C18"/>
    <w:pPr>
      <w:spacing w:before="100" w:beforeAutospacing="1" w:after="100" w:afterAutospacing="1"/>
    </w:pPr>
  </w:style>
  <w:style w:type="paragraph" w:customStyle="1" w:styleId="mw-hiero-box">
    <w:name w:val="mw-hiero-box"/>
    <w:basedOn w:val="a3"/>
    <w:rsid w:val="008E7C18"/>
    <w:pPr>
      <w:shd w:val="clear" w:color="auto" w:fill="000000"/>
      <w:spacing w:before="100" w:beforeAutospacing="1" w:after="100" w:afterAutospacing="1"/>
    </w:pPr>
  </w:style>
  <w:style w:type="paragraph" w:customStyle="1" w:styleId="ui-helper-hidden">
    <w:name w:val="ui-helper-hidden"/>
    <w:basedOn w:val="a3"/>
    <w:rsid w:val="008E7C18"/>
    <w:pPr>
      <w:spacing w:before="100" w:beforeAutospacing="1" w:after="100" w:afterAutospacing="1"/>
    </w:pPr>
    <w:rPr>
      <w:vanish/>
    </w:rPr>
  </w:style>
  <w:style w:type="paragraph" w:customStyle="1" w:styleId="ui-helper-reset">
    <w:name w:val="ui-helper-reset"/>
    <w:basedOn w:val="a3"/>
    <w:rsid w:val="008E7C18"/>
  </w:style>
  <w:style w:type="paragraph" w:customStyle="1" w:styleId="ui-helper-clearfix">
    <w:name w:val="ui-helper-clearfix"/>
    <w:basedOn w:val="a3"/>
    <w:rsid w:val="008E7C18"/>
    <w:pPr>
      <w:spacing w:before="100" w:beforeAutospacing="1" w:after="100" w:afterAutospacing="1"/>
    </w:pPr>
  </w:style>
  <w:style w:type="paragraph" w:customStyle="1" w:styleId="ui-helper-zfix">
    <w:name w:val="ui-helper-zfix"/>
    <w:basedOn w:val="a3"/>
    <w:rsid w:val="008E7C18"/>
    <w:pPr>
      <w:spacing w:before="100" w:beforeAutospacing="1" w:after="100" w:afterAutospacing="1"/>
    </w:pPr>
  </w:style>
  <w:style w:type="paragraph" w:customStyle="1" w:styleId="ui-icon">
    <w:name w:val="ui-icon"/>
    <w:basedOn w:val="a3"/>
    <w:rsid w:val="008E7C18"/>
    <w:pPr>
      <w:spacing w:before="100" w:beforeAutospacing="1" w:after="100" w:afterAutospacing="1"/>
      <w:ind w:firstLine="7343"/>
    </w:pPr>
  </w:style>
  <w:style w:type="paragraph" w:customStyle="1" w:styleId="ui-widget-overlay">
    <w:name w:val="ui-widget-overlay"/>
    <w:basedOn w:val="a3"/>
    <w:rsid w:val="008E7C18"/>
    <w:pPr>
      <w:shd w:val="clear" w:color="auto" w:fill="000000"/>
      <w:spacing w:before="100" w:beforeAutospacing="1" w:after="100" w:afterAutospacing="1"/>
    </w:pPr>
  </w:style>
  <w:style w:type="paragraph" w:customStyle="1" w:styleId="ui-widget">
    <w:name w:val="ui-widget"/>
    <w:basedOn w:val="a3"/>
    <w:rsid w:val="008E7C18"/>
    <w:pPr>
      <w:spacing w:before="100" w:beforeAutospacing="1" w:after="100" w:afterAutospacing="1"/>
    </w:pPr>
    <w:rPr>
      <w:rFonts w:ascii="Arial" w:hAnsi="Arial" w:cs="Arial"/>
      <w:sz w:val="19"/>
      <w:szCs w:val="19"/>
    </w:rPr>
  </w:style>
  <w:style w:type="paragraph" w:customStyle="1" w:styleId="ui-widget-content">
    <w:name w:val="ui-widget-content"/>
    <w:basedOn w:val="a3"/>
    <w:rsid w:val="008E7C18"/>
    <w:pPr>
      <w:pBdr>
        <w:top w:val="single" w:sz="6" w:space="0" w:color="CCCCCC"/>
        <w:left w:val="single" w:sz="6" w:space="0" w:color="CCCCCC"/>
        <w:bottom w:val="single" w:sz="6" w:space="0" w:color="CCCCCC"/>
        <w:right w:val="single" w:sz="6" w:space="0" w:color="CCCCCC"/>
      </w:pBdr>
      <w:spacing w:before="100" w:beforeAutospacing="1" w:after="100" w:afterAutospacing="1"/>
    </w:pPr>
    <w:rPr>
      <w:color w:val="362B36"/>
    </w:rPr>
  </w:style>
  <w:style w:type="paragraph" w:customStyle="1" w:styleId="ui-widget-header">
    <w:name w:val="ui-widget-header"/>
    <w:basedOn w:val="a3"/>
    <w:rsid w:val="008E7C18"/>
    <w:pPr>
      <w:pBdr>
        <w:bottom w:val="single" w:sz="6" w:space="0" w:color="BBBBBB"/>
      </w:pBdr>
      <w:shd w:val="clear" w:color="auto" w:fill="FFFFFF"/>
      <w:spacing w:before="100" w:beforeAutospacing="1" w:after="100" w:afterAutospacing="1" w:line="240" w:lineRule="atLeast"/>
    </w:pPr>
    <w:rPr>
      <w:b/>
      <w:bCs/>
      <w:color w:val="222222"/>
    </w:rPr>
  </w:style>
  <w:style w:type="paragraph" w:customStyle="1" w:styleId="ui-state-default">
    <w:name w:val="ui-state-default"/>
    <w:basedOn w:val="a3"/>
    <w:rsid w:val="008E7C18"/>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hover">
    <w:name w:val="ui-state-hover"/>
    <w:basedOn w:val="a3"/>
    <w:rsid w:val="008E7C18"/>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
    <w:name w:val="ui-state-focus"/>
    <w:basedOn w:val="a3"/>
    <w:rsid w:val="008E7C18"/>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active">
    <w:name w:val="ui-state-active"/>
    <w:basedOn w:val="a3"/>
    <w:rsid w:val="008E7C18"/>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highlight">
    <w:name w:val="ui-state-highlight"/>
    <w:basedOn w:val="a3"/>
    <w:rsid w:val="008E7C18"/>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error">
    <w:name w:val="ui-state-error"/>
    <w:basedOn w:val="a3"/>
    <w:rsid w:val="008E7C18"/>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text">
    <w:name w:val="ui-state-error-text"/>
    <w:basedOn w:val="a3"/>
    <w:rsid w:val="008E7C18"/>
    <w:pPr>
      <w:spacing w:before="100" w:beforeAutospacing="1" w:after="100" w:afterAutospacing="1"/>
    </w:pPr>
    <w:rPr>
      <w:color w:val="FFFFFF"/>
    </w:rPr>
  </w:style>
  <w:style w:type="paragraph" w:customStyle="1" w:styleId="ui-priority-primary">
    <w:name w:val="ui-priority-primary"/>
    <w:basedOn w:val="a3"/>
    <w:rsid w:val="008E7C18"/>
    <w:pPr>
      <w:spacing w:before="100" w:beforeAutospacing="1" w:after="100" w:afterAutospacing="1"/>
    </w:pPr>
    <w:rPr>
      <w:b/>
      <w:bCs/>
    </w:rPr>
  </w:style>
  <w:style w:type="paragraph" w:customStyle="1" w:styleId="ui-priority-secondary">
    <w:name w:val="ui-priority-secondary"/>
    <w:basedOn w:val="a3"/>
    <w:rsid w:val="008E7C18"/>
    <w:pPr>
      <w:spacing w:before="100" w:beforeAutospacing="1" w:after="100" w:afterAutospacing="1"/>
    </w:pPr>
  </w:style>
  <w:style w:type="paragraph" w:customStyle="1" w:styleId="ui-state-disabled">
    <w:name w:val="ui-state-disabled"/>
    <w:basedOn w:val="a3"/>
    <w:rsid w:val="008E7C18"/>
    <w:pPr>
      <w:spacing w:before="100" w:beforeAutospacing="1" w:after="100" w:afterAutospacing="1"/>
    </w:pPr>
  </w:style>
  <w:style w:type="paragraph" w:customStyle="1" w:styleId="ui-widget-shadow">
    <w:name w:val="ui-widget-shadow"/>
    <w:basedOn w:val="a3"/>
    <w:rsid w:val="008E7C18"/>
    <w:pPr>
      <w:shd w:val="clear" w:color="auto" w:fill="000000"/>
      <w:ind w:left="-105"/>
    </w:pPr>
  </w:style>
  <w:style w:type="paragraph" w:customStyle="1" w:styleId="ui-resizable-handle">
    <w:name w:val="ui-resizable-handle"/>
    <w:basedOn w:val="a3"/>
    <w:rsid w:val="008E7C18"/>
    <w:pPr>
      <w:spacing w:before="100" w:beforeAutospacing="1" w:after="100" w:afterAutospacing="1"/>
    </w:pPr>
    <w:rPr>
      <w:sz w:val="2"/>
      <w:szCs w:val="2"/>
    </w:rPr>
  </w:style>
  <w:style w:type="paragraph" w:customStyle="1" w:styleId="ui-resizable-n">
    <w:name w:val="ui-resizable-n"/>
    <w:basedOn w:val="a3"/>
    <w:rsid w:val="008E7C18"/>
    <w:pPr>
      <w:spacing w:before="100" w:beforeAutospacing="1" w:after="100" w:afterAutospacing="1"/>
    </w:pPr>
  </w:style>
  <w:style w:type="paragraph" w:customStyle="1" w:styleId="ui-resizable-s">
    <w:name w:val="ui-resizable-s"/>
    <w:basedOn w:val="a3"/>
    <w:rsid w:val="008E7C18"/>
    <w:pPr>
      <w:spacing w:before="100" w:beforeAutospacing="1" w:after="100" w:afterAutospacing="1"/>
    </w:pPr>
  </w:style>
  <w:style w:type="paragraph" w:customStyle="1" w:styleId="ui-resizable-e">
    <w:name w:val="ui-resizable-e"/>
    <w:basedOn w:val="a3"/>
    <w:rsid w:val="008E7C18"/>
    <w:pPr>
      <w:spacing w:before="100" w:beforeAutospacing="1" w:after="100" w:afterAutospacing="1"/>
    </w:pPr>
  </w:style>
  <w:style w:type="paragraph" w:customStyle="1" w:styleId="ui-resizable-w">
    <w:name w:val="ui-resizable-w"/>
    <w:basedOn w:val="a3"/>
    <w:rsid w:val="008E7C18"/>
    <w:pPr>
      <w:spacing w:before="100" w:beforeAutospacing="1" w:after="100" w:afterAutospacing="1"/>
    </w:pPr>
  </w:style>
  <w:style w:type="paragraph" w:customStyle="1" w:styleId="ui-resizable-se">
    <w:name w:val="ui-resizable-se"/>
    <w:basedOn w:val="a3"/>
    <w:rsid w:val="008E7C18"/>
    <w:pPr>
      <w:spacing w:before="100" w:beforeAutospacing="1" w:after="100" w:afterAutospacing="1"/>
    </w:pPr>
  </w:style>
  <w:style w:type="paragraph" w:customStyle="1" w:styleId="ui-resizable-sw">
    <w:name w:val="ui-resizable-sw"/>
    <w:basedOn w:val="a3"/>
    <w:rsid w:val="008E7C18"/>
    <w:pPr>
      <w:spacing w:before="100" w:beforeAutospacing="1" w:after="100" w:afterAutospacing="1"/>
    </w:pPr>
  </w:style>
  <w:style w:type="paragraph" w:customStyle="1" w:styleId="ui-resizable-nw">
    <w:name w:val="ui-resizable-nw"/>
    <w:basedOn w:val="a3"/>
    <w:rsid w:val="008E7C18"/>
    <w:pPr>
      <w:spacing w:before="100" w:beforeAutospacing="1" w:after="100" w:afterAutospacing="1"/>
    </w:pPr>
  </w:style>
  <w:style w:type="paragraph" w:customStyle="1" w:styleId="ui-resizable-ne">
    <w:name w:val="ui-resizable-ne"/>
    <w:basedOn w:val="a3"/>
    <w:rsid w:val="008E7C18"/>
    <w:pPr>
      <w:spacing w:before="100" w:beforeAutospacing="1" w:after="100" w:afterAutospacing="1"/>
    </w:pPr>
  </w:style>
  <w:style w:type="paragraph" w:customStyle="1" w:styleId="ui-button">
    <w:name w:val="ui-button"/>
    <w:basedOn w:val="a3"/>
    <w:rsid w:val="008E7C18"/>
    <w:pPr>
      <w:spacing w:before="100" w:beforeAutospacing="1" w:after="100" w:afterAutospacing="1"/>
      <w:ind w:right="24"/>
      <w:jc w:val="center"/>
    </w:pPr>
  </w:style>
  <w:style w:type="paragraph" w:customStyle="1" w:styleId="ui-button-icon-only">
    <w:name w:val="ui-button-icon-only"/>
    <w:basedOn w:val="a3"/>
    <w:rsid w:val="008E7C18"/>
    <w:pPr>
      <w:spacing w:before="100" w:beforeAutospacing="1" w:after="100" w:afterAutospacing="1"/>
    </w:pPr>
  </w:style>
  <w:style w:type="paragraph" w:customStyle="1" w:styleId="ui-button-icons-only">
    <w:name w:val="ui-button-icons-only"/>
    <w:basedOn w:val="a3"/>
    <w:rsid w:val="008E7C18"/>
    <w:pPr>
      <w:spacing w:before="100" w:beforeAutospacing="1" w:after="100" w:afterAutospacing="1"/>
    </w:pPr>
  </w:style>
  <w:style w:type="paragraph" w:customStyle="1" w:styleId="ui-buttonset">
    <w:name w:val="ui-buttonset"/>
    <w:basedOn w:val="a3"/>
    <w:rsid w:val="008E7C18"/>
    <w:pPr>
      <w:spacing w:before="100" w:beforeAutospacing="1" w:after="100" w:afterAutospacing="1"/>
      <w:ind w:right="105"/>
    </w:pPr>
  </w:style>
  <w:style w:type="paragraph" w:customStyle="1" w:styleId="ui-dialog">
    <w:name w:val="ui-dialog"/>
    <w:basedOn w:val="a3"/>
    <w:rsid w:val="008E7C18"/>
    <w:pPr>
      <w:spacing w:before="100" w:beforeAutospacing="1" w:after="100" w:afterAutospacing="1"/>
    </w:pPr>
  </w:style>
  <w:style w:type="paragraph" w:customStyle="1" w:styleId="suggestions">
    <w:name w:val="suggestions"/>
    <w:basedOn w:val="a3"/>
    <w:rsid w:val="008E7C18"/>
    <w:pPr>
      <w:ind w:right="-15"/>
    </w:pPr>
  </w:style>
  <w:style w:type="paragraph" w:customStyle="1" w:styleId="suggestions-special">
    <w:name w:val="suggestions-special"/>
    <w:basedOn w:val="a3"/>
    <w:rsid w:val="008E7C18"/>
    <w:pPr>
      <w:pBdr>
        <w:top w:val="single" w:sz="6" w:space="3" w:color="AAAAAA"/>
        <w:left w:val="single" w:sz="6" w:space="3" w:color="AAAAAA"/>
        <w:bottom w:val="single" w:sz="6" w:space="3" w:color="AAAAAA"/>
        <w:right w:val="single" w:sz="6" w:space="3" w:color="AAAAAA"/>
      </w:pBdr>
      <w:shd w:val="clear" w:color="auto" w:fill="FFFFFF"/>
      <w:spacing w:line="300" w:lineRule="atLeast"/>
    </w:pPr>
    <w:rPr>
      <w:vanish/>
    </w:rPr>
  </w:style>
  <w:style w:type="paragraph" w:customStyle="1" w:styleId="suggestions-results">
    <w:name w:val="suggestions-results"/>
    <w:basedOn w:val="a3"/>
    <w:rsid w:val="008E7C18"/>
    <w:pPr>
      <w:pBdr>
        <w:top w:val="single" w:sz="6" w:space="0" w:color="AAAAAA"/>
        <w:left w:val="single" w:sz="6" w:space="0" w:color="AAAAAA"/>
        <w:bottom w:val="single" w:sz="6" w:space="0" w:color="AAAAAA"/>
        <w:right w:val="single" w:sz="6" w:space="0" w:color="AAAAAA"/>
      </w:pBdr>
      <w:shd w:val="clear" w:color="auto" w:fill="FFFFFF"/>
    </w:pPr>
  </w:style>
  <w:style w:type="paragraph" w:customStyle="1" w:styleId="suggestions-result">
    <w:name w:val="suggestions-result"/>
    <w:basedOn w:val="a3"/>
    <w:rsid w:val="008E7C18"/>
    <w:pPr>
      <w:spacing w:line="360" w:lineRule="atLeast"/>
    </w:pPr>
    <w:rPr>
      <w:color w:val="000000"/>
    </w:rPr>
  </w:style>
  <w:style w:type="paragraph" w:customStyle="1" w:styleId="suggestions-result-current">
    <w:name w:val="suggestions-result-current"/>
    <w:basedOn w:val="a3"/>
    <w:rsid w:val="008E7C18"/>
    <w:pPr>
      <w:shd w:val="clear" w:color="auto" w:fill="4C59A6"/>
      <w:spacing w:before="100" w:beforeAutospacing="1" w:after="100" w:afterAutospacing="1"/>
    </w:pPr>
    <w:rPr>
      <w:color w:val="FFFFFF"/>
    </w:rPr>
  </w:style>
  <w:style w:type="paragraph" w:customStyle="1" w:styleId="autoellipsis-matched">
    <w:name w:val="autoellipsis-matched"/>
    <w:basedOn w:val="a3"/>
    <w:rsid w:val="008E7C18"/>
    <w:pPr>
      <w:spacing w:before="100" w:beforeAutospacing="1" w:after="100" w:afterAutospacing="1"/>
    </w:pPr>
    <w:rPr>
      <w:b/>
      <w:bCs/>
    </w:rPr>
  </w:style>
  <w:style w:type="paragraph" w:customStyle="1" w:styleId="mwembedplayer">
    <w:name w:val="mwembedplayer"/>
    <w:basedOn w:val="a3"/>
    <w:rsid w:val="008E7C18"/>
    <w:pPr>
      <w:spacing w:before="100" w:beforeAutospacing="1" w:after="100" w:afterAutospacing="1"/>
    </w:pPr>
  </w:style>
  <w:style w:type="paragraph" w:customStyle="1" w:styleId="loadingspinner">
    <w:name w:val="loadingspinner"/>
    <w:basedOn w:val="a3"/>
    <w:rsid w:val="008E7C18"/>
    <w:pPr>
      <w:spacing w:before="100" w:beforeAutospacing="1" w:after="100" w:afterAutospacing="1"/>
    </w:pPr>
  </w:style>
  <w:style w:type="paragraph" w:customStyle="1" w:styleId="mw-imported-resource">
    <w:name w:val="mw-imported-resource"/>
    <w:basedOn w:val="a3"/>
    <w:rsid w:val="008E7C18"/>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kaltura-icon">
    <w:name w:val="kaltura-icon"/>
    <w:basedOn w:val="a3"/>
    <w:rsid w:val="008E7C18"/>
    <w:pPr>
      <w:spacing w:before="30" w:after="100" w:afterAutospacing="1"/>
      <w:ind w:left="45"/>
    </w:pPr>
  </w:style>
  <w:style w:type="paragraph" w:customStyle="1" w:styleId="mw-fullscreen-overlay">
    <w:name w:val="mw-fullscreen-overlay"/>
    <w:basedOn w:val="a3"/>
    <w:rsid w:val="008E7C18"/>
    <w:pPr>
      <w:shd w:val="clear" w:color="auto" w:fill="000000"/>
      <w:spacing w:before="100" w:beforeAutospacing="1" w:after="100" w:afterAutospacing="1"/>
    </w:pPr>
  </w:style>
  <w:style w:type="paragraph" w:customStyle="1" w:styleId="play-btn-large">
    <w:name w:val="play-btn-large"/>
    <w:basedOn w:val="a3"/>
    <w:rsid w:val="008E7C18"/>
    <w:pPr>
      <w:spacing w:before="100" w:beforeAutospacing="1" w:after="100" w:afterAutospacing="1"/>
    </w:pPr>
  </w:style>
  <w:style w:type="paragraph" w:customStyle="1" w:styleId="carouselcontainer">
    <w:name w:val="carouselcontainer"/>
    <w:basedOn w:val="a3"/>
    <w:rsid w:val="008E7C18"/>
    <w:pPr>
      <w:spacing w:before="100" w:beforeAutospacing="1" w:after="100" w:afterAutospacing="1"/>
    </w:pPr>
  </w:style>
  <w:style w:type="paragraph" w:customStyle="1" w:styleId="carouselvideotitle">
    <w:name w:val="carouselvideotitle"/>
    <w:basedOn w:val="a3"/>
    <w:rsid w:val="008E7C18"/>
    <w:pPr>
      <w:spacing w:before="100" w:beforeAutospacing="1" w:after="100" w:afterAutospacing="1"/>
    </w:pPr>
    <w:rPr>
      <w:b/>
      <w:bCs/>
      <w:color w:val="FFFFFF"/>
    </w:rPr>
  </w:style>
  <w:style w:type="paragraph" w:customStyle="1" w:styleId="carouselvideotitletext">
    <w:name w:val="carouselvideotitletext"/>
    <w:basedOn w:val="a3"/>
    <w:rsid w:val="008E7C18"/>
    <w:pPr>
      <w:spacing w:before="100" w:beforeAutospacing="1" w:after="100" w:afterAutospacing="1"/>
    </w:pPr>
  </w:style>
  <w:style w:type="paragraph" w:customStyle="1" w:styleId="carouseltitleduration">
    <w:name w:val="carouseltitleduration"/>
    <w:basedOn w:val="a3"/>
    <w:rsid w:val="008E7C18"/>
    <w:pPr>
      <w:shd w:val="clear" w:color="auto" w:fill="5A5A5A"/>
      <w:spacing w:before="100" w:beforeAutospacing="1" w:after="100" w:afterAutospacing="1"/>
    </w:pPr>
    <w:rPr>
      <w:color w:val="D9D9D9"/>
      <w:sz w:val="20"/>
      <w:szCs w:val="20"/>
    </w:rPr>
  </w:style>
  <w:style w:type="paragraph" w:customStyle="1" w:styleId="carouselimgtitle">
    <w:name w:val="carouselimgtitle"/>
    <w:basedOn w:val="a3"/>
    <w:rsid w:val="008E7C18"/>
    <w:pPr>
      <w:spacing w:before="100" w:beforeAutospacing="1" w:after="100" w:afterAutospacing="1"/>
      <w:jc w:val="center"/>
    </w:pPr>
    <w:rPr>
      <w:color w:val="FFFFFF"/>
    </w:rPr>
  </w:style>
  <w:style w:type="paragraph" w:customStyle="1" w:styleId="carouselimgduration">
    <w:name w:val="carouselimgduration"/>
    <w:basedOn w:val="a3"/>
    <w:rsid w:val="008E7C18"/>
    <w:pPr>
      <w:spacing w:before="100" w:beforeAutospacing="1" w:after="100" w:afterAutospacing="1"/>
    </w:pPr>
    <w:rPr>
      <w:color w:val="FFFFFF"/>
    </w:rPr>
  </w:style>
  <w:style w:type="paragraph" w:customStyle="1" w:styleId="carouselprevbutton">
    <w:name w:val="carouselprevbutton"/>
    <w:basedOn w:val="a3"/>
    <w:rsid w:val="008E7C18"/>
    <w:pPr>
      <w:spacing w:before="100" w:beforeAutospacing="1" w:after="100" w:afterAutospacing="1"/>
    </w:pPr>
  </w:style>
  <w:style w:type="paragraph" w:customStyle="1" w:styleId="carouselnextbutton">
    <w:name w:val="carouselnextbutton"/>
    <w:basedOn w:val="a3"/>
    <w:rsid w:val="008E7C18"/>
    <w:pPr>
      <w:spacing w:before="100" w:beforeAutospacing="1" w:after="100" w:afterAutospacing="1"/>
    </w:pPr>
  </w:style>
  <w:style w:type="paragraph" w:customStyle="1" w:styleId="alert-container">
    <w:name w:val="alert-container"/>
    <w:basedOn w:val="a3"/>
    <w:rsid w:val="008E7C18"/>
    <w:pPr>
      <w:spacing w:before="100" w:beforeAutospacing="1" w:after="100" w:afterAutospacing="1"/>
    </w:pPr>
  </w:style>
  <w:style w:type="paragraph" w:customStyle="1" w:styleId="alert-title">
    <w:name w:val="alert-title"/>
    <w:basedOn w:val="a3"/>
    <w:rsid w:val="008E7C18"/>
    <w:pPr>
      <w:pBdr>
        <w:bottom w:val="single" w:sz="6" w:space="4" w:color="D1D1D1"/>
      </w:pBdr>
      <w:shd w:val="clear" w:color="auto" w:fill="E6E6E6"/>
      <w:spacing w:before="100" w:beforeAutospacing="1" w:after="100" w:afterAutospacing="1"/>
    </w:pPr>
    <w:rPr>
      <w:sz w:val="21"/>
      <w:szCs w:val="21"/>
    </w:rPr>
  </w:style>
  <w:style w:type="paragraph" w:customStyle="1" w:styleId="alert-message">
    <w:name w:val="alert-message"/>
    <w:basedOn w:val="a3"/>
    <w:rsid w:val="008E7C18"/>
    <w:pPr>
      <w:spacing w:before="100" w:beforeAutospacing="1" w:after="100" w:afterAutospacing="1"/>
      <w:jc w:val="center"/>
    </w:pPr>
    <w:rPr>
      <w:sz w:val="21"/>
      <w:szCs w:val="21"/>
    </w:rPr>
  </w:style>
  <w:style w:type="paragraph" w:customStyle="1" w:styleId="alert-buttons-container">
    <w:name w:val="alert-buttons-container"/>
    <w:basedOn w:val="a3"/>
    <w:rsid w:val="008E7C18"/>
    <w:pPr>
      <w:spacing w:before="100" w:beforeAutospacing="1" w:after="100" w:afterAutospacing="1"/>
      <w:jc w:val="center"/>
    </w:pPr>
  </w:style>
  <w:style w:type="paragraph" w:customStyle="1" w:styleId="alert-button">
    <w:name w:val="alert-button"/>
    <w:basedOn w:val="a3"/>
    <w:rsid w:val="008E7C18"/>
    <w:pPr>
      <w:shd w:val="clear" w:color="auto" w:fill="474747"/>
      <w:spacing w:before="100" w:beforeAutospacing="1" w:after="100" w:afterAutospacing="1"/>
    </w:pPr>
    <w:rPr>
      <w:color w:val="FFFFFF"/>
    </w:rPr>
  </w:style>
  <w:style w:type="paragraph" w:customStyle="1" w:styleId="mw-plusminus-pos">
    <w:name w:val="mw-plusminus-pos"/>
    <w:basedOn w:val="a3"/>
    <w:rsid w:val="008E7C18"/>
    <w:pPr>
      <w:spacing w:before="100" w:beforeAutospacing="1" w:after="100" w:afterAutospacing="1"/>
    </w:pPr>
    <w:rPr>
      <w:color w:val="00B000"/>
    </w:rPr>
  </w:style>
  <w:style w:type="paragraph" w:customStyle="1" w:styleId="mw-plusminus-neg">
    <w:name w:val="mw-plusminus-neg"/>
    <w:basedOn w:val="a3"/>
    <w:rsid w:val="008E7C18"/>
    <w:pPr>
      <w:spacing w:before="100" w:beforeAutospacing="1" w:after="100" w:afterAutospacing="1"/>
    </w:pPr>
    <w:rPr>
      <w:color w:val="FF2050"/>
    </w:rPr>
  </w:style>
  <w:style w:type="paragraph" w:customStyle="1" w:styleId="mw-plusminus-null">
    <w:name w:val="mw-plusminus-null"/>
    <w:basedOn w:val="a3"/>
    <w:rsid w:val="008E7C18"/>
    <w:pPr>
      <w:spacing w:before="100" w:beforeAutospacing="1" w:after="100" w:afterAutospacing="1"/>
    </w:pPr>
    <w:rPr>
      <w:color w:val="999999"/>
    </w:rPr>
  </w:style>
  <w:style w:type="paragraph" w:customStyle="1" w:styleId="mw-tag-markers">
    <w:name w:val="mw-tag-markers"/>
    <w:basedOn w:val="a3"/>
    <w:rsid w:val="008E7C18"/>
    <w:pPr>
      <w:spacing w:before="100" w:beforeAutospacing="1" w:after="100" w:afterAutospacing="1"/>
    </w:pPr>
    <w:rPr>
      <w:rFonts w:ascii="Arial" w:hAnsi="Arial" w:cs="Arial"/>
      <w:i/>
      <w:iCs/>
      <w:sz w:val="22"/>
      <w:szCs w:val="22"/>
    </w:rPr>
  </w:style>
  <w:style w:type="paragraph" w:customStyle="1" w:styleId="history-size">
    <w:name w:val="history-size"/>
    <w:basedOn w:val="a3"/>
    <w:rsid w:val="008E7C18"/>
    <w:pPr>
      <w:spacing w:before="100" w:beforeAutospacing="1" w:after="100" w:afterAutospacing="1"/>
    </w:pPr>
    <w:rPr>
      <w:sz w:val="19"/>
      <w:szCs w:val="19"/>
    </w:rPr>
  </w:style>
  <w:style w:type="paragraph" w:customStyle="1" w:styleId="mw-whatlinkshere-tools">
    <w:name w:val="mw-whatlinkshere-tools"/>
    <w:basedOn w:val="a3"/>
    <w:rsid w:val="008E7C18"/>
    <w:pPr>
      <w:spacing w:before="100" w:beforeAutospacing="1" w:after="100" w:afterAutospacing="1"/>
    </w:pPr>
    <w:rPr>
      <w:sz w:val="19"/>
      <w:szCs w:val="19"/>
    </w:rPr>
  </w:style>
  <w:style w:type="paragraph" w:customStyle="1" w:styleId="italique">
    <w:name w:val="italique"/>
    <w:basedOn w:val="a3"/>
    <w:rsid w:val="008E7C18"/>
    <w:pPr>
      <w:spacing w:before="100" w:beforeAutospacing="1" w:after="100" w:afterAutospacing="1"/>
    </w:pPr>
    <w:rPr>
      <w:i/>
      <w:iCs/>
    </w:rPr>
  </w:style>
  <w:style w:type="paragraph" w:customStyle="1" w:styleId="nowrap">
    <w:name w:val="nowrap"/>
    <w:basedOn w:val="a3"/>
    <w:rsid w:val="008E7C18"/>
    <w:pPr>
      <w:spacing w:before="100" w:beforeAutospacing="1" w:after="100" w:afterAutospacing="1"/>
    </w:pPr>
  </w:style>
  <w:style w:type="paragraph" w:customStyle="1" w:styleId="rcoptions">
    <w:name w:val="rcoptions"/>
    <w:basedOn w:val="a3"/>
    <w:rsid w:val="008E7C18"/>
    <w:pPr>
      <w:pBdr>
        <w:top w:val="single" w:sz="6" w:space="0" w:color="DDDDF7"/>
        <w:left w:val="single" w:sz="48" w:space="6" w:color="DDDDF7"/>
        <w:bottom w:val="single" w:sz="6" w:space="0" w:color="DDDDF7"/>
        <w:right w:val="single" w:sz="6" w:space="6" w:color="DDDDF7"/>
      </w:pBdr>
      <w:shd w:val="clear" w:color="auto" w:fill="FFFFFF"/>
      <w:spacing w:after="30"/>
    </w:pPr>
  </w:style>
  <w:style w:type="paragraph" w:customStyle="1" w:styleId="printcssonly">
    <w:name w:val="printcssonly"/>
    <w:basedOn w:val="a3"/>
    <w:rsid w:val="008E7C18"/>
    <w:pPr>
      <w:spacing w:before="100" w:beforeAutospacing="1" w:after="100" w:afterAutospacing="1"/>
    </w:pPr>
    <w:rPr>
      <w:vanish/>
    </w:rPr>
  </w:style>
  <w:style w:type="paragraph" w:customStyle="1" w:styleId="fieldsetlike">
    <w:name w:val="fieldsetlike"/>
    <w:basedOn w:val="a3"/>
    <w:rsid w:val="008E7C18"/>
    <w:pPr>
      <w:pBdr>
        <w:top w:val="single" w:sz="6" w:space="0" w:color="AAAAAA"/>
        <w:left w:val="single" w:sz="6" w:space="0" w:color="AAAAAA"/>
        <w:bottom w:val="single" w:sz="6" w:space="5" w:color="AAAAAA"/>
        <w:right w:val="single" w:sz="6" w:space="0" w:color="AAAAAA"/>
      </w:pBdr>
      <w:spacing w:before="240" w:after="240"/>
      <w:jc w:val="center"/>
    </w:pPr>
  </w:style>
  <w:style w:type="paragraph" w:customStyle="1" w:styleId="homonymie">
    <w:name w:val="homonymie"/>
    <w:basedOn w:val="a3"/>
    <w:rsid w:val="008E7C18"/>
    <w:pPr>
      <w:pBdr>
        <w:bottom w:val="single" w:sz="6" w:space="6" w:color="AAAAAA"/>
      </w:pBdr>
      <w:shd w:val="clear" w:color="auto" w:fill="FFFFFF"/>
      <w:spacing w:after="120"/>
    </w:pPr>
    <w:rPr>
      <w:i/>
      <w:iCs/>
    </w:rPr>
  </w:style>
  <w:style w:type="paragraph" w:customStyle="1" w:styleId="indicateur-langue">
    <w:name w:val="indicateur-langue"/>
    <w:basedOn w:val="a3"/>
    <w:rsid w:val="008E7C18"/>
    <w:pPr>
      <w:spacing w:before="100" w:beforeAutospacing="1" w:after="100" w:afterAutospacing="1"/>
    </w:pPr>
    <w:rPr>
      <w:rFonts w:ascii="Courier New" w:hAnsi="Courier New" w:cs="Courier New"/>
      <w:b/>
      <w:bCs/>
    </w:rPr>
  </w:style>
  <w:style w:type="paragraph" w:customStyle="1" w:styleId="romain">
    <w:name w:val="romain"/>
    <w:basedOn w:val="a3"/>
    <w:rsid w:val="008E7C18"/>
    <w:pPr>
      <w:spacing w:before="100" w:beforeAutospacing="1" w:after="100" w:afterAutospacing="1"/>
    </w:pPr>
    <w:rPr>
      <w:smallCaps/>
    </w:rPr>
  </w:style>
  <w:style w:type="paragraph" w:customStyle="1" w:styleId="reference">
    <w:name w:val="reference"/>
    <w:basedOn w:val="a3"/>
    <w:rsid w:val="008E7C18"/>
    <w:pPr>
      <w:spacing w:before="100" w:beforeAutospacing="1" w:after="100" w:afterAutospacing="1"/>
    </w:pPr>
    <w:rPr>
      <w:sz w:val="19"/>
      <w:szCs w:val="19"/>
    </w:rPr>
  </w:style>
  <w:style w:type="paragraph" w:customStyle="1" w:styleId="exposant">
    <w:name w:val="exposant"/>
    <w:basedOn w:val="a3"/>
    <w:rsid w:val="008E7C18"/>
    <w:pPr>
      <w:spacing w:before="100" w:beforeAutospacing="1" w:after="100" w:afterAutospacing="1"/>
    </w:pPr>
    <w:rPr>
      <w:sz w:val="19"/>
      <w:szCs w:val="19"/>
    </w:rPr>
  </w:style>
  <w:style w:type="paragraph" w:customStyle="1" w:styleId="mw-magiclink-isbn">
    <w:name w:val="mw-magiclink-isbn"/>
    <w:basedOn w:val="a3"/>
    <w:rsid w:val="008E7C18"/>
    <w:pPr>
      <w:spacing w:before="100" w:beforeAutospacing="1" w:after="100" w:afterAutospacing="1"/>
    </w:pPr>
  </w:style>
  <w:style w:type="paragraph" w:customStyle="1" w:styleId="biblist">
    <w:name w:val="biblist"/>
    <w:basedOn w:val="a3"/>
    <w:rsid w:val="008E7C18"/>
    <w:pPr>
      <w:spacing w:before="100" w:beforeAutospacing="1" w:after="100" w:afterAutospacing="1"/>
    </w:pPr>
  </w:style>
  <w:style w:type="paragraph" w:customStyle="1" w:styleId="wikinorme">
    <w:name w:val="wikinorme"/>
    <w:basedOn w:val="a3"/>
    <w:rsid w:val="008E7C18"/>
    <w:pPr>
      <w:spacing w:before="100" w:beforeAutospacing="1" w:after="100" w:afterAutospacing="1"/>
    </w:pPr>
    <w:rPr>
      <w:vanish/>
    </w:rPr>
  </w:style>
  <w:style w:type="paragraph" w:customStyle="1" w:styleId="bibtex">
    <w:name w:val="bibtex"/>
    <w:basedOn w:val="a3"/>
    <w:rsid w:val="008E7C18"/>
    <w:pPr>
      <w:spacing w:before="100" w:beforeAutospacing="1" w:after="100" w:afterAutospacing="1"/>
    </w:pPr>
    <w:rPr>
      <w:vanish/>
    </w:rPr>
  </w:style>
  <w:style w:type="paragraph" w:customStyle="1" w:styleId="isbd">
    <w:name w:val="isbd"/>
    <w:basedOn w:val="a3"/>
    <w:rsid w:val="008E7C18"/>
    <w:pPr>
      <w:spacing w:before="100" w:beforeAutospacing="1" w:after="100" w:afterAutospacing="1"/>
    </w:pPr>
    <w:rPr>
      <w:vanish/>
    </w:rPr>
  </w:style>
  <w:style w:type="paragraph" w:customStyle="1" w:styleId="iso690">
    <w:name w:val="iso690"/>
    <w:basedOn w:val="a3"/>
    <w:rsid w:val="008E7C18"/>
    <w:pPr>
      <w:spacing w:before="100" w:beforeAutospacing="1" w:after="100" w:afterAutospacing="1"/>
    </w:pPr>
    <w:rPr>
      <w:vanish/>
    </w:rPr>
  </w:style>
  <w:style w:type="paragraph" w:customStyle="1" w:styleId="specialbib">
    <w:name w:val="specialbib"/>
    <w:basedOn w:val="a3"/>
    <w:rsid w:val="008E7C18"/>
    <w:pPr>
      <w:spacing w:before="100" w:beforeAutospacing="1" w:after="100" w:afterAutospacing="1"/>
    </w:pPr>
    <w:rPr>
      <w:vanish/>
    </w:rPr>
  </w:style>
  <w:style w:type="paragraph" w:customStyle="1" w:styleId="citevirgule">
    <w:name w:val="cite_virgule"/>
    <w:basedOn w:val="a3"/>
    <w:rsid w:val="008E7C18"/>
    <w:pPr>
      <w:spacing w:before="100" w:beforeAutospacing="1" w:after="100" w:afterAutospacing="1"/>
    </w:pPr>
  </w:style>
  <w:style w:type="paragraph" w:customStyle="1" w:styleId="boite-sans-fond">
    <w:name w:val="boite-sans-fond"/>
    <w:basedOn w:val="a3"/>
    <w:rsid w:val="008E7C18"/>
    <w:pPr>
      <w:spacing w:before="100" w:beforeAutospacing="1" w:after="100" w:afterAutospacing="1"/>
    </w:pPr>
  </w:style>
  <w:style w:type="paragraph" w:customStyle="1" w:styleId="boite-grise">
    <w:name w:val="boite-grise"/>
    <w:basedOn w:val="a3"/>
    <w:rsid w:val="008E7C18"/>
    <w:pPr>
      <w:shd w:val="clear" w:color="auto" w:fill="F9F9F9"/>
      <w:spacing w:before="100" w:beforeAutospacing="1" w:after="100" w:afterAutospacing="1"/>
    </w:pPr>
  </w:style>
  <w:style w:type="paragraph" w:customStyle="1" w:styleId="bandeau-niveau-grave">
    <w:name w:val="bandeau-niveau-grave"/>
    <w:basedOn w:val="a3"/>
    <w:rsid w:val="008E7C18"/>
    <w:pPr>
      <w:shd w:val="clear" w:color="auto" w:fill="FFCCCC"/>
      <w:spacing w:before="100" w:beforeAutospacing="1" w:after="100" w:afterAutospacing="1"/>
    </w:pPr>
  </w:style>
  <w:style w:type="paragraph" w:customStyle="1" w:styleId="bandeau-niveau-modere">
    <w:name w:val="bandeau-niveau-modere"/>
    <w:basedOn w:val="a3"/>
    <w:rsid w:val="008E7C18"/>
    <w:pPr>
      <w:shd w:val="clear" w:color="auto" w:fill="FFEEDD"/>
      <w:spacing w:before="100" w:beforeAutospacing="1" w:after="100" w:afterAutospacing="1"/>
    </w:pPr>
  </w:style>
  <w:style w:type="paragraph" w:customStyle="1" w:styleId="bandeau-niveau-ebauche">
    <w:name w:val="bandeau-niveau-ebauche"/>
    <w:basedOn w:val="a3"/>
    <w:rsid w:val="008E7C18"/>
    <w:pPr>
      <w:shd w:val="clear" w:color="auto" w:fill="FBFBFB"/>
      <w:spacing w:before="100" w:beforeAutospacing="1" w:after="100" w:afterAutospacing="1"/>
    </w:pPr>
  </w:style>
  <w:style w:type="paragraph" w:customStyle="1" w:styleId="bandeau-niveau-information">
    <w:name w:val="bandeau-niveau-information"/>
    <w:basedOn w:val="a3"/>
    <w:rsid w:val="008E7C18"/>
    <w:pPr>
      <w:shd w:val="clear" w:color="auto" w:fill="FBFBFB"/>
      <w:spacing w:before="100" w:beforeAutospacing="1" w:after="100" w:afterAutospacing="1"/>
    </w:pPr>
  </w:style>
  <w:style w:type="paragraph" w:customStyle="1" w:styleId="bandeau">
    <w:name w:val="bandeau"/>
    <w:basedOn w:val="a3"/>
    <w:rsid w:val="008E7C18"/>
    <w:pPr>
      <w:pBdr>
        <w:top w:val="single" w:sz="6" w:space="2" w:color="auto"/>
        <w:left w:val="single" w:sz="48" w:space="8" w:color="auto"/>
        <w:bottom w:val="single" w:sz="6" w:space="2" w:color="auto"/>
        <w:right w:val="single" w:sz="6" w:space="8" w:color="auto"/>
      </w:pBdr>
      <w:spacing w:before="120" w:after="180"/>
      <w:ind w:left="1224" w:right="1224"/>
    </w:pPr>
  </w:style>
  <w:style w:type="paragraph" w:customStyle="1" w:styleId="bandeau-icone">
    <w:name w:val="bandeau-icone"/>
    <w:basedOn w:val="a3"/>
    <w:rsid w:val="008E7C18"/>
    <w:pPr>
      <w:spacing w:before="100" w:beforeAutospacing="1" w:after="100" w:afterAutospacing="1"/>
      <w:jc w:val="center"/>
    </w:pPr>
  </w:style>
  <w:style w:type="paragraph" w:customStyle="1" w:styleId="bandeau-titre">
    <w:name w:val="bandeau-titre"/>
    <w:basedOn w:val="a3"/>
    <w:rsid w:val="008E7C18"/>
    <w:pPr>
      <w:spacing w:before="100" w:beforeAutospacing="1" w:after="120" w:line="336" w:lineRule="atLeast"/>
    </w:pPr>
  </w:style>
  <w:style w:type="paragraph" w:customStyle="1" w:styleId="bandeau-texte">
    <w:name w:val="bandeau-texte"/>
    <w:basedOn w:val="a3"/>
    <w:rsid w:val="008E7C18"/>
    <w:pPr>
      <w:spacing w:before="100" w:beforeAutospacing="1" w:after="100" w:afterAutospacing="1" w:line="288" w:lineRule="atLeast"/>
    </w:pPr>
    <w:rPr>
      <w:sz w:val="22"/>
      <w:szCs w:val="22"/>
    </w:rPr>
  </w:style>
  <w:style w:type="paragraph" w:customStyle="1" w:styleId="indentation">
    <w:name w:val="indentation"/>
    <w:basedOn w:val="a3"/>
    <w:rsid w:val="008E7C18"/>
    <w:pPr>
      <w:spacing w:before="100" w:beforeAutospacing="1" w:after="100" w:afterAutospacing="1" w:line="360" w:lineRule="atLeast"/>
      <w:ind w:firstLine="345"/>
    </w:pPr>
  </w:style>
  <w:style w:type="paragraph" w:customStyle="1" w:styleId="loupe">
    <w:name w:val="loupe"/>
    <w:basedOn w:val="a3"/>
    <w:rsid w:val="008E7C18"/>
    <w:pPr>
      <w:spacing w:before="100" w:beforeAutospacing="1" w:after="100" w:afterAutospacing="1" w:line="360" w:lineRule="atLeast"/>
      <w:ind w:firstLine="345"/>
    </w:pPr>
  </w:style>
  <w:style w:type="paragraph" w:customStyle="1" w:styleId="general">
    <w:name w:val="general"/>
    <w:basedOn w:val="a3"/>
    <w:rsid w:val="008E7C18"/>
    <w:pPr>
      <w:spacing w:before="100" w:beforeAutospacing="1" w:after="100" w:afterAutospacing="1" w:line="360" w:lineRule="atLeast"/>
      <w:ind w:firstLine="345"/>
    </w:pPr>
  </w:style>
  <w:style w:type="paragraph" w:customStyle="1" w:styleId="accessibilite">
    <w:name w:val="accessibilite"/>
    <w:basedOn w:val="a3"/>
    <w:rsid w:val="008E7C18"/>
    <w:pPr>
      <w:spacing w:before="100" w:beforeAutospacing="1" w:after="100" w:afterAutospacing="1" w:line="360" w:lineRule="atLeast"/>
      <w:ind w:firstLine="345"/>
    </w:pPr>
  </w:style>
  <w:style w:type="paragraph" w:customStyle="1" w:styleId="etoile-or">
    <w:name w:val="etoile-or"/>
    <w:basedOn w:val="a3"/>
    <w:rsid w:val="008E7C18"/>
    <w:pPr>
      <w:spacing w:before="100" w:beforeAutospacing="1" w:after="100" w:afterAutospacing="1" w:line="360" w:lineRule="atLeast"/>
      <w:ind w:firstLine="345"/>
    </w:pPr>
  </w:style>
  <w:style w:type="paragraph" w:customStyle="1" w:styleId="etoile-argent">
    <w:name w:val="etoile-argent"/>
    <w:basedOn w:val="a3"/>
    <w:rsid w:val="008E7C18"/>
    <w:pPr>
      <w:spacing w:before="100" w:beforeAutospacing="1" w:after="100" w:afterAutospacing="1" w:line="360" w:lineRule="atLeast"/>
      <w:ind w:firstLine="345"/>
    </w:pPr>
  </w:style>
  <w:style w:type="paragraph" w:customStyle="1" w:styleId="categorie">
    <w:name w:val="categorie"/>
    <w:basedOn w:val="a3"/>
    <w:rsid w:val="008E7C18"/>
    <w:pPr>
      <w:spacing w:before="100" w:beforeAutospacing="1" w:after="100" w:afterAutospacing="1" w:line="360" w:lineRule="atLeast"/>
      <w:ind w:firstLine="345"/>
    </w:pPr>
  </w:style>
  <w:style w:type="paragraph" w:customStyle="1" w:styleId="recyclage">
    <w:name w:val="recyclage"/>
    <w:basedOn w:val="a3"/>
    <w:rsid w:val="008E7C18"/>
    <w:pPr>
      <w:spacing w:before="100" w:beforeAutospacing="1" w:after="100" w:afterAutospacing="1" w:line="360" w:lineRule="atLeast"/>
      <w:ind w:firstLine="345"/>
    </w:pPr>
  </w:style>
  <w:style w:type="paragraph" w:customStyle="1" w:styleId="archives">
    <w:name w:val="archives"/>
    <w:basedOn w:val="a3"/>
    <w:rsid w:val="008E7C18"/>
    <w:pPr>
      <w:spacing w:before="100" w:beforeAutospacing="1" w:after="100" w:afterAutospacing="1" w:line="360" w:lineRule="atLeast"/>
      <w:ind w:firstLine="345"/>
    </w:pPr>
  </w:style>
  <w:style w:type="paragraph" w:customStyle="1" w:styleId="conflit-edition">
    <w:name w:val="conflit-edition"/>
    <w:basedOn w:val="a3"/>
    <w:rsid w:val="008E7C18"/>
    <w:pPr>
      <w:spacing w:before="100" w:beforeAutospacing="1" w:after="100" w:afterAutospacing="1" w:line="360" w:lineRule="atLeast"/>
      <w:ind w:firstLine="345"/>
    </w:pPr>
  </w:style>
  <w:style w:type="paragraph" w:customStyle="1" w:styleId="sons">
    <w:name w:val="sons"/>
    <w:basedOn w:val="a3"/>
    <w:rsid w:val="008E7C18"/>
    <w:pPr>
      <w:spacing w:before="100" w:beforeAutospacing="1" w:after="100" w:afterAutospacing="1" w:line="360" w:lineRule="atLeast"/>
      <w:ind w:firstLine="345"/>
    </w:pPr>
  </w:style>
  <w:style w:type="paragraph" w:customStyle="1" w:styleId="videos">
    <w:name w:val="videos"/>
    <w:basedOn w:val="a3"/>
    <w:rsid w:val="008E7C18"/>
    <w:pPr>
      <w:spacing w:before="100" w:beforeAutospacing="1" w:after="100" w:afterAutospacing="1" w:line="360" w:lineRule="atLeast"/>
      <w:ind w:firstLine="345"/>
    </w:pPr>
  </w:style>
  <w:style w:type="paragraph" w:customStyle="1" w:styleId="incomplet">
    <w:name w:val="incomplet"/>
    <w:basedOn w:val="a3"/>
    <w:rsid w:val="008E7C18"/>
    <w:pPr>
      <w:spacing w:before="100" w:beforeAutospacing="1" w:after="100" w:afterAutospacing="1" w:line="360" w:lineRule="atLeast"/>
      <w:ind w:firstLine="345"/>
    </w:pPr>
  </w:style>
  <w:style w:type="paragraph" w:customStyle="1" w:styleId="sources">
    <w:name w:val="sources"/>
    <w:basedOn w:val="a3"/>
    <w:rsid w:val="008E7C18"/>
    <w:pPr>
      <w:spacing w:before="100" w:beforeAutospacing="1" w:after="100" w:afterAutospacing="1" w:line="360" w:lineRule="atLeast"/>
      <w:ind w:firstLine="345"/>
    </w:pPr>
  </w:style>
  <w:style w:type="paragraph" w:customStyle="1" w:styleId="important">
    <w:name w:val="important"/>
    <w:basedOn w:val="a3"/>
    <w:rsid w:val="008E7C18"/>
    <w:pPr>
      <w:spacing w:before="100" w:beforeAutospacing="1" w:after="100" w:afterAutospacing="1" w:line="360" w:lineRule="atLeast"/>
      <w:ind w:firstLine="345"/>
    </w:pPr>
  </w:style>
  <w:style w:type="paragraph" w:customStyle="1" w:styleId="en-travaux">
    <w:name w:val="en-travaux"/>
    <w:basedOn w:val="a3"/>
    <w:rsid w:val="008E7C18"/>
    <w:pPr>
      <w:spacing w:before="100" w:beforeAutospacing="1" w:after="100" w:afterAutospacing="1" w:line="360" w:lineRule="atLeast"/>
      <w:ind w:firstLine="345"/>
    </w:pPr>
  </w:style>
  <w:style w:type="paragraph" w:customStyle="1" w:styleId="incubator">
    <w:name w:val="incubator"/>
    <w:basedOn w:val="a3"/>
    <w:rsid w:val="008E7C18"/>
    <w:pPr>
      <w:spacing w:before="100" w:beforeAutospacing="1" w:after="100" w:afterAutospacing="1" w:line="360" w:lineRule="atLeast"/>
      <w:ind w:firstLine="345"/>
    </w:pPr>
  </w:style>
  <w:style w:type="paragraph" w:customStyle="1" w:styleId="extension">
    <w:name w:val="extension"/>
    <w:basedOn w:val="a3"/>
    <w:rsid w:val="008E7C18"/>
    <w:pPr>
      <w:spacing w:before="100" w:beforeAutospacing="1" w:after="100" w:afterAutospacing="1" w:line="360" w:lineRule="atLeast"/>
      <w:ind w:firstLine="345"/>
    </w:pPr>
  </w:style>
  <w:style w:type="paragraph" w:customStyle="1" w:styleId="wikispecies">
    <w:name w:val="wikispecies"/>
    <w:basedOn w:val="a3"/>
    <w:rsid w:val="008E7C18"/>
    <w:pPr>
      <w:spacing w:before="100" w:beforeAutospacing="1" w:after="100" w:afterAutospacing="1" w:line="360" w:lineRule="atLeast"/>
      <w:ind w:firstLine="345"/>
    </w:pPr>
  </w:style>
  <w:style w:type="paragraph" w:customStyle="1" w:styleId="metawiki">
    <w:name w:val="metawiki"/>
    <w:basedOn w:val="a3"/>
    <w:rsid w:val="008E7C18"/>
    <w:pPr>
      <w:spacing w:before="100" w:beforeAutospacing="1" w:after="100" w:afterAutospacing="1" w:line="360" w:lineRule="atLeast"/>
      <w:ind w:firstLine="345"/>
    </w:pPr>
  </w:style>
  <w:style w:type="paragraph" w:customStyle="1" w:styleId="wikiversity">
    <w:name w:val="wikiversity"/>
    <w:basedOn w:val="a3"/>
    <w:rsid w:val="008E7C18"/>
    <w:pPr>
      <w:spacing w:before="100" w:beforeAutospacing="1" w:after="100" w:afterAutospacing="1" w:line="360" w:lineRule="atLeast"/>
      <w:ind w:firstLine="345"/>
    </w:pPr>
  </w:style>
  <w:style w:type="paragraph" w:customStyle="1" w:styleId="wikipedia">
    <w:name w:val="wikipedia"/>
    <w:basedOn w:val="a3"/>
    <w:rsid w:val="008E7C18"/>
    <w:pPr>
      <w:spacing w:before="100" w:beforeAutospacing="1" w:after="100" w:afterAutospacing="1" w:line="360" w:lineRule="atLeast"/>
      <w:ind w:firstLine="345"/>
    </w:pPr>
  </w:style>
  <w:style w:type="paragraph" w:customStyle="1" w:styleId="wikibooks">
    <w:name w:val="wikibooks"/>
    <w:basedOn w:val="a3"/>
    <w:rsid w:val="008E7C18"/>
    <w:pPr>
      <w:spacing w:before="100" w:beforeAutospacing="1" w:after="100" w:afterAutospacing="1" w:line="360" w:lineRule="atLeast"/>
      <w:ind w:firstLine="345"/>
    </w:pPr>
  </w:style>
  <w:style w:type="paragraph" w:customStyle="1" w:styleId="wikinews">
    <w:name w:val="wikinews"/>
    <w:basedOn w:val="a3"/>
    <w:rsid w:val="008E7C18"/>
    <w:pPr>
      <w:spacing w:before="100" w:beforeAutospacing="1" w:after="100" w:afterAutospacing="1" w:line="360" w:lineRule="atLeast"/>
      <w:ind w:firstLine="345"/>
    </w:pPr>
  </w:style>
  <w:style w:type="paragraph" w:customStyle="1" w:styleId="wikiquote">
    <w:name w:val="wikiquote"/>
    <w:basedOn w:val="a3"/>
    <w:rsid w:val="008E7C18"/>
    <w:pPr>
      <w:spacing w:before="100" w:beforeAutospacing="1" w:after="100" w:afterAutospacing="1" w:line="360" w:lineRule="atLeast"/>
      <w:ind w:firstLine="345"/>
    </w:pPr>
  </w:style>
  <w:style w:type="paragraph" w:customStyle="1" w:styleId="wikisource">
    <w:name w:val="wikisource"/>
    <w:basedOn w:val="a3"/>
    <w:rsid w:val="008E7C18"/>
    <w:pPr>
      <w:spacing w:before="100" w:beforeAutospacing="1" w:after="100" w:afterAutospacing="1" w:line="360" w:lineRule="atLeast"/>
      <w:ind w:firstLine="345"/>
    </w:pPr>
  </w:style>
  <w:style w:type="paragraph" w:customStyle="1" w:styleId="commons">
    <w:name w:val="commons"/>
    <w:basedOn w:val="a3"/>
    <w:rsid w:val="008E7C18"/>
    <w:pPr>
      <w:spacing w:before="100" w:beforeAutospacing="1" w:after="100" w:afterAutospacing="1" w:line="360" w:lineRule="atLeast"/>
      <w:ind w:firstLine="345"/>
    </w:pPr>
  </w:style>
  <w:style w:type="paragraph" w:customStyle="1" w:styleId="wikimedia">
    <w:name w:val="wikimedia"/>
    <w:basedOn w:val="a3"/>
    <w:rsid w:val="008E7C18"/>
    <w:pPr>
      <w:spacing w:before="100" w:beforeAutospacing="1" w:after="100" w:afterAutospacing="1" w:line="360" w:lineRule="atLeast"/>
      <w:ind w:firstLine="345"/>
    </w:pPr>
  </w:style>
  <w:style w:type="paragraph" w:customStyle="1" w:styleId="wiktionary">
    <w:name w:val="wiktionary"/>
    <w:basedOn w:val="a3"/>
    <w:rsid w:val="008E7C18"/>
    <w:pPr>
      <w:spacing w:before="100" w:beforeAutospacing="1" w:after="100" w:afterAutospacing="1" w:line="360" w:lineRule="atLeast"/>
      <w:ind w:firstLine="345"/>
    </w:pPr>
  </w:style>
  <w:style w:type="paragraph" w:customStyle="1" w:styleId="wikidata">
    <w:name w:val="wikidata"/>
    <w:basedOn w:val="a3"/>
    <w:rsid w:val="008E7C18"/>
    <w:pPr>
      <w:spacing w:before="100" w:beforeAutospacing="1" w:after="100" w:afterAutospacing="1" w:line="360" w:lineRule="atLeast"/>
      <w:ind w:firstLine="345"/>
    </w:pPr>
  </w:style>
  <w:style w:type="paragraph" w:customStyle="1" w:styleId="wikivoyage">
    <w:name w:val="wikivoyage"/>
    <w:basedOn w:val="a3"/>
    <w:rsid w:val="008E7C18"/>
    <w:pPr>
      <w:spacing w:before="100" w:beforeAutospacing="1" w:after="100" w:afterAutospacing="1" w:line="360" w:lineRule="atLeast"/>
      <w:ind w:firstLine="345"/>
    </w:pPr>
  </w:style>
  <w:style w:type="paragraph" w:customStyle="1" w:styleId="grosse-icone">
    <w:name w:val="grosse-icone"/>
    <w:basedOn w:val="a3"/>
    <w:rsid w:val="008E7C18"/>
    <w:pPr>
      <w:spacing w:before="100" w:beforeAutospacing="1" w:after="100" w:afterAutospacing="1"/>
    </w:pPr>
  </w:style>
  <w:style w:type="paragraph" w:customStyle="1" w:styleId="alerte">
    <w:name w:val="alerte"/>
    <w:basedOn w:val="a3"/>
    <w:rsid w:val="008E7C18"/>
    <w:pPr>
      <w:shd w:val="clear" w:color="auto" w:fill="FFFFDD"/>
      <w:spacing w:before="100" w:beforeAutospacing="1" w:after="96"/>
    </w:pPr>
    <w:rPr>
      <w:i/>
      <w:iCs/>
    </w:rPr>
  </w:style>
  <w:style w:type="paragraph" w:customStyle="1" w:styleId="grave">
    <w:name w:val="grave"/>
    <w:basedOn w:val="a3"/>
    <w:rsid w:val="008E7C18"/>
    <w:pPr>
      <w:pBdr>
        <w:top w:val="single" w:sz="6" w:space="0" w:color="FF9966"/>
        <w:left w:val="single" w:sz="6" w:space="0" w:color="FF9966"/>
        <w:bottom w:val="single" w:sz="6" w:space="0" w:color="FF9966"/>
        <w:right w:val="single" w:sz="6" w:space="0" w:color="FF9966"/>
      </w:pBdr>
      <w:spacing w:before="100" w:beforeAutospacing="1" w:after="100" w:afterAutospacing="1"/>
    </w:pPr>
  </w:style>
  <w:style w:type="paragraph" w:customStyle="1" w:styleId="messagebox">
    <w:name w:val="messagebox"/>
    <w:basedOn w:val="a3"/>
    <w:rsid w:val="008E7C18"/>
    <w:pPr>
      <w:pBdr>
        <w:top w:val="single" w:sz="6" w:space="2" w:color="AAAAAA"/>
        <w:left w:val="single" w:sz="6" w:space="2" w:color="AAAAAA"/>
        <w:bottom w:val="single" w:sz="6" w:space="2" w:color="AAAAAA"/>
        <w:right w:val="single" w:sz="6" w:space="2" w:color="AAAAAA"/>
      </w:pBdr>
      <w:shd w:val="clear" w:color="auto" w:fill="F9F9F9"/>
      <w:spacing w:after="240"/>
      <w:jc w:val="both"/>
    </w:pPr>
  </w:style>
  <w:style w:type="paragraph" w:customStyle="1" w:styleId="vectorbox">
    <w:name w:val="vectorbox"/>
    <w:basedOn w:val="a3"/>
    <w:rsid w:val="008E7C18"/>
    <w:pPr>
      <w:pBdr>
        <w:top w:val="single" w:sz="6" w:space="0" w:color="A7D7F9"/>
        <w:left w:val="single" w:sz="6" w:space="0" w:color="A7D7F9"/>
        <w:bottom w:val="single" w:sz="6" w:space="0" w:color="A7D7F9"/>
        <w:right w:val="single" w:sz="6" w:space="0" w:color="A7D7F9"/>
      </w:pBdr>
      <w:shd w:val="clear" w:color="auto" w:fill="F5FAFF"/>
      <w:spacing w:after="240"/>
    </w:pPr>
  </w:style>
  <w:style w:type="paragraph" w:customStyle="1" w:styleId="bandeau-portail-element">
    <w:name w:val="bandeau-portail-element"/>
    <w:basedOn w:val="a3"/>
    <w:rsid w:val="008E7C18"/>
    <w:pPr>
      <w:spacing w:before="100" w:beforeAutospacing="1" w:after="100" w:afterAutospacing="1"/>
      <w:ind w:left="360" w:right="360"/>
    </w:pPr>
  </w:style>
  <w:style w:type="paragraph" w:customStyle="1" w:styleId="bandeau-portail-icone">
    <w:name w:val="bandeau-portail-icone"/>
    <w:basedOn w:val="a3"/>
    <w:rsid w:val="008E7C18"/>
    <w:pPr>
      <w:spacing w:before="100" w:beforeAutospacing="1" w:after="100" w:afterAutospacing="1"/>
      <w:ind w:right="120"/>
    </w:pPr>
  </w:style>
  <w:style w:type="paragraph" w:customStyle="1" w:styleId="bandeau-portail-texte">
    <w:name w:val="bandeau-portail-texte"/>
    <w:basedOn w:val="a3"/>
    <w:rsid w:val="008E7C18"/>
    <w:pPr>
      <w:spacing w:before="100" w:beforeAutospacing="1" w:after="100" w:afterAutospacing="1"/>
    </w:pPr>
    <w:rPr>
      <w:b/>
      <w:bCs/>
    </w:rPr>
  </w:style>
  <w:style w:type="paragraph" w:customStyle="1" w:styleId="exemple">
    <w:name w:val="exemple"/>
    <w:basedOn w:val="a3"/>
    <w:rsid w:val="008E7C18"/>
    <w:pPr>
      <w:pBdr>
        <w:top w:val="dashed" w:sz="6" w:space="6" w:color="ADD8E6"/>
        <w:left w:val="dashed" w:sz="6" w:space="6" w:color="ADD8E6"/>
        <w:bottom w:val="dashed" w:sz="6" w:space="6" w:color="ADD8E6"/>
        <w:right w:val="dashed" w:sz="6" w:space="6" w:color="ADD8E6"/>
      </w:pBdr>
      <w:shd w:val="clear" w:color="auto" w:fill="FFFFFF"/>
      <w:spacing w:before="120" w:after="120"/>
      <w:ind w:left="120" w:right="120"/>
    </w:pPr>
  </w:style>
  <w:style w:type="paragraph" w:customStyle="1" w:styleId="avanceboite">
    <w:name w:val="avance_boite"/>
    <w:basedOn w:val="a3"/>
    <w:rsid w:val="008E7C18"/>
    <w:pPr>
      <w:pBdr>
        <w:top w:val="single" w:sz="6" w:space="0" w:color="808080"/>
        <w:left w:val="single" w:sz="6" w:space="0" w:color="808080"/>
        <w:bottom w:val="single" w:sz="6" w:space="0" w:color="808080"/>
        <w:right w:val="single" w:sz="6" w:space="0" w:color="808080"/>
      </w:pBdr>
      <w:shd w:val="clear" w:color="auto" w:fill="D3D3D3"/>
    </w:pPr>
  </w:style>
  <w:style w:type="paragraph" w:customStyle="1" w:styleId="avancebarre">
    <w:name w:val="avance_barre"/>
    <w:basedOn w:val="a3"/>
    <w:rsid w:val="008E7C18"/>
    <w:pPr>
      <w:shd w:val="clear" w:color="auto" w:fill="A0A0FF"/>
    </w:pPr>
  </w:style>
  <w:style w:type="paragraph" w:customStyle="1" w:styleId="avancetexte">
    <w:name w:val="avance_texte"/>
    <w:basedOn w:val="a3"/>
    <w:rsid w:val="008E7C18"/>
    <w:pPr>
      <w:spacing w:line="240" w:lineRule="atLeast"/>
      <w:jc w:val="center"/>
    </w:pPr>
    <w:rPr>
      <w:sz w:val="21"/>
      <w:szCs w:val="21"/>
    </w:rPr>
  </w:style>
  <w:style w:type="paragraph" w:customStyle="1" w:styleId="mw-lag-warn-normal">
    <w:name w:val="mw-lag-warn-normal"/>
    <w:basedOn w:val="a3"/>
    <w:rsid w:val="008E7C18"/>
    <w:pPr>
      <w:spacing w:before="100" w:beforeAutospacing="1" w:after="100" w:afterAutospacing="1"/>
    </w:pPr>
    <w:rPr>
      <w:vanish/>
    </w:rPr>
  </w:style>
  <w:style w:type="paragraph" w:customStyle="1" w:styleId="mw-alerte">
    <w:name w:val="mw-alerte"/>
    <w:basedOn w:val="a3"/>
    <w:rsid w:val="008E7C18"/>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pPr>
  </w:style>
  <w:style w:type="paragraph" w:customStyle="1" w:styleId="mw-toolbox">
    <w:name w:val="mw-toolbox"/>
    <w:basedOn w:val="a3"/>
    <w:rsid w:val="008E7C18"/>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pPr>
    <w:rPr>
      <w:sz w:val="22"/>
      <w:szCs w:val="22"/>
    </w:rPr>
  </w:style>
  <w:style w:type="paragraph" w:customStyle="1" w:styleId="navboxtoggle">
    <w:name w:val="navboxtoggle"/>
    <w:basedOn w:val="a3"/>
    <w:rsid w:val="008E7C18"/>
    <w:pPr>
      <w:spacing w:before="100" w:beforeAutospacing="1" w:after="100" w:afterAutospacing="1"/>
    </w:pPr>
    <w:rPr>
      <w:sz w:val="22"/>
      <w:szCs w:val="22"/>
    </w:rPr>
  </w:style>
  <w:style w:type="paragraph" w:customStyle="1" w:styleId="navtoggle">
    <w:name w:val="navtoggle"/>
    <w:basedOn w:val="a3"/>
    <w:rsid w:val="008E7C18"/>
    <w:pPr>
      <w:spacing w:before="100" w:beforeAutospacing="1" w:after="100" w:afterAutospacing="1"/>
    </w:pPr>
    <w:rPr>
      <w:sz w:val="22"/>
      <w:szCs w:val="22"/>
    </w:rPr>
  </w:style>
  <w:style w:type="paragraph" w:customStyle="1" w:styleId="alternance">
    <w:name w:val="alternance"/>
    <w:basedOn w:val="a3"/>
    <w:rsid w:val="008E7C18"/>
    <w:pPr>
      <w:spacing w:before="100" w:beforeAutospacing="1" w:after="100" w:afterAutospacing="1"/>
    </w:pPr>
  </w:style>
  <w:style w:type="paragraph" w:customStyle="1" w:styleId="alternance2">
    <w:name w:val="alternance2"/>
    <w:basedOn w:val="a3"/>
    <w:rsid w:val="008E7C18"/>
    <w:pPr>
      <w:spacing w:before="100" w:beforeAutospacing="1" w:after="100" w:afterAutospacing="1"/>
    </w:pPr>
  </w:style>
  <w:style w:type="paragraph" w:customStyle="1" w:styleId="infobox">
    <w:name w:val="infobox"/>
    <w:basedOn w:val="a3"/>
    <w:rsid w:val="008E7C18"/>
    <w:pPr>
      <w:shd w:val="clear" w:color="auto" w:fill="EEEEEE"/>
      <w:spacing w:after="120"/>
      <w:ind w:left="240"/>
    </w:pPr>
    <w:rPr>
      <w:color w:val="000000"/>
      <w:sz w:val="23"/>
      <w:szCs w:val="23"/>
    </w:rPr>
  </w:style>
  <w:style w:type="paragraph" w:customStyle="1" w:styleId="globegris">
    <w:name w:val="globegris"/>
    <w:basedOn w:val="a3"/>
    <w:rsid w:val="008E7C18"/>
    <w:pPr>
      <w:spacing w:before="100" w:beforeAutospacing="1" w:after="100" w:afterAutospacing="1"/>
    </w:pPr>
  </w:style>
  <w:style w:type="paragraph" w:customStyle="1" w:styleId="assistant">
    <w:name w:val="assistant"/>
    <w:basedOn w:val="a3"/>
    <w:rsid w:val="008E7C18"/>
    <w:pPr>
      <w:spacing w:before="100" w:beforeAutospacing="1" w:after="100" w:afterAutospacing="1"/>
    </w:pPr>
  </w:style>
  <w:style w:type="paragraph" w:customStyle="1" w:styleId="headergris">
    <w:name w:val="headergris"/>
    <w:basedOn w:val="a3"/>
    <w:rsid w:val="008E7C18"/>
    <w:pPr>
      <w:pBdr>
        <w:top w:val="single" w:sz="6" w:space="2" w:color="A3B0BF"/>
        <w:left w:val="single" w:sz="6" w:space="5" w:color="A3B0BF"/>
        <w:bottom w:val="single" w:sz="6" w:space="2" w:color="A3B0BF"/>
        <w:right w:val="single" w:sz="6" w:space="5" w:color="A3B0BF"/>
      </w:pBdr>
      <w:shd w:val="clear" w:color="auto" w:fill="F0F0F0"/>
    </w:pPr>
    <w:rPr>
      <w:b/>
      <w:bCs/>
      <w:color w:val="000000"/>
      <w:sz w:val="29"/>
      <w:szCs w:val="29"/>
    </w:rPr>
  </w:style>
  <w:style w:type="paragraph" w:customStyle="1" w:styleId="cadregris">
    <w:name w:val="cadregris"/>
    <w:basedOn w:val="a3"/>
    <w:rsid w:val="008E7C18"/>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pPr>
  </w:style>
  <w:style w:type="paragraph" w:customStyle="1" w:styleId="accueilcadrelien">
    <w:name w:val="accueil_cadre_lien"/>
    <w:basedOn w:val="a3"/>
    <w:rsid w:val="008E7C18"/>
    <w:pPr>
      <w:spacing w:before="100" w:beforeAutospacing="1" w:after="100" w:afterAutospacing="1"/>
      <w:ind w:right="120"/>
      <w:jc w:val="right"/>
    </w:pPr>
    <w:rPr>
      <w:sz w:val="15"/>
      <w:szCs w:val="15"/>
    </w:rPr>
  </w:style>
  <w:style w:type="paragraph" w:customStyle="1" w:styleId="geo-default">
    <w:name w:val="geo-default"/>
    <w:basedOn w:val="a3"/>
    <w:rsid w:val="008E7C18"/>
    <w:pPr>
      <w:spacing w:before="100" w:beforeAutospacing="1" w:after="100" w:afterAutospacing="1"/>
    </w:pPr>
  </w:style>
  <w:style w:type="paragraph" w:customStyle="1" w:styleId="geo-nondefault">
    <w:name w:val="geo-nondefault"/>
    <w:basedOn w:val="a3"/>
    <w:rsid w:val="008E7C18"/>
    <w:pPr>
      <w:spacing w:before="100" w:beforeAutospacing="1" w:after="100" w:afterAutospacing="1"/>
    </w:pPr>
    <w:rPr>
      <w:vanish/>
    </w:rPr>
  </w:style>
  <w:style w:type="paragraph" w:customStyle="1" w:styleId="geo-dms">
    <w:name w:val="geo-dms"/>
    <w:basedOn w:val="a3"/>
    <w:rsid w:val="008E7C18"/>
    <w:pPr>
      <w:spacing w:before="100" w:beforeAutospacing="1" w:after="100" w:afterAutospacing="1"/>
    </w:pPr>
  </w:style>
  <w:style w:type="paragraph" w:customStyle="1" w:styleId="geo-dec">
    <w:name w:val="geo-dec"/>
    <w:basedOn w:val="a3"/>
    <w:rsid w:val="008E7C18"/>
    <w:pPr>
      <w:spacing w:before="100" w:beforeAutospacing="1" w:after="100" w:afterAutospacing="1"/>
    </w:pPr>
  </w:style>
  <w:style w:type="paragraph" w:customStyle="1" w:styleId="geo-multi-punct">
    <w:name w:val="geo-multi-punct"/>
    <w:basedOn w:val="a3"/>
    <w:rsid w:val="008E7C18"/>
    <w:pPr>
      <w:spacing w:before="100" w:beforeAutospacing="1" w:after="100" w:afterAutospacing="1"/>
    </w:pPr>
    <w:rPr>
      <w:vanish/>
    </w:rPr>
  </w:style>
  <w:style w:type="paragraph" w:customStyle="1" w:styleId="infoboxv2">
    <w:name w:val="infobox_v2"/>
    <w:basedOn w:val="a3"/>
    <w:rsid w:val="008E7C18"/>
    <w:pPr>
      <w:pBdr>
        <w:top w:val="single" w:sz="6" w:space="1" w:color="AAAAAA"/>
        <w:left w:val="single" w:sz="6" w:space="1" w:color="AAAAAA"/>
        <w:bottom w:val="single" w:sz="6" w:space="1" w:color="AAAAAA"/>
        <w:right w:val="single" w:sz="6" w:space="1" w:color="AAAAAA"/>
      </w:pBdr>
      <w:shd w:val="clear" w:color="auto" w:fill="F9F9F9"/>
      <w:spacing w:after="120" w:line="264" w:lineRule="atLeast"/>
      <w:ind w:left="240"/>
    </w:pPr>
    <w:rPr>
      <w:color w:val="000000"/>
      <w:sz w:val="22"/>
      <w:szCs w:val="22"/>
    </w:rPr>
  </w:style>
  <w:style w:type="paragraph" w:customStyle="1" w:styleId="taxoboxv3">
    <w:name w:val="taxobox_v3"/>
    <w:basedOn w:val="a3"/>
    <w:rsid w:val="008E7C18"/>
    <w:pPr>
      <w:spacing w:before="100" w:beforeAutospacing="1" w:after="100" w:afterAutospacing="1"/>
    </w:pPr>
  </w:style>
  <w:style w:type="paragraph" w:customStyle="1" w:styleId="degrade">
    <w:name w:val="degrade"/>
    <w:basedOn w:val="a3"/>
    <w:rsid w:val="008E7C18"/>
    <w:pPr>
      <w:spacing w:before="100" w:beforeAutospacing="1" w:after="100" w:afterAutospacing="1"/>
    </w:pPr>
  </w:style>
  <w:style w:type="paragraph" w:customStyle="1" w:styleId="degraderev">
    <w:name w:val="degrade_rev"/>
    <w:basedOn w:val="a3"/>
    <w:rsid w:val="008E7C18"/>
    <w:pPr>
      <w:spacing w:before="100" w:beforeAutospacing="1" w:after="100" w:afterAutospacing="1"/>
    </w:pPr>
  </w:style>
  <w:style w:type="paragraph" w:customStyle="1" w:styleId="ombre">
    <w:name w:val="ombre"/>
    <w:basedOn w:val="a3"/>
    <w:rsid w:val="008E7C18"/>
    <w:pPr>
      <w:spacing w:before="100" w:beforeAutospacing="1" w:after="100" w:afterAutospacing="1"/>
    </w:pPr>
  </w:style>
  <w:style w:type="paragraph" w:customStyle="1" w:styleId="ombrepale">
    <w:name w:val="ombre_pale"/>
    <w:basedOn w:val="a3"/>
    <w:rsid w:val="008E7C18"/>
    <w:pPr>
      <w:spacing w:before="100" w:beforeAutospacing="1" w:after="100" w:afterAutospacing="1"/>
    </w:pPr>
  </w:style>
  <w:style w:type="paragraph" w:customStyle="1" w:styleId="ombrebl">
    <w:name w:val="ombre_bl"/>
    <w:basedOn w:val="a3"/>
    <w:rsid w:val="008E7C18"/>
    <w:pPr>
      <w:spacing w:before="100" w:beforeAutospacing="1" w:after="100" w:afterAutospacing="1"/>
    </w:pPr>
  </w:style>
  <w:style w:type="paragraph" w:customStyle="1" w:styleId="ombreblpale">
    <w:name w:val="ombre_blpale"/>
    <w:basedOn w:val="a3"/>
    <w:rsid w:val="008E7C18"/>
    <w:pPr>
      <w:spacing w:before="100" w:beforeAutospacing="1" w:after="100" w:afterAutospacing="1"/>
    </w:pPr>
  </w:style>
  <w:style w:type="paragraph" w:customStyle="1" w:styleId="ombrerg">
    <w:name w:val="ombre_rg"/>
    <w:basedOn w:val="a3"/>
    <w:rsid w:val="008E7C18"/>
    <w:pPr>
      <w:spacing w:before="100" w:beforeAutospacing="1" w:after="100" w:afterAutospacing="1"/>
    </w:pPr>
  </w:style>
  <w:style w:type="paragraph" w:customStyle="1" w:styleId="ombrergpale">
    <w:name w:val="ombre_rgpale"/>
    <w:basedOn w:val="a3"/>
    <w:rsid w:val="008E7C18"/>
    <w:pPr>
      <w:spacing w:before="100" w:beforeAutospacing="1" w:after="100" w:afterAutospacing="1"/>
    </w:pPr>
  </w:style>
  <w:style w:type="paragraph" w:customStyle="1" w:styleId="hidden">
    <w:name w:val="hidden"/>
    <w:basedOn w:val="a3"/>
    <w:rsid w:val="008E7C18"/>
    <w:pPr>
      <w:spacing w:before="100" w:beforeAutospacing="1" w:after="100" w:afterAutospacing="1"/>
    </w:pPr>
  </w:style>
  <w:style w:type="paragraph" w:customStyle="1" w:styleId="cinema-bandeau">
    <w:name w:val="cinema-bandeau"/>
    <w:basedOn w:val="a3"/>
    <w:rsid w:val="008E7C18"/>
    <w:pPr>
      <w:spacing w:before="100" w:beforeAutospacing="1" w:after="100" w:afterAutospacing="1"/>
    </w:pPr>
  </w:style>
  <w:style w:type="paragraph" w:customStyle="1" w:styleId="mw-textarea-protected">
    <w:name w:val="mw-textarea-protected"/>
    <w:basedOn w:val="a3"/>
    <w:rsid w:val="008E7C18"/>
    <w:pPr>
      <w:pBdr>
        <w:top w:val="single" w:sz="12" w:space="0" w:color="FF0000"/>
        <w:left w:val="single" w:sz="12" w:space="0" w:color="FF0000"/>
        <w:bottom w:val="single" w:sz="12" w:space="0" w:color="FF0000"/>
        <w:right w:val="single" w:sz="12" w:space="0" w:color="FF0000"/>
      </w:pBdr>
      <w:spacing w:before="100" w:beforeAutospacing="1" w:after="100" w:afterAutospacing="1"/>
    </w:pPr>
    <w:rPr>
      <w:color w:val="000080"/>
    </w:rPr>
  </w:style>
  <w:style w:type="paragraph" w:customStyle="1" w:styleId="wikimagpictofond">
    <w:name w:val="wikimag_picto_fond"/>
    <w:basedOn w:val="a3"/>
    <w:rsid w:val="008E7C18"/>
    <w:pPr>
      <w:spacing w:before="100" w:beforeAutospacing="1" w:after="100" w:afterAutospacing="1"/>
    </w:pPr>
  </w:style>
  <w:style w:type="paragraph" w:customStyle="1" w:styleId="wikimagtitre">
    <w:name w:val="wikimag_titre"/>
    <w:basedOn w:val="a3"/>
    <w:rsid w:val="008E7C18"/>
    <w:pPr>
      <w:spacing w:before="100" w:beforeAutospacing="1" w:after="100" w:afterAutospacing="1"/>
    </w:pPr>
  </w:style>
  <w:style w:type="paragraph" w:customStyle="1" w:styleId="ui-button-large">
    <w:name w:val="ui-button-large"/>
    <w:basedOn w:val="a3"/>
    <w:rsid w:val="008E7C18"/>
    <w:pPr>
      <w:spacing w:before="100" w:beforeAutospacing="1" w:after="100" w:afterAutospacing="1"/>
    </w:pPr>
  </w:style>
  <w:style w:type="paragraph" w:customStyle="1" w:styleId="fr-collapsible-content">
    <w:name w:val="fr-collapsible-content"/>
    <w:basedOn w:val="a3"/>
    <w:rsid w:val="008E7C18"/>
    <w:pPr>
      <w:spacing w:before="100" w:beforeAutospacing="1" w:after="100" w:afterAutospacing="1"/>
    </w:pPr>
  </w:style>
  <w:style w:type="paragraph" w:customStyle="1" w:styleId="navboxnewtitle">
    <w:name w:val="navboxnew_title"/>
    <w:basedOn w:val="a3"/>
    <w:rsid w:val="008E7C18"/>
    <w:pPr>
      <w:spacing w:before="100" w:beforeAutospacing="1" w:after="100" w:afterAutospacing="1"/>
    </w:pPr>
  </w:style>
  <w:style w:type="paragraph" w:customStyle="1" w:styleId="navboxnewtitlesub">
    <w:name w:val="navboxnew_titlesub"/>
    <w:basedOn w:val="a3"/>
    <w:rsid w:val="008E7C18"/>
    <w:pPr>
      <w:spacing w:before="100" w:beforeAutospacing="1" w:after="100" w:afterAutospacing="1"/>
    </w:pPr>
  </w:style>
  <w:style w:type="paragraph" w:customStyle="1" w:styleId="navboxnewcell">
    <w:name w:val="navboxnew_cell"/>
    <w:basedOn w:val="a3"/>
    <w:rsid w:val="008E7C18"/>
    <w:pPr>
      <w:spacing w:before="100" w:beforeAutospacing="1" w:after="100" w:afterAutospacing="1"/>
    </w:pPr>
  </w:style>
  <w:style w:type="paragraph" w:customStyle="1" w:styleId="navboxnewth">
    <w:name w:val="navboxnew_th"/>
    <w:basedOn w:val="a3"/>
    <w:rsid w:val="008E7C18"/>
    <w:pPr>
      <w:spacing w:before="100" w:beforeAutospacing="1" w:after="100" w:afterAutospacing="1"/>
    </w:pPr>
  </w:style>
  <w:style w:type="paragraph" w:customStyle="1" w:styleId="impair">
    <w:name w:val="impair"/>
    <w:basedOn w:val="a3"/>
    <w:rsid w:val="008E7C18"/>
    <w:pPr>
      <w:spacing w:before="100" w:beforeAutospacing="1" w:after="100" w:afterAutospacing="1"/>
    </w:pPr>
  </w:style>
  <w:style w:type="paragraph" w:customStyle="1" w:styleId="pair">
    <w:name w:val="pair"/>
    <w:basedOn w:val="a3"/>
    <w:rsid w:val="008E7C18"/>
    <w:pPr>
      <w:spacing w:before="100" w:beforeAutospacing="1" w:after="100" w:afterAutospacing="1"/>
    </w:pPr>
  </w:style>
  <w:style w:type="paragraph" w:customStyle="1" w:styleId="navboxnewbanner">
    <w:name w:val="navboxnew_banner"/>
    <w:basedOn w:val="a3"/>
    <w:rsid w:val="008E7C18"/>
    <w:pPr>
      <w:spacing w:before="100" w:beforeAutospacing="1" w:after="100" w:afterAutospacing="1"/>
    </w:pPr>
  </w:style>
  <w:style w:type="paragraph" w:customStyle="1" w:styleId="navboxnewimage">
    <w:name w:val="navboxnew_image"/>
    <w:basedOn w:val="a3"/>
    <w:rsid w:val="008E7C18"/>
    <w:pPr>
      <w:spacing w:before="100" w:beforeAutospacing="1" w:after="100" w:afterAutospacing="1"/>
    </w:pPr>
  </w:style>
  <w:style w:type="paragraph" w:customStyle="1" w:styleId="navboxnewrow">
    <w:name w:val="navboxnew_row"/>
    <w:basedOn w:val="a3"/>
    <w:rsid w:val="008E7C18"/>
    <w:pPr>
      <w:spacing w:before="100" w:beforeAutospacing="1" w:after="100" w:afterAutospacing="1"/>
    </w:pPr>
  </w:style>
  <w:style w:type="paragraph" w:customStyle="1" w:styleId="navboxnewie">
    <w:name w:val="navboxnew_ie"/>
    <w:basedOn w:val="a3"/>
    <w:rsid w:val="008E7C18"/>
    <w:pPr>
      <w:spacing w:before="100" w:beforeAutospacing="1" w:after="100" w:afterAutospacing="1"/>
    </w:pPr>
  </w:style>
  <w:style w:type="paragraph" w:customStyle="1" w:styleId="navboxnewinline">
    <w:name w:val="navboxnew_inline"/>
    <w:basedOn w:val="a3"/>
    <w:rsid w:val="008E7C18"/>
    <w:pPr>
      <w:spacing w:before="100" w:beforeAutospacing="1" w:after="100" w:afterAutospacing="1"/>
    </w:pPr>
  </w:style>
  <w:style w:type="paragraph" w:customStyle="1" w:styleId="ui-button-text">
    <w:name w:val="ui-button-text"/>
    <w:basedOn w:val="a3"/>
    <w:rsid w:val="008E7C18"/>
    <w:pPr>
      <w:spacing w:before="100" w:beforeAutospacing="1" w:after="100" w:afterAutospacing="1"/>
    </w:pPr>
  </w:style>
  <w:style w:type="paragraph" w:customStyle="1" w:styleId="ui-dialog-titlebar">
    <w:name w:val="ui-dialog-titlebar"/>
    <w:basedOn w:val="a3"/>
    <w:rsid w:val="008E7C18"/>
    <w:pPr>
      <w:spacing w:before="100" w:beforeAutospacing="1" w:after="100" w:afterAutospacing="1"/>
    </w:pPr>
  </w:style>
  <w:style w:type="paragraph" w:customStyle="1" w:styleId="ui-dialog-title">
    <w:name w:val="ui-dialog-title"/>
    <w:basedOn w:val="a3"/>
    <w:rsid w:val="008E7C18"/>
    <w:pPr>
      <w:spacing w:before="100" w:beforeAutospacing="1" w:after="100" w:afterAutospacing="1"/>
    </w:pPr>
  </w:style>
  <w:style w:type="paragraph" w:customStyle="1" w:styleId="ui-dialog-titlebar-close">
    <w:name w:val="ui-dialog-titlebar-close"/>
    <w:basedOn w:val="a3"/>
    <w:rsid w:val="008E7C18"/>
    <w:pPr>
      <w:spacing w:before="100" w:beforeAutospacing="1" w:after="100" w:afterAutospacing="1"/>
    </w:pPr>
  </w:style>
  <w:style w:type="paragraph" w:customStyle="1" w:styleId="ui-dialog-content">
    <w:name w:val="ui-dialog-content"/>
    <w:basedOn w:val="a3"/>
    <w:rsid w:val="008E7C18"/>
    <w:pPr>
      <w:spacing w:before="100" w:beforeAutospacing="1" w:after="100" w:afterAutospacing="1"/>
    </w:pPr>
  </w:style>
  <w:style w:type="paragraph" w:customStyle="1" w:styleId="ui-dialog-buttonpane">
    <w:name w:val="ui-dialog-buttonpane"/>
    <w:basedOn w:val="a3"/>
    <w:rsid w:val="008E7C18"/>
    <w:pPr>
      <w:spacing w:before="100" w:beforeAutospacing="1" w:after="100" w:afterAutospacing="1"/>
    </w:pPr>
  </w:style>
  <w:style w:type="paragraph" w:customStyle="1" w:styleId="fr-collapsible-toggle-keyboard">
    <w:name w:val="fr-collapsible-toggle-keyboard"/>
    <w:basedOn w:val="a3"/>
    <w:rsid w:val="008E7C18"/>
    <w:pPr>
      <w:spacing w:before="100" w:beforeAutospacing="1" w:after="100" w:afterAutospacing="1"/>
    </w:pPr>
  </w:style>
  <w:style w:type="paragraph" w:customStyle="1" w:styleId="navboxnewlast">
    <w:name w:val="navboxnew_last"/>
    <w:basedOn w:val="a3"/>
    <w:rsid w:val="008E7C18"/>
    <w:pPr>
      <w:spacing w:before="100" w:beforeAutospacing="1" w:after="100" w:afterAutospacing="1"/>
    </w:pPr>
  </w:style>
  <w:style w:type="paragraph" w:customStyle="1" w:styleId="special-label">
    <w:name w:val="special-label"/>
    <w:basedOn w:val="a3"/>
    <w:rsid w:val="008E7C18"/>
    <w:pPr>
      <w:spacing w:before="100" w:beforeAutospacing="1" w:after="100" w:afterAutospacing="1"/>
    </w:pPr>
  </w:style>
  <w:style w:type="paragraph" w:customStyle="1" w:styleId="special-query">
    <w:name w:val="special-query"/>
    <w:basedOn w:val="a3"/>
    <w:rsid w:val="008E7C18"/>
    <w:pPr>
      <w:spacing w:before="100" w:beforeAutospacing="1" w:after="100" w:afterAutospacing="1"/>
    </w:pPr>
  </w:style>
  <w:style w:type="paragraph" w:customStyle="1" w:styleId="special-hover">
    <w:name w:val="special-hover"/>
    <w:basedOn w:val="a3"/>
    <w:rsid w:val="008E7C18"/>
    <w:pPr>
      <w:spacing w:before="100" w:beforeAutospacing="1" w:after="100" w:afterAutospacing="1"/>
    </w:pPr>
  </w:style>
  <w:style w:type="paragraph" w:customStyle="1" w:styleId="mw-specialpage-summary">
    <w:name w:val="mw-specialpage-summary"/>
    <w:basedOn w:val="a3"/>
    <w:rsid w:val="008E7C18"/>
    <w:pPr>
      <w:spacing w:before="100" w:beforeAutospacing="1" w:after="100" w:afterAutospacing="1"/>
    </w:pPr>
  </w:style>
  <w:style w:type="paragraph" w:customStyle="1" w:styleId="legendlike">
    <w:name w:val="legendlike"/>
    <w:basedOn w:val="a3"/>
    <w:rsid w:val="008E7C18"/>
    <w:pPr>
      <w:spacing w:before="100" w:beforeAutospacing="1" w:after="100" w:afterAutospacing="1"/>
    </w:pPr>
  </w:style>
  <w:style w:type="paragraph" w:customStyle="1" w:styleId="legendtextlike">
    <w:name w:val="legendtextlike"/>
    <w:basedOn w:val="a3"/>
    <w:rsid w:val="008E7C18"/>
    <w:pPr>
      <w:spacing w:before="100" w:beforeAutospacing="1" w:after="100" w:afterAutospacing="1"/>
    </w:pPr>
  </w:style>
  <w:style w:type="paragraph" w:customStyle="1" w:styleId="scrollbar">
    <w:name w:val="scrollbar"/>
    <w:basedOn w:val="a3"/>
    <w:rsid w:val="008E7C18"/>
    <w:pPr>
      <w:spacing w:before="100" w:beforeAutospacing="1" w:after="100" w:afterAutospacing="1"/>
    </w:pPr>
  </w:style>
  <w:style w:type="paragraph" w:customStyle="1" w:styleId="scrollbarcontainer">
    <w:name w:val="scrollbarcontainer"/>
    <w:basedOn w:val="a3"/>
    <w:rsid w:val="008E7C18"/>
    <w:pPr>
      <w:spacing w:before="100" w:beforeAutospacing="1" w:after="100" w:afterAutospacing="1"/>
    </w:pPr>
  </w:style>
  <w:style w:type="paragraph" w:customStyle="1" w:styleId="magnify">
    <w:name w:val="magnify"/>
    <w:basedOn w:val="a3"/>
    <w:rsid w:val="008E7C18"/>
    <w:pPr>
      <w:spacing w:before="100" w:beforeAutospacing="1" w:after="100" w:afterAutospacing="1"/>
    </w:pPr>
  </w:style>
  <w:style w:type="paragraph" w:customStyle="1" w:styleId="infoboximage">
    <w:name w:val="infoboximage"/>
    <w:basedOn w:val="a3"/>
    <w:rsid w:val="008E7C18"/>
    <w:pPr>
      <w:spacing w:before="100" w:beforeAutospacing="1" w:after="100" w:afterAutospacing="1"/>
    </w:pPr>
  </w:style>
  <w:style w:type="paragraph" w:customStyle="1" w:styleId="infoboxsoustitre">
    <w:name w:val="infoboxsoustitre"/>
    <w:basedOn w:val="a3"/>
    <w:rsid w:val="008E7C18"/>
    <w:pPr>
      <w:spacing w:before="100" w:beforeAutospacing="1" w:after="100" w:afterAutospacing="1"/>
    </w:pPr>
  </w:style>
  <w:style w:type="paragraph" w:customStyle="1" w:styleId="latitude">
    <w:name w:val="latitude"/>
    <w:basedOn w:val="a3"/>
    <w:rsid w:val="008E7C18"/>
    <w:pPr>
      <w:spacing w:before="100" w:beforeAutospacing="1" w:after="100" w:afterAutospacing="1"/>
    </w:pPr>
  </w:style>
  <w:style w:type="paragraph" w:customStyle="1" w:styleId="entete">
    <w:name w:val="entete"/>
    <w:basedOn w:val="a3"/>
    <w:rsid w:val="008E7C18"/>
    <w:pPr>
      <w:spacing w:before="100" w:beforeAutospacing="1" w:after="100" w:afterAutospacing="1"/>
    </w:pPr>
  </w:style>
  <w:style w:type="paragraph" w:customStyle="1" w:styleId="media">
    <w:name w:val="media"/>
    <w:basedOn w:val="a3"/>
    <w:rsid w:val="008E7C18"/>
    <w:pPr>
      <w:spacing w:before="100" w:beforeAutospacing="1" w:after="100" w:afterAutospacing="1"/>
    </w:pPr>
  </w:style>
  <w:style w:type="paragraph" w:customStyle="1" w:styleId="thumbimage">
    <w:name w:val="thumbimage"/>
    <w:basedOn w:val="a3"/>
    <w:rsid w:val="008E7C18"/>
    <w:pPr>
      <w:spacing w:before="100" w:beforeAutospacing="1" w:after="100" w:afterAutospacing="1"/>
    </w:pPr>
  </w:style>
  <w:style w:type="paragraph" w:customStyle="1" w:styleId="thumbinner">
    <w:name w:val="thumbinner"/>
    <w:basedOn w:val="a3"/>
    <w:rsid w:val="008E7C18"/>
    <w:pPr>
      <w:spacing w:before="100" w:beforeAutospacing="1" w:after="100" w:afterAutospacing="1"/>
    </w:pPr>
  </w:style>
  <w:style w:type="paragraph" w:customStyle="1" w:styleId="thumb">
    <w:name w:val="thumb"/>
    <w:basedOn w:val="a3"/>
    <w:rsid w:val="008E7C18"/>
    <w:pPr>
      <w:spacing w:before="100" w:beforeAutospacing="1" w:after="100" w:afterAutospacing="1"/>
    </w:pPr>
  </w:style>
  <w:style w:type="paragraph" w:customStyle="1" w:styleId="thumbcaption">
    <w:name w:val="thumbcaption"/>
    <w:basedOn w:val="a3"/>
    <w:rsid w:val="008E7C18"/>
    <w:pPr>
      <w:spacing w:before="100" w:beforeAutospacing="1" w:after="100" w:afterAutospacing="1"/>
    </w:pPr>
  </w:style>
  <w:style w:type="paragraph" w:customStyle="1" w:styleId="legend">
    <w:name w:val="legend"/>
    <w:basedOn w:val="a3"/>
    <w:rsid w:val="008E7C18"/>
    <w:pPr>
      <w:spacing w:before="100" w:beforeAutospacing="1" w:after="100" w:afterAutospacing="1"/>
    </w:pPr>
  </w:style>
  <w:style w:type="paragraph" w:customStyle="1" w:styleId="image2">
    <w:name w:val="image2"/>
    <w:basedOn w:val="a3"/>
    <w:rsid w:val="008E7C18"/>
    <w:pPr>
      <w:spacing w:before="100" w:beforeAutospacing="1" w:after="100" w:afterAutospacing="1"/>
    </w:pPr>
  </w:style>
  <w:style w:type="paragraph" w:customStyle="1" w:styleId="hr">
    <w:name w:val="hr"/>
    <w:basedOn w:val="a3"/>
    <w:rsid w:val="008E7C18"/>
    <w:pPr>
      <w:spacing w:before="100" w:beforeAutospacing="1" w:after="100" w:afterAutospacing="1"/>
    </w:pPr>
  </w:style>
  <w:style w:type="paragraph" w:customStyle="1" w:styleId="navbar">
    <w:name w:val="navbar"/>
    <w:basedOn w:val="a3"/>
    <w:rsid w:val="008E7C18"/>
    <w:pPr>
      <w:spacing w:before="100" w:beforeAutospacing="1" w:after="100" w:afterAutospacing="1"/>
    </w:pPr>
  </w:style>
  <w:style w:type="paragraph" w:customStyle="1" w:styleId="prevbloc">
    <w:name w:val="prev_bloc"/>
    <w:basedOn w:val="a3"/>
    <w:rsid w:val="008E7C18"/>
    <w:pPr>
      <w:spacing w:before="100" w:beforeAutospacing="1" w:after="100" w:afterAutospacing="1"/>
    </w:pPr>
  </w:style>
  <w:style w:type="paragraph" w:customStyle="1" w:styleId="nextbloc">
    <w:name w:val="next_bloc"/>
    <w:basedOn w:val="a3"/>
    <w:rsid w:val="008E7C18"/>
    <w:pPr>
      <w:spacing w:before="100" w:beforeAutospacing="1" w:after="100" w:afterAutospacing="1"/>
    </w:pPr>
  </w:style>
  <w:style w:type="paragraph" w:customStyle="1" w:styleId="imgtoogle">
    <w:name w:val="img_toogle"/>
    <w:basedOn w:val="a3"/>
    <w:rsid w:val="008E7C18"/>
    <w:pPr>
      <w:spacing w:before="100" w:beforeAutospacing="1" w:after="100" w:afterAutospacing="1"/>
    </w:pPr>
  </w:style>
  <w:style w:type="paragraph" w:customStyle="1" w:styleId="atoogle">
    <w:name w:val="a_toogle"/>
    <w:basedOn w:val="a3"/>
    <w:rsid w:val="008E7C18"/>
    <w:pPr>
      <w:spacing w:before="100" w:beforeAutospacing="1" w:after="100" w:afterAutospacing="1"/>
    </w:pPr>
  </w:style>
  <w:style w:type="paragraph" w:customStyle="1" w:styleId="geopoint">
    <w:name w:val="geopoint"/>
    <w:basedOn w:val="a3"/>
    <w:rsid w:val="008E7C18"/>
    <w:pPr>
      <w:spacing w:before="100" w:beforeAutospacing="1" w:after="100" w:afterAutospacing="1"/>
    </w:pPr>
  </w:style>
  <w:style w:type="paragraph" w:customStyle="1" w:styleId="titre">
    <w:name w:val="titre"/>
    <w:basedOn w:val="a3"/>
    <w:rsid w:val="008E7C18"/>
    <w:pPr>
      <w:spacing w:before="100" w:beforeAutospacing="1" w:after="100" w:afterAutospacing="1"/>
    </w:pPr>
  </w:style>
  <w:style w:type="paragraph" w:customStyle="1" w:styleId="ui-icon-closethick">
    <w:name w:val="ui-icon-closethick"/>
    <w:basedOn w:val="a3"/>
    <w:rsid w:val="008E7C18"/>
    <w:pPr>
      <w:spacing w:before="100" w:beforeAutospacing="1" w:after="100" w:afterAutospacing="1"/>
    </w:pPr>
  </w:style>
  <w:style w:type="paragraph" w:customStyle="1" w:styleId="taxoboxclassification">
    <w:name w:val="taxobox_classification"/>
    <w:basedOn w:val="a3"/>
    <w:rsid w:val="008E7C18"/>
    <w:pPr>
      <w:spacing w:before="100" w:beforeAutospacing="1" w:after="100" w:afterAutospacing="1"/>
    </w:pPr>
  </w:style>
  <w:style w:type="paragraph" w:customStyle="1" w:styleId="rnormal">
    <w:name w:val="rnormal"/>
    <w:basedOn w:val="a3"/>
    <w:rsid w:val="008E7C18"/>
    <w:pPr>
      <w:spacing w:before="100" w:beforeAutospacing="1" w:after="100" w:afterAutospacing="1"/>
    </w:pPr>
  </w:style>
  <w:style w:type="paragraph" w:customStyle="1" w:styleId="alert-text">
    <w:name w:val="alert-text"/>
    <w:basedOn w:val="a3"/>
    <w:rsid w:val="008E7C18"/>
    <w:pPr>
      <w:spacing w:before="100" w:beforeAutospacing="1" w:after="100" w:afterAutospacing="1"/>
    </w:pPr>
    <w:rPr>
      <w:color w:val="000000"/>
    </w:rPr>
  </w:style>
  <w:style w:type="paragraph" w:customStyle="1" w:styleId="regardsactu">
    <w:name w:val="regards_actu"/>
    <w:basedOn w:val="a3"/>
    <w:rsid w:val="008E7C18"/>
    <w:pPr>
      <w:spacing w:before="100" w:beforeAutospacing="1" w:after="100" w:afterAutospacing="1"/>
    </w:pPr>
  </w:style>
  <w:style w:type="paragraph" w:customStyle="1" w:styleId="mw-geshi">
    <w:name w:val="mw-geshi"/>
    <w:basedOn w:val="a3"/>
    <w:rsid w:val="008E7C18"/>
    <w:pPr>
      <w:spacing w:before="100" w:beforeAutospacing="1" w:after="100" w:afterAutospacing="1"/>
    </w:pPr>
    <w:rPr>
      <w:rFonts w:ascii="Courier New" w:hAnsi="Courier New" w:cs="Courier New"/>
    </w:rPr>
  </w:style>
  <w:style w:type="paragraph" w:customStyle="1" w:styleId="fr-collapsible-content1">
    <w:name w:val="fr-collapsible-content1"/>
    <w:basedOn w:val="a3"/>
    <w:rsid w:val="008E7C18"/>
    <w:pPr>
      <w:spacing w:before="100" w:beforeAutospacing="1" w:after="100" w:afterAutospacing="1"/>
    </w:pPr>
    <w:rPr>
      <w:sz w:val="22"/>
      <w:szCs w:val="22"/>
    </w:rPr>
  </w:style>
  <w:style w:type="paragraph" w:customStyle="1" w:styleId="fr-collapsible-toggle1">
    <w:name w:val="fr-collapsible-toggle1"/>
    <w:basedOn w:val="a3"/>
    <w:rsid w:val="008E7C18"/>
    <w:pPr>
      <w:spacing w:before="100" w:beforeAutospacing="1" w:after="100" w:afterAutospacing="1"/>
    </w:pPr>
    <w:rPr>
      <w:sz w:val="22"/>
      <w:szCs w:val="22"/>
    </w:rPr>
  </w:style>
  <w:style w:type="paragraph" w:customStyle="1" w:styleId="fr-collapsible-toggle2">
    <w:name w:val="fr-collapsible-toggle2"/>
    <w:basedOn w:val="a3"/>
    <w:rsid w:val="008E7C18"/>
    <w:pPr>
      <w:spacing w:before="100" w:beforeAutospacing="1" w:after="100" w:afterAutospacing="1"/>
    </w:pPr>
    <w:rPr>
      <w:sz w:val="22"/>
      <w:szCs w:val="22"/>
    </w:rPr>
  </w:style>
  <w:style w:type="paragraph" w:customStyle="1" w:styleId="fr-collapsible-toggle3">
    <w:name w:val="fr-collapsible-toggle3"/>
    <w:basedOn w:val="a3"/>
    <w:rsid w:val="008E7C18"/>
    <w:pPr>
      <w:spacing w:before="100" w:beforeAutospacing="1" w:after="100" w:afterAutospacing="1"/>
    </w:pPr>
    <w:rPr>
      <w:sz w:val="22"/>
      <w:szCs w:val="22"/>
    </w:rPr>
  </w:style>
  <w:style w:type="paragraph" w:customStyle="1" w:styleId="navboxnewtitle1">
    <w:name w:val="navboxnew_title1"/>
    <w:basedOn w:val="a3"/>
    <w:rsid w:val="008E7C18"/>
    <w:pPr>
      <w:shd w:val="clear" w:color="auto" w:fill="CCCCFF"/>
      <w:spacing w:after="30"/>
      <w:jc w:val="center"/>
    </w:pPr>
    <w:rPr>
      <w:b/>
      <w:bCs/>
    </w:rPr>
  </w:style>
  <w:style w:type="paragraph" w:customStyle="1" w:styleId="navboxnewtitlesub1">
    <w:name w:val="navboxnew_titlesub1"/>
    <w:basedOn w:val="a3"/>
    <w:rsid w:val="008E7C18"/>
    <w:pPr>
      <w:spacing w:before="100" w:beforeAutospacing="1" w:after="100" w:afterAutospacing="1"/>
    </w:pPr>
    <w:rPr>
      <w:sz w:val="19"/>
      <w:szCs w:val="19"/>
    </w:rPr>
  </w:style>
  <w:style w:type="paragraph" w:customStyle="1" w:styleId="fr-collapsible-content2">
    <w:name w:val="fr-collapsible-content2"/>
    <w:basedOn w:val="a3"/>
    <w:rsid w:val="008E7C18"/>
    <w:pPr>
      <w:spacing w:before="100" w:beforeAutospacing="1" w:after="100" w:afterAutospacing="1"/>
    </w:pPr>
    <w:rPr>
      <w:sz w:val="22"/>
      <w:szCs w:val="22"/>
    </w:rPr>
  </w:style>
  <w:style w:type="paragraph" w:customStyle="1" w:styleId="navboxnewcell1">
    <w:name w:val="navboxnew_cell1"/>
    <w:basedOn w:val="a3"/>
    <w:rsid w:val="008E7C18"/>
    <w:pPr>
      <w:spacing w:before="100" w:beforeAutospacing="1" w:after="100" w:afterAutospacing="1"/>
      <w:jc w:val="center"/>
    </w:pPr>
  </w:style>
  <w:style w:type="paragraph" w:customStyle="1" w:styleId="navboxnewth1">
    <w:name w:val="navboxnew_th1"/>
    <w:basedOn w:val="a3"/>
    <w:rsid w:val="008E7C18"/>
    <w:pPr>
      <w:pBdr>
        <w:right w:val="single" w:sz="12" w:space="9" w:color="F9F9F9"/>
      </w:pBdr>
      <w:shd w:val="clear" w:color="auto" w:fill="DDDDFF"/>
      <w:spacing w:before="100" w:beforeAutospacing="1" w:after="100" w:afterAutospacing="1"/>
    </w:pPr>
    <w:rPr>
      <w:b/>
      <w:bCs/>
    </w:rPr>
  </w:style>
  <w:style w:type="paragraph" w:customStyle="1" w:styleId="navboxnewlast1">
    <w:name w:val="navboxnew_last1"/>
    <w:basedOn w:val="a3"/>
    <w:rsid w:val="008E7C18"/>
    <w:pPr>
      <w:spacing w:before="100" w:beforeAutospacing="1" w:after="100" w:afterAutospacing="1"/>
    </w:pPr>
  </w:style>
  <w:style w:type="paragraph" w:customStyle="1" w:styleId="impair1">
    <w:name w:val="impair1"/>
    <w:basedOn w:val="a3"/>
    <w:rsid w:val="008E7C18"/>
    <w:pPr>
      <w:shd w:val="clear" w:color="auto" w:fill="EEEEFF"/>
      <w:spacing w:before="100" w:beforeAutospacing="1" w:after="100" w:afterAutospacing="1"/>
    </w:pPr>
  </w:style>
  <w:style w:type="paragraph" w:customStyle="1" w:styleId="pair1">
    <w:name w:val="pair1"/>
    <w:basedOn w:val="a3"/>
    <w:rsid w:val="008E7C18"/>
    <w:pPr>
      <w:shd w:val="clear" w:color="auto" w:fill="F9F9F9"/>
      <w:spacing w:before="100" w:beforeAutospacing="1" w:after="100" w:afterAutospacing="1"/>
    </w:pPr>
  </w:style>
  <w:style w:type="paragraph" w:customStyle="1" w:styleId="navboxnewbanner1">
    <w:name w:val="navboxnew_banner1"/>
    <w:basedOn w:val="a3"/>
    <w:rsid w:val="008E7C18"/>
    <w:pPr>
      <w:shd w:val="clear" w:color="auto" w:fill="DDDDFF"/>
      <w:spacing w:after="30"/>
      <w:jc w:val="center"/>
    </w:pPr>
  </w:style>
  <w:style w:type="paragraph" w:customStyle="1" w:styleId="navboxnewimage1">
    <w:name w:val="navboxnew_image1"/>
    <w:basedOn w:val="a3"/>
    <w:rsid w:val="008E7C18"/>
    <w:pPr>
      <w:spacing w:before="100" w:beforeAutospacing="1" w:after="100" w:afterAutospacing="1"/>
    </w:pPr>
  </w:style>
  <w:style w:type="paragraph" w:customStyle="1" w:styleId="navboxnewcell2">
    <w:name w:val="navboxnew_cell2"/>
    <w:basedOn w:val="a3"/>
    <w:rsid w:val="008E7C18"/>
    <w:pPr>
      <w:spacing w:before="100" w:beforeAutospacing="1" w:after="100" w:afterAutospacing="1"/>
      <w:jc w:val="center"/>
    </w:pPr>
  </w:style>
  <w:style w:type="paragraph" w:customStyle="1" w:styleId="navboxnewie1">
    <w:name w:val="navboxnew_ie1"/>
    <w:basedOn w:val="a3"/>
    <w:rsid w:val="008E7C18"/>
    <w:pPr>
      <w:spacing w:before="100" w:beforeAutospacing="1" w:after="100" w:afterAutospacing="1"/>
    </w:pPr>
  </w:style>
  <w:style w:type="paragraph" w:customStyle="1" w:styleId="navboxnewtitle2">
    <w:name w:val="navboxnew_title2"/>
    <w:basedOn w:val="a3"/>
    <w:rsid w:val="008E7C18"/>
    <w:pPr>
      <w:shd w:val="clear" w:color="auto" w:fill="99CC99"/>
      <w:spacing w:before="100" w:beforeAutospacing="1" w:after="100" w:afterAutospacing="1"/>
    </w:pPr>
  </w:style>
  <w:style w:type="paragraph" w:customStyle="1" w:styleId="navboxnewbanner2">
    <w:name w:val="navboxnew_banner2"/>
    <w:basedOn w:val="a3"/>
    <w:rsid w:val="008E7C18"/>
    <w:pPr>
      <w:shd w:val="clear" w:color="auto" w:fill="99CC99"/>
      <w:spacing w:before="100" w:beforeAutospacing="1" w:after="100" w:afterAutospacing="1"/>
    </w:pPr>
  </w:style>
  <w:style w:type="paragraph" w:customStyle="1" w:styleId="navboxnewth2">
    <w:name w:val="navboxnew_th2"/>
    <w:basedOn w:val="a3"/>
    <w:rsid w:val="008E7C18"/>
    <w:pPr>
      <w:shd w:val="clear" w:color="auto" w:fill="B3D9B3"/>
      <w:spacing w:before="100" w:beforeAutospacing="1" w:after="100" w:afterAutospacing="1"/>
    </w:pPr>
  </w:style>
  <w:style w:type="paragraph" w:customStyle="1" w:styleId="navboxnewtitle3">
    <w:name w:val="navboxnew_title3"/>
    <w:basedOn w:val="a3"/>
    <w:rsid w:val="008E7C18"/>
    <w:pPr>
      <w:shd w:val="clear" w:color="auto" w:fill="DFEDFF"/>
      <w:spacing w:before="100" w:beforeAutospacing="1" w:after="100" w:afterAutospacing="1"/>
    </w:pPr>
  </w:style>
  <w:style w:type="paragraph" w:customStyle="1" w:styleId="navboxnewbanner3">
    <w:name w:val="navboxnew_banner3"/>
    <w:basedOn w:val="a3"/>
    <w:rsid w:val="008E7C18"/>
    <w:pPr>
      <w:shd w:val="clear" w:color="auto" w:fill="DFEDFF"/>
      <w:spacing w:before="100" w:beforeAutospacing="1" w:after="100" w:afterAutospacing="1"/>
    </w:pPr>
  </w:style>
  <w:style w:type="paragraph" w:customStyle="1" w:styleId="navboxnewth3">
    <w:name w:val="navboxnew_th3"/>
    <w:basedOn w:val="a3"/>
    <w:rsid w:val="008E7C18"/>
    <w:pPr>
      <w:shd w:val="clear" w:color="auto" w:fill="E7F2FF"/>
      <w:spacing w:before="100" w:beforeAutospacing="1" w:after="100" w:afterAutospacing="1"/>
    </w:pPr>
  </w:style>
  <w:style w:type="paragraph" w:customStyle="1" w:styleId="fr-collapsible-toggle4">
    <w:name w:val="fr-collapsible-toggle4"/>
    <w:basedOn w:val="a3"/>
    <w:rsid w:val="008E7C18"/>
    <w:pPr>
      <w:spacing w:before="100" w:beforeAutospacing="1" w:after="100" w:afterAutospacing="1"/>
    </w:pPr>
    <w:rPr>
      <w:sz w:val="22"/>
      <w:szCs w:val="22"/>
    </w:rPr>
  </w:style>
  <w:style w:type="paragraph" w:customStyle="1" w:styleId="navboxnewtitle4">
    <w:name w:val="navboxnew_title4"/>
    <w:basedOn w:val="a3"/>
    <w:rsid w:val="008E7C18"/>
    <w:pPr>
      <w:shd w:val="clear" w:color="auto" w:fill="CCCCFF"/>
      <w:spacing w:after="30"/>
      <w:jc w:val="center"/>
    </w:pPr>
    <w:rPr>
      <w:b/>
      <w:bCs/>
    </w:rPr>
  </w:style>
  <w:style w:type="paragraph" w:customStyle="1" w:styleId="navboxnewtitlesub2">
    <w:name w:val="navboxnew_titlesub2"/>
    <w:basedOn w:val="a3"/>
    <w:rsid w:val="008E7C18"/>
    <w:pPr>
      <w:spacing w:before="100" w:beforeAutospacing="1" w:after="100" w:afterAutospacing="1"/>
    </w:pPr>
    <w:rPr>
      <w:sz w:val="19"/>
      <w:szCs w:val="19"/>
    </w:rPr>
  </w:style>
  <w:style w:type="paragraph" w:customStyle="1" w:styleId="fr-collapsible-content3">
    <w:name w:val="fr-collapsible-content3"/>
    <w:basedOn w:val="a3"/>
    <w:rsid w:val="008E7C18"/>
    <w:pPr>
      <w:spacing w:before="100" w:beforeAutospacing="1" w:after="100" w:afterAutospacing="1"/>
    </w:pPr>
    <w:rPr>
      <w:sz w:val="22"/>
      <w:szCs w:val="22"/>
    </w:rPr>
  </w:style>
  <w:style w:type="paragraph" w:customStyle="1" w:styleId="navboxnewrow1">
    <w:name w:val="navboxnew_row1"/>
    <w:basedOn w:val="a3"/>
    <w:rsid w:val="008E7C18"/>
    <w:pPr>
      <w:shd w:val="clear" w:color="auto" w:fill="DDDDFF"/>
      <w:spacing w:before="100" w:beforeAutospacing="1" w:after="100" w:afterAutospacing="1"/>
    </w:pPr>
  </w:style>
  <w:style w:type="paragraph" w:customStyle="1" w:styleId="navboxnewth4">
    <w:name w:val="navboxnew_th4"/>
    <w:basedOn w:val="a3"/>
    <w:rsid w:val="008E7C18"/>
    <w:pPr>
      <w:pBdr>
        <w:top w:val="single" w:sz="12" w:space="0" w:color="F9F9F9"/>
      </w:pBdr>
      <w:spacing w:before="100" w:beforeAutospacing="1" w:after="100" w:afterAutospacing="1"/>
      <w:jc w:val="center"/>
    </w:pPr>
    <w:rPr>
      <w:b/>
      <w:bCs/>
    </w:rPr>
  </w:style>
  <w:style w:type="paragraph" w:customStyle="1" w:styleId="navboxnewie2">
    <w:name w:val="navboxnew_ie2"/>
    <w:basedOn w:val="a3"/>
    <w:rsid w:val="008E7C18"/>
    <w:pPr>
      <w:pBdr>
        <w:left w:val="single" w:sz="12" w:space="0" w:color="F9F9F9"/>
      </w:pBdr>
      <w:spacing w:before="100" w:beforeAutospacing="1" w:after="100" w:afterAutospacing="1"/>
    </w:pPr>
  </w:style>
  <w:style w:type="paragraph" w:customStyle="1" w:styleId="navboxnewinline1">
    <w:name w:val="navboxnew_inline1"/>
    <w:basedOn w:val="a3"/>
    <w:rsid w:val="008E7C18"/>
    <w:pPr>
      <w:shd w:val="clear" w:color="auto" w:fill="F9F9F9"/>
      <w:spacing w:before="100" w:beforeAutospacing="1" w:after="100" w:afterAutospacing="1"/>
    </w:pPr>
  </w:style>
  <w:style w:type="paragraph" w:customStyle="1" w:styleId="navboxnewinline2">
    <w:name w:val="navboxnew_inline2"/>
    <w:basedOn w:val="a3"/>
    <w:rsid w:val="008E7C18"/>
    <w:pPr>
      <w:shd w:val="clear" w:color="auto" w:fill="EEEEFF"/>
      <w:spacing w:before="100" w:beforeAutospacing="1" w:after="100" w:afterAutospacing="1"/>
    </w:pPr>
  </w:style>
  <w:style w:type="paragraph" w:customStyle="1" w:styleId="navboxnewimage2">
    <w:name w:val="navboxnew_image2"/>
    <w:basedOn w:val="a3"/>
    <w:rsid w:val="008E7C18"/>
    <w:pPr>
      <w:spacing w:before="100" w:beforeAutospacing="1" w:after="100" w:afterAutospacing="1"/>
    </w:pPr>
    <w:rPr>
      <w:vanish/>
    </w:rPr>
  </w:style>
  <w:style w:type="paragraph" w:customStyle="1" w:styleId="navboxnewbanner4">
    <w:name w:val="navboxnew_banner4"/>
    <w:basedOn w:val="a3"/>
    <w:rsid w:val="008E7C18"/>
    <w:pPr>
      <w:shd w:val="clear" w:color="auto" w:fill="CCCCFF"/>
      <w:spacing w:before="30"/>
      <w:jc w:val="center"/>
    </w:pPr>
  </w:style>
  <w:style w:type="paragraph" w:customStyle="1" w:styleId="navboxnew1">
    <w:name w:val="navboxnew1"/>
    <w:basedOn w:val="a3"/>
    <w:rsid w:val="008E7C18"/>
    <w:pPr>
      <w:shd w:val="clear" w:color="auto" w:fill="F9F9F9"/>
      <w:spacing w:before="100" w:beforeAutospacing="1" w:after="100" w:afterAutospacing="1"/>
    </w:pPr>
  </w:style>
  <w:style w:type="paragraph" w:customStyle="1" w:styleId="play-btn-large1">
    <w:name w:val="play-btn-large1"/>
    <w:basedOn w:val="a3"/>
    <w:rsid w:val="008E7C18"/>
    <w:pPr>
      <w:spacing w:after="100" w:afterAutospacing="1"/>
      <w:ind w:left="-525"/>
    </w:pPr>
  </w:style>
  <w:style w:type="paragraph" w:customStyle="1" w:styleId="ui-widget1">
    <w:name w:val="ui-widget1"/>
    <w:basedOn w:val="a3"/>
    <w:rsid w:val="008E7C18"/>
    <w:pPr>
      <w:spacing w:before="100" w:beforeAutospacing="1" w:after="100" w:afterAutospacing="1"/>
    </w:pPr>
    <w:rPr>
      <w:rFonts w:ascii="Arial" w:hAnsi="Arial" w:cs="Arial"/>
    </w:rPr>
  </w:style>
  <w:style w:type="paragraph" w:customStyle="1" w:styleId="ui-state-default1">
    <w:name w:val="ui-state-default1"/>
    <w:basedOn w:val="a3"/>
    <w:rsid w:val="008E7C18"/>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default2">
    <w:name w:val="ui-state-default2"/>
    <w:basedOn w:val="a3"/>
    <w:rsid w:val="008E7C18"/>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hover1">
    <w:name w:val="ui-state-hover1"/>
    <w:basedOn w:val="a3"/>
    <w:rsid w:val="008E7C18"/>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hover2">
    <w:name w:val="ui-state-hover2"/>
    <w:basedOn w:val="a3"/>
    <w:rsid w:val="008E7C18"/>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1">
    <w:name w:val="ui-state-focus1"/>
    <w:basedOn w:val="a3"/>
    <w:rsid w:val="008E7C18"/>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2">
    <w:name w:val="ui-state-focus2"/>
    <w:basedOn w:val="a3"/>
    <w:rsid w:val="008E7C18"/>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active1">
    <w:name w:val="ui-state-active1"/>
    <w:basedOn w:val="a3"/>
    <w:rsid w:val="008E7C18"/>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active2">
    <w:name w:val="ui-state-active2"/>
    <w:basedOn w:val="a3"/>
    <w:rsid w:val="008E7C18"/>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highlight1">
    <w:name w:val="ui-state-highlight1"/>
    <w:basedOn w:val="a3"/>
    <w:rsid w:val="008E7C18"/>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highlight2">
    <w:name w:val="ui-state-highlight2"/>
    <w:basedOn w:val="a3"/>
    <w:rsid w:val="008E7C18"/>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error1">
    <w:name w:val="ui-state-error1"/>
    <w:basedOn w:val="a3"/>
    <w:rsid w:val="008E7C18"/>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2">
    <w:name w:val="ui-state-error2"/>
    <w:basedOn w:val="a3"/>
    <w:rsid w:val="008E7C18"/>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text1">
    <w:name w:val="ui-state-error-text1"/>
    <w:basedOn w:val="a3"/>
    <w:rsid w:val="008E7C18"/>
    <w:pPr>
      <w:spacing w:before="100" w:beforeAutospacing="1" w:after="100" w:afterAutospacing="1"/>
    </w:pPr>
    <w:rPr>
      <w:color w:val="FFFFFF"/>
    </w:rPr>
  </w:style>
  <w:style w:type="paragraph" w:customStyle="1" w:styleId="ui-state-error-text2">
    <w:name w:val="ui-state-error-text2"/>
    <w:basedOn w:val="a3"/>
    <w:rsid w:val="008E7C18"/>
    <w:pPr>
      <w:spacing w:before="100" w:beforeAutospacing="1" w:after="100" w:afterAutospacing="1"/>
    </w:pPr>
    <w:rPr>
      <w:color w:val="FFFFFF"/>
    </w:rPr>
  </w:style>
  <w:style w:type="paragraph" w:customStyle="1" w:styleId="ui-priority-primary1">
    <w:name w:val="ui-priority-primary1"/>
    <w:basedOn w:val="a3"/>
    <w:rsid w:val="008E7C18"/>
    <w:pPr>
      <w:spacing w:before="100" w:beforeAutospacing="1" w:after="100" w:afterAutospacing="1"/>
    </w:pPr>
    <w:rPr>
      <w:b/>
      <w:bCs/>
    </w:rPr>
  </w:style>
  <w:style w:type="paragraph" w:customStyle="1" w:styleId="ui-priority-primary2">
    <w:name w:val="ui-priority-primary2"/>
    <w:basedOn w:val="a3"/>
    <w:rsid w:val="008E7C18"/>
    <w:pPr>
      <w:spacing w:before="100" w:beforeAutospacing="1" w:after="100" w:afterAutospacing="1"/>
    </w:pPr>
    <w:rPr>
      <w:b/>
      <w:bCs/>
    </w:rPr>
  </w:style>
  <w:style w:type="paragraph" w:customStyle="1" w:styleId="ui-priority-secondary1">
    <w:name w:val="ui-priority-secondary1"/>
    <w:basedOn w:val="a3"/>
    <w:rsid w:val="008E7C18"/>
    <w:pPr>
      <w:spacing w:before="100" w:beforeAutospacing="1" w:after="100" w:afterAutospacing="1"/>
    </w:pPr>
  </w:style>
  <w:style w:type="paragraph" w:customStyle="1" w:styleId="ui-priority-secondary2">
    <w:name w:val="ui-priority-secondary2"/>
    <w:basedOn w:val="a3"/>
    <w:rsid w:val="008E7C18"/>
    <w:pPr>
      <w:spacing w:before="100" w:beforeAutospacing="1" w:after="100" w:afterAutospacing="1"/>
    </w:pPr>
  </w:style>
  <w:style w:type="paragraph" w:customStyle="1" w:styleId="ui-state-disabled1">
    <w:name w:val="ui-state-disabled1"/>
    <w:basedOn w:val="a3"/>
    <w:rsid w:val="008E7C18"/>
    <w:pPr>
      <w:spacing w:before="100" w:beforeAutospacing="1" w:after="100" w:afterAutospacing="1"/>
    </w:pPr>
  </w:style>
  <w:style w:type="paragraph" w:customStyle="1" w:styleId="ui-state-disabled2">
    <w:name w:val="ui-state-disabled2"/>
    <w:basedOn w:val="a3"/>
    <w:rsid w:val="008E7C18"/>
    <w:pPr>
      <w:spacing w:before="100" w:beforeAutospacing="1" w:after="100" w:afterAutospacing="1"/>
    </w:pPr>
  </w:style>
  <w:style w:type="paragraph" w:customStyle="1" w:styleId="ui-icon1">
    <w:name w:val="ui-icon1"/>
    <w:basedOn w:val="a3"/>
    <w:rsid w:val="008E7C18"/>
    <w:pPr>
      <w:spacing w:before="100" w:beforeAutospacing="1" w:after="100" w:afterAutospacing="1"/>
      <w:ind w:firstLine="7343"/>
    </w:pPr>
  </w:style>
  <w:style w:type="paragraph" w:customStyle="1" w:styleId="ui-icon2">
    <w:name w:val="ui-icon2"/>
    <w:basedOn w:val="a3"/>
    <w:rsid w:val="008E7C18"/>
    <w:pPr>
      <w:spacing w:before="100" w:beforeAutospacing="1" w:after="100" w:afterAutospacing="1"/>
      <w:ind w:firstLine="7343"/>
    </w:pPr>
  </w:style>
  <w:style w:type="paragraph" w:customStyle="1" w:styleId="ui-icon3">
    <w:name w:val="ui-icon3"/>
    <w:basedOn w:val="a3"/>
    <w:rsid w:val="008E7C18"/>
    <w:pPr>
      <w:spacing w:before="100" w:beforeAutospacing="1" w:after="100" w:afterAutospacing="1"/>
      <w:ind w:firstLine="7343"/>
    </w:pPr>
  </w:style>
  <w:style w:type="paragraph" w:customStyle="1" w:styleId="ui-icon4">
    <w:name w:val="ui-icon4"/>
    <w:basedOn w:val="a3"/>
    <w:rsid w:val="008E7C18"/>
    <w:pPr>
      <w:spacing w:before="100" w:beforeAutospacing="1" w:after="100" w:afterAutospacing="1"/>
      <w:ind w:firstLine="7343"/>
    </w:pPr>
  </w:style>
  <w:style w:type="paragraph" w:customStyle="1" w:styleId="ui-icon5">
    <w:name w:val="ui-icon5"/>
    <w:basedOn w:val="a3"/>
    <w:rsid w:val="008E7C18"/>
    <w:pPr>
      <w:spacing w:before="100" w:beforeAutospacing="1" w:after="100" w:afterAutospacing="1"/>
      <w:ind w:firstLine="7343"/>
    </w:pPr>
  </w:style>
  <w:style w:type="paragraph" w:customStyle="1" w:styleId="ui-icon6">
    <w:name w:val="ui-icon6"/>
    <w:basedOn w:val="a3"/>
    <w:rsid w:val="008E7C18"/>
    <w:pPr>
      <w:spacing w:before="100" w:beforeAutospacing="1" w:after="100" w:afterAutospacing="1"/>
      <w:ind w:firstLine="7343"/>
    </w:pPr>
  </w:style>
  <w:style w:type="paragraph" w:customStyle="1" w:styleId="ui-icon7">
    <w:name w:val="ui-icon7"/>
    <w:basedOn w:val="a3"/>
    <w:rsid w:val="008E7C18"/>
    <w:pPr>
      <w:spacing w:before="100" w:beforeAutospacing="1" w:after="100" w:afterAutospacing="1"/>
      <w:ind w:firstLine="7343"/>
    </w:pPr>
  </w:style>
  <w:style w:type="paragraph" w:customStyle="1" w:styleId="ui-icon8">
    <w:name w:val="ui-icon8"/>
    <w:basedOn w:val="a3"/>
    <w:rsid w:val="008E7C18"/>
    <w:pPr>
      <w:spacing w:before="100" w:beforeAutospacing="1" w:after="100" w:afterAutospacing="1"/>
      <w:ind w:firstLine="7343"/>
    </w:pPr>
  </w:style>
  <w:style w:type="paragraph" w:customStyle="1" w:styleId="ui-icon9">
    <w:name w:val="ui-icon9"/>
    <w:basedOn w:val="a3"/>
    <w:rsid w:val="008E7C18"/>
    <w:pPr>
      <w:spacing w:before="100" w:beforeAutospacing="1" w:after="100" w:afterAutospacing="1"/>
      <w:ind w:firstLine="7343"/>
    </w:pPr>
  </w:style>
  <w:style w:type="paragraph" w:customStyle="1" w:styleId="ui-resizable-handle1">
    <w:name w:val="ui-resizable-handle1"/>
    <w:basedOn w:val="a3"/>
    <w:rsid w:val="008E7C18"/>
    <w:pPr>
      <w:spacing w:before="100" w:beforeAutospacing="1" w:after="100" w:afterAutospacing="1"/>
    </w:pPr>
    <w:rPr>
      <w:vanish/>
      <w:sz w:val="2"/>
      <w:szCs w:val="2"/>
    </w:rPr>
  </w:style>
  <w:style w:type="paragraph" w:customStyle="1" w:styleId="ui-resizable-handle2">
    <w:name w:val="ui-resizable-handle2"/>
    <w:basedOn w:val="a3"/>
    <w:rsid w:val="008E7C18"/>
    <w:pPr>
      <w:spacing w:before="100" w:beforeAutospacing="1" w:after="100" w:afterAutospacing="1"/>
    </w:pPr>
    <w:rPr>
      <w:vanish/>
      <w:sz w:val="2"/>
      <w:szCs w:val="2"/>
    </w:rPr>
  </w:style>
  <w:style w:type="paragraph" w:customStyle="1" w:styleId="ui-button-text1">
    <w:name w:val="ui-button-text1"/>
    <w:basedOn w:val="a3"/>
    <w:rsid w:val="008E7C18"/>
    <w:pPr>
      <w:spacing w:before="100" w:beforeAutospacing="1" w:after="100" w:afterAutospacing="1"/>
    </w:pPr>
  </w:style>
  <w:style w:type="paragraph" w:customStyle="1" w:styleId="ui-button-text2">
    <w:name w:val="ui-button-text2"/>
    <w:basedOn w:val="a3"/>
    <w:rsid w:val="008E7C18"/>
    <w:pPr>
      <w:spacing w:before="100" w:beforeAutospacing="1" w:after="100" w:afterAutospacing="1"/>
    </w:pPr>
  </w:style>
  <w:style w:type="paragraph" w:customStyle="1" w:styleId="ui-button-text3">
    <w:name w:val="ui-button-text3"/>
    <w:basedOn w:val="a3"/>
    <w:rsid w:val="008E7C18"/>
    <w:pPr>
      <w:spacing w:before="100" w:beforeAutospacing="1" w:after="100" w:afterAutospacing="1"/>
      <w:ind w:firstLine="11919"/>
    </w:pPr>
  </w:style>
  <w:style w:type="paragraph" w:customStyle="1" w:styleId="ui-button-text4">
    <w:name w:val="ui-button-text4"/>
    <w:basedOn w:val="a3"/>
    <w:rsid w:val="008E7C18"/>
    <w:pPr>
      <w:spacing w:before="100" w:beforeAutospacing="1" w:after="100" w:afterAutospacing="1"/>
      <w:ind w:firstLine="11919"/>
    </w:pPr>
  </w:style>
  <w:style w:type="paragraph" w:customStyle="1" w:styleId="ui-button-text5">
    <w:name w:val="ui-button-text5"/>
    <w:basedOn w:val="a3"/>
    <w:rsid w:val="008E7C18"/>
    <w:pPr>
      <w:spacing w:before="100" w:beforeAutospacing="1" w:after="100" w:afterAutospacing="1"/>
    </w:pPr>
  </w:style>
  <w:style w:type="paragraph" w:customStyle="1" w:styleId="ui-button-text6">
    <w:name w:val="ui-button-text6"/>
    <w:basedOn w:val="a3"/>
    <w:rsid w:val="008E7C18"/>
    <w:pPr>
      <w:spacing w:before="100" w:beforeAutospacing="1" w:after="100" w:afterAutospacing="1"/>
    </w:pPr>
  </w:style>
  <w:style w:type="paragraph" w:customStyle="1" w:styleId="ui-button-text7">
    <w:name w:val="ui-button-text7"/>
    <w:basedOn w:val="a3"/>
    <w:rsid w:val="008E7C18"/>
    <w:pPr>
      <w:spacing w:before="100" w:beforeAutospacing="1" w:after="100" w:afterAutospacing="1"/>
    </w:pPr>
  </w:style>
  <w:style w:type="paragraph" w:customStyle="1" w:styleId="ui-icon10">
    <w:name w:val="ui-icon10"/>
    <w:basedOn w:val="a3"/>
    <w:rsid w:val="008E7C18"/>
    <w:pPr>
      <w:spacing w:after="100" w:afterAutospacing="1"/>
      <w:ind w:left="-120" w:firstLine="7343"/>
    </w:pPr>
  </w:style>
  <w:style w:type="paragraph" w:customStyle="1" w:styleId="ui-icon11">
    <w:name w:val="ui-icon11"/>
    <w:basedOn w:val="a3"/>
    <w:rsid w:val="008E7C18"/>
    <w:pPr>
      <w:spacing w:after="100" w:afterAutospacing="1"/>
      <w:ind w:firstLine="7343"/>
    </w:pPr>
  </w:style>
  <w:style w:type="paragraph" w:customStyle="1" w:styleId="ui-icon12">
    <w:name w:val="ui-icon12"/>
    <w:basedOn w:val="a3"/>
    <w:rsid w:val="008E7C18"/>
    <w:pPr>
      <w:spacing w:after="100" w:afterAutospacing="1"/>
      <w:ind w:firstLine="7343"/>
    </w:pPr>
  </w:style>
  <w:style w:type="paragraph" w:customStyle="1" w:styleId="ui-icon13">
    <w:name w:val="ui-icon13"/>
    <w:basedOn w:val="a3"/>
    <w:rsid w:val="008E7C18"/>
    <w:pPr>
      <w:spacing w:after="100" w:afterAutospacing="1"/>
      <w:ind w:firstLine="7343"/>
    </w:pPr>
  </w:style>
  <w:style w:type="paragraph" w:customStyle="1" w:styleId="ui-icon14">
    <w:name w:val="ui-icon14"/>
    <w:basedOn w:val="a3"/>
    <w:rsid w:val="008E7C18"/>
    <w:pPr>
      <w:spacing w:after="100" w:afterAutospacing="1"/>
      <w:ind w:firstLine="7343"/>
    </w:pPr>
  </w:style>
  <w:style w:type="paragraph" w:customStyle="1" w:styleId="ui-icon15">
    <w:name w:val="ui-icon15"/>
    <w:basedOn w:val="a3"/>
    <w:rsid w:val="008E7C18"/>
    <w:pPr>
      <w:spacing w:after="100" w:afterAutospacing="1"/>
      <w:ind w:firstLine="7343"/>
    </w:pPr>
  </w:style>
  <w:style w:type="paragraph" w:customStyle="1" w:styleId="ui-button1">
    <w:name w:val="ui-button1"/>
    <w:basedOn w:val="a3"/>
    <w:rsid w:val="008E7C18"/>
    <w:pPr>
      <w:spacing w:before="100" w:beforeAutospacing="1" w:after="100" w:afterAutospacing="1"/>
      <w:ind w:right="-72"/>
      <w:jc w:val="center"/>
    </w:pPr>
  </w:style>
  <w:style w:type="paragraph" w:customStyle="1" w:styleId="ui-button2">
    <w:name w:val="ui-button2"/>
    <w:basedOn w:val="a3"/>
    <w:rsid w:val="008E7C18"/>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style>
  <w:style w:type="paragraph" w:customStyle="1" w:styleId="ui-button3">
    <w:name w:val="ui-button3"/>
    <w:basedOn w:val="a3"/>
    <w:rsid w:val="008E7C18"/>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style>
  <w:style w:type="paragraph" w:customStyle="1" w:styleId="ui-button-large1">
    <w:name w:val="ui-button-large1"/>
    <w:basedOn w:val="a3"/>
    <w:rsid w:val="008E7C18"/>
    <w:pPr>
      <w:spacing w:before="100" w:beforeAutospacing="1" w:after="100" w:afterAutospacing="1"/>
    </w:pPr>
  </w:style>
  <w:style w:type="paragraph" w:customStyle="1" w:styleId="ui-icon16">
    <w:name w:val="ui-icon16"/>
    <w:basedOn w:val="a3"/>
    <w:rsid w:val="008E7C18"/>
    <w:pPr>
      <w:spacing w:before="100" w:beforeAutospacing="1" w:after="100" w:afterAutospacing="1"/>
      <w:ind w:firstLine="7343"/>
    </w:pPr>
  </w:style>
  <w:style w:type="paragraph" w:customStyle="1" w:styleId="ui-icon17">
    <w:name w:val="ui-icon17"/>
    <w:basedOn w:val="a3"/>
    <w:rsid w:val="008E7C18"/>
    <w:pPr>
      <w:spacing w:before="100" w:beforeAutospacing="1" w:after="100" w:afterAutospacing="1"/>
      <w:ind w:firstLine="7343"/>
    </w:pPr>
  </w:style>
  <w:style w:type="paragraph" w:customStyle="1" w:styleId="ui-icon18">
    <w:name w:val="ui-icon18"/>
    <w:basedOn w:val="a3"/>
    <w:rsid w:val="008E7C18"/>
    <w:pPr>
      <w:spacing w:before="100" w:beforeAutospacing="1" w:after="100" w:afterAutospacing="1"/>
      <w:ind w:firstLine="7343"/>
    </w:pPr>
  </w:style>
  <w:style w:type="paragraph" w:customStyle="1" w:styleId="ui-icon19">
    <w:name w:val="ui-icon19"/>
    <w:basedOn w:val="a3"/>
    <w:rsid w:val="008E7C18"/>
    <w:pPr>
      <w:spacing w:before="100" w:beforeAutospacing="1" w:after="100" w:afterAutospacing="1"/>
      <w:ind w:firstLine="7343"/>
    </w:pPr>
  </w:style>
  <w:style w:type="paragraph" w:customStyle="1" w:styleId="ui-dialog-titlebar1">
    <w:name w:val="ui-dialog-titlebar1"/>
    <w:basedOn w:val="a3"/>
    <w:rsid w:val="008E7C18"/>
    <w:pPr>
      <w:spacing w:before="100" w:beforeAutospacing="1" w:after="100" w:afterAutospacing="1"/>
    </w:pPr>
  </w:style>
  <w:style w:type="paragraph" w:customStyle="1" w:styleId="ui-dialog-title1">
    <w:name w:val="ui-dialog-title1"/>
    <w:basedOn w:val="a3"/>
    <w:rsid w:val="008E7C18"/>
  </w:style>
  <w:style w:type="paragraph" w:customStyle="1" w:styleId="ui-dialog-titlebar-close1">
    <w:name w:val="ui-dialog-titlebar-close1"/>
    <w:basedOn w:val="a3"/>
    <w:rsid w:val="008E7C18"/>
  </w:style>
  <w:style w:type="paragraph" w:customStyle="1" w:styleId="ui-dialog-titlebar-close2">
    <w:name w:val="ui-dialog-titlebar-close2"/>
    <w:basedOn w:val="a3"/>
    <w:rsid w:val="008E7C18"/>
  </w:style>
  <w:style w:type="paragraph" w:customStyle="1" w:styleId="ui-dialog-content1">
    <w:name w:val="ui-dialog-content1"/>
    <w:basedOn w:val="a3"/>
    <w:rsid w:val="008E7C18"/>
    <w:pPr>
      <w:spacing w:before="100" w:beforeAutospacing="1" w:after="100" w:afterAutospacing="1"/>
    </w:pPr>
  </w:style>
  <w:style w:type="paragraph" w:customStyle="1" w:styleId="ui-dialog-buttonpane1">
    <w:name w:val="ui-dialog-buttonpane1"/>
    <w:basedOn w:val="a3"/>
    <w:rsid w:val="008E7C18"/>
    <w:pPr>
      <w:spacing w:before="120"/>
    </w:pPr>
  </w:style>
  <w:style w:type="paragraph" w:customStyle="1" w:styleId="ui-resizable-se1">
    <w:name w:val="ui-resizable-se1"/>
    <w:basedOn w:val="a3"/>
    <w:rsid w:val="008E7C18"/>
    <w:pPr>
      <w:spacing w:before="100" w:beforeAutospacing="1" w:after="100" w:afterAutospacing="1"/>
    </w:pPr>
  </w:style>
  <w:style w:type="paragraph" w:customStyle="1" w:styleId="ui-dialog-titlebar-close3">
    <w:name w:val="ui-dialog-titlebar-close3"/>
    <w:basedOn w:val="a3"/>
    <w:rsid w:val="008E7C18"/>
  </w:style>
  <w:style w:type="paragraph" w:customStyle="1" w:styleId="ui-dialog-titlebar2">
    <w:name w:val="ui-dialog-titlebar2"/>
    <w:basedOn w:val="a3"/>
    <w:rsid w:val="008E7C18"/>
    <w:pPr>
      <w:spacing w:before="100" w:beforeAutospacing="1" w:after="100" w:afterAutospacing="1"/>
    </w:pPr>
  </w:style>
  <w:style w:type="paragraph" w:customStyle="1" w:styleId="ui-widget-header1">
    <w:name w:val="ui-widget-header1"/>
    <w:basedOn w:val="a3"/>
    <w:rsid w:val="008E7C18"/>
    <w:pPr>
      <w:pBdr>
        <w:bottom w:val="single" w:sz="6" w:space="0" w:color="BBBBBB"/>
      </w:pBdr>
      <w:shd w:val="clear" w:color="auto" w:fill="F0F0F0"/>
      <w:spacing w:before="100" w:beforeAutospacing="1" w:after="100" w:afterAutospacing="1" w:line="240" w:lineRule="atLeast"/>
    </w:pPr>
    <w:rPr>
      <w:b/>
      <w:bCs/>
      <w:color w:val="222222"/>
    </w:rPr>
  </w:style>
  <w:style w:type="paragraph" w:customStyle="1" w:styleId="ui-icon-closethick1">
    <w:name w:val="ui-icon-closethick1"/>
    <w:basedOn w:val="a3"/>
    <w:rsid w:val="008E7C18"/>
    <w:pPr>
      <w:spacing w:before="100" w:beforeAutospacing="1" w:after="100" w:afterAutospacing="1"/>
    </w:pPr>
  </w:style>
  <w:style w:type="paragraph" w:customStyle="1" w:styleId="ui-dialog-buttonpane2">
    <w:name w:val="ui-dialog-buttonpane2"/>
    <w:basedOn w:val="a3"/>
    <w:rsid w:val="008E7C18"/>
  </w:style>
  <w:style w:type="paragraph" w:customStyle="1" w:styleId="special-label1">
    <w:name w:val="special-label1"/>
    <w:basedOn w:val="a3"/>
    <w:rsid w:val="008E7C18"/>
    <w:pPr>
      <w:spacing w:before="100" w:beforeAutospacing="1" w:after="100" w:afterAutospacing="1"/>
    </w:pPr>
    <w:rPr>
      <w:color w:val="808080"/>
    </w:rPr>
  </w:style>
  <w:style w:type="paragraph" w:customStyle="1" w:styleId="special-query1">
    <w:name w:val="special-query1"/>
    <w:basedOn w:val="a3"/>
    <w:rsid w:val="008E7C18"/>
    <w:pPr>
      <w:spacing w:before="100" w:beforeAutospacing="1" w:after="100" w:afterAutospacing="1"/>
    </w:pPr>
    <w:rPr>
      <w:i/>
      <w:iCs/>
      <w:color w:val="000000"/>
    </w:rPr>
  </w:style>
  <w:style w:type="paragraph" w:customStyle="1" w:styleId="special-hover1">
    <w:name w:val="special-hover1"/>
    <w:basedOn w:val="a3"/>
    <w:rsid w:val="008E7C18"/>
    <w:pPr>
      <w:shd w:val="clear" w:color="auto" w:fill="C0C0C0"/>
      <w:spacing w:before="100" w:beforeAutospacing="1" w:after="100" w:afterAutospacing="1"/>
    </w:pPr>
  </w:style>
  <w:style w:type="paragraph" w:customStyle="1" w:styleId="special-label2">
    <w:name w:val="special-label2"/>
    <w:basedOn w:val="a3"/>
    <w:rsid w:val="008E7C18"/>
    <w:pPr>
      <w:spacing w:before="100" w:beforeAutospacing="1" w:after="100" w:afterAutospacing="1"/>
    </w:pPr>
    <w:rPr>
      <w:color w:val="FFFFFF"/>
    </w:rPr>
  </w:style>
  <w:style w:type="paragraph" w:customStyle="1" w:styleId="special-query2">
    <w:name w:val="special-query2"/>
    <w:basedOn w:val="a3"/>
    <w:rsid w:val="008E7C18"/>
    <w:pPr>
      <w:spacing w:before="100" w:beforeAutospacing="1" w:after="100" w:afterAutospacing="1"/>
    </w:pPr>
    <w:rPr>
      <w:color w:val="FFFFFF"/>
    </w:rPr>
  </w:style>
  <w:style w:type="paragraph" w:customStyle="1" w:styleId="mw-specialpage-summary1">
    <w:name w:val="mw-specialpage-summary1"/>
    <w:basedOn w:val="a3"/>
    <w:rsid w:val="008E7C18"/>
    <w:pPr>
      <w:spacing w:before="100" w:beforeAutospacing="1" w:after="100" w:afterAutospacing="1"/>
    </w:pPr>
    <w:rPr>
      <w:vanish/>
    </w:rPr>
  </w:style>
  <w:style w:type="paragraph" w:customStyle="1" w:styleId="editsection1">
    <w:name w:val="editsection1"/>
    <w:basedOn w:val="a3"/>
    <w:rsid w:val="008E7C18"/>
    <w:pPr>
      <w:spacing w:before="100" w:beforeAutospacing="1" w:after="100" w:afterAutospacing="1"/>
    </w:pPr>
    <w:rPr>
      <w:sz w:val="20"/>
      <w:szCs w:val="20"/>
    </w:rPr>
  </w:style>
  <w:style w:type="paragraph" w:customStyle="1" w:styleId="mw-headline1">
    <w:name w:val="mw-headline1"/>
    <w:basedOn w:val="a3"/>
    <w:rsid w:val="008E7C18"/>
    <w:pPr>
      <w:spacing w:before="100" w:beforeAutospacing="1" w:after="100" w:afterAutospacing="1"/>
      <w:ind w:right="72"/>
    </w:pPr>
  </w:style>
  <w:style w:type="paragraph" w:customStyle="1" w:styleId="legendlike1">
    <w:name w:val="legendlike1"/>
    <w:basedOn w:val="a3"/>
    <w:rsid w:val="008E7C18"/>
    <w:pPr>
      <w:spacing w:after="100" w:afterAutospacing="1"/>
    </w:pPr>
  </w:style>
  <w:style w:type="paragraph" w:customStyle="1" w:styleId="legendtextlike1">
    <w:name w:val="legendtextlike1"/>
    <w:basedOn w:val="a3"/>
    <w:rsid w:val="008E7C18"/>
    <w:pPr>
      <w:shd w:val="clear" w:color="auto" w:fill="FFFFFF"/>
      <w:spacing w:before="100" w:beforeAutospacing="1" w:after="100" w:afterAutospacing="1"/>
    </w:pPr>
  </w:style>
  <w:style w:type="paragraph" w:customStyle="1" w:styleId="scrollbar1">
    <w:name w:val="scrollbar1"/>
    <w:basedOn w:val="a3"/>
    <w:rsid w:val="008E7C18"/>
    <w:pPr>
      <w:spacing w:before="100" w:beforeAutospacing="1" w:after="100" w:afterAutospacing="1"/>
    </w:pPr>
  </w:style>
  <w:style w:type="paragraph" w:customStyle="1" w:styleId="scrollbarcontainer1">
    <w:name w:val="scrollbarcontainer1"/>
    <w:basedOn w:val="a3"/>
    <w:rsid w:val="008E7C18"/>
    <w:pPr>
      <w:spacing w:before="100" w:beforeAutospacing="1" w:after="100" w:afterAutospacing="1"/>
    </w:pPr>
  </w:style>
  <w:style w:type="paragraph" w:customStyle="1" w:styleId="magnify1">
    <w:name w:val="magnify1"/>
    <w:basedOn w:val="a3"/>
    <w:rsid w:val="008E7C18"/>
    <w:pPr>
      <w:spacing w:before="100" w:beforeAutospacing="1" w:after="100" w:afterAutospacing="1"/>
    </w:pPr>
    <w:rPr>
      <w:vanish/>
    </w:rPr>
  </w:style>
  <w:style w:type="paragraph" w:customStyle="1" w:styleId="infoboximage1">
    <w:name w:val="infoboximage1"/>
    <w:basedOn w:val="a3"/>
    <w:rsid w:val="008E7C18"/>
    <w:pPr>
      <w:shd w:val="clear" w:color="auto" w:fill="FFFFFF"/>
      <w:spacing w:after="100" w:afterAutospacing="1"/>
      <w:jc w:val="center"/>
    </w:pPr>
    <w:rPr>
      <w:color w:val="000000"/>
    </w:rPr>
  </w:style>
  <w:style w:type="paragraph" w:customStyle="1" w:styleId="infoboxsoustitre1">
    <w:name w:val="infoboxsoustitre1"/>
    <w:basedOn w:val="a3"/>
    <w:rsid w:val="008E7C18"/>
    <w:pPr>
      <w:spacing w:before="100" w:beforeAutospacing="1" w:after="100" w:afterAutospacing="1" w:line="480" w:lineRule="auto"/>
      <w:jc w:val="center"/>
    </w:pPr>
    <w:rPr>
      <w:b/>
      <w:bCs/>
      <w:color w:val="000000"/>
      <w:sz w:val="28"/>
      <w:szCs w:val="28"/>
    </w:rPr>
  </w:style>
  <w:style w:type="paragraph" w:customStyle="1" w:styleId="latitude1">
    <w:name w:val="latitude1"/>
    <w:basedOn w:val="a3"/>
    <w:rsid w:val="008E7C18"/>
    <w:pPr>
      <w:spacing w:before="100" w:beforeAutospacing="1" w:after="100" w:afterAutospacing="1"/>
    </w:pPr>
  </w:style>
  <w:style w:type="paragraph" w:customStyle="1" w:styleId="entete1">
    <w:name w:val="entete1"/>
    <w:basedOn w:val="a3"/>
    <w:rsid w:val="008E7C18"/>
    <w:pPr>
      <w:spacing w:before="100" w:beforeAutospacing="1" w:after="100" w:afterAutospacing="1" w:line="288" w:lineRule="atLeast"/>
      <w:jc w:val="center"/>
    </w:pPr>
    <w:rPr>
      <w:b/>
      <w:bCs/>
      <w:color w:val="000000"/>
      <w:sz w:val="36"/>
      <w:szCs w:val="36"/>
    </w:rPr>
  </w:style>
  <w:style w:type="paragraph" w:customStyle="1" w:styleId="media1">
    <w:name w:val="media1"/>
    <w:basedOn w:val="a3"/>
    <w:rsid w:val="008E7C18"/>
    <w:pPr>
      <w:spacing w:before="100" w:beforeAutospacing="1" w:after="100" w:afterAutospacing="1"/>
      <w:jc w:val="center"/>
    </w:pPr>
    <w:rPr>
      <w:b/>
      <w:bCs/>
      <w:color w:val="000000"/>
    </w:rPr>
  </w:style>
  <w:style w:type="paragraph" w:customStyle="1" w:styleId="entete2">
    <w:name w:val="entete2"/>
    <w:basedOn w:val="a3"/>
    <w:rsid w:val="008E7C18"/>
    <w:pPr>
      <w:pBdr>
        <w:top w:val="single" w:sz="12" w:space="2" w:color="DFEDFF"/>
        <w:left w:val="single" w:sz="12" w:space="0" w:color="DFEDFF"/>
        <w:bottom w:val="single" w:sz="12" w:space="2" w:color="DFEDFF"/>
        <w:right w:val="single" w:sz="12" w:space="0" w:color="DFEDFF"/>
      </w:pBdr>
      <w:shd w:val="clear" w:color="auto" w:fill="DFEDFF"/>
      <w:spacing w:after="150" w:line="264" w:lineRule="atLeast"/>
      <w:jc w:val="center"/>
    </w:pPr>
    <w:rPr>
      <w:b/>
      <w:bCs/>
      <w:sz w:val="34"/>
      <w:szCs w:val="34"/>
    </w:rPr>
  </w:style>
  <w:style w:type="paragraph" w:customStyle="1" w:styleId="thumbimage1">
    <w:name w:val="thumbimage1"/>
    <w:basedOn w:val="a3"/>
    <w:rsid w:val="008E7C18"/>
    <w:pPr>
      <w:spacing w:before="100" w:beforeAutospacing="1" w:after="100" w:afterAutospacing="1"/>
    </w:pPr>
  </w:style>
  <w:style w:type="paragraph" w:customStyle="1" w:styleId="thumbinner1">
    <w:name w:val="thumbinner1"/>
    <w:basedOn w:val="a3"/>
    <w:rsid w:val="008E7C18"/>
    <w:pPr>
      <w:spacing w:before="100" w:beforeAutospacing="1" w:after="100" w:afterAutospacing="1"/>
    </w:pPr>
  </w:style>
  <w:style w:type="paragraph" w:customStyle="1" w:styleId="thumb1">
    <w:name w:val="thumb1"/>
    <w:basedOn w:val="a3"/>
    <w:rsid w:val="008E7C18"/>
    <w:pPr>
      <w:spacing w:before="100" w:beforeAutospacing="1" w:after="100" w:afterAutospacing="1"/>
    </w:pPr>
  </w:style>
  <w:style w:type="paragraph" w:customStyle="1" w:styleId="thumbcaption1">
    <w:name w:val="thumbcaption1"/>
    <w:basedOn w:val="a3"/>
    <w:rsid w:val="008E7C18"/>
    <w:pPr>
      <w:spacing w:before="100" w:beforeAutospacing="1" w:after="100" w:afterAutospacing="1"/>
    </w:pPr>
    <w:rPr>
      <w:vanish/>
    </w:rPr>
  </w:style>
  <w:style w:type="paragraph" w:customStyle="1" w:styleId="legend1">
    <w:name w:val="legend1"/>
    <w:basedOn w:val="a3"/>
    <w:rsid w:val="008E7C18"/>
    <w:pPr>
      <w:spacing w:before="75" w:after="120"/>
      <w:jc w:val="center"/>
    </w:pPr>
    <w:rPr>
      <w:sz w:val="22"/>
      <w:szCs w:val="22"/>
    </w:rPr>
  </w:style>
  <w:style w:type="paragraph" w:customStyle="1" w:styleId="image21">
    <w:name w:val="image21"/>
    <w:basedOn w:val="a3"/>
    <w:rsid w:val="008E7C18"/>
    <w:pPr>
      <w:spacing w:before="100" w:beforeAutospacing="1" w:after="100" w:afterAutospacing="1"/>
      <w:jc w:val="center"/>
    </w:pPr>
  </w:style>
  <w:style w:type="paragraph" w:customStyle="1" w:styleId="bloc1">
    <w:name w:val="bloc1"/>
    <w:basedOn w:val="a3"/>
    <w:rsid w:val="008E7C18"/>
    <w:pPr>
      <w:shd w:val="clear" w:color="auto" w:fill="DFEDFF"/>
      <w:spacing w:before="75" w:after="75" w:line="264" w:lineRule="atLeast"/>
      <w:jc w:val="center"/>
    </w:pPr>
    <w:rPr>
      <w:b/>
      <w:bCs/>
    </w:rPr>
  </w:style>
  <w:style w:type="paragraph" w:customStyle="1" w:styleId="bordered1">
    <w:name w:val="bordered1"/>
    <w:basedOn w:val="a3"/>
    <w:rsid w:val="008E7C18"/>
    <w:pPr>
      <w:pBdr>
        <w:top w:val="single" w:sz="6" w:space="0" w:color="DFEDFF"/>
        <w:bottom w:val="single" w:sz="6" w:space="0" w:color="DFEDFF"/>
      </w:pBdr>
      <w:spacing w:after="75" w:line="264" w:lineRule="atLeast"/>
      <w:jc w:val="center"/>
    </w:pPr>
    <w:rPr>
      <w:b/>
      <w:bCs/>
    </w:rPr>
  </w:style>
  <w:style w:type="paragraph" w:customStyle="1" w:styleId="hr1">
    <w:name w:val="hr1"/>
    <w:basedOn w:val="a3"/>
    <w:rsid w:val="008E7C18"/>
    <w:pPr>
      <w:shd w:val="clear" w:color="auto" w:fill="DFEDFF"/>
      <w:spacing w:before="75" w:after="75" w:line="15" w:lineRule="atLeast"/>
    </w:pPr>
    <w:rPr>
      <w:sz w:val="2"/>
      <w:szCs w:val="2"/>
    </w:rPr>
  </w:style>
  <w:style w:type="paragraph" w:customStyle="1" w:styleId="navbar1">
    <w:name w:val="navbar1"/>
    <w:basedOn w:val="a3"/>
    <w:rsid w:val="008E7C18"/>
    <w:pPr>
      <w:jc w:val="right"/>
    </w:pPr>
    <w:rPr>
      <w:sz w:val="19"/>
      <w:szCs w:val="19"/>
    </w:rPr>
  </w:style>
  <w:style w:type="paragraph" w:customStyle="1" w:styleId="prevbloc1">
    <w:name w:val="prev_bloc1"/>
    <w:basedOn w:val="a3"/>
    <w:rsid w:val="008E7C18"/>
    <w:pPr>
      <w:spacing w:before="100" w:beforeAutospacing="1" w:after="100" w:afterAutospacing="1"/>
    </w:pPr>
  </w:style>
  <w:style w:type="paragraph" w:customStyle="1" w:styleId="nextbloc1">
    <w:name w:val="next_bloc1"/>
    <w:basedOn w:val="a3"/>
    <w:rsid w:val="008E7C18"/>
    <w:pPr>
      <w:spacing w:before="100" w:beforeAutospacing="1" w:after="100" w:afterAutospacing="1"/>
      <w:jc w:val="right"/>
    </w:pPr>
  </w:style>
  <w:style w:type="paragraph" w:customStyle="1" w:styleId="entete3">
    <w:name w:val="entete3"/>
    <w:basedOn w:val="a3"/>
    <w:rsid w:val="008E7C18"/>
    <w:pPr>
      <w:spacing w:before="100" w:beforeAutospacing="1" w:after="100" w:afterAutospacing="1"/>
    </w:pPr>
  </w:style>
  <w:style w:type="paragraph" w:customStyle="1" w:styleId="bloc2">
    <w:name w:val="bloc2"/>
    <w:basedOn w:val="a3"/>
    <w:rsid w:val="008E7C18"/>
    <w:pPr>
      <w:spacing w:before="100" w:beforeAutospacing="1" w:after="100" w:afterAutospacing="1"/>
    </w:pPr>
  </w:style>
  <w:style w:type="paragraph" w:customStyle="1" w:styleId="taxoboxclassification1">
    <w:name w:val="taxobox_classification1"/>
    <w:basedOn w:val="a3"/>
    <w:rsid w:val="008E7C18"/>
    <w:pPr>
      <w:spacing w:before="100" w:beforeAutospacing="1" w:after="100" w:afterAutospacing="1"/>
    </w:pPr>
    <w:rPr>
      <w:i/>
      <w:iCs/>
    </w:rPr>
  </w:style>
  <w:style w:type="paragraph" w:customStyle="1" w:styleId="rnormal1">
    <w:name w:val="rnormal1"/>
    <w:basedOn w:val="a3"/>
    <w:rsid w:val="008E7C18"/>
    <w:pPr>
      <w:spacing w:before="100" w:beforeAutospacing="1" w:after="100" w:afterAutospacing="1"/>
    </w:pPr>
  </w:style>
  <w:style w:type="paragraph" w:customStyle="1" w:styleId="imgtoogle1">
    <w:name w:val="img_toogle1"/>
    <w:basedOn w:val="a3"/>
    <w:rsid w:val="008E7C18"/>
    <w:pPr>
      <w:spacing w:before="100" w:beforeAutospacing="1" w:after="100" w:afterAutospacing="1"/>
    </w:pPr>
  </w:style>
  <w:style w:type="paragraph" w:customStyle="1" w:styleId="atoogle1">
    <w:name w:val="a_toogle1"/>
    <w:basedOn w:val="a3"/>
    <w:rsid w:val="008E7C18"/>
    <w:pPr>
      <w:spacing w:before="100" w:beforeAutospacing="1" w:after="100" w:afterAutospacing="1"/>
      <w:jc w:val="center"/>
    </w:pPr>
    <w:rPr>
      <w:sz w:val="23"/>
      <w:szCs w:val="23"/>
    </w:rPr>
  </w:style>
  <w:style w:type="paragraph" w:customStyle="1" w:styleId="geopoint1">
    <w:name w:val="geopoint1"/>
    <w:basedOn w:val="a3"/>
    <w:rsid w:val="008E7C18"/>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pPr>
    <w:rPr>
      <w:sz w:val="2"/>
      <w:szCs w:val="2"/>
    </w:rPr>
  </w:style>
  <w:style w:type="paragraph" w:customStyle="1" w:styleId="thumbinner2">
    <w:name w:val="thumbinner2"/>
    <w:basedOn w:val="a3"/>
    <w:rsid w:val="008E7C18"/>
  </w:style>
  <w:style w:type="paragraph" w:customStyle="1" w:styleId="titre1">
    <w:name w:val="titre1"/>
    <w:basedOn w:val="a3"/>
    <w:rsid w:val="008E7C18"/>
    <w:pPr>
      <w:spacing w:before="48" w:after="48"/>
      <w:jc w:val="center"/>
    </w:pPr>
  </w:style>
  <w:style w:type="paragraph" w:customStyle="1" w:styleId="e6e73">
    <w:name w:val="¶e6e7аголовок 3"/>
    <w:basedOn w:val="a3"/>
    <w:next w:val="a3"/>
    <w:rsid w:val="008E7C18"/>
    <w:pPr>
      <w:keepNext/>
      <w:widowControl w:val="0"/>
      <w:tabs>
        <w:tab w:val="left" w:pos="794"/>
      </w:tabs>
      <w:snapToGrid w:val="0"/>
      <w:ind w:left="794" w:hanging="397"/>
    </w:pPr>
    <w:rPr>
      <w:rFonts w:ascii="Arial" w:hAnsi="Arial"/>
      <w:szCs w:val="20"/>
      <w:lang w:val="en-US"/>
    </w:rPr>
  </w:style>
  <w:style w:type="paragraph" w:customStyle="1" w:styleId="Normalnormal">
    <w:name w:val="Normal.normal"/>
    <w:rsid w:val="008E7C18"/>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character" w:customStyle="1" w:styleId="afffffffffff0">
    <w:name w:val="Подпись к таблице_"/>
    <w:link w:val="afffffffffff1"/>
    <w:locked/>
    <w:rsid w:val="008E7C18"/>
    <w:rPr>
      <w:sz w:val="17"/>
      <w:shd w:val="clear" w:color="auto" w:fill="FFFFFF"/>
    </w:rPr>
  </w:style>
  <w:style w:type="paragraph" w:customStyle="1" w:styleId="afffffffffff1">
    <w:name w:val="Подпись к таблице"/>
    <w:basedOn w:val="a3"/>
    <w:link w:val="afffffffffff0"/>
    <w:rsid w:val="008E7C18"/>
    <w:pPr>
      <w:shd w:val="clear" w:color="auto" w:fill="FFFFFF"/>
      <w:spacing w:line="235" w:lineRule="exact"/>
      <w:ind w:firstLine="1400"/>
    </w:pPr>
    <w:rPr>
      <w:rFonts w:asciiTheme="minorHAnsi" w:eastAsiaTheme="minorHAnsi" w:hAnsiTheme="minorHAnsi" w:cstheme="minorBidi"/>
      <w:sz w:val="17"/>
      <w:szCs w:val="22"/>
      <w:shd w:val="clear" w:color="auto" w:fill="FFFFFF"/>
      <w:lang w:eastAsia="en-US"/>
    </w:rPr>
  </w:style>
  <w:style w:type="character" w:customStyle="1" w:styleId="6a">
    <w:name w:val="Основной текст (6)_"/>
    <w:link w:val="6b"/>
    <w:locked/>
    <w:rsid w:val="008E7C18"/>
    <w:rPr>
      <w:sz w:val="14"/>
      <w:shd w:val="clear" w:color="auto" w:fill="FFFFFF"/>
    </w:rPr>
  </w:style>
  <w:style w:type="paragraph" w:customStyle="1" w:styleId="6b">
    <w:name w:val="Основной текст (6)"/>
    <w:basedOn w:val="a3"/>
    <w:link w:val="6a"/>
    <w:rsid w:val="008E7C18"/>
    <w:pPr>
      <w:shd w:val="clear" w:color="auto" w:fill="FFFFFF"/>
      <w:spacing w:line="240" w:lineRule="atLeast"/>
      <w:jc w:val="both"/>
    </w:pPr>
    <w:rPr>
      <w:rFonts w:asciiTheme="minorHAnsi" w:eastAsiaTheme="minorHAnsi" w:hAnsiTheme="minorHAnsi" w:cstheme="minorBidi"/>
      <w:sz w:val="14"/>
      <w:szCs w:val="22"/>
      <w:shd w:val="clear" w:color="auto" w:fill="FFFFFF"/>
      <w:lang w:eastAsia="en-US"/>
    </w:rPr>
  </w:style>
  <w:style w:type="character" w:customStyle="1" w:styleId="nameautor4">
    <w:name w:val="name_autor4"/>
    <w:rsid w:val="008E7C18"/>
    <w:rPr>
      <w:sz w:val="22"/>
    </w:rPr>
  </w:style>
  <w:style w:type="character" w:customStyle="1" w:styleId="useremail">
    <w:name w:val="useremail"/>
    <w:rsid w:val="008E7C18"/>
    <w:rPr>
      <w:b/>
      <w:color w:val="555555"/>
    </w:rPr>
  </w:style>
  <w:style w:type="character" w:customStyle="1" w:styleId="sel1">
    <w:name w:val="sel1"/>
    <w:rsid w:val="008E7C18"/>
    <w:rPr>
      <w:shd w:val="clear" w:color="auto" w:fill="000000"/>
    </w:rPr>
  </w:style>
  <w:style w:type="character" w:customStyle="1" w:styleId="1ffffffa">
    <w:name w:val="Основной текст + Курсив1"/>
    <w:rsid w:val="008E7C18"/>
    <w:rPr>
      <w:rFonts w:ascii="SimSun" w:eastAsia="SimSun" w:hAnsi="SimSun"/>
      <w:i/>
      <w:lang w:val="ru-RU" w:eastAsia="zh-CN"/>
    </w:rPr>
  </w:style>
  <w:style w:type="character" w:customStyle="1" w:styleId="4b">
    <w:name w:val="Основной текст + Полужирный4"/>
    <w:aliases w:val="Курсив4,Основной текст + 12 pt4,Интервал 1 pt4"/>
    <w:rsid w:val="008E7C18"/>
    <w:rPr>
      <w:rFonts w:ascii="Times New Roman" w:hAnsi="Times New Roman"/>
      <w:b/>
      <w:i/>
      <w:spacing w:val="0"/>
      <w:sz w:val="20"/>
    </w:rPr>
  </w:style>
  <w:style w:type="character" w:customStyle="1" w:styleId="sel11">
    <w:name w:val="sel11"/>
    <w:rsid w:val="008E7C18"/>
    <w:rPr>
      <w:b/>
    </w:rPr>
  </w:style>
  <w:style w:type="character" w:customStyle="1" w:styleId="bodyouter">
    <w:name w:val="body_outer"/>
    <w:rsid w:val="008E7C18"/>
  </w:style>
  <w:style w:type="character" w:customStyle="1" w:styleId="at3">
    <w:name w:val="at3"/>
    <w:rsid w:val="008E7C18"/>
    <w:rPr>
      <w:b/>
      <w:i/>
      <w:color w:val="00008B"/>
      <w:u w:val="single"/>
    </w:rPr>
  </w:style>
  <w:style w:type="character" w:customStyle="1" w:styleId="417">
    <w:name w:val="Знак4 Знак Знак1"/>
    <w:locked/>
    <w:rsid w:val="008E7C18"/>
    <w:rPr>
      <w:rFonts w:ascii="Arial" w:hAnsi="Arial"/>
      <w:b/>
      <w:kern w:val="32"/>
      <w:sz w:val="32"/>
      <w:lang w:val="ru-RU" w:eastAsia="ru-RU"/>
    </w:rPr>
  </w:style>
  <w:style w:type="character" w:customStyle="1" w:styleId="21f4">
    <w:name w:val="Знак2 Знак Знак1"/>
    <w:locked/>
    <w:rsid w:val="008E7C18"/>
    <w:rPr>
      <w:b/>
      <w:sz w:val="27"/>
      <w:lang w:val="ru-RU" w:eastAsia="ru-RU"/>
    </w:rPr>
  </w:style>
  <w:style w:type="character" w:customStyle="1" w:styleId="ilad">
    <w:name w:val="il_ad"/>
    <w:rsid w:val="008E7C18"/>
  </w:style>
  <w:style w:type="character" w:customStyle="1" w:styleId="tooltipextranews">
    <w:name w:val="tooltip_extranews"/>
    <w:rsid w:val="008E7C18"/>
    <w:rPr>
      <w:rFonts w:ascii="Times New Roman" w:hAnsi="Times New Roman"/>
    </w:rPr>
  </w:style>
  <w:style w:type="character" w:customStyle="1" w:styleId="needref">
    <w:name w:val="need_ref"/>
    <w:rsid w:val="008E7C18"/>
    <w:rPr>
      <w:rFonts w:ascii="Times New Roman" w:hAnsi="Times New Roman"/>
    </w:rPr>
  </w:style>
  <w:style w:type="character" w:customStyle="1" w:styleId="up">
    <w:name w:val="up"/>
    <w:rsid w:val="008E7C18"/>
    <w:rPr>
      <w:rFonts w:ascii="Times New Roman" w:hAnsi="Times New Roman"/>
    </w:rPr>
  </w:style>
  <w:style w:type="character" w:customStyle="1" w:styleId="down">
    <w:name w:val="down"/>
    <w:rsid w:val="008E7C18"/>
    <w:rPr>
      <w:rFonts w:ascii="Times New Roman" w:hAnsi="Times New Roman"/>
    </w:rPr>
  </w:style>
  <w:style w:type="character" w:customStyle="1" w:styleId="ref">
    <w:name w:val="ref"/>
    <w:rsid w:val="008E7C18"/>
    <w:rPr>
      <w:rFonts w:ascii="Times New Roman" w:hAnsi="Times New Roman"/>
    </w:rPr>
  </w:style>
  <w:style w:type="character" w:customStyle="1" w:styleId="up1">
    <w:name w:val="up1"/>
    <w:rsid w:val="008E7C18"/>
    <w:rPr>
      <w:rFonts w:ascii="Times New Roman" w:hAnsi="Times New Roman"/>
      <w:color w:val="0645AD"/>
    </w:rPr>
  </w:style>
  <w:style w:type="character" w:customStyle="1" w:styleId="down1">
    <w:name w:val="down1"/>
    <w:rsid w:val="008E7C18"/>
    <w:rPr>
      <w:rFonts w:ascii="Times New Roman" w:hAnsi="Times New Roman"/>
      <w:color w:val="0645AD"/>
    </w:rPr>
  </w:style>
  <w:style w:type="character" w:customStyle="1" w:styleId="up2">
    <w:name w:val="up2"/>
    <w:rsid w:val="008E7C18"/>
    <w:rPr>
      <w:rFonts w:ascii="Times New Roman" w:hAnsi="Times New Roman"/>
      <w:vanish/>
    </w:rPr>
  </w:style>
  <w:style w:type="character" w:customStyle="1" w:styleId="down2">
    <w:name w:val="down2"/>
    <w:rsid w:val="008E7C18"/>
    <w:rPr>
      <w:rFonts w:ascii="Times New Roman" w:hAnsi="Times New Roman"/>
      <w:vanish/>
    </w:rPr>
  </w:style>
  <w:style w:type="character" w:customStyle="1" w:styleId="toctoggle">
    <w:name w:val="toctoggle"/>
    <w:rsid w:val="008E7C18"/>
    <w:rPr>
      <w:rFonts w:ascii="Times New Roman" w:hAnsi="Times New Roman"/>
    </w:rPr>
  </w:style>
  <w:style w:type="character" w:customStyle="1" w:styleId="tocnumber">
    <w:name w:val="tocnumber"/>
    <w:rsid w:val="008E7C18"/>
    <w:rPr>
      <w:rFonts w:ascii="Times New Roman" w:hAnsi="Times New Roman"/>
    </w:rPr>
  </w:style>
  <w:style w:type="character" w:customStyle="1" w:styleId="romain1">
    <w:name w:val="romain1"/>
    <w:rsid w:val="008E7C18"/>
    <w:rPr>
      <w:rFonts w:ascii="Times New Roman" w:hAnsi="Times New Roman"/>
      <w:smallCaps/>
    </w:rPr>
  </w:style>
  <w:style w:type="character" w:customStyle="1" w:styleId="editsection2">
    <w:name w:val="editsection2"/>
    <w:rsid w:val="008E7C18"/>
    <w:rPr>
      <w:rFonts w:ascii="Times New Roman" w:hAnsi="Times New Roman"/>
    </w:rPr>
  </w:style>
  <w:style w:type="character" w:customStyle="1" w:styleId="mw-headline2">
    <w:name w:val="mw-headline2"/>
    <w:rsid w:val="008E7C18"/>
    <w:rPr>
      <w:rFonts w:ascii="Times New Roman" w:hAnsi="Times New Roman"/>
    </w:rPr>
  </w:style>
  <w:style w:type="character" w:customStyle="1" w:styleId="750">
    <w:name w:val="Основной текст (7)5"/>
    <w:rsid w:val="008E7C18"/>
    <w:rPr>
      <w:rFonts w:ascii="Times New Roman" w:hAnsi="Times New Roman"/>
      <w:spacing w:val="0"/>
      <w:sz w:val="20"/>
    </w:rPr>
  </w:style>
  <w:style w:type="character" w:customStyle="1" w:styleId="term1">
    <w:name w:val="term1"/>
    <w:rsid w:val="008E7C18"/>
    <w:rPr>
      <w:b/>
      <w:i/>
      <w:color w:val="121F48"/>
    </w:rPr>
  </w:style>
  <w:style w:type="character" w:customStyle="1" w:styleId="fontstyle290">
    <w:name w:val="fontstyle29"/>
    <w:rsid w:val="008E7C18"/>
    <w:rPr>
      <w:rFonts w:ascii="Times New Roman" w:hAnsi="Times New Roman"/>
    </w:rPr>
  </w:style>
  <w:style w:type="character" w:customStyle="1" w:styleId="4c">
    <w:name w:val="Знак4 Знак Знак"/>
    <w:locked/>
    <w:rsid w:val="008E7C18"/>
    <w:rPr>
      <w:rFonts w:ascii="Arial" w:hAnsi="Arial"/>
      <w:b/>
      <w:kern w:val="32"/>
      <w:sz w:val="32"/>
      <w:lang w:val="ru-RU" w:eastAsia="ru-RU"/>
    </w:rPr>
  </w:style>
  <w:style w:type="character" w:customStyle="1" w:styleId="2fff7">
    <w:name w:val="Знак2 Знак Знак"/>
    <w:semiHidden/>
    <w:locked/>
    <w:rsid w:val="008E7C18"/>
    <w:rPr>
      <w:rFonts w:ascii="Arial" w:hAnsi="Arial"/>
      <w:b/>
      <w:sz w:val="26"/>
      <w:lang w:val="ru-RU" w:eastAsia="ru-RU"/>
    </w:rPr>
  </w:style>
  <w:style w:type="character" w:customStyle="1" w:styleId="-FN0">
    <w:name w:val="Текст сноски-FN Знак Знак Знак"/>
    <w:semiHidden/>
    <w:locked/>
    <w:rsid w:val="008E7C18"/>
    <w:rPr>
      <w:lang w:eastAsia="ru-RU"/>
    </w:rPr>
  </w:style>
  <w:style w:type="character" w:customStyle="1" w:styleId="style50">
    <w:name w:val="style5"/>
    <w:rsid w:val="008E7C18"/>
  </w:style>
  <w:style w:type="character" w:customStyle="1" w:styleId="721">
    <w:name w:val="Основной текст (7)2"/>
    <w:rsid w:val="008E7C18"/>
    <w:rPr>
      <w:rFonts w:ascii="Times New Roman" w:hAnsi="Times New Roman"/>
      <w:spacing w:val="0"/>
      <w:sz w:val="20"/>
    </w:rPr>
  </w:style>
  <w:style w:type="character" w:customStyle="1" w:styleId="760">
    <w:name w:val="Основной текст (7)6"/>
    <w:rsid w:val="008E7C18"/>
    <w:rPr>
      <w:rFonts w:ascii="Times New Roman" w:hAnsi="Times New Roman"/>
      <w:spacing w:val="0"/>
      <w:sz w:val="20"/>
    </w:rPr>
  </w:style>
  <w:style w:type="character" w:customStyle="1" w:styleId="Absatz-Standardschriftart">
    <w:name w:val="Absatz-Standardschriftart"/>
    <w:rsid w:val="008E7C18"/>
  </w:style>
  <w:style w:type="character" w:customStyle="1" w:styleId="WW-Absatz-Standardschriftart">
    <w:name w:val="WW-Absatz-Standardschriftart"/>
    <w:rsid w:val="008E7C18"/>
  </w:style>
  <w:style w:type="character" w:customStyle="1" w:styleId="FontStyle23">
    <w:name w:val="Font Style23"/>
    <w:rsid w:val="008E7C18"/>
    <w:rPr>
      <w:rFonts w:ascii="Times New Roman" w:hAnsi="Times New Roman"/>
      <w:b/>
      <w:sz w:val="20"/>
    </w:rPr>
  </w:style>
  <w:style w:type="character" w:customStyle="1" w:styleId="b-serp-urlitem">
    <w:name w:val="b-serp-url__item"/>
    <w:rsid w:val="008E7C18"/>
    <w:rPr>
      <w:rFonts w:ascii="Times New Roman" w:hAnsi="Times New Roman"/>
    </w:rPr>
  </w:style>
  <w:style w:type="character" w:customStyle="1" w:styleId="79">
    <w:name w:val="Основной текст (7)9"/>
    <w:rsid w:val="008E7C18"/>
    <w:rPr>
      <w:rFonts w:ascii="Times New Roman" w:hAnsi="Times New Roman"/>
      <w:spacing w:val="0"/>
      <w:sz w:val="20"/>
    </w:rPr>
  </w:style>
  <w:style w:type="character" w:customStyle="1" w:styleId="afffffffffff2">
    <w:name w:val="пример"/>
    <w:rsid w:val="008E7C18"/>
    <w:rPr>
      <w:rFonts w:ascii="Times New Roman" w:hAnsi="Times New Roman"/>
    </w:rPr>
  </w:style>
  <w:style w:type="character" w:customStyle="1" w:styleId="first-letter">
    <w:name w:val="first-letter"/>
    <w:rsid w:val="008E7C18"/>
  </w:style>
  <w:style w:type="character" w:customStyle="1" w:styleId="indicateur-langue1">
    <w:name w:val="indicateur-langue1"/>
    <w:rsid w:val="008E7C18"/>
    <w:rPr>
      <w:rFonts w:ascii="Courier New" w:hAnsi="Courier New"/>
      <w:b/>
      <w:sz w:val="24"/>
    </w:rPr>
  </w:style>
  <w:style w:type="character" w:customStyle="1" w:styleId="italique1">
    <w:name w:val="italique1"/>
    <w:rsid w:val="008E7C18"/>
    <w:rPr>
      <w:i/>
    </w:rPr>
  </w:style>
  <w:style w:type="character" w:customStyle="1" w:styleId="hl21">
    <w:name w:val="hl21"/>
    <w:rsid w:val="008E7C18"/>
    <w:rPr>
      <w:b/>
      <w:sz w:val="24"/>
    </w:rPr>
  </w:style>
  <w:style w:type="character" w:customStyle="1" w:styleId="m1">
    <w:name w:val="m1"/>
    <w:rsid w:val="008E7C18"/>
    <w:rPr>
      <w:rFonts w:ascii="Tahoma" w:hAnsi="Tahoma"/>
      <w:sz w:val="18"/>
      <w:u w:val="none"/>
    </w:rPr>
  </w:style>
  <w:style w:type="character" w:customStyle="1" w:styleId="trd12">
    <w:name w:val="trd12"/>
    <w:rsid w:val="008E7C18"/>
  </w:style>
  <w:style w:type="character" w:customStyle="1" w:styleId="mr1">
    <w:name w:val="mr1"/>
    <w:rsid w:val="008E7C18"/>
    <w:rPr>
      <w:rFonts w:ascii="Tahoma" w:hAnsi="Tahoma"/>
      <w:color w:val="800000"/>
      <w:sz w:val="18"/>
      <w:u w:val="none"/>
    </w:rPr>
  </w:style>
  <w:style w:type="character" w:customStyle="1" w:styleId="trd121">
    <w:name w:val="trd121"/>
    <w:rsid w:val="008E7C18"/>
    <w:rPr>
      <w:rFonts w:ascii="Arial" w:hAnsi="Arial"/>
      <w:b/>
      <w:color w:val="800000"/>
      <w:sz w:val="18"/>
      <w:u w:val="none"/>
    </w:rPr>
  </w:style>
  <w:style w:type="character" w:customStyle="1" w:styleId="hlnormal">
    <w:name w:val="hlnormal"/>
    <w:rsid w:val="008E7C18"/>
  </w:style>
  <w:style w:type="character" w:customStyle="1" w:styleId="bod1">
    <w:name w:val="bod1"/>
    <w:rsid w:val="008E7C18"/>
  </w:style>
  <w:style w:type="paragraph" w:customStyle="1" w:styleId="914">
    <w:name w:val="Знак91"/>
    <w:basedOn w:val="a3"/>
    <w:rsid w:val="008E7C18"/>
    <w:pPr>
      <w:spacing w:after="160" w:line="240" w:lineRule="exact"/>
    </w:pPr>
    <w:rPr>
      <w:rFonts w:ascii="Verdana"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locked/>
    <w:rsid w:val="008E7C18"/>
    <w:rPr>
      <w:rFonts w:ascii="Arial" w:hAnsi="Arial"/>
      <w:b/>
      <w:kern w:val="32"/>
      <w:sz w:val="32"/>
      <w:lang w:val="ru-RU" w:eastAsia="ru-RU"/>
    </w:rPr>
  </w:style>
  <w:style w:type="character" w:customStyle="1" w:styleId="2114">
    <w:name w:val="Знак2 Знак Знак11"/>
    <w:locked/>
    <w:rsid w:val="008E7C18"/>
    <w:rPr>
      <w:b/>
      <w:sz w:val="27"/>
      <w:lang w:val="ru-RU" w:eastAsia="ru-RU"/>
    </w:rPr>
  </w:style>
  <w:style w:type="character" w:customStyle="1" w:styleId="422">
    <w:name w:val="Знак4 Знак Знак2"/>
    <w:locked/>
    <w:rsid w:val="008E7C18"/>
    <w:rPr>
      <w:rFonts w:ascii="Arial" w:hAnsi="Arial"/>
      <w:b/>
      <w:kern w:val="32"/>
      <w:sz w:val="32"/>
      <w:lang w:val="ru-RU" w:eastAsia="ru-RU"/>
    </w:rPr>
  </w:style>
  <w:style w:type="character" w:customStyle="1" w:styleId="22b">
    <w:name w:val="Знак2 Знак Знак2"/>
    <w:locked/>
    <w:rsid w:val="008E7C18"/>
    <w:rPr>
      <w:rFonts w:ascii="Arial" w:hAnsi="Arial"/>
      <w:b/>
      <w:sz w:val="26"/>
      <w:lang w:val="ru-RU" w:eastAsia="ru-RU"/>
    </w:rPr>
  </w:style>
  <w:style w:type="character" w:customStyle="1" w:styleId="spellingerror">
    <w:name w:val="spellingerror"/>
    <w:rsid w:val="008E7C18"/>
  </w:style>
  <w:style w:type="character" w:customStyle="1" w:styleId="contextualspellingandgrammarerror">
    <w:name w:val="contextualspellingandgrammarerror"/>
    <w:rsid w:val="008E7C18"/>
  </w:style>
  <w:style w:type="character" w:customStyle="1" w:styleId="normaltextrun1">
    <w:name w:val="normaltextrun1"/>
    <w:rsid w:val="008E7C18"/>
  </w:style>
  <w:style w:type="character" w:customStyle="1" w:styleId="eop">
    <w:name w:val="eop"/>
    <w:rsid w:val="008E7C18"/>
  </w:style>
  <w:style w:type="character" w:customStyle="1" w:styleId="PlainTextChar2">
    <w:name w:val="Plain Text Char2"/>
    <w:aliases w:val="Heading 12 Char1,Знак3 Char,Plain Text Char21,Heading 12 Char12"/>
    <w:locked/>
    <w:rsid w:val="008E7C18"/>
    <w:rPr>
      <w:rFonts w:ascii="Courier New" w:hAnsi="Courier New"/>
      <w:sz w:val="20"/>
    </w:rPr>
  </w:style>
  <w:style w:type="character" w:customStyle="1" w:styleId="FontStyle182">
    <w:name w:val="Font Style182"/>
    <w:rsid w:val="008E7C18"/>
    <w:rPr>
      <w:rFonts w:ascii="Times New Roman" w:hAnsi="Times New Roman"/>
      <w:sz w:val="18"/>
    </w:rPr>
  </w:style>
  <w:style w:type="character" w:customStyle="1" w:styleId="CommentTextChar2">
    <w:name w:val="Comment Text Char2"/>
    <w:locked/>
    <w:rsid w:val="008E7C18"/>
  </w:style>
  <w:style w:type="character" w:customStyle="1" w:styleId="HeaderChar2">
    <w:name w:val="Header Char2"/>
    <w:locked/>
    <w:rsid w:val="008E7C18"/>
    <w:rPr>
      <w:sz w:val="24"/>
    </w:rPr>
  </w:style>
  <w:style w:type="character" w:customStyle="1" w:styleId="FooterChar2">
    <w:name w:val="Footer Char2"/>
    <w:locked/>
    <w:rsid w:val="008E7C18"/>
    <w:rPr>
      <w:sz w:val="24"/>
    </w:rPr>
  </w:style>
  <w:style w:type="character" w:customStyle="1" w:styleId="EndnoteTextChar2">
    <w:name w:val="Endnote Text Char2"/>
    <w:locked/>
    <w:rsid w:val="008E7C18"/>
    <w:rPr>
      <w:color w:val="000000"/>
      <w:sz w:val="24"/>
    </w:rPr>
  </w:style>
  <w:style w:type="character" w:customStyle="1" w:styleId="MacroTextChar1">
    <w:name w:val="Macro Text Char1"/>
    <w:locked/>
    <w:rsid w:val="008E7C18"/>
    <w:rPr>
      <w:rFonts w:ascii="Courier New" w:hAnsi="Courier New"/>
      <w:sz w:val="22"/>
      <w:lang w:val="en-US" w:eastAsia="en-US"/>
    </w:rPr>
  </w:style>
  <w:style w:type="character" w:customStyle="1" w:styleId="TitleChar2">
    <w:name w:val="Title Char2"/>
    <w:locked/>
    <w:rsid w:val="008E7C18"/>
    <w:rPr>
      <w:sz w:val="24"/>
      <w:lang w:val="en-US"/>
    </w:rPr>
  </w:style>
  <w:style w:type="character" w:customStyle="1" w:styleId="SubtitleChar2">
    <w:name w:val="Subtitle Char2"/>
    <w:locked/>
    <w:rsid w:val="008E7C18"/>
    <w:rPr>
      <w:rFonts w:ascii="PragmaticaCTT" w:hAnsi="PragmaticaCTT"/>
      <w:b/>
      <w:sz w:val="24"/>
    </w:rPr>
  </w:style>
  <w:style w:type="character" w:customStyle="1" w:styleId="BodyTextFirstIndentChar2">
    <w:name w:val="Body Text First Indent Char2"/>
    <w:locked/>
    <w:rsid w:val="008E7C18"/>
    <w:rPr>
      <w:rFonts w:ascii="Times New Roman" w:hAnsi="Times New Roman"/>
      <w:sz w:val="24"/>
      <w:lang w:eastAsia="ru-RU"/>
    </w:rPr>
  </w:style>
  <w:style w:type="character" w:customStyle="1" w:styleId="BodyTextIndent2Char2">
    <w:name w:val="Body Text Indent 2 Char2"/>
    <w:locked/>
    <w:rsid w:val="008E7C18"/>
    <w:rPr>
      <w:sz w:val="24"/>
    </w:rPr>
  </w:style>
  <w:style w:type="character" w:customStyle="1" w:styleId="BodyTextIndent3Char2">
    <w:name w:val="Body Text Indent 3 Char2"/>
    <w:locked/>
    <w:rsid w:val="008E7C18"/>
    <w:rPr>
      <w:sz w:val="16"/>
    </w:rPr>
  </w:style>
  <w:style w:type="character" w:customStyle="1" w:styleId="DocumentMapChar2">
    <w:name w:val="Document Map Char2"/>
    <w:locked/>
    <w:rsid w:val="008E7C18"/>
    <w:rPr>
      <w:rFonts w:ascii="Tahoma" w:hAnsi="Tahoma"/>
    </w:rPr>
  </w:style>
  <w:style w:type="character" w:customStyle="1" w:styleId="BalloonTextChar2">
    <w:name w:val="Balloon Text Char2"/>
    <w:locked/>
    <w:rsid w:val="008E7C18"/>
    <w:rPr>
      <w:rFonts w:ascii="Tahoma" w:hAnsi="Tahoma"/>
      <w:sz w:val="16"/>
    </w:rPr>
  </w:style>
  <w:style w:type="character" w:customStyle="1" w:styleId="NoSpacingChar3">
    <w:name w:val="No Spacing Char3"/>
    <w:locked/>
    <w:rsid w:val="008E7C18"/>
    <w:rPr>
      <w:sz w:val="22"/>
      <w:lang w:val="en-US" w:eastAsia="en-US"/>
    </w:rPr>
  </w:style>
  <w:style w:type="paragraph" w:customStyle="1" w:styleId="12d">
    <w:name w:val="Подзаголовок12"/>
    <w:basedOn w:val="a3"/>
    <w:rsid w:val="008E7C18"/>
    <w:pPr>
      <w:spacing w:line="312" w:lineRule="auto"/>
    </w:pPr>
    <w:rPr>
      <w:rFonts w:ascii="Arial" w:hAnsi="Arial" w:cs="Arial"/>
      <w:b/>
      <w:bCs/>
      <w:color w:val="000000"/>
      <w:sz w:val="20"/>
      <w:szCs w:val="20"/>
    </w:rPr>
  </w:style>
  <w:style w:type="character" w:customStyle="1" w:styleId="afffffffffff3">
    <w:name w:val="Заголовок Знак"/>
    <w:aliases w:val="Название Знак5"/>
    <w:locked/>
    <w:rsid w:val="008E7C18"/>
    <w:rPr>
      <w:rFonts w:ascii="Times New Roman" w:hAnsi="Times New Roman"/>
      <w:sz w:val="24"/>
      <w:lang w:val="en-US"/>
    </w:rPr>
  </w:style>
  <w:style w:type="character" w:customStyle="1" w:styleId="1ffffffb">
    <w:name w:val="Заголовок Знак1"/>
    <w:rsid w:val="008E7C18"/>
    <w:rPr>
      <w:rFonts w:ascii="Calibri Light" w:hAnsi="Calibri Light"/>
      <w:spacing w:val="-10"/>
      <w:kern w:val="28"/>
      <w:sz w:val="56"/>
      <w:lang w:eastAsia="ru-RU"/>
    </w:rPr>
  </w:style>
  <w:style w:type="character" w:customStyle="1" w:styleId="QuoteChar4">
    <w:name w:val="Quote Char4"/>
    <w:link w:val="22c"/>
    <w:locked/>
    <w:rsid w:val="008E7C18"/>
    <w:rPr>
      <w:i/>
      <w:color w:val="000000"/>
    </w:rPr>
  </w:style>
  <w:style w:type="paragraph" w:customStyle="1" w:styleId="22c">
    <w:name w:val="Цитата 22"/>
    <w:basedOn w:val="a3"/>
    <w:next w:val="a3"/>
    <w:link w:val="QuoteChar4"/>
    <w:rsid w:val="008E7C18"/>
    <w:pPr>
      <w:spacing w:before="100" w:beforeAutospacing="1" w:after="100" w:afterAutospacing="1"/>
      <w:ind w:left="864" w:right="864"/>
      <w:jc w:val="center"/>
    </w:pPr>
    <w:rPr>
      <w:rFonts w:asciiTheme="minorHAnsi" w:eastAsiaTheme="minorHAnsi" w:hAnsiTheme="minorHAnsi" w:cstheme="minorBidi"/>
      <w:i/>
      <w:color w:val="000000"/>
      <w:sz w:val="22"/>
      <w:szCs w:val="22"/>
      <w:lang w:eastAsia="en-US"/>
    </w:rPr>
  </w:style>
  <w:style w:type="character" w:customStyle="1" w:styleId="QuoteChar7">
    <w:name w:val="Quote Char7"/>
    <w:locked/>
    <w:rsid w:val="008E7C18"/>
    <w:rPr>
      <w:rFonts w:ascii="Calibri" w:hAnsi="Calibri" w:cs="Times New Roman"/>
      <w:i/>
      <w:color w:val="000000"/>
      <w:sz w:val="20"/>
      <w:szCs w:val="20"/>
    </w:rPr>
  </w:style>
  <w:style w:type="character" w:customStyle="1" w:styleId="IntenseQuoteChar4">
    <w:name w:val="Intense Quote Char4"/>
    <w:link w:val="2fff8"/>
    <w:locked/>
    <w:rsid w:val="008E7C18"/>
    <w:rPr>
      <w:b/>
      <w:i/>
      <w:color w:val="4F81BD"/>
    </w:rPr>
  </w:style>
  <w:style w:type="paragraph" w:customStyle="1" w:styleId="2fff8">
    <w:name w:val="Выделенная цитата2"/>
    <w:basedOn w:val="a3"/>
    <w:next w:val="a3"/>
    <w:link w:val="IntenseQuoteChar4"/>
    <w:rsid w:val="008E7C18"/>
    <w:pPr>
      <w:pBdr>
        <w:top w:val="single" w:sz="4" w:space="10" w:color="5B9BD5"/>
        <w:bottom w:val="single" w:sz="4" w:space="10" w:color="5B9BD5"/>
      </w:pBdr>
      <w:spacing w:before="100" w:beforeAutospacing="1" w:after="100" w:afterAutospacing="1"/>
      <w:ind w:left="864" w:right="864"/>
      <w:jc w:val="center"/>
    </w:pPr>
    <w:rPr>
      <w:rFonts w:asciiTheme="minorHAnsi" w:eastAsiaTheme="minorHAnsi" w:hAnsiTheme="minorHAnsi" w:cstheme="minorBidi"/>
      <w:b/>
      <w:i/>
      <w:color w:val="4F81BD"/>
      <w:sz w:val="22"/>
      <w:szCs w:val="22"/>
      <w:lang w:eastAsia="en-US"/>
    </w:rPr>
  </w:style>
  <w:style w:type="character" w:customStyle="1" w:styleId="IntenseQuoteChar8">
    <w:name w:val="Intense Quote Char8"/>
    <w:locked/>
    <w:rsid w:val="008E7C18"/>
    <w:rPr>
      <w:rFonts w:ascii="Calibri" w:hAnsi="Calibri" w:cs="Times New Roman"/>
      <w:b/>
      <w:i/>
      <w:color w:val="4F81BD"/>
      <w:sz w:val="20"/>
      <w:szCs w:val="20"/>
    </w:rPr>
  </w:style>
  <w:style w:type="character" w:customStyle="1" w:styleId="5510">
    <w:name w:val="Знак Знак551"/>
    <w:locked/>
    <w:rsid w:val="008E7C18"/>
    <w:rPr>
      <w:sz w:val="24"/>
      <w:lang w:val="ru-RU" w:eastAsia="ru-RU"/>
    </w:rPr>
  </w:style>
  <w:style w:type="character" w:customStyle="1" w:styleId="6510">
    <w:name w:val="Знак Знак651"/>
    <w:locked/>
    <w:rsid w:val="008E7C18"/>
    <w:rPr>
      <w:b/>
      <w:sz w:val="27"/>
      <w:lang w:val="ru-RU" w:eastAsia="ru-RU"/>
    </w:rPr>
  </w:style>
  <w:style w:type="character" w:customStyle="1" w:styleId="6410">
    <w:name w:val="Знак Знак641"/>
    <w:locked/>
    <w:rsid w:val="008E7C18"/>
    <w:rPr>
      <w:b/>
      <w:sz w:val="28"/>
      <w:lang w:val="ru-RU" w:eastAsia="ru-RU"/>
    </w:rPr>
  </w:style>
  <w:style w:type="character" w:customStyle="1" w:styleId="631">
    <w:name w:val="Знак Знак631"/>
    <w:locked/>
    <w:rsid w:val="008E7C18"/>
    <w:rPr>
      <w:b/>
      <w:i/>
      <w:sz w:val="26"/>
      <w:lang w:val="ru-RU" w:eastAsia="ru-RU"/>
    </w:rPr>
  </w:style>
  <w:style w:type="character" w:customStyle="1" w:styleId="6210">
    <w:name w:val="Знак Знак621"/>
    <w:locked/>
    <w:rsid w:val="008E7C18"/>
    <w:rPr>
      <w:sz w:val="24"/>
      <w:lang w:val="ru-RU" w:eastAsia="ru-RU"/>
    </w:rPr>
  </w:style>
  <w:style w:type="character" w:customStyle="1" w:styleId="6010">
    <w:name w:val="Знак Знак601"/>
    <w:locked/>
    <w:rsid w:val="008E7C18"/>
    <w:rPr>
      <w:i/>
      <w:sz w:val="24"/>
      <w:lang w:val="ru-RU" w:eastAsia="ru-RU"/>
    </w:rPr>
  </w:style>
  <w:style w:type="character" w:customStyle="1" w:styleId="591">
    <w:name w:val="Знак Знак591"/>
    <w:locked/>
    <w:rsid w:val="008E7C18"/>
    <w:rPr>
      <w:rFonts w:ascii="Arial" w:hAnsi="Arial"/>
      <w:sz w:val="22"/>
      <w:lang w:val="ru-RU" w:eastAsia="ru-RU"/>
    </w:rPr>
  </w:style>
  <w:style w:type="character" w:customStyle="1" w:styleId="5810">
    <w:name w:val="Знак Знак581"/>
    <w:locked/>
    <w:rsid w:val="008E7C18"/>
    <w:rPr>
      <w:rFonts w:ascii="Courier New" w:hAnsi="Courier New"/>
      <w:lang w:val="ru-RU" w:eastAsia="ru-RU"/>
    </w:rPr>
  </w:style>
  <w:style w:type="character" w:customStyle="1" w:styleId="5710">
    <w:name w:val="Знак Знак571"/>
    <w:locked/>
    <w:rsid w:val="008E7C18"/>
    <w:rPr>
      <w:lang w:val="ru-RU" w:eastAsia="ru-RU"/>
    </w:rPr>
  </w:style>
  <w:style w:type="character" w:customStyle="1" w:styleId="5610">
    <w:name w:val="Знак Знак561"/>
    <w:locked/>
    <w:rsid w:val="008E7C18"/>
    <w:rPr>
      <w:sz w:val="24"/>
      <w:lang w:val="ru-RU" w:eastAsia="ru-RU"/>
    </w:rPr>
  </w:style>
  <w:style w:type="character" w:customStyle="1" w:styleId="5410">
    <w:name w:val="Знак Знак541"/>
    <w:locked/>
    <w:rsid w:val="008E7C18"/>
    <w:rPr>
      <w:sz w:val="24"/>
      <w:lang w:val="en-US" w:eastAsia="ru-RU"/>
    </w:rPr>
  </w:style>
  <w:style w:type="character" w:customStyle="1" w:styleId="6710">
    <w:name w:val="Знак Знак671"/>
    <w:rsid w:val="008E7C18"/>
    <w:rPr>
      <w:rFonts w:ascii="Arial" w:hAnsi="Arial"/>
      <w:b/>
      <w:sz w:val="26"/>
    </w:rPr>
  </w:style>
  <w:style w:type="character" w:customStyle="1" w:styleId="6610">
    <w:name w:val="Знак Знак661"/>
    <w:rsid w:val="008E7C18"/>
    <w:rPr>
      <w:b/>
      <w:sz w:val="28"/>
    </w:rPr>
  </w:style>
  <w:style w:type="character" w:customStyle="1" w:styleId="7010">
    <w:name w:val="Знак Знак701"/>
    <w:rsid w:val="008E7C18"/>
    <w:rPr>
      <w:rFonts w:ascii="Arial" w:hAnsi="Arial"/>
      <w:b/>
      <w:sz w:val="26"/>
    </w:rPr>
  </w:style>
  <w:style w:type="character" w:customStyle="1" w:styleId="691">
    <w:name w:val="Знак Знак691"/>
    <w:rsid w:val="008E7C18"/>
    <w:rPr>
      <w:b/>
      <w:sz w:val="28"/>
    </w:rPr>
  </w:style>
  <w:style w:type="character" w:customStyle="1" w:styleId="681">
    <w:name w:val="Знак Знак681"/>
    <w:rsid w:val="008E7C18"/>
    <w:rPr>
      <w:b/>
      <w:i/>
      <w:sz w:val="26"/>
    </w:rPr>
  </w:style>
  <w:style w:type="character" w:customStyle="1" w:styleId="2fff9">
    <w:name w:val="Текст сноски Знак2"/>
    <w:semiHidden/>
    <w:rsid w:val="008E7C18"/>
    <w:rPr>
      <w:rFonts w:ascii="Times New Roman" w:hAnsi="Times New Roman"/>
      <w:sz w:val="20"/>
    </w:rPr>
  </w:style>
  <w:style w:type="paragraph" w:customStyle="1" w:styleId="3fd">
    <w:name w:val="3"/>
    <w:basedOn w:val="a3"/>
    <w:next w:val="114"/>
    <w:rsid w:val="008E7C18"/>
    <w:pPr>
      <w:jc w:val="center"/>
    </w:pPr>
    <w:rPr>
      <w:sz w:val="28"/>
      <w:lang w:val="en-US"/>
    </w:rPr>
  </w:style>
  <w:style w:type="paragraph" w:customStyle="1" w:styleId="3fe">
    <w:name w:val="Абзац списка3"/>
    <w:basedOn w:val="a3"/>
    <w:link w:val="ListParagraphChar3"/>
    <w:rsid w:val="008E7C18"/>
    <w:pPr>
      <w:ind w:left="708"/>
    </w:pPr>
    <w:rPr>
      <w:sz w:val="20"/>
      <w:szCs w:val="20"/>
    </w:rPr>
  </w:style>
  <w:style w:type="character" w:customStyle="1" w:styleId="ListParagraphChar3">
    <w:name w:val="List Paragraph Char3"/>
    <w:link w:val="3fe"/>
    <w:locked/>
    <w:rsid w:val="008E7C18"/>
    <w:rPr>
      <w:rFonts w:ascii="Times New Roman" w:eastAsia="Times New Roman" w:hAnsi="Times New Roman" w:cs="Times New Roman"/>
      <w:sz w:val="20"/>
      <w:szCs w:val="20"/>
      <w:lang w:eastAsia="ru-RU"/>
    </w:rPr>
  </w:style>
  <w:style w:type="paragraph" w:customStyle="1" w:styleId="5a">
    <w:name w:val="Обычный5"/>
    <w:rsid w:val="008E7C18"/>
    <w:pPr>
      <w:widowControl w:val="0"/>
      <w:snapToGrid w:val="0"/>
      <w:spacing w:before="100" w:after="100" w:line="240" w:lineRule="auto"/>
    </w:pPr>
    <w:rPr>
      <w:rFonts w:ascii="Times New Roman" w:eastAsia="Times New Roman" w:hAnsi="Times New Roman" w:cs="Times New Roman"/>
      <w:sz w:val="24"/>
      <w:szCs w:val="20"/>
      <w:lang w:eastAsia="ru-RU"/>
    </w:rPr>
  </w:style>
  <w:style w:type="character" w:customStyle="1" w:styleId="285">
    <w:name w:val="Знак Знак285"/>
    <w:locked/>
    <w:rsid w:val="008E7C18"/>
    <w:rPr>
      <w:rFonts w:ascii="Times New Roman" w:hAnsi="Times New Roman"/>
    </w:rPr>
  </w:style>
  <w:style w:type="paragraph" w:customStyle="1" w:styleId="msonormal0">
    <w:name w:val="msonormal"/>
    <w:basedOn w:val="a3"/>
    <w:rsid w:val="008E7C18"/>
    <w:pPr>
      <w:spacing w:before="100" w:beforeAutospacing="1" w:after="100" w:afterAutospacing="1"/>
    </w:pPr>
  </w:style>
  <w:style w:type="table" w:customStyle="1" w:styleId="2fffa">
    <w:name w:val="Сетка таблицы2"/>
    <w:rsid w:val="008E7C18"/>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SpacingChar2">
    <w:name w:val="No Spacing Char2"/>
    <w:link w:val="2fffb"/>
    <w:locked/>
    <w:rsid w:val="008E7C18"/>
    <w:rPr>
      <w:lang w:val="en-US"/>
    </w:rPr>
  </w:style>
  <w:style w:type="paragraph" w:customStyle="1" w:styleId="2fffb">
    <w:name w:val="Без интервала2"/>
    <w:link w:val="NoSpacingChar2"/>
    <w:rsid w:val="008E7C18"/>
    <w:pPr>
      <w:spacing w:beforeAutospacing="1" w:after="0" w:afterAutospacing="1" w:line="240" w:lineRule="auto"/>
    </w:pPr>
    <w:rPr>
      <w:lang w:val="en-US"/>
    </w:rPr>
  </w:style>
  <w:style w:type="paragraph" w:customStyle="1" w:styleId="21f5">
    <w:name w:val="Обычный21"/>
    <w:rsid w:val="008E7C18"/>
    <w:pPr>
      <w:widowControl w:val="0"/>
      <w:spacing w:after="0" w:line="314" w:lineRule="auto"/>
      <w:ind w:firstLine="280"/>
      <w:jc w:val="both"/>
    </w:pPr>
    <w:rPr>
      <w:rFonts w:ascii="Times New Roman" w:eastAsia="Times New Roman" w:hAnsi="Times New Roman" w:cs="Times New Roman"/>
      <w:sz w:val="18"/>
      <w:szCs w:val="20"/>
      <w:lang w:eastAsia="ru-RU"/>
    </w:rPr>
  </w:style>
  <w:style w:type="character" w:customStyle="1" w:styleId="2fffc">
    <w:name w:val="Замещающий текст2"/>
    <w:rsid w:val="008E7C18"/>
    <w:rPr>
      <w:color w:val="808080"/>
    </w:rPr>
  </w:style>
  <w:style w:type="character" w:customStyle="1" w:styleId="2fffd">
    <w:name w:val="Слабое выделение2"/>
    <w:rsid w:val="008E7C18"/>
    <w:rPr>
      <w:i/>
      <w:color w:val="808080"/>
    </w:rPr>
  </w:style>
  <w:style w:type="character" w:customStyle="1" w:styleId="2fffe">
    <w:name w:val="Сильное выделение2"/>
    <w:rsid w:val="008E7C18"/>
    <w:rPr>
      <w:b/>
      <w:i/>
      <w:color w:val="4F81BD"/>
    </w:rPr>
  </w:style>
  <w:style w:type="character" w:customStyle="1" w:styleId="2ffff">
    <w:name w:val="Слабая ссылка2"/>
    <w:rsid w:val="008E7C18"/>
    <w:rPr>
      <w:smallCaps/>
      <w:color w:val="C0504D"/>
      <w:u w:val="single"/>
    </w:rPr>
  </w:style>
  <w:style w:type="character" w:customStyle="1" w:styleId="2ffff0">
    <w:name w:val="Сильная ссылка2"/>
    <w:rsid w:val="008E7C18"/>
    <w:rPr>
      <w:b/>
      <w:smallCaps/>
      <w:color w:val="C0504D"/>
      <w:spacing w:val="5"/>
      <w:u w:val="single"/>
    </w:rPr>
  </w:style>
  <w:style w:type="character" w:customStyle="1" w:styleId="2ffff1">
    <w:name w:val="Название книги2"/>
    <w:rsid w:val="008E7C18"/>
    <w:rPr>
      <w:b/>
      <w:smallCaps/>
      <w:spacing w:val="5"/>
    </w:rPr>
  </w:style>
  <w:style w:type="paragraph" w:customStyle="1" w:styleId="2ffff2">
    <w:name w:val="Заголовок оглавления2"/>
    <w:basedOn w:val="11"/>
    <w:next w:val="a3"/>
    <w:rsid w:val="008E7C18"/>
    <w:pPr>
      <w:keepNext/>
      <w:keepLines/>
      <w:spacing w:before="480"/>
      <w:ind w:firstLine="0"/>
      <w:outlineLvl w:val="9"/>
    </w:pPr>
    <w:rPr>
      <w:rFonts w:ascii="Cambria" w:hAnsi="Cambria" w:cs="Arial"/>
      <w:bCs/>
      <w:color w:val="365F91"/>
      <w:kern w:val="32"/>
      <w:sz w:val="28"/>
      <w:szCs w:val="28"/>
    </w:rPr>
  </w:style>
  <w:style w:type="paragraph" w:customStyle="1" w:styleId="83">
    <w:name w:val="Стиль8"/>
    <w:basedOn w:val="a3"/>
    <w:next w:val="114"/>
    <w:link w:val="3ff"/>
    <w:rsid w:val="008E7C18"/>
    <w:pPr>
      <w:jc w:val="center"/>
    </w:pPr>
    <w:rPr>
      <w:sz w:val="20"/>
      <w:szCs w:val="20"/>
      <w:lang w:val="en-US"/>
    </w:rPr>
  </w:style>
  <w:style w:type="character" w:customStyle="1" w:styleId="3ff">
    <w:name w:val="Название Знак3"/>
    <w:link w:val="83"/>
    <w:locked/>
    <w:rsid w:val="008E7C18"/>
    <w:rPr>
      <w:rFonts w:ascii="Times New Roman" w:eastAsia="Times New Roman" w:hAnsi="Times New Roman" w:cs="Times New Roman"/>
      <w:sz w:val="20"/>
      <w:szCs w:val="20"/>
      <w:lang w:val="en-US" w:eastAsia="ru-RU"/>
    </w:rPr>
  </w:style>
  <w:style w:type="paragraph" w:customStyle="1" w:styleId="31e">
    <w:name w:val="Абзац списка31"/>
    <w:basedOn w:val="a3"/>
    <w:rsid w:val="008E7C18"/>
    <w:pPr>
      <w:ind w:left="708"/>
    </w:pPr>
    <w:rPr>
      <w:sz w:val="20"/>
      <w:szCs w:val="20"/>
    </w:rPr>
  </w:style>
  <w:style w:type="character" w:customStyle="1" w:styleId="21f6">
    <w:name w:val="Слабое выделение21"/>
    <w:rsid w:val="008E7C18"/>
    <w:rPr>
      <w:i/>
      <w:color w:val="808080"/>
    </w:rPr>
  </w:style>
  <w:style w:type="paragraph" w:customStyle="1" w:styleId="516">
    <w:name w:val="Обычный51"/>
    <w:basedOn w:val="a3"/>
    <w:rsid w:val="008E7C18"/>
    <w:pPr>
      <w:spacing w:before="100" w:beforeAutospacing="1" w:after="100" w:afterAutospacing="1"/>
    </w:pPr>
  </w:style>
  <w:style w:type="paragraph" w:customStyle="1" w:styleId="21f7">
    <w:name w:val="Без интервала21"/>
    <w:rsid w:val="008E7C18"/>
    <w:pPr>
      <w:spacing w:after="0" w:line="240" w:lineRule="auto"/>
    </w:pPr>
    <w:rPr>
      <w:rFonts w:ascii="Calibri" w:eastAsia="Times New Roman" w:hAnsi="Calibri" w:cs="Times New Roman"/>
      <w:lang w:val="en-US"/>
    </w:rPr>
  </w:style>
  <w:style w:type="character" w:customStyle="1" w:styleId="21f8">
    <w:name w:val="Сильное выделение21"/>
    <w:rsid w:val="008E7C18"/>
    <w:rPr>
      <w:b/>
      <w:i/>
      <w:color w:val="4F81BD"/>
    </w:rPr>
  </w:style>
  <w:style w:type="paragraph" w:customStyle="1" w:styleId="2ffff3">
    <w:name w:val="Подзаголовок2"/>
    <w:basedOn w:val="a3"/>
    <w:rsid w:val="008E7C18"/>
    <w:pPr>
      <w:spacing w:line="312" w:lineRule="auto"/>
    </w:pPr>
    <w:rPr>
      <w:rFonts w:ascii="Arial" w:hAnsi="Arial" w:cs="Arial"/>
      <w:b/>
      <w:bCs/>
      <w:color w:val="000000"/>
      <w:sz w:val="20"/>
      <w:szCs w:val="20"/>
    </w:rPr>
  </w:style>
  <w:style w:type="paragraph" w:customStyle="1" w:styleId="6c">
    <w:name w:val="Обычный6"/>
    <w:basedOn w:val="a3"/>
    <w:rsid w:val="008E7C18"/>
    <w:pPr>
      <w:spacing w:before="100" w:beforeAutospacing="1" w:after="100" w:afterAutospacing="1"/>
    </w:pPr>
  </w:style>
  <w:style w:type="paragraph" w:customStyle="1" w:styleId="3ff0">
    <w:name w:val="Подзаголовок3"/>
    <w:basedOn w:val="a3"/>
    <w:rsid w:val="008E7C18"/>
    <w:pPr>
      <w:spacing w:line="312" w:lineRule="auto"/>
    </w:pPr>
    <w:rPr>
      <w:rFonts w:ascii="Arial" w:hAnsi="Arial" w:cs="Arial"/>
      <w:b/>
      <w:bCs/>
      <w:color w:val="000000"/>
      <w:sz w:val="20"/>
      <w:szCs w:val="20"/>
    </w:rPr>
  </w:style>
  <w:style w:type="character" w:customStyle="1" w:styleId="Heading120">
    <w:name w:val="Heading 12 Знак"/>
    <w:aliases w:val="Знак Знак Знак13"/>
    <w:locked/>
    <w:rsid w:val="008E7C18"/>
    <w:rPr>
      <w:rFonts w:ascii="Courier New" w:hAnsi="Courier New"/>
      <w:sz w:val="20"/>
    </w:rPr>
  </w:style>
  <w:style w:type="character" w:customStyle="1" w:styleId="3311">
    <w:name w:val="Знак3 Знак Знак Знак31"/>
    <w:locked/>
    <w:rsid w:val="008E7C18"/>
    <w:rPr>
      <w:rFonts w:ascii="Arial" w:hAnsi="Arial"/>
      <w:b/>
      <w:kern w:val="32"/>
      <w:sz w:val="32"/>
    </w:rPr>
  </w:style>
  <w:style w:type="character" w:customStyle="1" w:styleId="353">
    <w:name w:val="Знак3 Знак Знак5 Знак Знак"/>
    <w:semiHidden/>
    <w:locked/>
    <w:rsid w:val="008E7C18"/>
    <w:rPr>
      <w:rFonts w:ascii="Courier New" w:hAnsi="Courier New"/>
      <w:color w:val="000000"/>
      <w:sz w:val="24"/>
    </w:rPr>
  </w:style>
  <w:style w:type="paragraph" w:customStyle="1" w:styleId="3ff1">
    <w:name w:val="Без интервала3"/>
    <w:rsid w:val="008E7C18"/>
    <w:pPr>
      <w:spacing w:after="0" w:line="240" w:lineRule="auto"/>
    </w:pPr>
    <w:rPr>
      <w:rFonts w:ascii="Calibri" w:eastAsia="Times New Roman" w:hAnsi="Calibri" w:cs="Times New Roman"/>
      <w:lang w:val="en-US"/>
    </w:rPr>
  </w:style>
  <w:style w:type="character" w:customStyle="1" w:styleId="172">
    <w:name w:val="Знак Знак172"/>
    <w:locked/>
    <w:rsid w:val="008E7C18"/>
    <w:rPr>
      <w:sz w:val="16"/>
    </w:rPr>
  </w:style>
  <w:style w:type="paragraph" w:customStyle="1" w:styleId="233">
    <w:name w:val="Основной текст 23"/>
    <w:basedOn w:val="a3"/>
    <w:rsid w:val="008E7C18"/>
    <w:pPr>
      <w:shd w:val="clear" w:color="auto" w:fill="FFFFFF"/>
      <w:spacing w:before="233" w:line="360" w:lineRule="auto"/>
      <w:ind w:left="1701" w:hanging="567"/>
    </w:pPr>
    <w:rPr>
      <w:b/>
      <w:color w:val="000000"/>
      <w:spacing w:val="-5"/>
      <w:sz w:val="28"/>
      <w:szCs w:val="20"/>
    </w:rPr>
  </w:style>
  <w:style w:type="character" w:customStyle="1" w:styleId="2ffff4">
    <w:name w:val="Основной текст (2) + Курсив"/>
    <w:rsid w:val="008E7C18"/>
    <w:rPr>
      <w:rFonts w:ascii="Times New Roman" w:hAnsi="Times New Roman"/>
      <w:i/>
      <w:color w:val="000000"/>
      <w:spacing w:val="0"/>
      <w:w w:val="100"/>
      <w:position w:val="0"/>
      <w:sz w:val="21"/>
      <w:u w:val="none"/>
      <w:lang w:val="ru-RU" w:eastAsia="ru-RU"/>
    </w:rPr>
  </w:style>
  <w:style w:type="character" w:customStyle="1" w:styleId="29pt">
    <w:name w:val="Основной текст (2) + 9 pt"/>
    <w:rsid w:val="008E7C18"/>
    <w:rPr>
      <w:rFonts w:ascii="Times New Roman" w:hAnsi="Times New Roman"/>
      <w:color w:val="000000"/>
      <w:spacing w:val="0"/>
      <w:w w:val="100"/>
      <w:position w:val="0"/>
      <w:sz w:val="18"/>
      <w:u w:val="none"/>
      <w:lang w:val="ru-RU" w:eastAsia="ru-RU"/>
    </w:rPr>
  </w:style>
  <w:style w:type="character" w:customStyle="1" w:styleId="Heading5Char1">
    <w:name w:val="Heading 5 Char1"/>
    <w:locked/>
    <w:rsid w:val="008E7C18"/>
    <w:rPr>
      <w:rFonts w:ascii="Times New Roman" w:hAnsi="Times New Roman"/>
      <w:b/>
      <w:i/>
      <w:sz w:val="26"/>
    </w:rPr>
  </w:style>
  <w:style w:type="character" w:customStyle="1" w:styleId="Heading6Char1">
    <w:name w:val="Heading 6 Char1"/>
    <w:locked/>
    <w:rsid w:val="008E7C18"/>
    <w:rPr>
      <w:rFonts w:ascii="Times New Roman" w:hAnsi="Times New Roman"/>
      <w:b/>
      <w:lang w:eastAsia="ru-RU"/>
    </w:rPr>
  </w:style>
  <w:style w:type="character" w:customStyle="1" w:styleId="Heading7Char1">
    <w:name w:val="Heading 7 Char1"/>
    <w:locked/>
    <w:rsid w:val="008E7C18"/>
    <w:rPr>
      <w:rFonts w:ascii="Times New Roman" w:hAnsi="Times New Roman"/>
      <w:sz w:val="20"/>
      <w:lang w:eastAsia="ru-RU"/>
    </w:rPr>
  </w:style>
  <w:style w:type="character" w:customStyle="1" w:styleId="Heading8Char1">
    <w:name w:val="Heading 8 Char1"/>
    <w:locked/>
    <w:rsid w:val="008E7C18"/>
    <w:rPr>
      <w:rFonts w:ascii="Calibri" w:hAnsi="Calibri"/>
      <w:i/>
      <w:sz w:val="24"/>
    </w:rPr>
  </w:style>
  <w:style w:type="character" w:customStyle="1" w:styleId="Heading9Char1">
    <w:name w:val="Heading 9 Char1"/>
    <w:locked/>
    <w:rsid w:val="008E7C18"/>
    <w:rPr>
      <w:rFonts w:ascii="Arial" w:hAnsi="Arial"/>
      <w:lang w:eastAsia="ru-RU"/>
    </w:rPr>
  </w:style>
  <w:style w:type="character" w:customStyle="1" w:styleId="BodyTextIndentChar2">
    <w:name w:val="Body Text Indent Char2"/>
    <w:aliases w:val="текст Char2,Основной текст 1 Char2,Знак61 Char1,Основной текст с отступом Знак1 Знак Char2,Основной текст с отступом Знак Знак Знак Char2,Знак7 Знак Знак Знак1 Char1,Знак7 Знак1 Знак1 Char1,Знак7 Знак Знак11 Char1,Зн Char1"/>
    <w:locked/>
    <w:rsid w:val="008E7C18"/>
    <w:rPr>
      <w:rFonts w:ascii="Times New Roman" w:hAnsi="Times New Roman"/>
      <w:sz w:val="24"/>
    </w:rPr>
  </w:style>
  <w:style w:type="character" w:customStyle="1" w:styleId="BodyText3Char2">
    <w:name w:val="Body Text 3 Char2"/>
    <w:aliases w:val="Знак5 Char2"/>
    <w:locked/>
    <w:rsid w:val="008E7C18"/>
    <w:rPr>
      <w:rFonts w:ascii="Times New Roman" w:hAnsi="Times New Roman"/>
      <w:sz w:val="16"/>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locked/>
    <w:rsid w:val="008E7C18"/>
    <w:rPr>
      <w:rFonts w:ascii="Courier New" w:hAnsi="Courier New"/>
      <w:color w:val="000000"/>
      <w:sz w:val="24"/>
    </w:rPr>
  </w:style>
  <w:style w:type="character" w:customStyle="1" w:styleId="BodyTextFirstIndent2Char2">
    <w:name w:val="Body Text First Indent 2 Char2"/>
    <w:locked/>
    <w:rsid w:val="008E7C18"/>
    <w:rPr>
      <w:rFonts w:ascii="Times New Roman" w:hAnsi="Times New Roman"/>
      <w:sz w:val="24"/>
      <w:lang w:eastAsia="ru-RU"/>
    </w:rPr>
  </w:style>
  <w:style w:type="character" w:customStyle="1" w:styleId="HTMLPreformattedChar1">
    <w:name w:val="HTML Preformatted Char1"/>
    <w:locked/>
    <w:rsid w:val="008E7C18"/>
    <w:rPr>
      <w:rFonts w:ascii="Courier New" w:hAnsi="Courier New"/>
      <w:sz w:val="20"/>
      <w:lang w:eastAsia="ru-RU"/>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2"/>
    <w:locked/>
    <w:rsid w:val="008E7C18"/>
    <w:rPr>
      <w:rFonts w:ascii="Cambria" w:hAnsi="Cambria"/>
      <w:b/>
      <w:kern w:val="32"/>
      <w:sz w:val="32"/>
    </w:rPr>
  </w:style>
  <w:style w:type="character" w:customStyle="1" w:styleId="Heading3Char2">
    <w:name w:val="Heading 3 Char2"/>
    <w:aliases w:val="Знак2 Char3,Heading 3 Char21"/>
    <w:locked/>
    <w:rsid w:val="008E7C18"/>
    <w:rPr>
      <w:rFonts w:ascii="Arial" w:hAnsi="Arial"/>
      <w:b/>
      <w:sz w:val="26"/>
      <w:lang w:val="ru-RU" w:eastAsia="ru-RU"/>
    </w:rPr>
  </w:style>
  <w:style w:type="character" w:customStyle="1" w:styleId="240">
    <w:name w:val="Текст сноски Знак24"/>
    <w:aliases w:val="Текст сноски Знак1 Знак14,Текст сноски Знак Знак Знак15,Знак3 Знак Знак Знак21,Текст сноски Знак Знак Знак Знак Знак6,Текст сноски Знак Знак Знак Знак Знак Знак Знак6,Текст сноски Знак Знак Знак Знак Знак Знак Знак Знак Знак Знак6"/>
    <w:rsid w:val="008E7C18"/>
  </w:style>
  <w:style w:type="character" w:customStyle="1" w:styleId="263">
    <w:name w:val="Текст сноски Знак26"/>
    <w:aliases w:val="Текст сноски Знак1 Знак16,Текст сноски Знак Знак Знак17,Знак3 Знак Знак Знак22,Текст сноски Знак Знак Знак Знак Знак8,Текст сноски Знак Знак Знак Знак Знак Знак Знак8,Текст сноски Знак Знак Знак Знак Знак Знак Знак Знак Знак Знак8"/>
    <w:rsid w:val="008E7C18"/>
  </w:style>
  <w:style w:type="character" w:customStyle="1" w:styleId="252">
    <w:name w:val="Текст сноски Знак25"/>
    <w:aliases w:val="Текст сноски Знак1 Знак15,Текст сноски Знак Знак Знак16,Знак3 Знак Знак Знак16,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rsid w:val="008E7C18"/>
  </w:style>
  <w:style w:type="character" w:customStyle="1" w:styleId="21f9">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semiHidden/>
    <w:rsid w:val="008E7C18"/>
  </w:style>
  <w:style w:type="character" w:customStyle="1" w:styleId="22d">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rsid w:val="008E7C18"/>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rsid w:val="008E7C18"/>
  </w:style>
  <w:style w:type="character" w:customStyle="1" w:styleId="137">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rsid w:val="008E7C18"/>
    <w:rPr>
      <w:sz w:val="24"/>
    </w:rPr>
  </w:style>
  <w:style w:type="character" w:customStyle="1" w:styleId="3120">
    <w:name w:val="Основной текст 3 Знак12"/>
    <w:aliases w:val="Знак5 Знак11"/>
    <w:rsid w:val="008E7C18"/>
    <w:rPr>
      <w:sz w:val="16"/>
    </w:rPr>
  </w:style>
  <w:style w:type="character" w:customStyle="1" w:styleId="3140">
    <w:name w:val="Основной текст 3 Знак14"/>
    <w:aliases w:val="Знак5 Знак12,Знак5 Знак13"/>
    <w:semiHidden/>
    <w:rsid w:val="008E7C18"/>
    <w:rPr>
      <w:sz w:val="16"/>
    </w:rPr>
  </w:style>
  <w:style w:type="character" w:customStyle="1" w:styleId="CommentSubjectChar3">
    <w:name w:val="Comment Subject Char3"/>
    <w:locked/>
    <w:rsid w:val="008E7C18"/>
    <w:rPr>
      <w:sz w:val="16"/>
    </w:rPr>
  </w:style>
  <w:style w:type="character" w:customStyle="1" w:styleId="1200">
    <w:name w:val="Тема примечания Знак120"/>
    <w:semiHidden/>
    <w:rsid w:val="008E7C18"/>
    <w:rPr>
      <w:rFonts w:ascii="Times New Roman" w:hAnsi="Times New Roman"/>
      <w:b/>
      <w:sz w:val="20"/>
      <w:lang w:val="ru-RU" w:eastAsia="ru-RU"/>
    </w:rPr>
  </w:style>
  <w:style w:type="character" w:customStyle="1" w:styleId="1190">
    <w:name w:val="Тема примечания Знак119"/>
    <w:semiHidden/>
    <w:rsid w:val="008E7C18"/>
    <w:rPr>
      <w:rFonts w:ascii="Times New Roman" w:hAnsi="Times New Roman"/>
      <w:b/>
      <w:sz w:val="20"/>
      <w:lang w:val="ru-RU" w:eastAsia="ru-RU"/>
    </w:rPr>
  </w:style>
  <w:style w:type="character" w:customStyle="1" w:styleId="1180">
    <w:name w:val="Тема примечания Знак118"/>
    <w:semiHidden/>
    <w:rsid w:val="008E7C18"/>
    <w:rPr>
      <w:rFonts w:ascii="Times New Roman" w:hAnsi="Times New Roman"/>
      <w:b/>
      <w:sz w:val="20"/>
      <w:lang w:val="ru-RU" w:eastAsia="ru-RU"/>
    </w:rPr>
  </w:style>
  <w:style w:type="character" w:customStyle="1" w:styleId="1170">
    <w:name w:val="Тема примечания Знак117"/>
    <w:rsid w:val="008E7C18"/>
    <w:rPr>
      <w:rFonts w:ascii="Times New Roman" w:hAnsi="Times New Roman"/>
      <w:b/>
      <w:sz w:val="20"/>
      <w:lang w:val="ru-RU" w:eastAsia="ru-RU"/>
    </w:rPr>
  </w:style>
  <w:style w:type="character" w:customStyle="1" w:styleId="1160">
    <w:name w:val="Тема примечания Знак116"/>
    <w:semiHidden/>
    <w:rsid w:val="008E7C18"/>
    <w:rPr>
      <w:rFonts w:ascii="Times New Roman" w:hAnsi="Times New Roman"/>
      <w:b/>
      <w:sz w:val="20"/>
      <w:lang w:val="ru-RU" w:eastAsia="ru-RU"/>
    </w:rPr>
  </w:style>
  <w:style w:type="character" w:customStyle="1" w:styleId="1150">
    <w:name w:val="Тема примечания Знак115"/>
    <w:semiHidden/>
    <w:rsid w:val="008E7C18"/>
    <w:rPr>
      <w:rFonts w:ascii="Times New Roman" w:hAnsi="Times New Roman"/>
      <w:b/>
      <w:sz w:val="20"/>
      <w:lang w:val="ru-RU" w:eastAsia="ru-RU"/>
    </w:rPr>
  </w:style>
  <w:style w:type="character" w:customStyle="1" w:styleId="1140">
    <w:name w:val="Тема примечания Знак114"/>
    <w:semiHidden/>
    <w:rsid w:val="008E7C18"/>
    <w:rPr>
      <w:rFonts w:ascii="Times New Roman" w:hAnsi="Times New Roman"/>
      <w:b/>
      <w:sz w:val="20"/>
      <w:lang w:val="ru-RU" w:eastAsia="ru-RU"/>
    </w:rPr>
  </w:style>
  <w:style w:type="character" w:customStyle="1" w:styleId="1130">
    <w:name w:val="Тема примечания Знак113"/>
    <w:semiHidden/>
    <w:rsid w:val="008E7C18"/>
    <w:rPr>
      <w:rFonts w:ascii="Times New Roman" w:hAnsi="Times New Roman"/>
      <w:b/>
      <w:sz w:val="20"/>
      <w:lang w:val="ru-RU" w:eastAsia="ru-RU"/>
    </w:rPr>
  </w:style>
  <w:style w:type="character" w:customStyle="1" w:styleId="1120">
    <w:name w:val="Тема примечания Знак112"/>
    <w:semiHidden/>
    <w:rsid w:val="008E7C18"/>
    <w:rPr>
      <w:rFonts w:ascii="Times New Roman" w:hAnsi="Times New Roman"/>
      <w:b/>
      <w:sz w:val="20"/>
      <w:lang w:val="ru-RU" w:eastAsia="ru-RU"/>
    </w:rPr>
  </w:style>
  <w:style w:type="character" w:customStyle="1" w:styleId="1112">
    <w:name w:val="Тема примечания Знак111"/>
    <w:rsid w:val="008E7C18"/>
    <w:rPr>
      <w:rFonts w:ascii="Times New Roman" w:hAnsi="Times New Roman"/>
      <w:b/>
      <w:sz w:val="20"/>
      <w:lang w:val="ru-RU" w:eastAsia="ru-RU"/>
    </w:rPr>
  </w:style>
  <w:style w:type="character" w:customStyle="1" w:styleId="1101">
    <w:name w:val="Тема примечания Знак110"/>
    <w:semiHidden/>
    <w:rsid w:val="008E7C18"/>
    <w:rPr>
      <w:rFonts w:ascii="Times New Roman" w:hAnsi="Times New Roman"/>
      <w:b/>
      <w:sz w:val="20"/>
      <w:lang w:val="ru-RU" w:eastAsia="ru-RU"/>
    </w:rPr>
  </w:style>
  <w:style w:type="character" w:customStyle="1" w:styleId="192">
    <w:name w:val="Тема примечания Знак19"/>
    <w:rsid w:val="008E7C18"/>
    <w:rPr>
      <w:rFonts w:ascii="Times New Roman" w:hAnsi="Times New Roman"/>
      <w:b/>
      <w:sz w:val="20"/>
      <w:lang w:val="ru-RU" w:eastAsia="ru-RU"/>
    </w:rPr>
  </w:style>
  <w:style w:type="character" w:customStyle="1" w:styleId="182">
    <w:name w:val="Тема примечания Знак18"/>
    <w:semiHidden/>
    <w:rsid w:val="008E7C18"/>
    <w:rPr>
      <w:rFonts w:ascii="Times New Roman" w:hAnsi="Times New Roman"/>
      <w:b/>
      <w:sz w:val="20"/>
      <w:lang w:val="ru-RU" w:eastAsia="ru-RU"/>
    </w:rPr>
  </w:style>
  <w:style w:type="character" w:customStyle="1" w:styleId="173">
    <w:name w:val="Тема примечания Знак17"/>
    <w:semiHidden/>
    <w:rsid w:val="008E7C18"/>
    <w:rPr>
      <w:rFonts w:ascii="Times New Roman" w:hAnsi="Times New Roman"/>
      <w:b/>
      <w:sz w:val="20"/>
      <w:lang w:val="ru-RU" w:eastAsia="ru-RU"/>
    </w:rPr>
  </w:style>
  <w:style w:type="character" w:customStyle="1" w:styleId="163">
    <w:name w:val="Тема примечания Знак16"/>
    <w:semiHidden/>
    <w:rsid w:val="008E7C18"/>
    <w:rPr>
      <w:rFonts w:ascii="Times New Roman" w:hAnsi="Times New Roman"/>
      <w:b/>
      <w:sz w:val="20"/>
      <w:lang w:val="ru-RU" w:eastAsia="ru-RU"/>
    </w:rPr>
  </w:style>
  <w:style w:type="character" w:customStyle="1" w:styleId="152">
    <w:name w:val="Тема примечания Знак15"/>
    <w:rsid w:val="008E7C18"/>
    <w:rPr>
      <w:rFonts w:ascii="Times New Roman" w:hAnsi="Times New Roman"/>
      <w:b/>
      <w:sz w:val="20"/>
      <w:lang w:val="ru-RU" w:eastAsia="ru-RU"/>
    </w:rPr>
  </w:style>
  <w:style w:type="character" w:customStyle="1" w:styleId="146">
    <w:name w:val="Тема примечания Знак14"/>
    <w:semiHidden/>
    <w:rsid w:val="008E7C18"/>
    <w:rPr>
      <w:rFonts w:ascii="Times New Roman" w:hAnsi="Times New Roman"/>
      <w:b/>
      <w:sz w:val="20"/>
      <w:lang w:val="ru-RU" w:eastAsia="ru-RU"/>
    </w:rPr>
  </w:style>
  <w:style w:type="character" w:customStyle="1" w:styleId="138">
    <w:name w:val="Тема примечания Знак13"/>
    <w:semiHidden/>
    <w:rsid w:val="008E7C18"/>
    <w:rPr>
      <w:rFonts w:ascii="Times New Roman" w:hAnsi="Times New Roman"/>
      <w:b/>
      <w:sz w:val="20"/>
      <w:lang w:val="ru-RU" w:eastAsia="ru-RU"/>
    </w:rPr>
  </w:style>
  <w:style w:type="character" w:customStyle="1" w:styleId="12e">
    <w:name w:val="Тема примечания Знак12"/>
    <w:rsid w:val="008E7C18"/>
    <w:rPr>
      <w:rFonts w:ascii="Times New Roman" w:hAnsi="Times New Roman"/>
      <w:b/>
      <w:sz w:val="20"/>
      <w:lang w:val="ru-RU" w:eastAsia="ru-RU"/>
    </w:rPr>
  </w:style>
  <w:style w:type="character" w:customStyle="1" w:styleId="11f2">
    <w:name w:val="Тема примечания Знак11"/>
    <w:rsid w:val="008E7C18"/>
    <w:rPr>
      <w:b/>
      <w:lang w:val="ru-RU" w:eastAsia="ru-RU"/>
    </w:rPr>
  </w:style>
  <w:style w:type="character" w:customStyle="1" w:styleId="HTMLAddressChar2">
    <w:name w:val="HTML Address Char2"/>
    <w:locked/>
    <w:rsid w:val="008E7C18"/>
    <w:rPr>
      <w:i/>
      <w:sz w:val="24"/>
      <w:lang w:eastAsia="ru-RU"/>
    </w:rPr>
  </w:style>
  <w:style w:type="character" w:customStyle="1" w:styleId="HTML120">
    <w:name w:val="Адрес HTML Знак120"/>
    <w:semiHidden/>
    <w:rsid w:val="008E7C18"/>
    <w:rPr>
      <w:i/>
      <w:sz w:val="24"/>
    </w:rPr>
  </w:style>
  <w:style w:type="character" w:customStyle="1" w:styleId="HTML119">
    <w:name w:val="Адрес HTML Знак119"/>
    <w:semiHidden/>
    <w:rsid w:val="008E7C18"/>
    <w:rPr>
      <w:i/>
      <w:sz w:val="24"/>
    </w:rPr>
  </w:style>
  <w:style w:type="character" w:customStyle="1" w:styleId="HTML118">
    <w:name w:val="Адрес HTML Знак118"/>
    <w:semiHidden/>
    <w:rsid w:val="008E7C18"/>
    <w:rPr>
      <w:i/>
      <w:sz w:val="24"/>
    </w:rPr>
  </w:style>
  <w:style w:type="character" w:customStyle="1" w:styleId="HTML117">
    <w:name w:val="Адрес HTML Знак117"/>
    <w:rsid w:val="008E7C18"/>
    <w:rPr>
      <w:i/>
      <w:sz w:val="24"/>
    </w:rPr>
  </w:style>
  <w:style w:type="character" w:customStyle="1" w:styleId="HTML116">
    <w:name w:val="Адрес HTML Знак116"/>
    <w:semiHidden/>
    <w:rsid w:val="008E7C18"/>
    <w:rPr>
      <w:i/>
      <w:sz w:val="24"/>
    </w:rPr>
  </w:style>
  <w:style w:type="character" w:customStyle="1" w:styleId="HTML115">
    <w:name w:val="Адрес HTML Знак115"/>
    <w:semiHidden/>
    <w:rsid w:val="008E7C18"/>
    <w:rPr>
      <w:i/>
      <w:sz w:val="24"/>
    </w:rPr>
  </w:style>
  <w:style w:type="character" w:customStyle="1" w:styleId="HTML114">
    <w:name w:val="Адрес HTML Знак114"/>
    <w:semiHidden/>
    <w:rsid w:val="008E7C18"/>
    <w:rPr>
      <w:i/>
      <w:sz w:val="24"/>
    </w:rPr>
  </w:style>
  <w:style w:type="character" w:customStyle="1" w:styleId="HTML113">
    <w:name w:val="Адрес HTML Знак113"/>
    <w:semiHidden/>
    <w:rsid w:val="008E7C18"/>
    <w:rPr>
      <w:i/>
      <w:sz w:val="24"/>
    </w:rPr>
  </w:style>
  <w:style w:type="character" w:customStyle="1" w:styleId="HTML112">
    <w:name w:val="Адрес HTML Знак112"/>
    <w:semiHidden/>
    <w:rsid w:val="008E7C18"/>
    <w:rPr>
      <w:i/>
      <w:sz w:val="24"/>
    </w:rPr>
  </w:style>
  <w:style w:type="character" w:customStyle="1" w:styleId="HTML111">
    <w:name w:val="Адрес HTML Знак111"/>
    <w:rsid w:val="008E7C18"/>
    <w:rPr>
      <w:i/>
      <w:sz w:val="24"/>
    </w:rPr>
  </w:style>
  <w:style w:type="character" w:customStyle="1" w:styleId="HTML110">
    <w:name w:val="Адрес HTML Знак110"/>
    <w:semiHidden/>
    <w:rsid w:val="008E7C18"/>
    <w:rPr>
      <w:i/>
      <w:sz w:val="24"/>
    </w:rPr>
  </w:style>
  <w:style w:type="character" w:customStyle="1" w:styleId="HTML19">
    <w:name w:val="Адрес HTML Знак19"/>
    <w:rsid w:val="008E7C18"/>
    <w:rPr>
      <w:i/>
      <w:sz w:val="24"/>
    </w:rPr>
  </w:style>
  <w:style w:type="character" w:customStyle="1" w:styleId="HTML18">
    <w:name w:val="Адрес HTML Знак18"/>
    <w:semiHidden/>
    <w:rsid w:val="008E7C18"/>
    <w:rPr>
      <w:i/>
      <w:sz w:val="24"/>
    </w:rPr>
  </w:style>
  <w:style w:type="character" w:customStyle="1" w:styleId="HTML17">
    <w:name w:val="Адрес HTML Знак17"/>
    <w:semiHidden/>
    <w:rsid w:val="008E7C18"/>
    <w:rPr>
      <w:i/>
      <w:sz w:val="24"/>
    </w:rPr>
  </w:style>
  <w:style w:type="character" w:customStyle="1" w:styleId="HTML16">
    <w:name w:val="Адрес HTML Знак16"/>
    <w:semiHidden/>
    <w:rsid w:val="008E7C18"/>
    <w:rPr>
      <w:i/>
      <w:sz w:val="24"/>
    </w:rPr>
  </w:style>
  <w:style w:type="character" w:customStyle="1" w:styleId="HTML15">
    <w:name w:val="Адрес HTML Знак15"/>
    <w:rsid w:val="008E7C18"/>
    <w:rPr>
      <w:i/>
      <w:sz w:val="24"/>
    </w:rPr>
  </w:style>
  <w:style w:type="character" w:customStyle="1" w:styleId="HTML14">
    <w:name w:val="Адрес HTML Знак14"/>
    <w:semiHidden/>
    <w:rsid w:val="008E7C18"/>
    <w:rPr>
      <w:i/>
      <w:sz w:val="24"/>
    </w:rPr>
  </w:style>
  <w:style w:type="character" w:customStyle="1" w:styleId="HTML130">
    <w:name w:val="Адрес HTML Знак13"/>
    <w:semiHidden/>
    <w:rsid w:val="008E7C18"/>
    <w:rPr>
      <w:i/>
      <w:sz w:val="24"/>
    </w:rPr>
  </w:style>
  <w:style w:type="character" w:customStyle="1" w:styleId="HTML121">
    <w:name w:val="Адрес HTML Знак12"/>
    <w:rsid w:val="008E7C18"/>
    <w:rPr>
      <w:i/>
      <w:sz w:val="22"/>
    </w:rPr>
  </w:style>
  <w:style w:type="character" w:customStyle="1" w:styleId="1220">
    <w:name w:val="Знак1 Знак Знак22"/>
    <w:locked/>
    <w:rsid w:val="008E7C18"/>
    <w:rPr>
      <w:sz w:val="24"/>
    </w:rPr>
  </w:style>
  <w:style w:type="character" w:customStyle="1" w:styleId="IntenseQuoteChar7">
    <w:name w:val="Intense Quote Char7"/>
    <w:locked/>
    <w:rsid w:val="008E7C18"/>
    <w:rPr>
      <w:rFonts w:ascii="Calibri" w:hAnsi="Calibri"/>
      <w:b/>
      <w:i/>
      <w:color w:val="4F81BD"/>
      <w:sz w:val="24"/>
    </w:rPr>
  </w:style>
  <w:style w:type="character" w:customStyle="1" w:styleId="1250">
    <w:name w:val="Знак1 Знак Знак25"/>
    <w:locked/>
    <w:rsid w:val="008E7C18"/>
    <w:rPr>
      <w:sz w:val="24"/>
    </w:rPr>
  </w:style>
  <w:style w:type="character" w:customStyle="1" w:styleId="1240">
    <w:name w:val="Знак1 Знак Знак24"/>
    <w:locked/>
    <w:rsid w:val="008E7C18"/>
    <w:rPr>
      <w:sz w:val="24"/>
    </w:rPr>
  </w:style>
  <w:style w:type="character" w:customStyle="1" w:styleId="1230">
    <w:name w:val="Знак1 Знак Знак23"/>
    <w:locked/>
    <w:rsid w:val="008E7C18"/>
    <w:rPr>
      <w:sz w:val="24"/>
    </w:rPr>
  </w:style>
  <w:style w:type="character" w:customStyle="1" w:styleId="1201">
    <w:name w:val="Выделенная цитата Знак120"/>
    <w:rsid w:val="008E7C18"/>
    <w:rPr>
      <w:i/>
      <w:color w:val="5B9BD5"/>
      <w:sz w:val="24"/>
    </w:rPr>
  </w:style>
  <w:style w:type="character" w:customStyle="1" w:styleId="1191">
    <w:name w:val="Выделенная цитата Знак119"/>
    <w:rsid w:val="008E7C18"/>
    <w:rPr>
      <w:i/>
      <w:color w:val="5B9BD5"/>
      <w:sz w:val="24"/>
    </w:rPr>
  </w:style>
  <w:style w:type="character" w:customStyle="1" w:styleId="1181">
    <w:name w:val="Выделенная цитата Знак118"/>
    <w:rsid w:val="008E7C18"/>
    <w:rPr>
      <w:i/>
      <w:color w:val="5B9BD5"/>
      <w:sz w:val="24"/>
    </w:rPr>
  </w:style>
  <w:style w:type="character" w:customStyle="1" w:styleId="1171">
    <w:name w:val="Выделенная цитата Знак117"/>
    <w:rsid w:val="008E7C18"/>
    <w:rPr>
      <w:i/>
      <w:color w:val="5B9BD5"/>
      <w:sz w:val="24"/>
    </w:rPr>
  </w:style>
  <w:style w:type="character" w:customStyle="1" w:styleId="1161">
    <w:name w:val="Выделенная цитата Знак116"/>
    <w:rsid w:val="008E7C18"/>
    <w:rPr>
      <w:i/>
      <w:color w:val="5B9BD5"/>
      <w:sz w:val="24"/>
    </w:rPr>
  </w:style>
  <w:style w:type="character" w:customStyle="1" w:styleId="1151">
    <w:name w:val="Выделенная цитата Знак115"/>
    <w:rsid w:val="008E7C18"/>
    <w:rPr>
      <w:i/>
      <w:color w:val="5B9BD5"/>
      <w:sz w:val="24"/>
    </w:rPr>
  </w:style>
  <w:style w:type="character" w:customStyle="1" w:styleId="1141">
    <w:name w:val="Выделенная цитата Знак114"/>
    <w:rsid w:val="008E7C18"/>
    <w:rPr>
      <w:i/>
      <w:color w:val="5B9BD5"/>
      <w:sz w:val="24"/>
    </w:rPr>
  </w:style>
  <w:style w:type="character" w:customStyle="1" w:styleId="1131">
    <w:name w:val="Выделенная цитата Знак113"/>
    <w:rsid w:val="008E7C18"/>
    <w:rPr>
      <w:i/>
      <w:color w:val="5B9BD5"/>
      <w:sz w:val="24"/>
    </w:rPr>
  </w:style>
  <w:style w:type="character" w:customStyle="1" w:styleId="1121">
    <w:name w:val="Выделенная цитата Знак112"/>
    <w:rsid w:val="008E7C18"/>
    <w:rPr>
      <w:i/>
      <w:color w:val="5B9BD5"/>
      <w:sz w:val="24"/>
    </w:rPr>
  </w:style>
  <w:style w:type="character" w:customStyle="1" w:styleId="1113">
    <w:name w:val="Выделенная цитата Знак111"/>
    <w:rsid w:val="008E7C18"/>
    <w:rPr>
      <w:i/>
      <w:color w:val="5B9BD5"/>
      <w:sz w:val="24"/>
    </w:rPr>
  </w:style>
  <w:style w:type="character" w:customStyle="1" w:styleId="1102">
    <w:name w:val="Выделенная цитата Знак110"/>
    <w:rsid w:val="008E7C18"/>
    <w:rPr>
      <w:i/>
      <w:color w:val="5B9BD5"/>
      <w:sz w:val="24"/>
    </w:rPr>
  </w:style>
  <w:style w:type="character" w:customStyle="1" w:styleId="193">
    <w:name w:val="Выделенная цитата Знак19"/>
    <w:rsid w:val="008E7C18"/>
    <w:rPr>
      <w:i/>
      <w:color w:val="5B9BD5"/>
      <w:sz w:val="24"/>
    </w:rPr>
  </w:style>
  <w:style w:type="character" w:customStyle="1" w:styleId="183">
    <w:name w:val="Выделенная цитата Знак18"/>
    <w:rsid w:val="008E7C18"/>
    <w:rPr>
      <w:i/>
      <w:color w:val="5B9BD5"/>
      <w:sz w:val="24"/>
    </w:rPr>
  </w:style>
  <w:style w:type="character" w:customStyle="1" w:styleId="174">
    <w:name w:val="Выделенная цитата Знак17"/>
    <w:rsid w:val="008E7C18"/>
    <w:rPr>
      <w:i/>
      <w:color w:val="5B9BD5"/>
      <w:sz w:val="24"/>
    </w:rPr>
  </w:style>
  <w:style w:type="character" w:customStyle="1" w:styleId="164">
    <w:name w:val="Выделенная цитата Знак16"/>
    <w:rsid w:val="008E7C18"/>
    <w:rPr>
      <w:i/>
      <w:color w:val="5B9BD5"/>
      <w:sz w:val="24"/>
    </w:rPr>
  </w:style>
  <w:style w:type="character" w:customStyle="1" w:styleId="153">
    <w:name w:val="Выделенная цитата Знак15"/>
    <w:rsid w:val="008E7C18"/>
    <w:rPr>
      <w:i/>
      <w:color w:val="5B9BD5"/>
      <w:sz w:val="24"/>
    </w:rPr>
  </w:style>
  <w:style w:type="character" w:customStyle="1" w:styleId="147">
    <w:name w:val="Выделенная цитата Знак14"/>
    <w:rsid w:val="008E7C18"/>
    <w:rPr>
      <w:i/>
      <w:color w:val="5B9BD5"/>
      <w:sz w:val="24"/>
    </w:rPr>
  </w:style>
  <w:style w:type="character" w:customStyle="1" w:styleId="139">
    <w:name w:val="Выделенная цитата Знак13"/>
    <w:rsid w:val="008E7C18"/>
    <w:rPr>
      <w:i/>
      <w:color w:val="5B9BD5"/>
      <w:sz w:val="24"/>
    </w:rPr>
  </w:style>
  <w:style w:type="character" w:customStyle="1" w:styleId="12f">
    <w:name w:val="Выделенная цитата Знак12"/>
    <w:rsid w:val="008E7C18"/>
    <w:rPr>
      <w:i/>
      <w:color w:val="5B9BD5"/>
      <w:sz w:val="24"/>
    </w:rPr>
  </w:style>
  <w:style w:type="character" w:customStyle="1" w:styleId="3113">
    <w:name w:val="Основной текст 3 Знак11"/>
    <w:aliases w:val="Знак5 Знак25"/>
    <w:locked/>
    <w:rsid w:val="008E7C18"/>
    <w:rPr>
      <w:rFonts w:ascii="Times New Roman" w:hAnsi="Times New Roman"/>
      <w:sz w:val="16"/>
      <w:lang w:val="ru-RU" w:eastAsia="ru-RU"/>
    </w:rPr>
  </w:style>
  <w:style w:type="character" w:customStyle="1" w:styleId="HTML11a">
    <w:name w:val="Адрес HTML Знак11"/>
    <w:rsid w:val="008E7C18"/>
    <w:rPr>
      <w:rFonts w:ascii="Times New Roman" w:hAnsi="Times New Roman"/>
      <w:i/>
      <w:sz w:val="24"/>
    </w:rPr>
  </w:style>
  <w:style w:type="character" w:customStyle="1" w:styleId="1ffffffc">
    <w:name w:val="Без интервала Знак1"/>
    <w:link w:val="4d"/>
    <w:locked/>
    <w:rsid w:val="008E7C18"/>
  </w:style>
  <w:style w:type="paragraph" w:customStyle="1" w:styleId="4d">
    <w:name w:val="Без интервала4"/>
    <w:link w:val="1ffffffc"/>
    <w:rsid w:val="008E7C18"/>
    <w:pPr>
      <w:spacing w:after="0" w:line="240" w:lineRule="auto"/>
    </w:pPr>
  </w:style>
  <w:style w:type="character" w:customStyle="1" w:styleId="3114">
    <w:name w:val="Знак3 Знак Знак11"/>
    <w:aliases w:val="Знак3 Знак Знак Знак12"/>
    <w:locked/>
    <w:rsid w:val="008E7C18"/>
    <w:rPr>
      <w:rFonts w:ascii="Arial" w:hAnsi="Arial"/>
      <w:b/>
      <w:i/>
      <w:sz w:val="28"/>
      <w:lang w:val="ru-RU" w:eastAsia="en-US"/>
    </w:rPr>
  </w:style>
  <w:style w:type="character" w:customStyle="1" w:styleId="11f3">
    <w:name w:val="Выделенная цитата Знак11"/>
    <w:rsid w:val="008E7C18"/>
    <w:rPr>
      <w:b/>
      <w:i/>
      <w:color w:val="4F81BD"/>
      <w:sz w:val="24"/>
    </w:rPr>
  </w:style>
  <w:style w:type="character" w:customStyle="1" w:styleId="2115">
    <w:name w:val="Цитата 2 Знак11"/>
    <w:rsid w:val="008E7C18"/>
    <w:rPr>
      <w:i/>
      <w:color w:val="404040"/>
      <w:sz w:val="24"/>
    </w:rPr>
  </w:style>
  <w:style w:type="character" w:customStyle="1" w:styleId="1ffffffd">
    <w:name w:val="Абзац списка Знак1"/>
    <w:locked/>
    <w:rsid w:val="008E7C18"/>
    <w:rPr>
      <w:rFonts w:ascii="Times New Roman" w:hAnsi="Times New Roman"/>
      <w:sz w:val="24"/>
    </w:rPr>
  </w:style>
  <w:style w:type="character" w:customStyle="1" w:styleId="202">
    <w:name w:val="Знак Знак202"/>
    <w:rsid w:val="008E7C18"/>
    <w:rPr>
      <w:rFonts w:ascii="Arial" w:hAnsi="Arial"/>
      <w:sz w:val="22"/>
    </w:rPr>
  </w:style>
  <w:style w:type="paragraph" w:customStyle="1" w:styleId="3ff2">
    <w:name w:val="Знак Знак Знак Знак Знак Знак3"/>
    <w:basedOn w:val="a3"/>
    <w:rsid w:val="008E7C18"/>
    <w:pPr>
      <w:tabs>
        <w:tab w:val="left" w:pos="643"/>
      </w:tabs>
      <w:spacing w:after="160" w:line="240" w:lineRule="exact"/>
    </w:pPr>
    <w:rPr>
      <w:rFonts w:ascii="Verdana" w:hAnsi="Verdana" w:cs="Verdana"/>
      <w:sz w:val="20"/>
      <w:szCs w:val="20"/>
      <w:lang w:val="en-US" w:eastAsia="en-US"/>
    </w:rPr>
  </w:style>
  <w:style w:type="character" w:customStyle="1" w:styleId="1420">
    <w:name w:val="Знак Знак142"/>
    <w:locked/>
    <w:rsid w:val="008E7C18"/>
    <w:rPr>
      <w:b/>
      <w:sz w:val="27"/>
      <w:lang w:val="ru-RU" w:eastAsia="ru-RU"/>
    </w:rPr>
  </w:style>
  <w:style w:type="character" w:customStyle="1" w:styleId="102">
    <w:name w:val="Знак Знак102"/>
    <w:locked/>
    <w:rsid w:val="008E7C18"/>
    <w:rPr>
      <w:sz w:val="16"/>
      <w:lang w:val="ru-RU" w:eastAsia="ru-RU"/>
    </w:rPr>
  </w:style>
  <w:style w:type="character" w:customStyle="1" w:styleId="6120">
    <w:name w:val="Знак Знак612"/>
    <w:rsid w:val="008E7C18"/>
    <w:rPr>
      <w:rFonts w:ascii="Arial" w:hAnsi="Arial"/>
      <w:b/>
      <w:i/>
      <w:sz w:val="28"/>
      <w:lang w:val="ru-RU" w:eastAsia="en-US"/>
    </w:rPr>
  </w:style>
  <w:style w:type="character" w:customStyle="1" w:styleId="1630">
    <w:name w:val="Знак Знак163"/>
    <w:locked/>
    <w:rsid w:val="008E7C18"/>
    <w:rPr>
      <w:b/>
      <w:caps/>
      <w:sz w:val="24"/>
      <w:lang w:val="ru-RU" w:eastAsia="ru-RU"/>
    </w:rPr>
  </w:style>
  <w:style w:type="character" w:customStyle="1" w:styleId="4e">
    <w:name w:val="Знак Знак Знак4"/>
    <w:rsid w:val="008E7C18"/>
    <w:rPr>
      <w:rFonts w:ascii="Times New Roman" w:hAnsi="Times New Roman"/>
      <w:b/>
      <w:caps/>
      <w:sz w:val="28"/>
    </w:rPr>
  </w:style>
  <w:style w:type="character" w:customStyle="1" w:styleId="2520">
    <w:name w:val="Знак Знак252"/>
    <w:rsid w:val="008E7C18"/>
    <w:rPr>
      <w:rFonts w:ascii="Times New Roman" w:hAnsi="Times New Roman"/>
      <w:b/>
      <w:sz w:val="28"/>
    </w:rPr>
  </w:style>
  <w:style w:type="character" w:customStyle="1" w:styleId="2220">
    <w:name w:val="Знак Знак222"/>
    <w:rsid w:val="008E7C18"/>
    <w:rPr>
      <w:rFonts w:ascii="Times New Roman" w:hAnsi="Times New Roman"/>
      <w:sz w:val="24"/>
    </w:rPr>
  </w:style>
  <w:style w:type="character" w:customStyle="1" w:styleId="1920">
    <w:name w:val="Знак Знак192"/>
    <w:rsid w:val="008E7C18"/>
    <w:rPr>
      <w:rFonts w:ascii="Times New Roman" w:hAnsi="Times New Roman"/>
      <w:sz w:val="16"/>
      <w:lang w:eastAsia="ru-RU"/>
    </w:rPr>
  </w:style>
  <w:style w:type="character" w:customStyle="1" w:styleId="1820">
    <w:name w:val="Знак Знак182"/>
    <w:rsid w:val="008E7C18"/>
    <w:rPr>
      <w:rFonts w:ascii="Courier New" w:hAnsi="Courier New"/>
    </w:rPr>
  </w:style>
  <w:style w:type="character" w:customStyle="1" w:styleId="1520">
    <w:name w:val="Знак Знак152"/>
    <w:rsid w:val="008E7C18"/>
    <w:rPr>
      <w:b/>
      <w:sz w:val="28"/>
    </w:rPr>
  </w:style>
  <w:style w:type="character" w:customStyle="1" w:styleId="4120">
    <w:name w:val="Знак Знак412"/>
    <w:locked/>
    <w:rsid w:val="008E7C18"/>
    <w:rPr>
      <w:rFonts w:ascii="Arial" w:hAnsi="Arial"/>
      <w:b/>
      <w:i/>
      <w:sz w:val="28"/>
      <w:lang w:val="ru-RU" w:eastAsia="en-US"/>
    </w:rPr>
  </w:style>
  <w:style w:type="character" w:customStyle="1" w:styleId="2330">
    <w:name w:val="Знак Знак23 Знак3"/>
    <w:aliases w:val="Знак Знак3 Знак3"/>
    <w:locked/>
    <w:rsid w:val="008E7C18"/>
    <w:rPr>
      <w:rFonts w:ascii="Tahoma" w:hAnsi="Tahoma"/>
      <w:sz w:val="16"/>
    </w:rPr>
  </w:style>
  <w:style w:type="paragraph" w:customStyle="1" w:styleId="4f">
    <w:name w:val="Знак Знак Знак Знак Знак Знак Знак Знак Знак Знак Знак Знак Знак4"/>
    <w:basedOn w:val="a3"/>
    <w:rsid w:val="008E7C18"/>
    <w:pPr>
      <w:spacing w:after="160" w:line="240" w:lineRule="exact"/>
    </w:pPr>
    <w:rPr>
      <w:rFonts w:ascii="Verdana" w:hAnsi="Verdana"/>
      <w:lang w:val="en-US" w:eastAsia="en-US"/>
    </w:rPr>
  </w:style>
  <w:style w:type="paragraph" w:customStyle="1" w:styleId="32a">
    <w:name w:val="Знак32"/>
    <w:basedOn w:val="a3"/>
    <w:rsid w:val="008E7C18"/>
    <w:pPr>
      <w:tabs>
        <w:tab w:val="left" w:pos="643"/>
      </w:tabs>
      <w:spacing w:after="160" w:line="240" w:lineRule="exact"/>
    </w:pPr>
    <w:rPr>
      <w:rFonts w:ascii="Verdana" w:hAnsi="Verdana" w:cs="Verdana"/>
      <w:sz w:val="20"/>
      <w:szCs w:val="20"/>
      <w:lang w:val="en-US" w:eastAsia="en-US"/>
    </w:rPr>
  </w:style>
  <w:style w:type="character" w:customStyle="1" w:styleId="5320">
    <w:name w:val="Знак Знак532"/>
    <w:locked/>
    <w:rsid w:val="008E7C18"/>
    <w:rPr>
      <w:b/>
      <w:caps/>
      <w:sz w:val="24"/>
      <w:lang w:val="ru-RU" w:eastAsia="ru-RU"/>
    </w:rPr>
  </w:style>
  <w:style w:type="character" w:customStyle="1" w:styleId="2ffff5">
    <w:name w:val="Без интервала Знак2"/>
    <w:locked/>
    <w:rsid w:val="008E7C18"/>
    <w:rPr>
      <w:sz w:val="24"/>
      <w:lang w:eastAsia="en-US"/>
    </w:rPr>
  </w:style>
  <w:style w:type="character" w:customStyle="1" w:styleId="1122">
    <w:name w:val="Знак1 Знак Знак12"/>
    <w:locked/>
    <w:rsid w:val="008E7C18"/>
    <w:rPr>
      <w:rFonts w:ascii="Times New Roman" w:hAnsi="Times New Roman"/>
      <w:sz w:val="24"/>
      <w:lang w:eastAsia="ru-RU"/>
    </w:rPr>
  </w:style>
  <w:style w:type="character" w:customStyle="1" w:styleId="462">
    <w:name w:val="Знак Знак462"/>
    <w:locked/>
    <w:rsid w:val="008E7C18"/>
    <w:rPr>
      <w:b/>
      <w:sz w:val="27"/>
      <w:lang w:val="ru-RU" w:eastAsia="ru-RU"/>
    </w:rPr>
  </w:style>
  <w:style w:type="character" w:customStyle="1" w:styleId="482">
    <w:name w:val="Знак Знак482"/>
    <w:locked/>
    <w:rsid w:val="008E7C18"/>
    <w:rPr>
      <w:b/>
      <w:sz w:val="27"/>
      <w:lang w:val="ru-RU" w:eastAsia="ru-RU"/>
    </w:rPr>
  </w:style>
  <w:style w:type="character" w:customStyle="1" w:styleId="442">
    <w:name w:val="Знак Знак442"/>
    <w:locked/>
    <w:rsid w:val="008E7C18"/>
    <w:rPr>
      <w:sz w:val="24"/>
    </w:rPr>
  </w:style>
  <w:style w:type="character" w:customStyle="1" w:styleId="5120">
    <w:name w:val="Знак Знак512"/>
    <w:locked/>
    <w:rsid w:val="008E7C18"/>
    <w:rPr>
      <w:b/>
      <w:sz w:val="27"/>
      <w:lang w:val="ru-RU" w:eastAsia="ru-RU"/>
    </w:rPr>
  </w:style>
  <w:style w:type="character" w:customStyle="1" w:styleId="432">
    <w:name w:val="Знак Знак432"/>
    <w:locked/>
    <w:rsid w:val="008E7C18"/>
    <w:rPr>
      <w:color w:val="000000"/>
      <w:sz w:val="24"/>
      <w:lang w:eastAsia="ru-RU"/>
    </w:rPr>
  </w:style>
  <w:style w:type="character" w:customStyle="1" w:styleId="4220">
    <w:name w:val="Знак Знак422"/>
    <w:rsid w:val="008E7C18"/>
    <w:rPr>
      <w:rFonts w:ascii="Times New Roman" w:hAnsi="Times New Roman"/>
      <w:sz w:val="16"/>
    </w:rPr>
  </w:style>
  <w:style w:type="character" w:customStyle="1" w:styleId="4920">
    <w:name w:val="Знак Знак492"/>
    <w:rsid w:val="008E7C18"/>
    <w:rPr>
      <w:rFonts w:ascii="Times New Roman" w:hAnsi="Times New Roman"/>
      <w:b/>
      <w:caps/>
      <w:sz w:val="24"/>
      <w:lang w:eastAsia="ru-RU"/>
    </w:rPr>
  </w:style>
  <w:style w:type="character" w:customStyle="1" w:styleId="472">
    <w:name w:val="Знак Знак472"/>
    <w:rsid w:val="008E7C18"/>
    <w:rPr>
      <w:rFonts w:ascii="Times New Roman" w:hAnsi="Times New Roman"/>
      <w:b/>
      <w:sz w:val="27"/>
      <w:lang w:eastAsia="ru-RU"/>
    </w:rPr>
  </w:style>
  <w:style w:type="character" w:customStyle="1" w:styleId="452">
    <w:name w:val="Знак Знак452"/>
    <w:rsid w:val="008E7C18"/>
    <w:rPr>
      <w:rFonts w:ascii="Times New Roman" w:hAnsi="Times New Roman"/>
      <w:b/>
      <w:i/>
      <w:sz w:val="26"/>
      <w:lang w:eastAsia="ru-RU"/>
    </w:rPr>
  </w:style>
  <w:style w:type="character" w:customStyle="1" w:styleId="5020">
    <w:name w:val="Знак Знак502"/>
    <w:locked/>
    <w:rsid w:val="008E7C18"/>
    <w:rPr>
      <w:b/>
      <w:sz w:val="28"/>
      <w:lang w:val="ru-RU" w:eastAsia="ru-RU"/>
    </w:rPr>
  </w:style>
  <w:style w:type="character" w:customStyle="1" w:styleId="522">
    <w:name w:val="Знак Знак522"/>
    <w:rsid w:val="008E7C18"/>
    <w:rPr>
      <w:rFonts w:ascii="Arial" w:hAnsi="Arial"/>
      <w:b/>
      <w:i/>
      <w:sz w:val="28"/>
    </w:rPr>
  </w:style>
  <w:style w:type="character" w:customStyle="1" w:styleId="5121">
    <w:name w:val="Знак5 Знак Знак12"/>
    <w:locked/>
    <w:rsid w:val="008E7C18"/>
    <w:rPr>
      <w:sz w:val="16"/>
      <w:lang w:val="ru-RU" w:eastAsia="ru-RU"/>
    </w:rPr>
  </w:style>
  <w:style w:type="character" w:customStyle="1" w:styleId="624">
    <w:name w:val="Знак6 Знак Знак2"/>
    <w:rsid w:val="008E7C18"/>
    <w:rPr>
      <w:sz w:val="24"/>
      <w:lang w:val="ru-RU" w:eastAsia="ru-RU"/>
    </w:rPr>
  </w:style>
  <w:style w:type="character" w:customStyle="1" w:styleId="UnresolvedMention">
    <w:name w:val="Unresolved Mention"/>
    <w:semiHidden/>
    <w:rsid w:val="008E7C18"/>
    <w:rPr>
      <w:color w:val="605E5C"/>
      <w:shd w:val="clear" w:color="auto" w:fill="E1DFDD"/>
    </w:rPr>
  </w:style>
  <w:style w:type="character" w:customStyle="1" w:styleId="203">
    <w:name w:val="Знак Знак203"/>
    <w:rsid w:val="008E7C18"/>
    <w:rPr>
      <w:rFonts w:ascii="Arial" w:hAnsi="Arial"/>
      <w:sz w:val="22"/>
    </w:rPr>
  </w:style>
  <w:style w:type="paragraph" w:customStyle="1" w:styleId="4f0">
    <w:name w:val="Знак Знак Знак Знак Знак Знак4"/>
    <w:basedOn w:val="a3"/>
    <w:rsid w:val="008E7C18"/>
    <w:pPr>
      <w:tabs>
        <w:tab w:val="left" w:pos="643"/>
      </w:tabs>
      <w:spacing w:after="160" w:line="240" w:lineRule="exact"/>
    </w:pPr>
    <w:rPr>
      <w:rFonts w:ascii="Verdana" w:hAnsi="Verdana" w:cs="Verdana"/>
      <w:sz w:val="20"/>
      <w:szCs w:val="20"/>
      <w:lang w:val="en-US" w:eastAsia="en-US"/>
    </w:rPr>
  </w:style>
  <w:style w:type="character" w:customStyle="1" w:styleId="751">
    <w:name w:val="Знак Знак75"/>
    <w:rsid w:val="008E7C18"/>
    <w:rPr>
      <w:sz w:val="16"/>
      <w:lang w:val="ru-RU" w:eastAsia="ru-RU"/>
    </w:rPr>
  </w:style>
  <w:style w:type="character" w:customStyle="1" w:styleId="1430">
    <w:name w:val="Знак Знак143"/>
    <w:locked/>
    <w:rsid w:val="008E7C18"/>
    <w:rPr>
      <w:b/>
      <w:sz w:val="27"/>
      <w:lang w:val="ru-RU" w:eastAsia="ru-RU"/>
    </w:rPr>
  </w:style>
  <w:style w:type="character" w:customStyle="1" w:styleId="103">
    <w:name w:val="Знак Знак103"/>
    <w:locked/>
    <w:rsid w:val="008E7C18"/>
    <w:rPr>
      <w:sz w:val="16"/>
      <w:lang w:val="ru-RU" w:eastAsia="ru-RU"/>
    </w:rPr>
  </w:style>
  <w:style w:type="character" w:customStyle="1" w:styleId="6130">
    <w:name w:val="Знак Знак613"/>
    <w:rsid w:val="008E7C18"/>
    <w:rPr>
      <w:rFonts w:ascii="Arial" w:hAnsi="Arial"/>
      <w:b/>
      <w:i/>
      <w:sz w:val="28"/>
      <w:lang w:val="ru-RU" w:eastAsia="en-US"/>
    </w:rPr>
  </w:style>
  <w:style w:type="character" w:customStyle="1" w:styleId="1640">
    <w:name w:val="Знак Знак164"/>
    <w:locked/>
    <w:rsid w:val="008E7C18"/>
    <w:rPr>
      <w:b/>
      <w:caps/>
      <w:sz w:val="24"/>
      <w:lang w:val="ru-RU" w:eastAsia="ru-RU"/>
    </w:rPr>
  </w:style>
  <w:style w:type="character" w:customStyle="1" w:styleId="5b">
    <w:name w:val="Знак Знак Знак5"/>
    <w:rsid w:val="008E7C18"/>
    <w:rPr>
      <w:rFonts w:ascii="Times New Roman" w:hAnsi="Times New Roman"/>
      <w:b/>
      <w:caps/>
      <w:sz w:val="28"/>
    </w:rPr>
  </w:style>
  <w:style w:type="character" w:customStyle="1" w:styleId="253">
    <w:name w:val="Знак Знак253"/>
    <w:rsid w:val="008E7C18"/>
    <w:rPr>
      <w:rFonts w:ascii="Times New Roman" w:hAnsi="Times New Roman"/>
      <w:b/>
      <w:sz w:val="28"/>
    </w:rPr>
  </w:style>
  <w:style w:type="character" w:customStyle="1" w:styleId="2230">
    <w:name w:val="Знак Знак223"/>
    <w:rsid w:val="008E7C18"/>
    <w:rPr>
      <w:rFonts w:ascii="Times New Roman" w:hAnsi="Times New Roman"/>
      <w:sz w:val="24"/>
    </w:rPr>
  </w:style>
  <w:style w:type="character" w:customStyle="1" w:styleId="1930">
    <w:name w:val="Знак Знак193"/>
    <w:rsid w:val="008E7C18"/>
    <w:rPr>
      <w:rFonts w:ascii="Times New Roman" w:hAnsi="Times New Roman"/>
      <w:sz w:val="16"/>
      <w:lang w:eastAsia="ru-RU"/>
    </w:rPr>
  </w:style>
  <w:style w:type="character" w:customStyle="1" w:styleId="1830">
    <w:name w:val="Знак Знак183"/>
    <w:rsid w:val="008E7C18"/>
    <w:rPr>
      <w:rFonts w:ascii="Courier New" w:hAnsi="Courier New"/>
    </w:rPr>
  </w:style>
  <w:style w:type="character" w:customStyle="1" w:styleId="1730">
    <w:name w:val="Знак Знак173"/>
    <w:rsid w:val="008E7C18"/>
    <w:rPr>
      <w:rFonts w:ascii="Times New Roman" w:hAnsi="Times New Roman"/>
      <w:sz w:val="24"/>
    </w:rPr>
  </w:style>
  <w:style w:type="character" w:customStyle="1" w:styleId="1530">
    <w:name w:val="Знак Знак153"/>
    <w:rsid w:val="008E7C18"/>
    <w:rPr>
      <w:b/>
      <w:sz w:val="28"/>
    </w:rPr>
  </w:style>
  <w:style w:type="character" w:customStyle="1" w:styleId="4130">
    <w:name w:val="Знак Знак413"/>
    <w:locked/>
    <w:rsid w:val="008E7C18"/>
    <w:rPr>
      <w:rFonts w:ascii="Arial" w:hAnsi="Arial"/>
      <w:b/>
      <w:i/>
      <w:sz w:val="28"/>
      <w:lang w:val="ru-RU" w:eastAsia="en-US"/>
    </w:rPr>
  </w:style>
  <w:style w:type="character" w:customStyle="1" w:styleId="2340">
    <w:name w:val="Знак Знак23 Знак4"/>
    <w:aliases w:val="Знак Знак3 Знак4"/>
    <w:locked/>
    <w:rsid w:val="008E7C18"/>
    <w:rPr>
      <w:rFonts w:ascii="Tahoma" w:hAnsi="Tahoma"/>
      <w:sz w:val="16"/>
    </w:rPr>
  </w:style>
  <w:style w:type="paragraph" w:customStyle="1" w:styleId="5c">
    <w:name w:val="Знак Знак Знак Знак Знак Знак Знак Знак Знак Знак Знак Знак Знак5"/>
    <w:basedOn w:val="a3"/>
    <w:rsid w:val="008E7C18"/>
    <w:pPr>
      <w:spacing w:after="160" w:line="240" w:lineRule="exact"/>
    </w:pPr>
    <w:rPr>
      <w:rFonts w:ascii="Verdana" w:hAnsi="Verdana"/>
      <w:lang w:val="en-US" w:eastAsia="en-US"/>
    </w:rPr>
  </w:style>
  <w:style w:type="paragraph" w:customStyle="1" w:styleId="332">
    <w:name w:val="Знак33"/>
    <w:basedOn w:val="a3"/>
    <w:rsid w:val="008E7C18"/>
    <w:pPr>
      <w:tabs>
        <w:tab w:val="left" w:pos="643"/>
      </w:tabs>
      <w:spacing w:after="160" w:line="240" w:lineRule="exact"/>
    </w:pPr>
    <w:rPr>
      <w:rFonts w:ascii="Verdana" w:hAnsi="Verdana" w:cs="Verdana"/>
      <w:sz w:val="20"/>
      <w:szCs w:val="20"/>
      <w:lang w:val="en-US" w:eastAsia="en-US"/>
    </w:rPr>
  </w:style>
  <w:style w:type="character" w:customStyle="1" w:styleId="5330">
    <w:name w:val="Знак Знак533"/>
    <w:locked/>
    <w:rsid w:val="008E7C18"/>
    <w:rPr>
      <w:b/>
      <w:caps/>
      <w:sz w:val="24"/>
      <w:lang w:val="ru-RU" w:eastAsia="ru-RU"/>
    </w:rPr>
  </w:style>
  <w:style w:type="character" w:customStyle="1" w:styleId="3ff3">
    <w:name w:val="Без интервала Знак3"/>
    <w:locked/>
    <w:rsid w:val="008E7C18"/>
    <w:rPr>
      <w:sz w:val="24"/>
      <w:lang w:eastAsia="en-US"/>
    </w:rPr>
  </w:style>
  <w:style w:type="character" w:customStyle="1" w:styleId="1132">
    <w:name w:val="Знак1 Знак Знак13"/>
    <w:locked/>
    <w:rsid w:val="008E7C18"/>
    <w:rPr>
      <w:rFonts w:ascii="Times New Roman" w:hAnsi="Times New Roman"/>
      <w:sz w:val="24"/>
      <w:lang w:eastAsia="ru-RU"/>
    </w:rPr>
  </w:style>
  <w:style w:type="character" w:customStyle="1" w:styleId="463">
    <w:name w:val="Знак Знак463"/>
    <w:locked/>
    <w:rsid w:val="008E7C18"/>
    <w:rPr>
      <w:b/>
      <w:sz w:val="27"/>
      <w:lang w:val="ru-RU" w:eastAsia="ru-RU"/>
    </w:rPr>
  </w:style>
  <w:style w:type="character" w:customStyle="1" w:styleId="483">
    <w:name w:val="Знак Знак483"/>
    <w:locked/>
    <w:rsid w:val="008E7C18"/>
    <w:rPr>
      <w:b/>
      <w:sz w:val="27"/>
      <w:lang w:val="ru-RU" w:eastAsia="ru-RU"/>
    </w:rPr>
  </w:style>
  <w:style w:type="character" w:customStyle="1" w:styleId="443">
    <w:name w:val="Знак Знак443"/>
    <w:locked/>
    <w:rsid w:val="008E7C18"/>
    <w:rPr>
      <w:sz w:val="24"/>
    </w:rPr>
  </w:style>
  <w:style w:type="character" w:customStyle="1" w:styleId="5130">
    <w:name w:val="Знак Знак513"/>
    <w:locked/>
    <w:rsid w:val="008E7C18"/>
    <w:rPr>
      <w:b/>
      <w:sz w:val="27"/>
      <w:lang w:val="ru-RU" w:eastAsia="ru-RU"/>
    </w:rPr>
  </w:style>
  <w:style w:type="character" w:customStyle="1" w:styleId="433">
    <w:name w:val="Знак Знак433"/>
    <w:locked/>
    <w:rsid w:val="008E7C18"/>
    <w:rPr>
      <w:color w:val="000000"/>
      <w:sz w:val="24"/>
      <w:lang w:eastAsia="ru-RU"/>
    </w:rPr>
  </w:style>
  <w:style w:type="character" w:customStyle="1" w:styleId="423">
    <w:name w:val="Знак Знак423"/>
    <w:rsid w:val="008E7C18"/>
    <w:rPr>
      <w:rFonts w:ascii="Times New Roman" w:hAnsi="Times New Roman"/>
      <w:sz w:val="16"/>
    </w:rPr>
  </w:style>
  <w:style w:type="character" w:customStyle="1" w:styleId="493">
    <w:name w:val="Знак Знак493"/>
    <w:rsid w:val="008E7C18"/>
    <w:rPr>
      <w:rFonts w:ascii="Times New Roman" w:hAnsi="Times New Roman"/>
      <w:b/>
      <w:caps/>
      <w:sz w:val="24"/>
      <w:lang w:eastAsia="ru-RU"/>
    </w:rPr>
  </w:style>
  <w:style w:type="character" w:customStyle="1" w:styleId="473">
    <w:name w:val="Знак Знак473"/>
    <w:rsid w:val="008E7C18"/>
    <w:rPr>
      <w:rFonts w:ascii="Times New Roman" w:hAnsi="Times New Roman"/>
      <w:b/>
      <w:sz w:val="27"/>
      <w:lang w:eastAsia="ru-RU"/>
    </w:rPr>
  </w:style>
  <w:style w:type="character" w:customStyle="1" w:styleId="453">
    <w:name w:val="Знак Знак453"/>
    <w:rsid w:val="008E7C18"/>
    <w:rPr>
      <w:rFonts w:ascii="Times New Roman" w:hAnsi="Times New Roman"/>
      <w:b/>
      <w:i/>
      <w:sz w:val="26"/>
      <w:lang w:eastAsia="ru-RU"/>
    </w:rPr>
  </w:style>
  <w:style w:type="character" w:customStyle="1" w:styleId="503">
    <w:name w:val="Знак Знак503"/>
    <w:locked/>
    <w:rsid w:val="008E7C18"/>
    <w:rPr>
      <w:b/>
      <w:sz w:val="28"/>
      <w:lang w:val="ru-RU" w:eastAsia="ru-RU"/>
    </w:rPr>
  </w:style>
  <w:style w:type="character" w:customStyle="1" w:styleId="523">
    <w:name w:val="Знак Знак523"/>
    <w:rsid w:val="008E7C18"/>
    <w:rPr>
      <w:rFonts w:ascii="Arial" w:hAnsi="Arial"/>
      <w:b/>
      <w:i/>
      <w:sz w:val="28"/>
    </w:rPr>
  </w:style>
  <w:style w:type="character" w:customStyle="1" w:styleId="5131">
    <w:name w:val="Знак5 Знак Знак13"/>
    <w:locked/>
    <w:rsid w:val="008E7C18"/>
    <w:rPr>
      <w:sz w:val="16"/>
      <w:lang w:val="ru-RU" w:eastAsia="ru-RU"/>
    </w:rPr>
  </w:style>
  <w:style w:type="character" w:customStyle="1" w:styleId="632">
    <w:name w:val="Знак6 Знак Знак3"/>
    <w:rsid w:val="008E7C18"/>
    <w:rPr>
      <w:sz w:val="24"/>
      <w:lang w:val="ru-RU" w:eastAsia="ru-RU"/>
    </w:rPr>
  </w:style>
  <w:style w:type="paragraph" w:customStyle="1" w:styleId="5d">
    <w:name w:val="Знак Знак Знак Знак Знак Знак5"/>
    <w:basedOn w:val="a3"/>
    <w:rsid w:val="008E7C18"/>
    <w:pPr>
      <w:tabs>
        <w:tab w:val="left" w:pos="643"/>
      </w:tabs>
      <w:spacing w:after="160" w:line="240" w:lineRule="exact"/>
    </w:pPr>
    <w:rPr>
      <w:rFonts w:ascii="Verdana" w:hAnsi="Verdana" w:cs="Verdana"/>
      <w:sz w:val="20"/>
      <w:szCs w:val="20"/>
      <w:lang w:val="en-US" w:eastAsia="en-US"/>
    </w:rPr>
  </w:style>
  <w:style w:type="character" w:customStyle="1" w:styleId="761">
    <w:name w:val="Знак Знак76"/>
    <w:rsid w:val="008E7C18"/>
    <w:rPr>
      <w:sz w:val="16"/>
      <w:lang w:val="ru-RU" w:eastAsia="ru-RU"/>
    </w:rPr>
  </w:style>
  <w:style w:type="character" w:customStyle="1" w:styleId="1440">
    <w:name w:val="Знак Знак144"/>
    <w:locked/>
    <w:rsid w:val="008E7C18"/>
    <w:rPr>
      <w:b/>
      <w:sz w:val="27"/>
      <w:lang w:val="ru-RU" w:eastAsia="ru-RU"/>
    </w:rPr>
  </w:style>
  <w:style w:type="character" w:customStyle="1" w:styleId="104">
    <w:name w:val="Знак Знак104"/>
    <w:locked/>
    <w:rsid w:val="008E7C18"/>
    <w:rPr>
      <w:sz w:val="16"/>
      <w:lang w:val="ru-RU" w:eastAsia="ru-RU"/>
    </w:rPr>
  </w:style>
  <w:style w:type="character" w:customStyle="1" w:styleId="6140">
    <w:name w:val="Знак Знак614"/>
    <w:rsid w:val="008E7C18"/>
    <w:rPr>
      <w:rFonts w:ascii="Arial" w:hAnsi="Arial"/>
      <w:b/>
      <w:i/>
      <w:sz w:val="28"/>
      <w:lang w:val="ru-RU" w:eastAsia="en-US"/>
    </w:rPr>
  </w:style>
  <w:style w:type="character" w:customStyle="1" w:styleId="165">
    <w:name w:val="Знак Знак165"/>
    <w:locked/>
    <w:rsid w:val="008E7C18"/>
    <w:rPr>
      <w:b/>
      <w:caps/>
      <w:sz w:val="24"/>
      <w:lang w:val="ru-RU" w:eastAsia="ru-RU"/>
    </w:rPr>
  </w:style>
  <w:style w:type="character" w:customStyle="1" w:styleId="6d">
    <w:name w:val="Знак Знак Знак6"/>
    <w:rsid w:val="008E7C18"/>
    <w:rPr>
      <w:rFonts w:ascii="Times New Roman" w:hAnsi="Times New Roman"/>
      <w:b/>
      <w:caps/>
      <w:sz w:val="28"/>
    </w:rPr>
  </w:style>
  <w:style w:type="character" w:customStyle="1" w:styleId="254">
    <w:name w:val="Знак Знак254"/>
    <w:rsid w:val="008E7C18"/>
    <w:rPr>
      <w:rFonts w:ascii="Times New Roman" w:hAnsi="Times New Roman"/>
      <w:b/>
      <w:sz w:val="28"/>
    </w:rPr>
  </w:style>
  <w:style w:type="character" w:customStyle="1" w:styleId="2240">
    <w:name w:val="Знак Знак224"/>
    <w:rsid w:val="008E7C18"/>
    <w:rPr>
      <w:rFonts w:ascii="Times New Roman" w:hAnsi="Times New Roman"/>
      <w:sz w:val="24"/>
    </w:rPr>
  </w:style>
  <w:style w:type="character" w:customStyle="1" w:styleId="204">
    <w:name w:val="Знак Знак204"/>
    <w:rsid w:val="008E7C18"/>
    <w:rPr>
      <w:rFonts w:ascii="Arial" w:hAnsi="Arial"/>
      <w:sz w:val="22"/>
    </w:rPr>
  </w:style>
  <w:style w:type="character" w:customStyle="1" w:styleId="194">
    <w:name w:val="Знак Знак194"/>
    <w:rsid w:val="008E7C18"/>
    <w:rPr>
      <w:rFonts w:ascii="Times New Roman" w:hAnsi="Times New Roman"/>
      <w:sz w:val="16"/>
      <w:lang w:eastAsia="ru-RU"/>
    </w:rPr>
  </w:style>
  <w:style w:type="character" w:customStyle="1" w:styleId="184">
    <w:name w:val="Знак Знак184"/>
    <w:rsid w:val="008E7C18"/>
    <w:rPr>
      <w:rFonts w:ascii="Courier New" w:hAnsi="Courier New"/>
    </w:rPr>
  </w:style>
  <w:style w:type="character" w:customStyle="1" w:styleId="1740">
    <w:name w:val="Знак Знак174"/>
    <w:rsid w:val="008E7C18"/>
    <w:rPr>
      <w:rFonts w:ascii="Times New Roman" w:hAnsi="Times New Roman"/>
      <w:sz w:val="24"/>
    </w:rPr>
  </w:style>
  <w:style w:type="character" w:customStyle="1" w:styleId="154">
    <w:name w:val="Знак Знак154"/>
    <w:rsid w:val="008E7C18"/>
    <w:rPr>
      <w:b/>
      <w:sz w:val="28"/>
    </w:rPr>
  </w:style>
  <w:style w:type="character" w:customStyle="1" w:styleId="4140">
    <w:name w:val="Знак Знак414"/>
    <w:locked/>
    <w:rsid w:val="008E7C18"/>
    <w:rPr>
      <w:rFonts w:ascii="Arial" w:hAnsi="Arial"/>
      <w:b/>
      <w:i/>
      <w:sz w:val="28"/>
      <w:lang w:val="ru-RU" w:eastAsia="en-US"/>
    </w:rPr>
  </w:style>
  <w:style w:type="character" w:customStyle="1" w:styleId="235">
    <w:name w:val="Знак Знак23 Знак5"/>
    <w:aliases w:val="Знак Знак3 Знак5"/>
    <w:locked/>
    <w:rsid w:val="008E7C18"/>
    <w:rPr>
      <w:rFonts w:ascii="Tahoma" w:hAnsi="Tahoma"/>
      <w:sz w:val="16"/>
    </w:rPr>
  </w:style>
  <w:style w:type="paragraph" w:customStyle="1" w:styleId="6e">
    <w:name w:val="Знак Знак Знак Знак Знак Знак Знак Знак Знак Знак Знак Знак Знак6"/>
    <w:basedOn w:val="a3"/>
    <w:rsid w:val="008E7C18"/>
    <w:pPr>
      <w:spacing w:after="160" w:line="240" w:lineRule="exact"/>
    </w:pPr>
    <w:rPr>
      <w:rFonts w:ascii="Verdana" w:hAnsi="Verdana"/>
      <w:lang w:val="en-US" w:eastAsia="en-US"/>
    </w:rPr>
  </w:style>
  <w:style w:type="paragraph" w:customStyle="1" w:styleId="344">
    <w:name w:val="Знак34"/>
    <w:basedOn w:val="a3"/>
    <w:rsid w:val="008E7C18"/>
    <w:pPr>
      <w:tabs>
        <w:tab w:val="left" w:pos="643"/>
      </w:tabs>
      <w:spacing w:after="160" w:line="240" w:lineRule="exact"/>
    </w:pPr>
    <w:rPr>
      <w:rFonts w:ascii="Verdana" w:hAnsi="Verdana" w:cs="Verdana"/>
      <w:sz w:val="20"/>
      <w:szCs w:val="20"/>
      <w:lang w:val="en-US" w:eastAsia="en-US"/>
    </w:rPr>
  </w:style>
  <w:style w:type="character" w:customStyle="1" w:styleId="534">
    <w:name w:val="Знак Знак534"/>
    <w:locked/>
    <w:rsid w:val="008E7C18"/>
    <w:rPr>
      <w:b/>
      <w:caps/>
      <w:sz w:val="24"/>
      <w:lang w:val="ru-RU" w:eastAsia="ru-RU"/>
    </w:rPr>
  </w:style>
  <w:style w:type="character" w:customStyle="1" w:styleId="4f1">
    <w:name w:val="Без интервала Знак4"/>
    <w:locked/>
    <w:rsid w:val="008E7C18"/>
    <w:rPr>
      <w:sz w:val="24"/>
      <w:lang w:eastAsia="en-US"/>
    </w:rPr>
  </w:style>
  <w:style w:type="character" w:customStyle="1" w:styleId="1142">
    <w:name w:val="Знак1 Знак Знак14"/>
    <w:locked/>
    <w:rsid w:val="008E7C18"/>
    <w:rPr>
      <w:rFonts w:ascii="Times New Roman" w:hAnsi="Times New Roman"/>
      <w:sz w:val="24"/>
      <w:lang w:eastAsia="ru-RU"/>
    </w:rPr>
  </w:style>
  <w:style w:type="character" w:customStyle="1" w:styleId="464">
    <w:name w:val="Знак Знак464"/>
    <w:locked/>
    <w:rsid w:val="008E7C18"/>
    <w:rPr>
      <w:b/>
      <w:sz w:val="27"/>
      <w:lang w:val="ru-RU" w:eastAsia="ru-RU"/>
    </w:rPr>
  </w:style>
  <w:style w:type="character" w:customStyle="1" w:styleId="484">
    <w:name w:val="Знак Знак484"/>
    <w:locked/>
    <w:rsid w:val="008E7C18"/>
    <w:rPr>
      <w:b/>
      <w:sz w:val="27"/>
      <w:lang w:val="ru-RU" w:eastAsia="ru-RU"/>
    </w:rPr>
  </w:style>
  <w:style w:type="character" w:customStyle="1" w:styleId="444">
    <w:name w:val="Знак Знак444"/>
    <w:locked/>
    <w:rsid w:val="008E7C18"/>
    <w:rPr>
      <w:sz w:val="24"/>
    </w:rPr>
  </w:style>
  <w:style w:type="character" w:customStyle="1" w:styleId="5140">
    <w:name w:val="Знак Знак514"/>
    <w:locked/>
    <w:rsid w:val="008E7C18"/>
    <w:rPr>
      <w:b/>
      <w:sz w:val="27"/>
      <w:lang w:val="ru-RU" w:eastAsia="ru-RU"/>
    </w:rPr>
  </w:style>
  <w:style w:type="character" w:customStyle="1" w:styleId="434">
    <w:name w:val="Знак Знак434"/>
    <w:locked/>
    <w:rsid w:val="008E7C18"/>
    <w:rPr>
      <w:color w:val="000000"/>
      <w:sz w:val="24"/>
      <w:lang w:eastAsia="ru-RU"/>
    </w:rPr>
  </w:style>
  <w:style w:type="character" w:customStyle="1" w:styleId="424">
    <w:name w:val="Знак Знак424"/>
    <w:rsid w:val="008E7C18"/>
    <w:rPr>
      <w:rFonts w:ascii="Times New Roman" w:hAnsi="Times New Roman"/>
      <w:sz w:val="16"/>
    </w:rPr>
  </w:style>
  <w:style w:type="character" w:customStyle="1" w:styleId="494">
    <w:name w:val="Знак Знак494"/>
    <w:rsid w:val="008E7C18"/>
    <w:rPr>
      <w:rFonts w:ascii="Times New Roman" w:hAnsi="Times New Roman"/>
      <w:b/>
      <w:caps/>
      <w:sz w:val="24"/>
      <w:lang w:eastAsia="ru-RU"/>
    </w:rPr>
  </w:style>
  <w:style w:type="character" w:customStyle="1" w:styleId="474">
    <w:name w:val="Знак Знак474"/>
    <w:rsid w:val="008E7C18"/>
    <w:rPr>
      <w:rFonts w:ascii="Times New Roman" w:hAnsi="Times New Roman"/>
      <w:b/>
      <w:sz w:val="27"/>
      <w:lang w:eastAsia="ru-RU"/>
    </w:rPr>
  </w:style>
  <w:style w:type="character" w:customStyle="1" w:styleId="454">
    <w:name w:val="Знак Знак454"/>
    <w:rsid w:val="008E7C18"/>
    <w:rPr>
      <w:rFonts w:ascii="Times New Roman" w:hAnsi="Times New Roman"/>
      <w:b/>
      <w:i/>
      <w:sz w:val="26"/>
      <w:lang w:eastAsia="ru-RU"/>
    </w:rPr>
  </w:style>
  <w:style w:type="character" w:customStyle="1" w:styleId="552">
    <w:name w:val="Знак5 Знак Знак5"/>
    <w:locked/>
    <w:rsid w:val="008E7C18"/>
    <w:rPr>
      <w:sz w:val="16"/>
    </w:rPr>
  </w:style>
  <w:style w:type="character" w:customStyle="1" w:styleId="504">
    <w:name w:val="Знак Знак504"/>
    <w:locked/>
    <w:rsid w:val="008E7C18"/>
    <w:rPr>
      <w:b/>
      <w:sz w:val="28"/>
      <w:lang w:val="ru-RU" w:eastAsia="ru-RU"/>
    </w:rPr>
  </w:style>
  <w:style w:type="character" w:customStyle="1" w:styleId="524">
    <w:name w:val="Знак Знак524"/>
    <w:rsid w:val="008E7C18"/>
    <w:rPr>
      <w:rFonts w:ascii="Arial" w:hAnsi="Arial"/>
      <w:b/>
      <w:i/>
      <w:sz w:val="28"/>
    </w:rPr>
  </w:style>
  <w:style w:type="character" w:customStyle="1" w:styleId="5141">
    <w:name w:val="Знак5 Знак Знак14"/>
    <w:locked/>
    <w:rsid w:val="008E7C18"/>
    <w:rPr>
      <w:sz w:val="16"/>
      <w:lang w:val="ru-RU" w:eastAsia="ru-RU"/>
    </w:rPr>
  </w:style>
  <w:style w:type="character" w:customStyle="1" w:styleId="642">
    <w:name w:val="Знак6 Знак Знак4"/>
    <w:rsid w:val="008E7C18"/>
    <w:rPr>
      <w:sz w:val="24"/>
      <w:lang w:val="ru-RU" w:eastAsia="ru-RU"/>
    </w:rPr>
  </w:style>
  <w:style w:type="character" w:customStyle="1" w:styleId="205">
    <w:name w:val="Знак Знак205"/>
    <w:rsid w:val="008E7C18"/>
    <w:rPr>
      <w:rFonts w:ascii="Arial" w:hAnsi="Arial"/>
      <w:sz w:val="22"/>
    </w:rPr>
  </w:style>
  <w:style w:type="character" w:customStyle="1" w:styleId="206">
    <w:name w:val="Знак Знак206"/>
    <w:rsid w:val="008E7C18"/>
    <w:rPr>
      <w:rFonts w:ascii="Arial" w:hAnsi="Arial"/>
      <w:sz w:val="22"/>
    </w:rPr>
  </w:style>
  <w:style w:type="paragraph" w:customStyle="1" w:styleId="6f">
    <w:name w:val="Знак Знак Знак Знак Знак Знак6"/>
    <w:basedOn w:val="a3"/>
    <w:rsid w:val="008E7C18"/>
    <w:pPr>
      <w:tabs>
        <w:tab w:val="left" w:pos="643"/>
      </w:tabs>
      <w:spacing w:after="160" w:line="240" w:lineRule="exact"/>
    </w:pPr>
    <w:rPr>
      <w:rFonts w:ascii="Verdana" w:hAnsi="Verdana" w:cs="Verdana"/>
      <w:sz w:val="20"/>
      <w:szCs w:val="20"/>
      <w:lang w:val="en-US" w:eastAsia="en-US"/>
    </w:rPr>
  </w:style>
  <w:style w:type="character" w:customStyle="1" w:styleId="770">
    <w:name w:val="Знак Знак77"/>
    <w:rsid w:val="008E7C18"/>
    <w:rPr>
      <w:sz w:val="16"/>
      <w:lang w:val="ru-RU" w:eastAsia="ru-RU"/>
    </w:rPr>
  </w:style>
  <w:style w:type="character" w:customStyle="1" w:styleId="1450">
    <w:name w:val="Знак Знак145"/>
    <w:locked/>
    <w:rsid w:val="008E7C18"/>
    <w:rPr>
      <w:b/>
      <w:sz w:val="27"/>
      <w:lang w:val="ru-RU" w:eastAsia="ru-RU"/>
    </w:rPr>
  </w:style>
  <w:style w:type="character" w:customStyle="1" w:styleId="105">
    <w:name w:val="Знак Знак105"/>
    <w:locked/>
    <w:rsid w:val="008E7C18"/>
    <w:rPr>
      <w:sz w:val="16"/>
      <w:lang w:val="ru-RU" w:eastAsia="ru-RU"/>
    </w:rPr>
  </w:style>
  <w:style w:type="character" w:customStyle="1" w:styleId="6150">
    <w:name w:val="Знак Знак615"/>
    <w:rsid w:val="008E7C18"/>
    <w:rPr>
      <w:rFonts w:ascii="Arial" w:hAnsi="Arial"/>
      <w:b/>
      <w:i/>
      <w:sz w:val="28"/>
      <w:lang w:val="ru-RU" w:eastAsia="en-US"/>
    </w:rPr>
  </w:style>
  <w:style w:type="character" w:customStyle="1" w:styleId="166">
    <w:name w:val="Знак Знак166"/>
    <w:locked/>
    <w:rsid w:val="008E7C18"/>
    <w:rPr>
      <w:b/>
      <w:caps/>
      <w:sz w:val="24"/>
      <w:lang w:val="ru-RU" w:eastAsia="ru-RU"/>
    </w:rPr>
  </w:style>
  <w:style w:type="character" w:customStyle="1" w:styleId="78">
    <w:name w:val="Знак Знак Знак7"/>
    <w:rsid w:val="008E7C18"/>
    <w:rPr>
      <w:rFonts w:ascii="Times New Roman" w:hAnsi="Times New Roman"/>
      <w:b/>
      <w:caps/>
      <w:sz w:val="28"/>
    </w:rPr>
  </w:style>
  <w:style w:type="character" w:customStyle="1" w:styleId="255">
    <w:name w:val="Знак Знак255"/>
    <w:rsid w:val="008E7C18"/>
    <w:rPr>
      <w:rFonts w:ascii="Times New Roman" w:hAnsi="Times New Roman"/>
      <w:b/>
      <w:sz w:val="28"/>
    </w:rPr>
  </w:style>
  <w:style w:type="character" w:customStyle="1" w:styleId="2250">
    <w:name w:val="Знак Знак225"/>
    <w:rsid w:val="008E7C18"/>
    <w:rPr>
      <w:rFonts w:ascii="Times New Roman" w:hAnsi="Times New Roman"/>
      <w:sz w:val="24"/>
    </w:rPr>
  </w:style>
  <w:style w:type="character" w:customStyle="1" w:styleId="195">
    <w:name w:val="Знак Знак195"/>
    <w:rsid w:val="008E7C18"/>
    <w:rPr>
      <w:rFonts w:ascii="Times New Roman" w:hAnsi="Times New Roman"/>
      <w:sz w:val="16"/>
      <w:lang w:eastAsia="ru-RU"/>
    </w:rPr>
  </w:style>
  <w:style w:type="character" w:customStyle="1" w:styleId="185">
    <w:name w:val="Знак Знак185"/>
    <w:rsid w:val="008E7C18"/>
    <w:rPr>
      <w:rFonts w:ascii="Courier New" w:hAnsi="Courier New"/>
    </w:rPr>
  </w:style>
  <w:style w:type="character" w:customStyle="1" w:styleId="175">
    <w:name w:val="Знак Знак175"/>
    <w:rsid w:val="008E7C18"/>
    <w:rPr>
      <w:rFonts w:ascii="Times New Roman" w:hAnsi="Times New Roman"/>
      <w:sz w:val="24"/>
    </w:rPr>
  </w:style>
  <w:style w:type="character" w:customStyle="1" w:styleId="155">
    <w:name w:val="Знак Знак155"/>
    <w:rsid w:val="008E7C18"/>
    <w:rPr>
      <w:b/>
      <w:sz w:val="28"/>
    </w:rPr>
  </w:style>
  <w:style w:type="character" w:customStyle="1" w:styleId="4150">
    <w:name w:val="Знак Знак415"/>
    <w:locked/>
    <w:rsid w:val="008E7C18"/>
    <w:rPr>
      <w:rFonts w:ascii="Arial" w:hAnsi="Arial"/>
      <w:b/>
      <w:i/>
      <w:sz w:val="28"/>
      <w:lang w:val="ru-RU" w:eastAsia="en-US"/>
    </w:rPr>
  </w:style>
  <w:style w:type="character" w:customStyle="1" w:styleId="236">
    <w:name w:val="Знак Знак23 Знак6"/>
    <w:aliases w:val="Знак Знак3 Знак6"/>
    <w:locked/>
    <w:rsid w:val="008E7C18"/>
    <w:rPr>
      <w:rFonts w:ascii="Tahoma" w:hAnsi="Tahoma"/>
      <w:sz w:val="16"/>
    </w:rPr>
  </w:style>
  <w:style w:type="paragraph" w:customStyle="1" w:styleId="7a">
    <w:name w:val="Знак Знак Знак Знак Знак Знак Знак Знак Знак Знак Знак Знак Знак7"/>
    <w:basedOn w:val="a3"/>
    <w:rsid w:val="008E7C18"/>
    <w:pPr>
      <w:spacing w:after="160" w:line="240" w:lineRule="exact"/>
    </w:pPr>
    <w:rPr>
      <w:rFonts w:ascii="Verdana" w:hAnsi="Verdana"/>
      <w:lang w:val="en-US" w:eastAsia="en-US"/>
    </w:rPr>
  </w:style>
  <w:style w:type="paragraph" w:customStyle="1" w:styleId="354">
    <w:name w:val="Знак35"/>
    <w:basedOn w:val="a3"/>
    <w:rsid w:val="008E7C18"/>
    <w:pPr>
      <w:tabs>
        <w:tab w:val="left" w:pos="643"/>
      </w:tabs>
      <w:spacing w:after="160" w:line="240" w:lineRule="exact"/>
    </w:pPr>
    <w:rPr>
      <w:rFonts w:ascii="Verdana" w:hAnsi="Verdana" w:cs="Verdana"/>
      <w:sz w:val="20"/>
      <w:szCs w:val="20"/>
      <w:lang w:val="en-US" w:eastAsia="en-US"/>
    </w:rPr>
  </w:style>
  <w:style w:type="character" w:customStyle="1" w:styleId="535">
    <w:name w:val="Знак Знак535"/>
    <w:locked/>
    <w:rsid w:val="008E7C18"/>
    <w:rPr>
      <w:b/>
      <w:caps/>
      <w:sz w:val="24"/>
      <w:lang w:val="ru-RU" w:eastAsia="ru-RU"/>
    </w:rPr>
  </w:style>
  <w:style w:type="character" w:customStyle="1" w:styleId="5e">
    <w:name w:val="Без интервала Знак5"/>
    <w:locked/>
    <w:rsid w:val="008E7C18"/>
    <w:rPr>
      <w:sz w:val="24"/>
      <w:lang w:eastAsia="en-US"/>
    </w:rPr>
  </w:style>
  <w:style w:type="character" w:customStyle="1" w:styleId="1152">
    <w:name w:val="Знак1 Знак Знак15"/>
    <w:locked/>
    <w:rsid w:val="008E7C18"/>
    <w:rPr>
      <w:rFonts w:ascii="Times New Roman" w:hAnsi="Times New Roman"/>
      <w:sz w:val="24"/>
      <w:lang w:eastAsia="ru-RU"/>
    </w:rPr>
  </w:style>
  <w:style w:type="character" w:customStyle="1" w:styleId="465">
    <w:name w:val="Знак Знак465"/>
    <w:locked/>
    <w:rsid w:val="008E7C18"/>
    <w:rPr>
      <w:b/>
      <w:sz w:val="27"/>
      <w:lang w:val="ru-RU" w:eastAsia="ru-RU"/>
    </w:rPr>
  </w:style>
  <w:style w:type="character" w:customStyle="1" w:styleId="485">
    <w:name w:val="Знак Знак485"/>
    <w:locked/>
    <w:rsid w:val="008E7C18"/>
    <w:rPr>
      <w:b/>
      <w:sz w:val="27"/>
      <w:lang w:val="ru-RU" w:eastAsia="ru-RU"/>
    </w:rPr>
  </w:style>
  <w:style w:type="character" w:customStyle="1" w:styleId="445">
    <w:name w:val="Знак Знак445"/>
    <w:locked/>
    <w:rsid w:val="008E7C18"/>
    <w:rPr>
      <w:sz w:val="24"/>
    </w:rPr>
  </w:style>
  <w:style w:type="character" w:customStyle="1" w:styleId="5150">
    <w:name w:val="Знак Знак515"/>
    <w:locked/>
    <w:rsid w:val="008E7C18"/>
    <w:rPr>
      <w:b/>
      <w:sz w:val="27"/>
      <w:lang w:val="ru-RU" w:eastAsia="ru-RU"/>
    </w:rPr>
  </w:style>
  <w:style w:type="character" w:customStyle="1" w:styleId="435">
    <w:name w:val="Знак Знак435"/>
    <w:locked/>
    <w:rsid w:val="008E7C18"/>
    <w:rPr>
      <w:color w:val="000000"/>
      <w:sz w:val="24"/>
      <w:lang w:eastAsia="ru-RU"/>
    </w:rPr>
  </w:style>
  <w:style w:type="character" w:customStyle="1" w:styleId="425">
    <w:name w:val="Знак Знак425"/>
    <w:rsid w:val="008E7C18"/>
    <w:rPr>
      <w:rFonts w:ascii="Times New Roman" w:hAnsi="Times New Roman"/>
      <w:sz w:val="16"/>
    </w:rPr>
  </w:style>
  <w:style w:type="character" w:customStyle="1" w:styleId="495">
    <w:name w:val="Знак Знак495"/>
    <w:rsid w:val="008E7C18"/>
    <w:rPr>
      <w:rFonts w:ascii="Times New Roman" w:hAnsi="Times New Roman"/>
      <w:b/>
      <w:caps/>
      <w:sz w:val="24"/>
      <w:lang w:eastAsia="ru-RU"/>
    </w:rPr>
  </w:style>
  <w:style w:type="character" w:customStyle="1" w:styleId="475">
    <w:name w:val="Знак Знак475"/>
    <w:rsid w:val="008E7C18"/>
    <w:rPr>
      <w:rFonts w:ascii="Times New Roman" w:hAnsi="Times New Roman"/>
      <w:b/>
      <w:sz w:val="27"/>
      <w:lang w:eastAsia="ru-RU"/>
    </w:rPr>
  </w:style>
  <w:style w:type="character" w:customStyle="1" w:styleId="455">
    <w:name w:val="Знак Знак455"/>
    <w:rsid w:val="008E7C18"/>
    <w:rPr>
      <w:rFonts w:ascii="Times New Roman" w:hAnsi="Times New Roman"/>
      <w:b/>
      <w:i/>
      <w:sz w:val="26"/>
      <w:lang w:eastAsia="ru-RU"/>
    </w:rPr>
  </w:style>
  <w:style w:type="character" w:customStyle="1" w:styleId="562">
    <w:name w:val="Знак5 Знак Знак6"/>
    <w:locked/>
    <w:rsid w:val="008E7C18"/>
    <w:rPr>
      <w:sz w:val="16"/>
    </w:rPr>
  </w:style>
  <w:style w:type="character" w:customStyle="1" w:styleId="505">
    <w:name w:val="Знак Знак505"/>
    <w:locked/>
    <w:rsid w:val="008E7C18"/>
    <w:rPr>
      <w:b/>
      <w:sz w:val="28"/>
      <w:lang w:val="ru-RU" w:eastAsia="ru-RU"/>
    </w:rPr>
  </w:style>
  <w:style w:type="character" w:customStyle="1" w:styleId="525">
    <w:name w:val="Знак Знак525"/>
    <w:rsid w:val="008E7C18"/>
    <w:rPr>
      <w:rFonts w:ascii="Arial" w:hAnsi="Arial"/>
      <w:b/>
      <w:i/>
      <w:sz w:val="28"/>
    </w:rPr>
  </w:style>
  <w:style w:type="character" w:customStyle="1" w:styleId="5151">
    <w:name w:val="Знак5 Знак Знак15"/>
    <w:locked/>
    <w:rsid w:val="008E7C18"/>
    <w:rPr>
      <w:sz w:val="16"/>
      <w:lang w:val="ru-RU" w:eastAsia="ru-RU"/>
    </w:rPr>
  </w:style>
  <w:style w:type="character" w:customStyle="1" w:styleId="652">
    <w:name w:val="Знак6 Знак Знак5"/>
    <w:rsid w:val="008E7C18"/>
    <w:rPr>
      <w:sz w:val="24"/>
      <w:lang w:val="ru-RU" w:eastAsia="ru-RU"/>
    </w:rPr>
  </w:style>
  <w:style w:type="character" w:customStyle="1" w:styleId="207">
    <w:name w:val="Знак Знак207"/>
    <w:rsid w:val="008E7C18"/>
    <w:rPr>
      <w:rFonts w:ascii="Arial" w:hAnsi="Arial"/>
      <w:sz w:val="22"/>
    </w:rPr>
  </w:style>
  <w:style w:type="character" w:customStyle="1" w:styleId="208">
    <w:name w:val="Знак Знак208"/>
    <w:rsid w:val="008E7C18"/>
    <w:rPr>
      <w:rFonts w:ascii="Arial" w:hAnsi="Arial"/>
      <w:sz w:val="22"/>
    </w:rPr>
  </w:style>
  <w:style w:type="character" w:customStyle="1" w:styleId="209">
    <w:name w:val="Знак Знак209"/>
    <w:rsid w:val="008E7C18"/>
    <w:rPr>
      <w:rFonts w:ascii="Arial" w:hAnsi="Arial"/>
      <w:sz w:val="22"/>
    </w:rPr>
  </w:style>
  <w:style w:type="character" w:customStyle="1" w:styleId="616">
    <w:name w:val="Знак Знак616"/>
    <w:rsid w:val="008E7C18"/>
    <w:rPr>
      <w:rFonts w:ascii="Calibri" w:hAnsi="Calibri"/>
      <w:i/>
      <w:sz w:val="24"/>
    </w:rPr>
  </w:style>
  <w:style w:type="paragraph" w:customStyle="1" w:styleId="7b">
    <w:name w:val="Знак Знак Знак Знак Знак Знак7"/>
    <w:basedOn w:val="a3"/>
    <w:rsid w:val="008E7C18"/>
    <w:pPr>
      <w:tabs>
        <w:tab w:val="left" w:pos="643"/>
      </w:tabs>
      <w:spacing w:after="160" w:line="240" w:lineRule="exact"/>
    </w:pPr>
    <w:rPr>
      <w:rFonts w:ascii="Verdana" w:hAnsi="Verdana" w:cs="Verdana"/>
      <w:sz w:val="20"/>
      <w:szCs w:val="20"/>
      <w:lang w:val="en-US" w:eastAsia="en-US"/>
    </w:rPr>
  </w:style>
  <w:style w:type="character" w:customStyle="1" w:styleId="780">
    <w:name w:val="Знак Знак78"/>
    <w:rsid w:val="008E7C18"/>
    <w:rPr>
      <w:sz w:val="16"/>
      <w:lang w:val="ru-RU" w:eastAsia="ru-RU"/>
    </w:rPr>
  </w:style>
  <w:style w:type="character" w:customStyle="1" w:styleId="1460">
    <w:name w:val="Знак Знак146"/>
    <w:locked/>
    <w:rsid w:val="008E7C18"/>
    <w:rPr>
      <w:b/>
      <w:sz w:val="27"/>
      <w:lang w:val="ru-RU" w:eastAsia="ru-RU"/>
    </w:rPr>
  </w:style>
  <w:style w:type="character" w:customStyle="1" w:styleId="106">
    <w:name w:val="Знак Знак106"/>
    <w:locked/>
    <w:rsid w:val="008E7C18"/>
    <w:rPr>
      <w:sz w:val="16"/>
      <w:lang w:val="ru-RU" w:eastAsia="ru-RU"/>
    </w:rPr>
  </w:style>
  <w:style w:type="character" w:customStyle="1" w:styleId="167">
    <w:name w:val="Знак Знак167"/>
    <w:locked/>
    <w:rsid w:val="008E7C18"/>
    <w:rPr>
      <w:b/>
      <w:caps/>
      <w:sz w:val="24"/>
      <w:lang w:val="ru-RU" w:eastAsia="ru-RU"/>
    </w:rPr>
  </w:style>
  <w:style w:type="character" w:customStyle="1" w:styleId="84">
    <w:name w:val="Знак Знак Знак8"/>
    <w:rsid w:val="008E7C18"/>
    <w:rPr>
      <w:rFonts w:ascii="Times New Roman" w:hAnsi="Times New Roman"/>
      <w:b/>
      <w:caps/>
      <w:sz w:val="28"/>
    </w:rPr>
  </w:style>
  <w:style w:type="character" w:customStyle="1" w:styleId="256">
    <w:name w:val="Знак Знак256"/>
    <w:rsid w:val="008E7C18"/>
    <w:rPr>
      <w:rFonts w:ascii="Times New Roman" w:hAnsi="Times New Roman"/>
      <w:b/>
      <w:sz w:val="28"/>
    </w:rPr>
  </w:style>
  <w:style w:type="character" w:customStyle="1" w:styleId="2260">
    <w:name w:val="Знак Знак226"/>
    <w:rsid w:val="008E7C18"/>
    <w:rPr>
      <w:rFonts w:ascii="Times New Roman" w:hAnsi="Times New Roman"/>
      <w:sz w:val="24"/>
    </w:rPr>
  </w:style>
  <w:style w:type="character" w:customStyle="1" w:styleId="196">
    <w:name w:val="Знак Знак196"/>
    <w:rsid w:val="008E7C18"/>
    <w:rPr>
      <w:rFonts w:ascii="Times New Roman" w:hAnsi="Times New Roman"/>
      <w:sz w:val="16"/>
      <w:lang w:eastAsia="ru-RU"/>
    </w:rPr>
  </w:style>
  <w:style w:type="character" w:customStyle="1" w:styleId="186">
    <w:name w:val="Знак Знак186"/>
    <w:rsid w:val="008E7C18"/>
    <w:rPr>
      <w:rFonts w:ascii="Courier New" w:hAnsi="Courier New"/>
    </w:rPr>
  </w:style>
  <w:style w:type="character" w:customStyle="1" w:styleId="176">
    <w:name w:val="Знак Знак176"/>
    <w:rsid w:val="008E7C18"/>
    <w:rPr>
      <w:rFonts w:ascii="Times New Roman" w:hAnsi="Times New Roman"/>
      <w:sz w:val="24"/>
    </w:rPr>
  </w:style>
  <w:style w:type="character" w:customStyle="1" w:styleId="156">
    <w:name w:val="Знак Знак156"/>
    <w:rsid w:val="008E7C18"/>
    <w:rPr>
      <w:b/>
      <w:sz w:val="28"/>
    </w:rPr>
  </w:style>
  <w:style w:type="character" w:customStyle="1" w:styleId="4160">
    <w:name w:val="Знак Знак416"/>
    <w:locked/>
    <w:rsid w:val="008E7C18"/>
    <w:rPr>
      <w:rFonts w:ascii="Arial" w:hAnsi="Arial"/>
      <w:b/>
      <w:i/>
      <w:sz w:val="28"/>
      <w:lang w:val="ru-RU" w:eastAsia="en-US"/>
    </w:rPr>
  </w:style>
  <w:style w:type="character" w:customStyle="1" w:styleId="237">
    <w:name w:val="Знак Знак23 Знак7"/>
    <w:aliases w:val="Знак Знак3 Знак7"/>
    <w:locked/>
    <w:rsid w:val="008E7C18"/>
    <w:rPr>
      <w:rFonts w:ascii="Tahoma" w:hAnsi="Tahoma"/>
      <w:sz w:val="16"/>
    </w:rPr>
  </w:style>
  <w:style w:type="paragraph" w:customStyle="1" w:styleId="86">
    <w:name w:val="Знак Знак Знак Знак Знак Знак Знак Знак Знак Знак Знак Знак Знак8"/>
    <w:basedOn w:val="a3"/>
    <w:rsid w:val="008E7C18"/>
    <w:pPr>
      <w:spacing w:after="160" w:line="240" w:lineRule="exact"/>
    </w:pPr>
    <w:rPr>
      <w:rFonts w:ascii="Verdana" w:hAnsi="Verdana"/>
      <w:lang w:val="en-US" w:eastAsia="en-US"/>
    </w:rPr>
  </w:style>
  <w:style w:type="paragraph" w:customStyle="1" w:styleId="362">
    <w:name w:val="Знак36"/>
    <w:basedOn w:val="a3"/>
    <w:rsid w:val="008E7C18"/>
    <w:pPr>
      <w:tabs>
        <w:tab w:val="left" w:pos="643"/>
      </w:tabs>
      <w:spacing w:after="160" w:line="240" w:lineRule="exact"/>
    </w:pPr>
    <w:rPr>
      <w:rFonts w:ascii="Verdana" w:hAnsi="Verdana" w:cs="Verdana"/>
      <w:sz w:val="20"/>
      <w:szCs w:val="20"/>
      <w:lang w:val="en-US" w:eastAsia="en-US"/>
    </w:rPr>
  </w:style>
  <w:style w:type="character" w:customStyle="1" w:styleId="536">
    <w:name w:val="Знак Знак536"/>
    <w:locked/>
    <w:rsid w:val="008E7C18"/>
    <w:rPr>
      <w:b/>
      <w:caps/>
      <w:sz w:val="24"/>
      <w:lang w:val="ru-RU" w:eastAsia="ru-RU"/>
    </w:rPr>
  </w:style>
  <w:style w:type="character" w:customStyle="1" w:styleId="6f0">
    <w:name w:val="Без интервала Знак6"/>
    <w:locked/>
    <w:rsid w:val="008E7C18"/>
    <w:rPr>
      <w:rFonts w:ascii="Times New Roman" w:hAnsi="Times New Roman"/>
      <w:sz w:val="22"/>
    </w:rPr>
  </w:style>
  <w:style w:type="character" w:customStyle="1" w:styleId="466">
    <w:name w:val="Знак Знак466"/>
    <w:locked/>
    <w:rsid w:val="008E7C18"/>
    <w:rPr>
      <w:b/>
      <w:sz w:val="27"/>
      <w:lang w:val="ru-RU" w:eastAsia="ru-RU"/>
    </w:rPr>
  </w:style>
  <w:style w:type="character" w:customStyle="1" w:styleId="486">
    <w:name w:val="Знак Знак486"/>
    <w:locked/>
    <w:rsid w:val="008E7C18"/>
    <w:rPr>
      <w:b/>
      <w:sz w:val="27"/>
      <w:lang w:val="ru-RU" w:eastAsia="ru-RU"/>
    </w:rPr>
  </w:style>
  <w:style w:type="character" w:customStyle="1" w:styleId="446">
    <w:name w:val="Знак Знак446"/>
    <w:locked/>
    <w:rsid w:val="008E7C18"/>
    <w:rPr>
      <w:sz w:val="24"/>
    </w:rPr>
  </w:style>
  <w:style w:type="character" w:customStyle="1" w:styleId="5160">
    <w:name w:val="Знак Знак516"/>
    <w:locked/>
    <w:rsid w:val="008E7C18"/>
    <w:rPr>
      <w:b/>
      <w:sz w:val="27"/>
      <w:lang w:val="ru-RU" w:eastAsia="ru-RU"/>
    </w:rPr>
  </w:style>
  <w:style w:type="character" w:customStyle="1" w:styleId="436">
    <w:name w:val="Знак Знак436"/>
    <w:locked/>
    <w:rsid w:val="008E7C18"/>
    <w:rPr>
      <w:color w:val="000000"/>
      <w:sz w:val="24"/>
      <w:lang w:eastAsia="ru-RU"/>
    </w:rPr>
  </w:style>
  <w:style w:type="character" w:customStyle="1" w:styleId="426">
    <w:name w:val="Знак Знак426"/>
    <w:rsid w:val="008E7C18"/>
    <w:rPr>
      <w:rFonts w:ascii="Times New Roman" w:hAnsi="Times New Roman"/>
      <w:sz w:val="16"/>
    </w:rPr>
  </w:style>
  <w:style w:type="character" w:customStyle="1" w:styleId="496">
    <w:name w:val="Знак Знак496"/>
    <w:rsid w:val="008E7C18"/>
    <w:rPr>
      <w:rFonts w:ascii="Times New Roman" w:hAnsi="Times New Roman"/>
      <w:b/>
      <w:caps/>
      <w:sz w:val="24"/>
      <w:lang w:eastAsia="ru-RU"/>
    </w:rPr>
  </w:style>
  <w:style w:type="character" w:customStyle="1" w:styleId="476">
    <w:name w:val="Знак Знак476"/>
    <w:rsid w:val="008E7C18"/>
    <w:rPr>
      <w:rFonts w:ascii="Times New Roman" w:hAnsi="Times New Roman"/>
      <w:b/>
      <w:sz w:val="27"/>
      <w:lang w:eastAsia="ru-RU"/>
    </w:rPr>
  </w:style>
  <w:style w:type="character" w:customStyle="1" w:styleId="456">
    <w:name w:val="Знак Знак456"/>
    <w:rsid w:val="008E7C18"/>
    <w:rPr>
      <w:rFonts w:ascii="Times New Roman" w:hAnsi="Times New Roman"/>
      <w:b/>
      <w:i/>
      <w:sz w:val="26"/>
      <w:lang w:eastAsia="ru-RU"/>
    </w:rPr>
  </w:style>
  <w:style w:type="character" w:customStyle="1" w:styleId="572">
    <w:name w:val="Знак5 Знак Знак7"/>
    <w:locked/>
    <w:rsid w:val="008E7C18"/>
    <w:rPr>
      <w:sz w:val="16"/>
    </w:rPr>
  </w:style>
  <w:style w:type="character" w:customStyle="1" w:styleId="506">
    <w:name w:val="Знак Знак506"/>
    <w:locked/>
    <w:rsid w:val="008E7C18"/>
    <w:rPr>
      <w:b/>
      <w:sz w:val="28"/>
      <w:lang w:val="ru-RU" w:eastAsia="ru-RU"/>
    </w:rPr>
  </w:style>
  <w:style w:type="character" w:customStyle="1" w:styleId="526">
    <w:name w:val="Знак Знак526"/>
    <w:rsid w:val="008E7C18"/>
    <w:rPr>
      <w:rFonts w:ascii="Arial" w:hAnsi="Arial"/>
      <w:b/>
      <w:i/>
      <w:sz w:val="28"/>
    </w:rPr>
  </w:style>
  <w:style w:type="character" w:customStyle="1" w:styleId="662">
    <w:name w:val="Знак6 Знак Знак6"/>
    <w:rsid w:val="008E7C18"/>
    <w:rPr>
      <w:sz w:val="24"/>
      <w:lang w:val="ru-RU" w:eastAsia="ru-RU"/>
    </w:rPr>
  </w:style>
  <w:style w:type="character" w:customStyle="1" w:styleId="403">
    <w:name w:val="Знак Знак40 Знак"/>
    <w:locked/>
    <w:rsid w:val="008E7C18"/>
    <w:rPr>
      <w:sz w:val="24"/>
      <w:lang w:val="ru-RU" w:eastAsia="ru-RU"/>
    </w:rPr>
  </w:style>
  <w:style w:type="character" w:customStyle="1" w:styleId="4131">
    <w:name w:val="Знак4 Знак Знак13"/>
    <w:aliases w:val="Основной текст с отступом Знак14,Знак Знак4 Знак13,Заголовок 1 Знак Знак14,Знак7 Знак Знак1 Знак14,Заголовок 1 Знак Знак Знак5 Знак13,Знак Заголовок 1 Знак Знак3 Знак13,Знак7 Знак Знак Знак Знак2 Знак5,текст Знак14"/>
    <w:locked/>
    <w:rsid w:val="008E7C18"/>
    <w:rPr>
      <w:rFonts w:ascii="Arial" w:hAnsi="Arial"/>
      <w:b/>
      <w:kern w:val="32"/>
      <w:sz w:val="32"/>
      <w:lang w:val="ru-RU" w:eastAsia="ru-RU"/>
    </w:rPr>
  </w:style>
  <w:style w:type="paragraph" w:customStyle="1" w:styleId="paragraph">
    <w:name w:val="paragraph"/>
    <w:basedOn w:val="a3"/>
    <w:rsid w:val="008E7C18"/>
  </w:style>
  <w:style w:type="paragraph" w:customStyle="1" w:styleId="Style88">
    <w:name w:val="Style88"/>
    <w:basedOn w:val="a3"/>
    <w:rsid w:val="008E7C18"/>
    <w:pPr>
      <w:widowControl w:val="0"/>
      <w:autoSpaceDE w:val="0"/>
      <w:autoSpaceDN w:val="0"/>
      <w:adjustRightInd w:val="0"/>
      <w:spacing w:line="243" w:lineRule="exact"/>
      <w:ind w:firstLine="298"/>
      <w:jc w:val="both"/>
    </w:pPr>
    <w:rPr>
      <w:rFonts w:ascii="Franklin Gothic Medium" w:eastAsia="MS ??" w:hAnsi="Franklin Gothic Medium"/>
    </w:rPr>
  </w:style>
  <w:style w:type="character" w:customStyle="1" w:styleId="afffffffffff4">
    <w:name w:val="Неразрешенное упоминание"/>
    <w:semiHidden/>
    <w:rsid w:val="008E7C18"/>
    <w:rPr>
      <w:color w:val="808080"/>
      <w:shd w:val="clear" w:color="auto" w:fill="E6E6E6"/>
    </w:rPr>
  </w:style>
  <w:style w:type="paragraph" w:customStyle="1" w:styleId="96">
    <w:name w:val="Знак Знак Знак Знак Знак Знак9"/>
    <w:basedOn w:val="a3"/>
    <w:rsid w:val="008E7C18"/>
    <w:pPr>
      <w:tabs>
        <w:tab w:val="left" w:pos="643"/>
      </w:tabs>
      <w:spacing w:after="160" w:line="240" w:lineRule="exact"/>
    </w:pPr>
    <w:rPr>
      <w:rFonts w:ascii="Verdana" w:hAnsi="Verdana" w:cs="Verdana"/>
      <w:sz w:val="20"/>
      <w:szCs w:val="20"/>
      <w:lang w:val="en-US" w:eastAsia="en-US"/>
    </w:rPr>
  </w:style>
  <w:style w:type="character" w:customStyle="1" w:styleId="7100">
    <w:name w:val="Знак Знак710"/>
    <w:rsid w:val="008E7C18"/>
    <w:rPr>
      <w:sz w:val="16"/>
      <w:lang w:val="ru-RU" w:eastAsia="ru-RU"/>
    </w:rPr>
  </w:style>
  <w:style w:type="character" w:customStyle="1" w:styleId="148">
    <w:name w:val="Знак Знак148"/>
    <w:locked/>
    <w:rsid w:val="008E7C18"/>
    <w:rPr>
      <w:b/>
      <w:sz w:val="27"/>
      <w:lang w:val="ru-RU" w:eastAsia="ru-RU"/>
    </w:rPr>
  </w:style>
  <w:style w:type="character" w:customStyle="1" w:styleId="108">
    <w:name w:val="Знак Знак108"/>
    <w:locked/>
    <w:rsid w:val="008E7C18"/>
    <w:rPr>
      <w:sz w:val="16"/>
      <w:lang w:val="ru-RU" w:eastAsia="ru-RU"/>
    </w:rPr>
  </w:style>
  <w:style w:type="character" w:customStyle="1" w:styleId="6200">
    <w:name w:val="Знак Знак620"/>
    <w:rsid w:val="008E7C18"/>
    <w:rPr>
      <w:rFonts w:ascii="Arial" w:hAnsi="Arial"/>
      <w:b/>
      <w:i/>
      <w:sz w:val="28"/>
      <w:lang w:val="ru-RU" w:eastAsia="en-US"/>
    </w:rPr>
  </w:style>
  <w:style w:type="character" w:customStyle="1" w:styleId="169">
    <w:name w:val="Знак Знак169"/>
    <w:locked/>
    <w:rsid w:val="008E7C18"/>
    <w:rPr>
      <w:b/>
      <w:caps/>
      <w:sz w:val="24"/>
      <w:lang w:val="ru-RU" w:eastAsia="ru-RU"/>
    </w:rPr>
  </w:style>
  <w:style w:type="character" w:customStyle="1" w:styleId="107">
    <w:name w:val="Знак Знак Знак10"/>
    <w:rsid w:val="008E7C18"/>
    <w:rPr>
      <w:rFonts w:ascii="Times New Roman" w:hAnsi="Times New Roman"/>
      <w:b/>
      <w:caps/>
      <w:sz w:val="28"/>
    </w:rPr>
  </w:style>
  <w:style w:type="character" w:customStyle="1" w:styleId="258">
    <w:name w:val="Знак Знак258"/>
    <w:rsid w:val="008E7C18"/>
    <w:rPr>
      <w:rFonts w:ascii="Times New Roman" w:hAnsi="Times New Roman"/>
      <w:b/>
      <w:sz w:val="28"/>
    </w:rPr>
  </w:style>
  <w:style w:type="character" w:customStyle="1" w:styleId="2280">
    <w:name w:val="Знак Знак228"/>
    <w:rsid w:val="008E7C18"/>
    <w:rPr>
      <w:rFonts w:ascii="Times New Roman" w:hAnsi="Times New Roman"/>
      <w:sz w:val="24"/>
    </w:rPr>
  </w:style>
  <w:style w:type="character" w:customStyle="1" w:styleId="2011">
    <w:name w:val="Знак Знак2011"/>
    <w:rsid w:val="008E7C18"/>
    <w:rPr>
      <w:rFonts w:ascii="Arial" w:hAnsi="Arial"/>
      <w:sz w:val="22"/>
    </w:rPr>
  </w:style>
  <w:style w:type="character" w:customStyle="1" w:styleId="198">
    <w:name w:val="Знак Знак198"/>
    <w:rsid w:val="008E7C18"/>
    <w:rPr>
      <w:rFonts w:ascii="Times New Roman" w:hAnsi="Times New Roman"/>
      <w:sz w:val="16"/>
      <w:lang w:eastAsia="ru-RU"/>
    </w:rPr>
  </w:style>
  <w:style w:type="character" w:customStyle="1" w:styleId="188">
    <w:name w:val="Знак Знак188"/>
    <w:rsid w:val="008E7C18"/>
    <w:rPr>
      <w:rFonts w:ascii="Courier New" w:hAnsi="Courier New"/>
    </w:rPr>
  </w:style>
  <w:style w:type="character" w:customStyle="1" w:styleId="178">
    <w:name w:val="Знак Знак178"/>
    <w:rsid w:val="008E7C18"/>
    <w:rPr>
      <w:rFonts w:ascii="Times New Roman" w:hAnsi="Times New Roman"/>
      <w:sz w:val="24"/>
    </w:rPr>
  </w:style>
  <w:style w:type="paragraph" w:customStyle="1" w:styleId="4f2">
    <w:name w:val="Основной текст4"/>
    <w:basedOn w:val="516"/>
    <w:rsid w:val="008E7C18"/>
    <w:pPr>
      <w:spacing w:before="0" w:beforeAutospacing="0" w:after="0" w:afterAutospacing="0" w:line="360" w:lineRule="auto"/>
    </w:pPr>
    <w:rPr>
      <w:szCs w:val="20"/>
    </w:rPr>
  </w:style>
  <w:style w:type="character" w:customStyle="1" w:styleId="158">
    <w:name w:val="Знак Знак158"/>
    <w:rsid w:val="008E7C18"/>
    <w:rPr>
      <w:b/>
      <w:sz w:val="28"/>
    </w:rPr>
  </w:style>
  <w:style w:type="paragraph" w:customStyle="1" w:styleId="3ff4">
    <w:name w:val="Цитата3"/>
    <w:basedOn w:val="a3"/>
    <w:rsid w:val="008E7C18"/>
    <w:pPr>
      <w:shd w:val="clear" w:color="auto" w:fill="FFFFFF"/>
      <w:spacing w:before="230" w:line="360" w:lineRule="auto"/>
      <w:ind w:left="1750" w:right="1152" w:hanging="384"/>
      <w:jc w:val="center"/>
    </w:pPr>
    <w:rPr>
      <w:b/>
      <w:color w:val="000000"/>
      <w:spacing w:val="-5"/>
      <w:sz w:val="28"/>
      <w:szCs w:val="20"/>
    </w:rPr>
  </w:style>
  <w:style w:type="paragraph" w:customStyle="1" w:styleId="3ff5">
    <w:name w:val="Текст3"/>
    <w:basedOn w:val="a3"/>
    <w:rsid w:val="008E7C18"/>
    <w:rPr>
      <w:rFonts w:ascii="Courier New" w:hAnsi="Courier New"/>
      <w:sz w:val="20"/>
      <w:szCs w:val="20"/>
    </w:rPr>
  </w:style>
  <w:style w:type="paragraph" w:customStyle="1" w:styleId="333">
    <w:name w:val="Основной текст 33"/>
    <w:basedOn w:val="516"/>
    <w:rsid w:val="008E7C18"/>
    <w:pPr>
      <w:tabs>
        <w:tab w:val="left" w:pos="360"/>
      </w:tabs>
      <w:spacing w:before="0" w:beforeAutospacing="0" w:after="0" w:afterAutospacing="0"/>
      <w:jc w:val="both"/>
    </w:pPr>
    <w:rPr>
      <w:i/>
      <w:sz w:val="26"/>
      <w:szCs w:val="20"/>
    </w:rPr>
  </w:style>
  <w:style w:type="paragraph" w:customStyle="1" w:styleId="22e">
    <w:name w:val="Основной текст с отступом 22"/>
    <w:basedOn w:val="a3"/>
    <w:rsid w:val="008E7C18"/>
    <w:pPr>
      <w:overflowPunct w:val="0"/>
      <w:autoSpaceDE w:val="0"/>
      <w:ind w:firstLine="567"/>
      <w:jc w:val="both"/>
    </w:pPr>
    <w:rPr>
      <w:sz w:val="20"/>
      <w:szCs w:val="20"/>
      <w:lang w:eastAsia="ar-SA"/>
    </w:rPr>
  </w:style>
  <w:style w:type="paragraph" w:customStyle="1" w:styleId="334">
    <w:name w:val="Основной текст с отступом 33"/>
    <w:basedOn w:val="a3"/>
    <w:rsid w:val="008E7C18"/>
    <w:pPr>
      <w:spacing w:line="360" w:lineRule="auto"/>
      <w:ind w:firstLine="709"/>
      <w:jc w:val="both"/>
    </w:pPr>
    <w:rPr>
      <w:sz w:val="28"/>
      <w:szCs w:val="20"/>
    </w:rPr>
  </w:style>
  <w:style w:type="paragraph" w:customStyle="1" w:styleId="2ffff6">
    <w:name w:val="Верхний колонтитул2"/>
    <w:basedOn w:val="a3"/>
    <w:rsid w:val="008E7C18"/>
    <w:pPr>
      <w:tabs>
        <w:tab w:val="center" w:pos="4153"/>
        <w:tab w:val="right" w:pos="8306"/>
      </w:tabs>
    </w:pPr>
    <w:rPr>
      <w:rFonts w:ascii="Arial" w:hAnsi="Arial"/>
      <w:szCs w:val="20"/>
    </w:rPr>
  </w:style>
  <w:style w:type="character" w:customStyle="1" w:styleId="418">
    <w:name w:val="Знак Знак418"/>
    <w:locked/>
    <w:rsid w:val="008E7C18"/>
    <w:rPr>
      <w:rFonts w:ascii="Arial" w:hAnsi="Arial"/>
      <w:b/>
      <w:i/>
      <w:sz w:val="28"/>
      <w:lang w:val="ru-RU" w:eastAsia="en-US"/>
    </w:rPr>
  </w:style>
  <w:style w:type="paragraph" w:customStyle="1" w:styleId="109">
    <w:name w:val="Знак Знак Знак Знак Знак Знак Знак Знак Знак Знак Знак Знак Знак10"/>
    <w:basedOn w:val="a3"/>
    <w:rsid w:val="008E7C18"/>
    <w:pPr>
      <w:spacing w:after="160" w:line="240" w:lineRule="exact"/>
    </w:pPr>
    <w:rPr>
      <w:rFonts w:ascii="Verdana" w:hAnsi="Verdana"/>
      <w:lang w:val="en-US" w:eastAsia="en-US"/>
    </w:rPr>
  </w:style>
  <w:style w:type="paragraph" w:customStyle="1" w:styleId="382">
    <w:name w:val="Знак38"/>
    <w:basedOn w:val="a3"/>
    <w:rsid w:val="008E7C18"/>
    <w:pPr>
      <w:tabs>
        <w:tab w:val="left" w:pos="643"/>
      </w:tabs>
      <w:spacing w:after="160" w:line="240" w:lineRule="exact"/>
    </w:pPr>
    <w:rPr>
      <w:rFonts w:ascii="Verdana" w:hAnsi="Verdana" w:cs="Verdana"/>
      <w:sz w:val="20"/>
      <w:szCs w:val="20"/>
      <w:lang w:val="en-US" w:eastAsia="en-US"/>
    </w:rPr>
  </w:style>
  <w:style w:type="character" w:customStyle="1" w:styleId="538">
    <w:name w:val="Знак Знак538"/>
    <w:locked/>
    <w:rsid w:val="008E7C18"/>
    <w:rPr>
      <w:b/>
      <w:caps/>
      <w:sz w:val="24"/>
      <w:lang w:val="ru-RU" w:eastAsia="ru-RU"/>
    </w:rPr>
  </w:style>
  <w:style w:type="character" w:customStyle="1" w:styleId="1182">
    <w:name w:val="Знак1 Знак Знак18"/>
    <w:locked/>
    <w:rsid w:val="008E7C18"/>
    <w:rPr>
      <w:rFonts w:ascii="Times New Roman" w:hAnsi="Times New Roman"/>
      <w:sz w:val="24"/>
      <w:lang w:eastAsia="ru-RU"/>
    </w:rPr>
  </w:style>
  <w:style w:type="character" w:customStyle="1" w:styleId="468">
    <w:name w:val="Знак Знак468"/>
    <w:locked/>
    <w:rsid w:val="008E7C18"/>
    <w:rPr>
      <w:b/>
      <w:sz w:val="27"/>
      <w:lang w:val="ru-RU" w:eastAsia="ru-RU"/>
    </w:rPr>
  </w:style>
  <w:style w:type="character" w:customStyle="1" w:styleId="488">
    <w:name w:val="Знак Знак488"/>
    <w:locked/>
    <w:rsid w:val="008E7C18"/>
    <w:rPr>
      <w:b/>
      <w:sz w:val="27"/>
      <w:lang w:val="ru-RU" w:eastAsia="ru-RU"/>
    </w:rPr>
  </w:style>
  <w:style w:type="character" w:customStyle="1" w:styleId="448">
    <w:name w:val="Знак Знак448"/>
    <w:locked/>
    <w:rsid w:val="008E7C18"/>
    <w:rPr>
      <w:sz w:val="24"/>
    </w:rPr>
  </w:style>
  <w:style w:type="character" w:customStyle="1" w:styleId="518">
    <w:name w:val="Знак Знак518"/>
    <w:locked/>
    <w:rsid w:val="008E7C18"/>
    <w:rPr>
      <w:b/>
      <w:sz w:val="27"/>
      <w:lang w:val="ru-RU" w:eastAsia="ru-RU"/>
    </w:rPr>
  </w:style>
  <w:style w:type="character" w:customStyle="1" w:styleId="438">
    <w:name w:val="Знак Знак438"/>
    <w:locked/>
    <w:rsid w:val="008E7C18"/>
    <w:rPr>
      <w:color w:val="000000"/>
      <w:sz w:val="24"/>
      <w:lang w:eastAsia="ru-RU"/>
    </w:rPr>
  </w:style>
  <w:style w:type="character" w:customStyle="1" w:styleId="428">
    <w:name w:val="Знак Знак428"/>
    <w:rsid w:val="008E7C18"/>
    <w:rPr>
      <w:rFonts w:ascii="Times New Roman" w:hAnsi="Times New Roman"/>
      <w:sz w:val="16"/>
    </w:rPr>
  </w:style>
  <w:style w:type="character" w:customStyle="1" w:styleId="498">
    <w:name w:val="Знак Знак498"/>
    <w:rsid w:val="008E7C18"/>
    <w:rPr>
      <w:rFonts w:ascii="Times New Roman" w:hAnsi="Times New Roman"/>
      <w:b/>
      <w:caps/>
      <w:sz w:val="24"/>
      <w:lang w:eastAsia="ru-RU"/>
    </w:rPr>
  </w:style>
  <w:style w:type="paragraph" w:customStyle="1" w:styleId="427">
    <w:name w:val="Заголовок 42"/>
    <w:basedOn w:val="516"/>
    <w:next w:val="516"/>
    <w:rsid w:val="008E7C18"/>
    <w:pPr>
      <w:keepNext/>
      <w:spacing w:before="0" w:beforeAutospacing="0" w:after="0" w:afterAutospacing="0"/>
    </w:pPr>
    <w:rPr>
      <w:szCs w:val="20"/>
    </w:rPr>
  </w:style>
  <w:style w:type="character" w:customStyle="1" w:styleId="478">
    <w:name w:val="Знак Знак478"/>
    <w:rsid w:val="008E7C18"/>
    <w:rPr>
      <w:rFonts w:ascii="Times New Roman" w:hAnsi="Times New Roman"/>
      <w:b/>
      <w:sz w:val="27"/>
      <w:lang w:eastAsia="ru-RU"/>
    </w:rPr>
  </w:style>
  <w:style w:type="character" w:customStyle="1" w:styleId="458">
    <w:name w:val="Знак Знак458"/>
    <w:rsid w:val="008E7C18"/>
    <w:rPr>
      <w:rFonts w:ascii="Times New Roman" w:hAnsi="Times New Roman"/>
      <w:b/>
      <w:i/>
      <w:sz w:val="26"/>
      <w:lang w:eastAsia="ru-RU"/>
    </w:rPr>
  </w:style>
  <w:style w:type="character" w:customStyle="1" w:styleId="592">
    <w:name w:val="Знак5 Знак Знак9"/>
    <w:locked/>
    <w:rsid w:val="008E7C18"/>
    <w:rPr>
      <w:sz w:val="16"/>
    </w:rPr>
  </w:style>
  <w:style w:type="character" w:customStyle="1" w:styleId="508">
    <w:name w:val="Знак Знак508"/>
    <w:locked/>
    <w:rsid w:val="008E7C18"/>
    <w:rPr>
      <w:b/>
      <w:sz w:val="28"/>
      <w:lang w:val="ru-RU" w:eastAsia="ru-RU"/>
    </w:rPr>
  </w:style>
  <w:style w:type="character" w:customStyle="1" w:styleId="528">
    <w:name w:val="Знак Знак528"/>
    <w:rsid w:val="008E7C18"/>
    <w:rPr>
      <w:rFonts w:ascii="Arial" w:hAnsi="Arial"/>
      <w:b/>
      <w:i/>
      <w:sz w:val="28"/>
    </w:rPr>
  </w:style>
  <w:style w:type="character" w:customStyle="1" w:styleId="5180">
    <w:name w:val="Знак5 Знак Знак18"/>
    <w:locked/>
    <w:rsid w:val="008E7C18"/>
    <w:rPr>
      <w:sz w:val="16"/>
      <w:lang w:val="ru-RU" w:eastAsia="ru-RU"/>
    </w:rPr>
  </w:style>
  <w:style w:type="character" w:customStyle="1" w:styleId="682">
    <w:name w:val="Знак6 Знак Знак8"/>
    <w:rsid w:val="008E7C18"/>
    <w:rPr>
      <w:sz w:val="24"/>
      <w:lang w:val="ru-RU" w:eastAsia="ru-RU"/>
    </w:rPr>
  </w:style>
  <w:style w:type="character" w:customStyle="1" w:styleId="5520">
    <w:name w:val="Знак Знак552"/>
    <w:locked/>
    <w:rsid w:val="008E7C18"/>
    <w:rPr>
      <w:sz w:val="24"/>
      <w:lang w:val="ru-RU" w:eastAsia="ru-RU"/>
    </w:rPr>
  </w:style>
  <w:style w:type="character" w:customStyle="1" w:styleId="6520">
    <w:name w:val="Знак Знак652"/>
    <w:locked/>
    <w:rsid w:val="008E7C18"/>
    <w:rPr>
      <w:b/>
      <w:sz w:val="27"/>
      <w:lang w:val="ru-RU" w:eastAsia="ru-RU"/>
    </w:rPr>
  </w:style>
  <w:style w:type="character" w:customStyle="1" w:styleId="6420">
    <w:name w:val="Знак Знак642"/>
    <w:locked/>
    <w:rsid w:val="008E7C18"/>
    <w:rPr>
      <w:b/>
      <w:sz w:val="28"/>
      <w:lang w:val="ru-RU" w:eastAsia="ru-RU"/>
    </w:rPr>
  </w:style>
  <w:style w:type="character" w:customStyle="1" w:styleId="6320">
    <w:name w:val="Знак Знак632"/>
    <w:locked/>
    <w:rsid w:val="008E7C18"/>
    <w:rPr>
      <w:b/>
      <w:i/>
      <w:sz w:val="26"/>
      <w:lang w:val="ru-RU" w:eastAsia="ru-RU"/>
    </w:rPr>
  </w:style>
  <w:style w:type="character" w:customStyle="1" w:styleId="6220">
    <w:name w:val="Знак Знак622"/>
    <w:locked/>
    <w:rsid w:val="008E7C18"/>
    <w:rPr>
      <w:sz w:val="24"/>
      <w:lang w:val="ru-RU" w:eastAsia="ru-RU"/>
    </w:rPr>
  </w:style>
  <w:style w:type="character" w:customStyle="1" w:styleId="619">
    <w:name w:val="Знак Знак619"/>
    <w:locked/>
    <w:rsid w:val="008E7C18"/>
    <w:rPr>
      <w:sz w:val="24"/>
      <w:lang w:val="ru-RU" w:eastAsia="ru-RU"/>
    </w:rPr>
  </w:style>
  <w:style w:type="character" w:customStyle="1" w:styleId="602">
    <w:name w:val="Знак Знак602"/>
    <w:locked/>
    <w:rsid w:val="008E7C18"/>
    <w:rPr>
      <w:i/>
      <w:sz w:val="24"/>
      <w:lang w:val="ru-RU" w:eastAsia="ru-RU"/>
    </w:rPr>
  </w:style>
  <w:style w:type="character" w:customStyle="1" w:styleId="5920">
    <w:name w:val="Знак Знак592"/>
    <w:locked/>
    <w:rsid w:val="008E7C18"/>
    <w:rPr>
      <w:rFonts w:ascii="Arial" w:hAnsi="Arial"/>
      <w:sz w:val="22"/>
      <w:lang w:val="ru-RU" w:eastAsia="ru-RU"/>
    </w:rPr>
  </w:style>
  <w:style w:type="character" w:customStyle="1" w:styleId="582">
    <w:name w:val="Знак Знак582"/>
    <w:locked/>
    <w:rsid w:val="008E7C18"/>
    <w:rPr>
      <w:rFonts w:ascii="Courier New" w:hAnsi="Courier New"/>
      <w:lang w:val="ru-RU" w:eastAsia="ru-RU"/>
    </w:rPr>
  </w:style>
  <w:style w:type="character" w:customStyle="1" w:styleId="5720">
    <w:name w:val="Знак Знак572"/>
    <w:locked/>
    <w:rsid w:val="008E7C18"/>
    <w:rPr>
      <w:lang w:val="ru-RU" w:eastAsia="ru-RU"/>
    </w:rPr>
  </w:style>
  <w:style w:type="character" w:customStyle="1" w:styleId="5620">
    <w:name w:val="Знак Знак562"/>
    <w:locked/>
    <w:rsid w:val="008E7C18"/>
    <w:rPr>
      <w:sz w:val="24"/>
      <w:lang w:val="ru-RU" w:eastAsia="ru-RU"/>
    </w:rPr>
  </w:style>
  <w:style w:type="character" w:customStyle="1" w:styleId="542">
    <w:name w:val="Знак Знак542"/>
    <w:locked/>
    <w:rsid w:val="008E7C18"/>
    <w:rPr>
      <w:sz w:val="24"/>
      <w:lang w:val="en-US" w:eastAsia="ru-RU"/>
    </w:rPr>
  </w:style>
  <w:style w:type="paragraph" w:customStyle="1" w:styleId="238">
    <w:name w:val="Заголовок 23"/>
    <w:basedOn w:val="a3"/>
    <w:next w:val="a3"/>
    <w:rsid w:val="008E7C18"/>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335">
    <w:name w:val="Заголовок 33"/>
    <w:basedOn w:val="a3"/>
    <w:next w:val="a3"/>
    <w:rsid w:val="008E7C18"/>
    <w:pPr>
      <w:tabs>
        <w:tab w:val="left" w:pos="720"/>
      </w:tabs>
      <w:suppressAutoHyphens/>
      <w:spacing w:before="280" w:after="280"/>
      <w:ind w:left="720" w:hanging="720"/>
      <w:outlineLvl w:val="2"/>
    </w:pPr>
    <w:rPr>
      <w:b/>
      <w:bCs/>
      <w:sz w:val="27"/>
      <w:szCs w:val="27"/>
      <w:lang w:eastAsia="zh-CN"/>
    </w:rPr>
  </w:style>
  <w:style w:type="paragraph" w:customStyle="1" w:styleId="437">
    <w:name w:val="Заголовок 43"/>
    <w:basedOn w:val="a3"/>
    <w:next w:val="a3"/>
    <w:rsid w:val="008E7C18"/>
    <w:pPr>
      <w:keepNext/>
      <w:tabs>
        <w:tab w:val="left" w:pos="864"/>
      </w:tabs>
      <w:suppressAutoHyphens/>
      <w:spacing w:before="240" w:after="60"/>
      <w:ind w:left="864" w:hanging="864"/>
      <w:outlineLvl w:val="3"/>
    </w:pPr>
    <w:rPr>
      <w:b/>
      <w:bCs/>
      <w:sz w:val="28"/>
      <w:szCs w:val="28"/>
      <w:lang w:eastAsia="zh-CN"/>
    </w:rPr>
  </w:style>
  <w:style w:type="paragraph" w:customStyle="1" w:styleId="814">
    <w:name w:val="Заголовок 81"/>
    <w:basedOn w:val="a3"/>
    <w:next w:val="a3"/>
    <w:rsid w:val="008E7C18"/>
    <w:pPr>
      <w:tabs>
        <w:tab w:val="left" w:pos="1440"/>
      </w:tabs>
      <w:suppressAutoHyphens/>
      <w:spacing w:before="240" w:after="60"/>
      <w:ind w:left="1440" w:hanging="1440"/>
      <w:outlineLvl w:val="7"/>
    </w:pPr>
    <w:rPr>
      <w:i/>
      <w:iCs/>
      <w:lang w:eastAsia="zh-CN"/>
    </w:rPr>
  </w:style>
  <w:style w:type="character" w:customStyle="1" w:styleId="672">
    <w:name w:val="Знак Знак672"/>
    <w:rsid w:val="008E7C18"/>
    <w:rPr>
      <w:rFonts w:ascii="Arial" w:hAnsi="Arial"/>
      <w:b/>
      <w:sz w:val="26"/>
    </w:rPr>
  </w:style>
  <w:style w:type="character" w:customStyle="1" w:styleId="6620">
    <w:name w:val="Знак Знак662"/>
    <w:rsid w:val="008E7C18"/>
    <w:rPr>
      <w:b/>
      <w:sz w:val="28"/>
    </w:rPr>
  </w:style>
  <w:style w:type="character" w:customStyle="1" w:styleId="702">
    <w:name w:val="Знак Знак702"/>
    <w:rsid w:val="008E7C18"/>
    <w:rPr>
      <w:rFonts w:ascii="Arial" w:hAnsi="Arial"/>
      <w:b/>
      <w:sz w:val="26"/>
    </w:rPr>
  </w:style>
  <w:style w:type="character" w:customStyle="1" w:styleId="692">
    <w:name w:val="Знак Знак692"/>
    <w:rsid w:val="008E7C18"/>
    <w:rPr>
      <w:b/>
      <w:sz w:val="28"/>
    </w:rPr>
  </w:style>
  <w:style w:type="character" w:customStyle="1" w:styleId="6820">
    <w:name w:val="Знак Знак682"/>
    <w:rsid w:val="008E7C18"/>
    <w:rPr>
      <w:b/>
      <w:i/>
      <w:sz w:val="26"/>
    </w:rPr>
  </w:style>
  <w:style w:type="paragraph" w:customStyle="1" w:styleId="HTML21">
    <w:name w:val="Стандартный HTML2"/>
    <w:basedOn w:val="a3"/>
    <w:rsid w:val="008E7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2010">
    <w:name w:val="Знак Знак2010"/>
    <w:rsid w:val="008E7C18"/>
    <w:rPr>
      <w:rFonts w:ascii="Arial" w:hAnsi="Arial"/>
      <w:sz w:val="22"/>
    </w:rPr>
  </w:style>
  <w:style w:type="character" w:customStyle="1" w:styleId="618">
    <w:name w:val="Знак Знак618"/>
    <w:rsid w:val="008E7C18"/>
    <w:rPr>
      <w:rFonts w:ascii="Arial" w:hAnsi="Arial"/>
      <w:b/>
      <w:i/>
      <w:sz w:val="28"/>
      <w:lang w:val="ru-RU" w:eastAsia="en-US"/>
    </w:rPr>
  </w:style>
  <w:style w:type="paragraph" w:customStyle="1" w:styleId="87">
    <w:name w:val="Знак Знак Знак Знак Знак Знак8"/>
    <w:basedOn w:val="a3"/>
    <w:rsid w:val="008E7C18"/>
    <w:pPr>
      <w:tabs>
        <w:tab w:val="left" w:pos="643"/>
      </w:tabs>
      <w:spacing w:after="160" w:line="240" w:lineRule="exact"/>
    </w:pPr>
    <w:rPr>
      <w:rFonts w:ascii="Verdana" w:hAnsi="Verdana" w:cs="Verdana"/>
      <w:sz w:val="20"/>
      <w:szCs w:val="20"/>
      <w:lang w:val="en-US" w:eastAsia="en-US"/>
    </w:rPr>
  </w:style>
  <w:style w:type="character" w:customStyle="1" w:styleId="790">
    <w:name w:val="Знак Знак79"/>
    <w:rsid w:val="008E7C18"/>
    <w:rPr>
      <w:sz w:val="16"/>
      <w:lang w:val="ru-RU" w:eastAsia="ru-RU"/>
    </w:rPr>
  </w:style>
  <w:style w:type="paragraph" w:customStyle="1" w:styleId="7c">
    <w:name w:val="Обычный7"/>
    <w:rsid w:val="008E7C18"/>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70">
    <w:name w:val="Знак Знак147"/>
    <w:locked/>
    <w:rsid w:val="008E7C18"/>
    <w:rPr>
      <w:b/>
      <w:sz w:val="27"/>
      <w:lang w:val="ru-RU" w:eastAsia="ru-RU"/>
    </w:rPr>
  </w:style>
  <w:style w:type="character" w:customStyle="1" w:styleId="1070">
    <w:name w:val="Знак Знак107"/>
    <w:locked/>
    <w:rsid w:val="008E7C18"/>
    <w:rPr>
      <w:sz w:val="16"/>
      <w:lang w:val="ru-RU" w:eastAsia="ru-RU"/>
    </w:rPr>
  </w:style>
  <w:style w:type="paragraph" w:customStyle="1" w:styleId="4f3">
    <w:name w:val="Абзац списка4"/>
    <w:basedOn w:val="a3"/>
    <w:rsid w:val="008E7C18"/>
    <w:pPr>
      <w:spacing w:after="200" w:line="276" w:lineRule="auto"/>
      <w:ind w:left="720"/>
    </w:pPr>
    <w:rPr>
      <w:rFonts w:ascii="Calibri" w:hAnsi="Calibri"/>
      <w:sz w:val="22"/>
      <w:szCs w:val="22"/>
      <w:lang w:eastAsia="en-US"/>
    </w:rPr>
  </w:style>
  <w:style w:type="character" w:customStyle="1" w:styleId="168">
    <w:name w:val="Знак Знак168"/>
    <w:locked/>
    <w:rsid w:val="008E7C18"/>
    <w:rPr>
      <w:b/>
      <w:caps/>
      <w:sz w:val="24"/>
      <w:lang w:val="ru-RU" w:eastAsia="ru-RU"/>
    </w:rPr>
  </w:style>
  <w:style w:type="paragraph" w:customStyle="1" w:styleId="242">
    <w:name w:val="Основной текст 24"/>
    <w:basedOn w:val="a3"/>
    <w:rsid w:val="008E7C18"/>
    <w:pPr>
      <w:overflowPunct w:val="0"/>
      <w:autoSpaceDE w:val="0"/>
      <w:autoSpaceDN w:val="0"/>
      <w:adjustRightInd w:val="0"/>
      <w:ind w:firstLine="851"/>
      <w:jc w:val="both"/>
      <w:textAlignment w:val="baseline"/>
    </w:pPr>
    <w:rPr>
      <w:sz w:val="28"/>
      <w:szCs w:val="20"/>
    </w:rPr>
  </w:style>
  <w:style w:type="character" w:customStyle="1" w:styleId="97">
    <w:name w:val="Знак Знак Знак9"/>
    <w:rsid w:val="008E7C18"/>
    <w:rPr>
      <w:rFonts w:ascii="Times New Roman" w:hAnsi="Times New Roman"/>
      <w:b/>
      <w:caps/>
      <w:sz w:val="28"/>
    </w:rPr>
  </w:style>
  <w:style w:type="character" w:customStyle="1" w:styleId="257">
    <w:name w:val="Знак Знак257"/>
    <w:rsid w:val="008E7C18"/>
    <w:rPr>
      <w:rFonts w:ascii="Times New Roman" w:hAnsi="Times New Roman"/>
      <w:b/>
      <w:sz w:val="28"/>
    </w:rPr>
  </w:style>
  <w:style w:type="character" w:customStyle="1" w:styleId="2270">
    <w:name w:val="Знак Знак227"/>
    <w:rsid w:val="008E7C18"/>
    <w:rPr>
      <w:rFonts w:ascii="Times New Roman" w:hAnsi="Times New Roman"/>
      <w:sz w:val="24"/>
    </w:rPr>
  </w:style>
  <w:style w:type="character" w:customStyle="1" w:styleId="197">
    <w:name w:val="Знак Знак197"/>
    <w:rsid w:val="008E7C18"/>
    <w:rPr>
      <w:rFonts w:ascii="Times New Roman" w:hAnsi="Times New Roman"/>
      <w:sz w:val="16"/>
      <w:lang w:eastAsia="ru-RU"/>
    </w:rPr>
  </w:style>
  <w:style w:type="character" w:customStyle="1" w:styleId="187">
    <w:name w:val="Знак Знак187"/>
    <w:rsid w:val="008E7C18"/>
    <w:rPr>
      <w:rFonts w:ascii="Courier New" w:hAnsi="Courier New"/>
    </w:rPr>
  </w:style>
  <w:style w:type="character" w:customStyle="1" w:styleId="177">
    <w:name w:val="Знак Знак177"/>
    <w:rsid w:val="008E7C18"/>
    <w:rPr>
      <w:rFonts w:ascii="Times New Roman" w:hAnsi="Times New Roman"/>
      <w:sz w:val="24"/>
    </w:rPr>
  </w:style>
  <w:style w:type="paragraph" w:customStyle="1" w:styleId="346">
    <w:name w:val="Заголовок 34"/>
    <w:basedOn w:val="7c"/>
    <w:next w:val="7c"/>
    <w:rsid w:val="008E7C18"/>
    <w:pPr>
      <w:keepNext/>
      <w:widowControl/>
      <w:ind w:left="0" w:firstLine="0"/>
      <w:outlineLvl w:val="2"/>
    </w:pPr>
    <w:rPr>
      <w:sz w:val="24"/>
    </w:rPr>
  </w:style>
  <w:style w:type="paragraph" w:customStyle="1" w:styleId="5f">
    <w:name w:val="Основной текст5"/>
    <w:basedOn w:val="7c"/>
    <w:rsid w:val="008E7C18"/>
    <w:pPr>
      <w:widowControl/>
      <w:spacing w:line="360" w:lineRule="auto"/>
      <w:ind w:left="0" w:firstLine="0"/>
    </w:pPr>
    <w:rPr>
      <w:sz w:val="24"/>
    </w:rPr>
  </w:style>
  <w:style w:type="character" w:customStyle="1" w:styleId="157">
    <w:name w:val="Знак Знак157"/>
    <w:rsid w:val="008E7C18"/>
    <w:rPr>
      <w:b/>
      <w:sz w:val="28"/>
    </w:rPr>
  </w:style>
  <w:style w:type="paragraph" w:customStyle="1" w:styleId="243">
    <w:name w:val="Заголовок 24"/>
    <w:basedOn w:val="a3"/>
    <w:next w:val="a3"/>
    <w:rsid w:val="008E7C18"/>
    <w:pPr>
      <w:keepNext/>
      <w:widowControl w:val="0"/>
      <w:jc w:val="center"/>
    </w:pPr>
    <w:rPr>
      <w:b/>
      <w:sz w:val="26"/>
      <w:szCs w:val="20"/>
    </w:rPr>
  </w:style>
  <w:style w:type="paragraph" w:customStyle="1" w:styleId="88">
    <w:name w:val="Обычный8"/>
    <w:basedOn w:val="a3"/>
    <w:rsid w:val="008E7C18"/>
    <w:pPr>
      <w:spacing w:before="100" w:beforeAutospacing="1" w:after="100" w:afterAutospacing="1"/>
    </w:pPr>
  </w:style>
  <w:style w:type="paragraph" w:customStyle="1" w:styleId="4f4">
    <w:name w:val="Цитата4"/>
    <w:basedOn w:val="a3"/>
    <w:rsid w:val="008E7C18"/>
    <w:pPr>
      <w:shd w:val="clear" w:color="auto" w:fill="FFFFFF"/>
      <w:spacing w:before="230" w:line="360" w:lineRule="auto"/>
      <w:ind w:left="1750" w:right="1152" w:hanging="384"/>
      <w:jc w:val="center"/>
    </w:pPr>
    <w:rPr>
      <w:b/>
      <w:color w:val="000000"/>
      <w:spacing w:val="-5"/>
      <w:sz w:val="28"/>
      <w:szCs w:val="20"/>
    </w:rPr>
  </w:style>
  <w:style w:type="paragraph" w:customStyle="1" w:styleId="4f5">
    <w:name w:val="Текст4"/>
    <w:basedOn w:val="a3"/>
    <w:rsid w:val="008E7C18"/>
    <w:rPr>
      <w:rFonts w:ascii="Courier New" w:hAnsi="Courier New"/>
      <w:sz w:val="20"/>
      <w:szCs w:val="20"/>
    </w:rPr>
  </w:style>
  <w:style w:type="paragraph" w:customStyle="1" w:styleId="348">
    <w:name w:val="Основной текст 34"/>
    <w:basedOn w:val="7c"/>
    <w:rsid w:val="008E7C18"/>
    <w:pPr>
      <w:widowControl/>
      <w:tabs>
        <w:tab w:val="left" w:pos="360"/>
      </w:tabs>
      <w:ind w:left="0" w:firstLine="0"/>
      <w:jc w:val="both"/>
    </w:pPr>
    <w:rPr>
      <w:i/>
      <w:sz w:val="26"/>
    </w:rPr>
  </w:style>
  <w:style w:type="paragraph" w:customStyle="1" w:styleId="239">
    <w:name w:val="Основной текст с отступом 23"/>
    <w:basedOn w:val="a3"/>
    <w:rsid w:val="008E7C18"/>
    <w:pPr>
      <w:overflowPunct w:val="0"/>
      <w:autoSpaceDE w:val="0"/>
      <w:ind w:firstLine="567"/>
      <w:jc w:val="both"/>
    </w:pPr>
    <w:rPr>
      <w:sz w:val="20"/>
      <w:szCs w:val="20"/>
      <w:lang w:eastAsia="ar-SA"/>
    </w:rPr>
  </w:style>
  <w:style w:type="paragraph" w:customStyle="1" w:styleId="34a">
    <w:name w:val="Основной текст с отступом 34"/>
    <w:basedOn w:val="a3"/>
    <w:rsid w:val="008E7C18"/>
    <w:pPr>
      <w:spacing w:line="360" w:lineRule="auto"/>
      <w:ind w:firstLine="709"/>
      <w:jc w:val="both"/>
    </w:pPr>
    <w:rPr>
      <w:sz w:val="28"/>
      <w:szCs w:val="20"/>
    </w:rPr>
  </w:style>
  <w:style w:type="paragraph" w:customStyle="1" w:styleId="3ff6">
    <w:name w:val="Верхний колонтитул3"/>
    <w:basedOn w:val="a3"/>
    <w:rsid w:val="008E7C18"/>
    <w:pPr>
      <w:tabs>
        <w:tab w:val="center" w:pos="4153"/>
        <w:tab w:val="right" w:pos="8306"/>
      </w:tabs>
    </w:pPr>
    <w:rPr>
      <w:rFonts w:ascii="Arial" w:hAnsi="Arial"/>
      <w:szCs w:val="20"/>
    </w:rPr>
  </w:style>
  <w:style w:type="character" w:customStyle="1" w:styleId="3ff7">
    <w:name w:val="Слабое выделение3"/>
    <w:rsid w:val="008E7C18"/>
    <w:rPr>
      <w:i/>
      <w:color w:val="808080"/>
    </w:rPr>
  </w:style>
  <w:style w:type="character" w:customStyle="1" w:styleId="4170">
    <w:name w:val="Знак Знак417"/>
    <w:locked/>
    <w:rsid w:val="008E7C18"/>
    <w:rPr>
      <w:rFonts w:ascii="Arial" w:hAnsi="Arial"/>
      <w:b/>
      <w:i/>
      <w:sz w:val="28"/>
      <w:lang w:val="ru-RU" w:eastAsia="en-US"/>
    </w:rPr>
  </w:style>
  <w:style w:type="character" w:customStyle="1" w:styleId="3ff8">
    <w:name w:val="Основной шрифт абзаца3"/>
    <w:rsid w:val="008E7C18"/>
  </w:style>
  <w:style w:type="paragraph" w:customStyle="1" w:styleId="98">
    <w:name w:val="Знак Знак Знак Знак Знак Знак Знак Знак Знак Знак Знак Знак Знак9"/>
    <w:basedOn w:val="a3"/>
    <w:rsid w:val="008E7C18"/>
    <w:pPr>
      <w:spacing w:after="160" w:line="240" w:lineRule="exact"/>
    </w:pPr>
    <w:rPr>
      <w:rFonts w:ascii="Verdana" w:hAnsi="Verdana"/>
      <w:lang w:val="en-US" w:eastAsia="en-US"/>
    </w:rPr>
  </w:style>
  <w:style w:type="paragraph" w:customStyle="1" w:styleId="372">
    <w:name w:val="Знак37"/>
    <w:basedOn w:val="a3"/>
    <w:rsid w:val="008E7C18"/>
    <w:pPr>
      <w:tabs>
        <w:tab w:val="left" w:pos="643"/>
      </w:tabs>
      <w:spacing w:after="160" w:line="240" w:lineRule="exact"/>
    </w:pPr>
    <w:rPr>
      <w:rFonts w:ascii="Verdana" w:hAnsi="Verdana" w:cs="Verdana"/>
      <w:sz w:val="20"/>
      <w:szCs w:val="20"/>
      <w:lang w:val="en-US" w:eastAsia="en-US"/>
    </w:rPr>
  </w:style>
  <w:style w:type="character" w:customStyle="1" w:styleId="537">
    <w:name w:val="Знак Знак537"/>
    <w:locked/>
    <w:rsid w:val="008E7C18"/>
    <w:rPr>
      <w:b/>
      <w:caps/>
      <w:sz w:val="24"/>
      <w:lang w:val="ru-RU" w:eastAsia="ru-RU"/>
    </w:rPr>
  </w:style>
  <w:style w:type="character" w:customStyle="1" w:styleId="1172">
    <w:name w:val="Знак1 Знак Знак17"/>
    <w:locked/>
    <w:rsid w:val="008E7C18"/>
    <w:rPr>
      <w:rFonts w:ascii="Times New Roman" w:hAnsi="Times New Roman"/>
      <w:sz w:val="24"/>
      <w:lang w:eastAsia="ru-RU"/>
    </w:rPr>
  </w:style>
  <w:style w:type="character" w:customStyle="1" w:styleId="467">
    <w:name w:val="Знак Знак467"/>
    <w:locked/>
    <w:rsid w:val="008E7C18"/>
    <w:rPr>
      <w:b/>
      <w:sz w:val="27"/>
      <w:lang w:val="ru-RU" w:eastAsia="ru-RU"/>
    </w:rPr>
  </w:style>
  <w:style w:type="character" w:customStyle="1" w:styleId="487">
    <w:name w:val="Знак Знак487"/>
    <w:locked/>
    <w:rsid w:val="008E7C18"/>
    <w:rPr>
      <w:b/>
      <w:sz w:val="27"/>
      <w:lang w:val="ru-RU" w:eastAsia="ru-RU"/>
    </w:rPr>
  </w:style>
  <w:style w:type="character" w:customStyle="1" w:styleId="447">
    <w:name w:val="Знак Знак447"/>
    <w:locked/>
    <w:rsid w:val="008E7C18"/>
    <w:rPr>
      <w:sz w:val="24"/>
    </w:rPr>
  </w:style>
  <w:style w:type="character" w:customStyle="1" w:styleId="517">
    <w:name w:val="Знак Знак517"/>
    <w:locked/>
    <w:rsid w:val="008E7C18"/>
    <w:rPr>
      <w:b/>
      <w:sz w:val="27"/>
      <w:lang w:val="ru-RU" w:eastAsia="ru-RU"/>
    </w:rPr>
  </w:style>
  <w:style w:type="character" w:customStyle="1" w:styleId="4370">
    <w:name w:val="Знак Знак437"/>
    <w:locked/>
    <w:rsid w:val="008E7C18"/>
    <w:rPr>
      <w:color w:val="000000"/>
      <w:sz w:val="24"/>
      <w:lang w:eastAsia="ru-RU"/>
    </w:rPr>
  </w:style>
  <w:style w:type="character" w:customStyle="1" w:styleId="4270">
    <w:name w:val="Знак Знак427"/>
    <w:rsid w:val="008E7C18"/>
    <w:rPr>
      <w:rFonts w:ascii="Times New Roman" w:hAnsi="Times New Roman"/>
      <w:sz w:val="16"/>
    </w:rPr>
  </w:style>
  <w:style w:type="character" w:customStyle="1" w:styleId="497">
    <w:name w:val="Знак Знак497"/>
    <w:rsid w:val="008E7C18"/>
    <w:rPr>
      <w:rFonts w:ascii="Times New Roman" w:hAnsi="Times New Roman"/>
      <w:b/>
      <w:caps/>
      <w:sz w:val="24"/>
      <w:lang w:eastAsia="ru-RU"/>
    </w:rPr>
  </w:style>
  <w:style w:type="paragraph" w:customStyle="1" w:styleId="449">
    <w:name w:val="Заголовок 44"/>
    <w:basedOn w:val="7c"/>
    <w:next w:val="7c"/>
    <w:rsid w:val="008E7C18"/>
    <w:pPr>
      <w:keepNext/>
      <w:widowControl/>
      <w:ind w:left="0" w:firstLine="0"/>
    </w:pPr>
    <w:rPr>
      <w:sz w:val="24"/>
    </w:rPr>
  </w:style>
  <w:style w:type="character" w:customStyle="1" w:styleId="477">
    <w:name w:val="Знак Знак477"/>
    <w:rsid w:val="008E7C18"/>
    <w:rPr>
      <w:rFonts w:ascii="Times New Roman" w:hAnsi="Times New Roman"/>
      <w:b/>
      <w:sz w:val="27"/>
      <w:lang w:eastAsia="ru-RU"/>
    </w:rPr>
  </w:style>
  <w:style w:type="character" w:customStyle="1" w:styleId="457">
    <w:name w:val="Знак Знак457"/>
    <w:rsid w:val="008E7C18"/>
    <w:rPr>
      <w:rFonts w:ascii="Times New Roman" w:hAnsi="Times New Roman"/>
      <w:b/>
      <w:i/>
      <w:sz w:val="26"/>
      <w:lang w:eastAsia="ru-RU"/>
    </w:rPr>
  </w:style>
  <w:style w:type="paragraph" w:customStyle="1" w:styleId="633">
    <w:name w:val="Заголовок 63"/>
    <w:rsid w:val="008E7C18"/>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83">
    <w:name w:val="Знак5 Знак Знак8"/>
    <w:locked/>
    <w:rsid w:val="008E7C18"/>
    <w:rPr>
      <w:sz w:val="16"/>
    </w:rPr>
  </w:style>
  <w:style w:type="character" w:customStyle="1" w:styleId="507">
    <w:name w:val="Знак Знак507"/>
    <w:locked/>
    <w:rsid w:val="008E7C18"/>
    <w:rPr>
      <w:b/>
      <w:sz w:val="28"/>
      <w:lang w:val="ru-RU" w:eastAsia="ru-RU"/>
    </w:rPr>
  </w:style>
  <w:style w:type="character" w:customStyle="1" w:styleId="527">
    <w:name w:val="Знак Знак527"/>
    <w:rsid w:val="008E7C18"/>
    <w:rPr>
      <w:rFonts w:ascii="Arial" w:hAnsi="Arial"/>
      <w:b/>
      <w:i/>
      <w:sz w:val="28"/>
    </w:rPr>
  </w:style>
  <w:style w:type="paragraph" w:customStyle="1" w:styleId="2211">
    <w:name w:val="Цитата 221"/>
    <w:basedOn w:val="a3"/>
    <w:next w:val="a3"/>
    <w:rsid w:val="008E7C18"/>
    <w:rPr>
      <w:rFonts w:ascii="Calibri" w:hAnsi="Calibri"/>
      <w:i/>
      <w:iCs/>
      <w:color w:val="000000"/>
    </w:rPr>
  </w:style>
  <w:style w:type="paragraph" w:customStyle="1" w:styleId="21fa">
    <w:name w:val="Выделенная цитата21"/>
    <w:basedOn w:val="a3"/>
    <w:next w:val="a3"/>
    <w:rsid w:val="008E7C18"/>
    <w:pPr>
      <w:pBdr>
        <w:bottom w:val="single" w:sz="4" w:space="4" w:color="4F81BD"/>
      </w:pBdr>
      <w:spacing w:before="200" w:after="280"/>
      <w:ind w:left="936" w:right="936"/>
    </w:pPr>
    <w:rPr>
      <w:rFonts w:ascii="Calibri" w:hAnsi="Calibri"/>
      <w:b/>
      <w:bCs/>
      <w:i/>
      <w:iCs/>
      <w:color w:val="4F81BD"/>
    </w:rPr>
  </w:style>
  <w:style w:type="character" w:customStyle="1" w:styleId="5170">
    <w:name w:val="Знак5 Знак Знак17"/>
    <w:locked/>
    <w:rsid w:val="008E7C18"/>
    <w:rPr>
      <w:sz w:val="16"/>
      <w:lang w:val="ru-RU" w:eastAsia="ru-RU"/>
    </w:rPr>
  </w:style>
  <w:style w:type="character" w:customStyle="1" w:styleId="673">
    <w:name w:val="Знак6 Знак Знак7"/>
    <w:rsid w:val="008E7C18"/>
    <w:rPr>
      <w:sz w:val="24"/>
      <w:lang w:val="ru-RU" w:eastAsia="ru-RU"/>
    </w:rPr>
  </w:style>
  <w:style w:type="character" w:customStyle="1" w:styleId="21fb">
    <w:name w:val="Замещающий текст21"/>
    <w:rsid w:val="008E7C18"/>
    <w:rPr>
      <w:color w:val="808080"/>
    </w:rPr>
  </w:style>
  <w:style w:type="paragraph" w:customStyle="1" w:styleId="12f0">
    <w:name w:val="Заголовок 12"/>
    <w:basedOn w:val="a3"/>
    <w:next w:val="a3"/>
    <w:rsid w:val="008E7C18"/>
    <w:pPr>
      <w:suppressAutoHyphens/>
      <w:ind w:firstLine="454"/>
    </w:pPr>
    <w:rPr>
      <w:b/>
      <w:caps/>
      <w:lang w:eastAsia="zh-CN"/>
    </w:rPr>
  </w:style>
  <w:style w:type="character" w:customStyle="1" w:styleId="617">
    <w:name w:val="Знак Знак617"/>
    <w:locked/>
    <w:rsid w:val="008E7C18"/>
    <w:rPr>
      <w:sz w:val="24"/>
      <w:lang w:val="ru-RU" w:eastAsia="ru-RU"/>
    </w:rPr>
  </w:style>
  <w:style w:type="paragraph" w:customStyle="1" w:styleId="259">
    <w:name w:val="Заголовок 25"/>
    <w:basedOn w:val="a3"/>
    <w:next w:val="a3"/>
    <w:rsid w:val="008E7C18"/>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355">
    <w:name w:val="Заголовок 35"/>
    <w:basedOn w:val="a3"/>
    <w:next w:val="a3"/>
    <w:rsid w:val="008E7C18"/>
    <w:pPr>
      <w:tabs>
        <w:tab w:val="left" w:pos="720"/>
      </w:tabs>
      <w:suppressAutoHyphens/>
      <w:spacing w:before="280" w:after="280"/>
      <w:ind w:left="720" w:hanging="720"/>
      <w:outlineLvl w:val="2"/>
    </w:pPr>
    <w:rPr>
      <w:b/>
      <w:bCs/>
      <w:sz w:val="27"/>
      <w:szCs w:val="27"/>
      <w:lang w:eastAsia="zh-CN"/>
    </w:rPr>
  </w:style>
  <w:style w:type="paragraph" w:customStyle="1" w:styleId="459">
    <w:name w:val="Заголовок 45"/>
    <w:basedOn w:val="a3"/>
    <w:next w:val="a3"/>
    <w:rsid w:val="008E7C18"/>
    <w:pPr>
      <w:keepNext/>
      <w:tabs>
        <w:tab w:val="left" w:pos="864"/>
      </w:tabs>
      <w:suppressAutoHyphens/>
      <w:spacing w:before="240" w:after="60"/>
      <w:ind w:left="864" w:hanging="864"/>
      <w:outlineLvl w:val="3"/>
    </w:pPr>
    <w:rPr>
      <w:b/>
      <w:bCs/>
      <w:sz w:val="28"/>
      <w:szCs w:val="28"/>
      <w:lang w:eastAsia="zh-CN"/>
    </w:rPr>
  </w:style>
  <w:style w:type="paragraph" w:customStyle="1" w:styleId="529">
    <w:name w:val="Заголовок 52"/>
    <w:basedOn w:val="a3"/>
    <w:next w:val="a3"/>
    <w:rsid w:val="008E7C18"/>
    <w:pPr>
      <w:tabs>
        <w:tab w:val="left" w:pos="1008"/>
      </w:tabs>
      <w:suppressAutoHyphens/>
      <w:spacing w:before="240" w:after="60"/>
      <w:ind w:left="1008" w:hanging="1008"/>
      <w:outlineLvl w:val="4"/>
    </w:pPr>
    <w:rPr>
      <w:b/>
      <w:bCs/>
      <w:i/>
      <w:iCs/>
      <w:sz w:val="26"/>
      <w:szCs w:val="26"/>
      <w:lang w:eastAsia="zh-CN"/>
    </w:rPr>
  </w:style>
  <w:style w:type="paragraph" w:customStyle="1" w:styleId="643">
    <w:name w:val="Заголовок 64"/>
    <w:basedOn w:val="a3"/>
    <w:next w:val="a3"/>
    <w:rsid w:val="008E7C18"/>
    <w:pPr>
      <w:keepNext/>
      <w:tabs>
        <w:tab w:val="left" w:pos="1152"/>
      </w:tabs>
      <w:suppressAutoHyphens/>
      <w:ind w:left="1152" w:hanging="1152"/>
      <w:jc w:val="both"/>
      <w:outlineLvl w:val="5"/>
    </w:pPr>
    <w:rPr>
      <w:szCs w:val="20"/>
      <w:lang w:val="en-US" w:eastAsia="en-US"/>
    </w:rPr>
  </w:style>
  <w:style w:type="paragraph" w:customStyle="1" w:styleId="722">
    <w:name w:val="Заголовок 72"/>
    <w:basedOn w:val="a3"/>
    <w:next w:val="a3"/>
    <w:rsid w:val="008E7C18"/>
    <w:pPr>
      <w:tabs>
        <w:tab w:val="left" w:pos="1296"/>
      </w:tabs>
      <w:suppressAutoHyphens/>
      <w:spacing w:before="240" w:after="60"/>
      <w:ind w:left="1296" w:hanging="1296"/>
      <w:outlineLvl w:val="6"/>
    </w:pPr>
    <w:rPr>
      <w:lang w:eastAsia="zh-CN"/>
    </w:rPr>
  </w:style>
  <w:style w:type="paragraph" w:customStyle="1" w:styleId="820">
    <w:name w:val="Заголовок 82"/>
    <w:basedOn w:val="a3"/>
    <w:next w:val="a3"/>
    <w:rsid w:val="008E7C18"/>
    <w:pPr>
      <w:tabs>
        <w:tab w:val="left" w:pos="1440"/>
      </w:tabs>
      <w:suppressAutoHyphens/>
      <w:spacing w:before="240" w:after="60"/>
      <w:ind w:left="1440" w:hanging="1440"/>
      <w:outlineLvl w:val="7"/>
    </w:pPr>
    <w:rPr>
      <w:i/>
      <w:iCs/>
      <w:lang w:eastAsia="zh-CN"/>
    </w:rPr>
  </w:style>
  <w:style w:type="paragraph" w:customStyle="1" w:styleId="920">
    <w:name w:val="Заголовок 92"/>
    <w:basedOn w:val="a3"/>
    <w:next w:val="a3"/>
    <w:rsid w:val="008E7C18"/>
    <w:pPr>
      <w:tabs>
        <w:tab w:val="left" w:pos="1584"/>
      </w:tabs>
      <w:suppressAutoHyphens/>
      <w:spacing w:before="240" w:after="60"/>
      <w:ind w:left="1584" w:hanging="1584"/>
      <w:outlineLvl w:val="8"/>
    </w:pPr>
    <w:rPr>
      <w:rFonts w:ascii="Arial" w:hAnsi="Arial" w:cs="Arial"/>
      <w:sz w:val="22"/>
      <w:szCs w:val="22"/>
      <w:lang w:eastAsia="zh-CN"/>
    </w:rPr>
  </w:style>
  <w:style w:type="character" w:customStyle="1" w:styleId="3ff9">
    <w:name w:val="Сильное выделение3"/>
    <w:rsid w:val="008E7C18"/>
    <w:rPr>
      <w:b/>
    </w:rPr>
  </w:style>
  <w:style w:type="paragraph" w:customStyle="1" w:styleId="HTML31">
    <w:name w:val="Стандартный HTML3"/>
    <w:basedOn w:val="a3"/>
    <w:rsid w:val="008E7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4012">
    <w:name w:val="Знак Знак40 Знак1"/>
    <w:locked/>
    <w:rsid w:val="008E7C18"/>
    <w:rPr>
      <w:sz w:val="24"/>
      <w:lang w:val="ru-RU" w:eastAsia="ru-RU"/>
    </w:rPr>
  </w:style>
  <w:style w:type="paragraph" w:customStyle="1" w:styleId="921">
    <w:name w:val="Знак92"/>
    <w:basedOn w:val="a3"/>
    <w:rsid w:val="008E7C18"/>
    <w:pPr>
      <w:spacing w:after="160" w:line="240" w:lineRule="exact"/>
    </w:pPr>
    <w:rPr>
      <w:rFonts w:ascii="Verdana" w:hAnsi="Verdana"/>
      <w:lang w:val="en-US" w:eastAsia="en-US"/>
    </w:rPr>
  </w:style>
  <w:style w:type="character" w:customStyle="1" w:styleId="4141">
    <w:name w:val="Знак4 Знак Знак14"/>
    <w:locked/>
    <w:rsid w:val="008E7C18"/>
    <w:rPr>
      <w:rFonts w:ascii="Arial" w:hAnsi="Arial"/>
      <w:b/>
      <w:kern w:val="32"/>
      <w:sz w:val="32"/>
      <w:lang w:val="ru-RU" w:eastAsia="ru-RU"/>
    </w:rPr>
  </w:style>
  <w:style w:type="character" w:customStyle="1" w:styleId="2124">
    <w:name w:val="Знак2 Знак Знак12"/>
    <w:locked/>
    <w:rsid w:val="008E7C18"/>
    <w:rPr>
      <w:b/>
      <w:sz w:val="27"/>
      <w:lang w:val="ru-RU" w:eastAsia="ru-RU"/>
    </w:rPr>
  </w:style>
  <w:style w:type="character" w:customStyle="1" w:styleId="23a">
    <w:name w:val="Знак2 Знак Знак3"/>
    <w:locked/>
    <w:rsid w:val="008E7C18"/>
    <w:rPr>
      <w:rFonts w:ascii="Arial" w:hAnsi="Arial"/>
      <w:b/>
      <w:sz w:val="26"/>
      <w:lang w:val="ru-RU" w:eastAsia="ru-RU"/>
    </w:rPr>
  </w:style>
  <w:style w:type="paragraph" w:customStyle="1" w:styleId="5f0">
    <w:name w:val="Абзац списка5"/>
    <w:basedOn w:val="a3"/>
    <w:rsid w:val="008E7C18"/>
    <w:pPr>
      <w:ind w:left="708"/>
    </w:pPr>
    <w:rPr>
      <w:rFonts w:ascii="Calibri" w:hAnsi="Calibri"/>
      <w:szCs w:val="20"/>
    </w:rPr>
  </w:style>
  <w:style w:type="character" w:customStyle="1" w:styleId="4f6">
    <w:name w:val="Слабое выделение4"/>
    <w:rsid w:val="008E7C18"/>
    <w:rPr>
      <w:i/>
      <w:color w:val="808080"/>
    </w:rPr>
  </w:style>
  <w:style w:type="paragraph" w:customStyle="1" w:styleId="23b">
    <w:name w:val="Цитата 23"/>
    <w:basedOn w:val="a3"/>
    <w:next w:val="a3"/>
    <w:rsid w:val="008E7C18"/>
    <w:rPr>
      <w:rFonts w:ascii="Calibri" w:hAnsi="Calibri"/>
      <w:i/>
      <w:iCs/>
      <w:color w:val="000000"/>
    </w:rPr>
  </w:style>
  <w:style w:type="paragraph" w:customStyle="1" w:styleId="3ffa">
    <w:name w:val="Выделенная цитата3"/>
    <w:basedOn w:val="a3"/>
    <w:next w:val="a3"/>
    <w:rsid w:val="008E7C18"/>
    <w:pPr>
      <w:pBdr>
        <w:bottom w:val="single" w:sz="4" w:space="4" w:color="4F81BD"/>
      </w:pBdr>
      <w:spacing w:before="200" w:after="280"/>
      <w:ind w:left="936" w:right="936"/>
    </w:pPr>
    <w:rPr>
      <w:rFonts w:ascii="Calibri" w:hAnsi="Calibri"/>
      <w:b/>
      <w:i/>
      <w:color w:val="4F81BD"/>
      <w:szCs w:val="20"/>
    </w:rPr>
  </w:style>
  <w:style w:type="character" w:customStyle="1" w:styleId="4f7">
    <w:name w:val="Сильное выделение4"/>
    <w:rsid w:val="008E7C18"/>
    <w:rPr>
      <w:b/>
    </w:rPr>
  </w:style>
  <w:style w:type="character" w:customStyle="1" w:styleId="3ffb">
    <w:name w:val="Замещающий текст3"/>
    <w:rsid w:val="008E7C18"/>
    <w:rPr>
      <w:color w:val="808080"/>
    </w:rPr>
  </w:style>
  <w:style w:type="character" w:customStyle="1" w:styleId="1260">
    <w:name w:val="Знак1 Знак Знак26"/>
    <w:locked/>
    <w:rsid w:val="008E7C18"/>
    <w:rPr>
      <w:sz w:val="24"/>
    </w:rPr>
  </w:style>
  <w:style w:type="character" w:customStyle="1" w:styleId="1271">
    <w:name w:val="Знак1 Знак Знак27"/>
    <w:locked/>
    <w:rsid w:val="008E7C18"/>
    <w:rPr>
      <w:sz w:val="24"/>
    </w:rPr>
  </w:style>
  <w:style w:type="character" w:customStyle="1" w:styleId="7d">
    <w:name w:val="Без интервала Знак7"/>
    <w:locked/>
    <w:rsid w:val="008E7C18"/>
    <w:rPr>
      <w:sz w:val="24"/>
      <w:lang w:eastAsia="en-US"/>
    </w:rPr>
  </w:style>
  <w:style w:type="character" w:customStyle="1" w:styleId="393">
    <w:name w:val="Знак Знак393"/>
    <w:rsid w:val="008E7C18"/>
    <w:rPr>
      <w:rFonts w:ascii="Arial" w:hAnsi="Arial"/>
      <w:b/>
      <w:sz w:val="26"/>
    </w:rPr>
  </w:style>
  <w:style w:type="character" w:customStyle="1" w:styleId="383">
    <w:name w:val="Знак Знак383"/>
    <w:rsid w:val="008E7C18"/>
    <w:rPr>
      <w:b/>
      <w:sz w:val="28"/>
    </w:rPr>
  </w:style>
  <w:style w:type="character" w:customStyle="1" w:styleId="373">
    <w:name w:val="Знак Знак373"/>
    <w:rsid w:val="008E7C18"/>
    <w:rPr>
      <w:b/>
      <w:i/>
      <w:sz w:val="26"/>
    </w:rPr>
  </w:style>
  <w:style w:type="character" w:customStyle="1" w:styleId="363">
    <w:name w:val="Знак Знак363"/>
    <w:rsid w:val="008E7C18"/>
    <w:rPr>
      <w:b/>
      <w:sz w:val="22"/>
      <w:lang w:val="ru-RU" w:eastAsia="ru-RU"/>
    </w:rPr>
  </w:style>
  <w:style w:type="character" w:customStyle="1" w:styleId="3530">
    <w:name w:val="Знак Знак353"/>
    <w:rsid w:val="008E7C18"/>
    <w:rPr>
      <w:sz w:val="24"/>
      <w:lang w:val="ru-RU" w:eastAsia="ru-RU"/>
    </w:rPr>
  </w:style>
  <w:style w:type="character" w:customStyle="1" w:styleId="3430">
    <w:name w:val="Знак Знак343"/>
    <w:rsid w:val="008E7C18"/>
    <w:rPr>
      <w:rFonts w:ascii="Calibri" w:hAnsi="Calibri"/>
      <w:i/>
      <w:sz w:val="24"/>
      <w:lang w:eastAsia="en-US"/>
    </w:rPr>
  </w:style>
  <w:style w:type="character" w:customStyle="1" w:styleId="3230">
    <w:name w:val="Знак Знак323"/>
    <w:rsid w:val="008E7C18"/>
    <w:rPr>
      <w:sz w:val="16"/>
    </w:rPr>
  </w:style>
  <w:style w:type="character" w:customStyle="1" w:styleId="3141">
    <w:name w:val="Знак Знак314"/>
    <w:rsid w:val="008E7C18"/>
    <w:rPr>
      <w:sz w:val="24"/>
    </w:rPr>
  </w:style>
  <w:style w:type="paragraph" w:customStyle="1" w:styleId="10a">
    <w:name w:val="Знак Знак Знак Знак Знак Знак10"/>
    <w:basedOn w:val="a3"/>
    <w:rsid w:val="008E7C18"/>
    <w:pPr>
      <w:tabs>
        <w:tab w:val="left" w:pos="643"/>
      </w:tabs>
      <w:spacing w:after="160" w:line="240" w:lineRule="exact"/>
    </w:pPr>
    <w:rPr>
      <w:rFonts w:ascii="Verdana" w:hAnsi="Verdana" w:cs="Verdana"/>
      <w:sz w:val="20"/>
      <w:szCs w:val="20"/>
      <w:lang w:val="en-US" w:eastAsia="en-US"/>
    </w:rPr>
  </w:style>
  <w:style w:type="character" w:customStyle="1" w:styleId="3020">
    <w:name w:val="Знак Знак302"/>
    <w:rsid w:val="008E7C18"/>
    <w:rPr>
      <w:sz w:val="24"/>
    </w:rPr>
  </w:style>
  <w:style w:type="character" w:customStyle="1" w:styleId="293">
    <w:name w:val="Знак Знак293"/>
    <w:rsid w:val="008E7C18"/>
    <w:rPr>
      <w:sz w:val="24"/>
    </w:rPr>
  </w:style>
  <w:style w:type="character" w:customStyle="1" w:styleId="7130">
    <w:name w:val="Знак Знак713"/>
    <w:rsid w:val="008E7C18"/>
    <w:rPr>
      <w:sz w:val="16"/>
      <w:lang w:val="ru-RU" w:eastAsia="ru-RU"/>
    </w:rPr>
  </w:style>
  <w:style w:type="paragraph" w:customStyle="1" w:styleId="99">
    <w:name w:val="Обычный9"/>
    <w:rsid w:val="008E7C18"/>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9">
    <w:name w:val="Знак Знак149"/>
    <w:locked/>
    <w:rsid w:val="008E7C18"/>
    <w:rPr>
      <w:b/>
      <w:sz w:val="27"/>
      <w:lang w:val="ru-RU" w:eastAsia="ru-RU"/>
    </w:rPr>
  </w:style>
  <w:style w:type="character" w:customStyle="1" w:styleId="283">
    <w:name w:val="Знак Знак283"/>
    <w:rsid w:val="008E7C18"/>
    <w:rPr>
      <w:rFonts w:ascii="Tahoma" w:hAnsi="Tahoma"/>
    </w:rPr>
  </w:style>
  <w:style w:type="character" w:customStyle="1" w:styleId="273">
    <w:name w:val="Знак Знак273"/>
    <w:rsid w:val="008E7C18"/>
    <w:rPr>
      <w:sz w:val="24"/>
    </w:rPr>
  </w:style>
  <w:style w:type="character" w:customStyle="1" w:styleId="1090">
    <w:name w:val="Знак Знак109"/>
    <w:locked/>
    <w:rsid w:val="008E7C18"/>
    <w:rPr>
      <w:sz w:val="16"/>
      <w:lang w:val="ru-RU" w:eastAsia="ru-RU"/>
    </w:rPr>
  </w:style>
  <w:style w:type="character" w:customStyle="1" w:styleId="626">
    <w:name w:val="Знак Знак626"/>
    <w:rsid w:val="008E7C18"/>
    <w:rPr>
      <w:rFonts w:ascii="Arial" w:hAnsi="Arial"/>
      <w:b/>
      <w:i/>
      <w:sz w:val="28"/>
      <w:lang w:val="ru-RU" w:eastAsia="en-US"/>
    </w:rPr>
  </w:style>
  <w:style w:type="character" w:customStyle="1" w:styleId="2130">
    <w:name w:val="Знак Знак213"/>
    <w:locked/>
    <w:rsid w:val="008E7C18"/>
    <w:rPr>
      <w:sz w:val="24"/>
      <w:lang w:val="en-US"/>
    </w:rPr>
  </w:style>
  <w:style w:type="character" w:customStyle="1" w:styleId="1231">
    <w:name w:val="Знак Знак123"/>
    <w:rsid w:val="008E7C18"/>
    <w:rPr>
      <w:sz w:val="16"/>
    </w:rPr>
  </w:style>
  <w:style w:type="character" w:customStyle="1" w:styleId="1350">
    <w:name w:val="Знак Знак135"/>
    <w:rsid w:val="008E7C18"/>
    <w:rPr>
      <w:lang w:val="ru-RU" w:eastAsia="ru-RU"/>
    </w:rPr>
  </w:style>
  <w:style w:type="character" w:customStyle="1" w:styleId="1610">
    <w:name w:val="Знак Знак1610"/>
    <w:locked/>
    <w:rsid w:val="008E7C18"/>
    <w:rPr>
      <w:b/>
      <w:caps/>
      <w:sz w:val="24"/>
      <w:lang w:val="ru-RU" w:eastAsia="ru-RU"/>
    </w:rPr>
  </w:style>
  <w:style w:type="character" w:customStyle="1" w:styleId="1153">
    <w:name w:val="Знак Знак115"/>
    <w:rsid w:val="008E7C18"/>
    <w:rPr>
      <w:sz w:val="24"/>
    </w:rPr>
  </w:style>
  <w:style w:type="paragraph" w:customStyle="1" w:styleId="25a">
    <w:name w:val="Основной текст 25"/>
    <w:basedOn w:val="a3"/>
    <w:rsid w:val="008E7C18"/>
    <w:pPr>
      <w:overflowPunct w:val="0"/>
      <w:autoSpaceDE w:val="0"/>
      <w:autoSpaceDN w:val="0"/>
      <w:adjustRightInd w:val="0"/>
      <w:ind w:firstLine="851"/>
      <w:jc w:val="both"/>
      <w:textAlignment w:val="baseline"/>
    </w:pPr>
    <w:rPr>
      <w:sz w:val="28"/>
      <w:szCs w:val="20"/>
    </w:rPr>
  </w:style>
  <w:style w:type="character" w:customStyle="1" w:styleId="11f4">
    <w:name w:val="Знак Знак Знак11"/>
    <w:rsid w:val="008E7C18"/>
    <w:rPr>
      <w:rFonts w:ascii="Times New Roman" w:hAnsi="Times New Roman"/>
      <w:b/>
      <w:caps/>
      <w:sz w:val="28"/>
    </w:rPr>
  </w:style>
  <w:style w:type="character" w:customStyle="1" w:styleId="2590">
    <w:name w:val="Знак Знак259"/>
    <w:rsid w:val="008E7C18"/>
    <w:rPr>
      <w:rFonts w:ascii="Times New Roman" w:hAnsi="Times New Roman"/>
      <w:b/>
      <w:sz w:val="28"/>
    </w:rPr>
  </w:style>
  <w:style w:type="character" w:customStyle="1" w:styleId="2290">
    <w:name w:val="Знак Знак229"/>
    <w:rsid w:val="008E7C18"/>
    <w:rPr>
      <w:rFonts w:ascii="Times New Roman" w:hAnsi="Times New Roman"/>
      <w:sz w:val="24"/>
    </w:rPr>
  </w:style>
  <w:style w:type="character" w:customStyle="1" w:styleId="2016">
    <w:name w:val="Знак Знак2016"/>
    <w:rsid w:val="008E7C18"/>
    <w:rPr>
      <w:rFonts w:ascii="Arial" w:hAnsi="Arial"/>
      <w:sz w:val="22"/>
    </w:rPr>
  </w:style>
  <w:style w:type="character" w:customStyle="1" w:styleId="199">
    <w:name w:val="Знак Знак199"/>
    <w:rsid w:val="008E7C18"/>
    <w:rPr>
      <w:rFonts w:ascii="Times New Roman" w:hAnsi="Times New Roman"/>
      <w:sz w:val="16"/>
      <w:lang w:eastAsia="ru-RU"/>
    </w:rPr>
  </w:style>
  <w:style w:type="character" w:customStyle="1" w:styleId="1811">
    <w:name w:val="Знак Знак1811"/>
    <w:rsid w:val="008E7C18"/>
    <w:rPr>
      <w:rFonts w:ascii="Courier New" w:hAnsi="Courier New"/>
    </w:rPr>
  </w:style>
  <w:style w:type="character" w:customStyle="1" w:styleId="179">
    <w:name w:val="Знак Знак179"/>
    <w:rsid w:val="008E7C18"/>
    <w:rPr>
      <w:rFonts w:ascii="Times New Roman" w:hAnsi="Times New Roman"/>
      <w:sz w:val="24"/>
    </w:rPr>
  </w:style>
  <w:style w:type="character" w:customStyle="1" w:styleId="950">
    <w:name w:val="Знак Знак95"/>
    <w:rsid w:val="008E7C18"/>
    <w:rPr>
      <w:rFonts w:ascii="PragmaticaCTT" w:hAnsi="PragmaticaCTT"/>
      <w:b/>
      <w:sz w:val="24"/>
      <w:lang w:val="ru-RU" w:eastAsia="ru-RU"/>
    </w:rPr>
  </w:style>
  <w:style w:type="character" w:customStyle="1" w:styleId="840">
    <w:name w:val="Знак Знак84"/>
    <w:rsid w:val="008E7C18"/>
    <w:rPr>
      <w:sz w:val="24"/>
    </w:rPr>
  </w:style>
  <w:style w:type="character" w:customStyle="1" w:styleId="5200">
    <w:name w:val="Знак Знак520"/>
    <w:aliases w:val="Знак Знак5101"/>
    <w:rsid w:val="008E7C18"/>
    <w:rPr>
      <w:rFonts w:ascii="Tahoma" w:hAnsi="Tahoma"/>
      <w:sz w:val="16"/>
      <w:lang w:val="ru-RU" w:eastAsia="ru-RU"/>
    </w:rPr>
  </w:style>
  <w:style w:type="paragraph" w:customStyle="1" w:styleId="364">
    <w:name w:val="Заголовок 36"/>
    <w:basedOn w:val="99"/>
    <w:next w:val="99"/>
    <w:rsid w:val="008E7C18"/>
    <w:pPr>
      <w:keepNext/>
      <w:widowControl/>
      <w:ind w:left="0" w:firstLine="0"/>
      <w:outlineLvl w:val="2"/>
    </w:pPr>
    <w:rPr>
      <w:sz w:val="24"/>
    </w:rPr>
  </w:style>
  <w:style w:type="paragraph" w:customStyle="1" w:styleId="6f1">
    <w:name w:val="Основной текст6"/>
    <w:basedOn w:val="99"/>
    <w:rsid w:val="008E7C18"/>
    <w:pPr>
      <w:widowControl/>
      <w:spacing w:line="360" w:lineRule="auto"/>
      <w:ind w:left="0" w:firstLine="0"/>
    </w:pPr>
    <w:rPr>
      <w:sz w:val="24"/>
    </w:rPr>
  </w:style>
  <w:style w:type="character" w:customStyle="1" w:styleId="159">
    <w:name w:val="Знак Знак159"/>
    <w:rsid w:val="008E7C18"/>
    <w:rPr>
      <w:b/>
      <w:sz w:val="28"/>
    </w:rPr>
  </w:style>
  <w:style w:type="character" w:customStyle="1" w:styleId="800">
    <w:name w:val="Знак Знак80"/>
    <w:rsid w:val="008E7C18"/>
    <w:rPr>
      <w:rFonts w:ascii="Times New Roman" w:hAnsi="Times New Roman"/>
      <w:lang w:eastAsia="en-US"/>
    </w:rPr>
  </w:style>
  <w:style w:type="paragraph" w:customStyle="1" w:styleId="264">
    <w:name w:val="Заголовок 26"/>
    <w:basedOn w:val="a3"/>
    <w:next w:val="a3"/>
    <w:rsid w:val="008E7C18"/>
    <w:pPr>
      <w:keepNext/>
      <w:widowControl w:val="0"/>
      <w:jc w:val="center"/>
    </w:pPr>
    <w:rPr>
      <w:b/>
      <w:sz w:val="26"/>
      <w:szCs w:val="20"/>
    </w:rPr>
  </w:style>
  <w:style w:type="paragraph" w:customStyle="1" w:styleId="5f1">
    <w:name w:val="Цитата5"/>
    <w:basedOn w:val="a3"/>
    <w:rsid w:val="008E7C18"/>
    <w:pPr>
      <w:shd w:val="clear" w:color="auto" w:fill="FFFFFF"/>
      <w:spacing w:before="230" w:line="360" w:lineRule="auto"/>
      <w:ind w:left="1750" w:right="1152" w:hanging="384"/>
      <w:jc w:val="center"/>
    </w:pPr>
    <w:rPr>
      <w:b/>
      <w:color w:val="000000"/>
      <w:spacing w:val="-5"/>
      <w:sz w:val="28"/>
      <w:szCs w:val="20"/>
    </w:rPr>
  </w:style>
  <w:style w:type="character" w:customStyle="1" w:styleId="22f">
    <w:name w:val="Цитата 2 Знак2"/>
    <w:rsid w:val="008E7C18"/>
    <w:rPr>
      <w:i/>
      <w:color w:val="000000"/>
      <w:sz w:val="24"/>
    </w:rPr>
  </w:style>
  <w:style w:type="character" w:customStyle="1" w:styleId="2ffff7">
    <w:name w:val="Выделенная цитата Знак2"/>
    <w:rsid w:val="008E7C18"/>
    <w:rPr>
      <w:b/>
      <w:i/>
      <w:color w:val="4F81BD"/>
      <w:sz w:val="24"/>
    </w:rPr>
  </w:style>
  <w:style w:type="paragraph" w:customStyle="1" w:styleId="5f2">
    <w:name w:val="Текст5"/>
    <w:basedOn w:val="a3"/>
    <w:rsid w:val="008E7C18"/>
    <w:rPr>
      <w:rFonts w:ascii="Courier New" w:hAnsi="Courier New"/>
      <w:sz w:val="20"/>
      <w:szCs w:val="20"/>
    </w:rPr>
  </w:style>
  <w:style w:type="paragraph" w:customStyle="1" w:styleId="356">
    <w:name w:val="Основной текст 35"/>
    <w:basedOn w:val="99"/>
    <w:rsid w:val="008E7C18"/>
    <w:pPr>
      <w:widowControl/>
      <w:tabs>
        <w:tab w:val="left" w:pos="360"/>
      </w:tabs>
      <w:ind w:left="0" w:firstLine="0"/>
      <w:jc w:val="both"/>
    </w:pPr>
    <w:rPr>
      <w:i/>
      <w:sz w:val="26"/>
    </w:rPr>
  </w:style>
  <w:style w:type="paragraph" w:customStyle="1" w:styleId="244">
    <w:name w:val="Основной текст с отступом 24"/>
    <w:basedOn w:val="a3"/>
    <w:rsid w:val="008E7C18"/>
    <w:pPr>
      <w:overflowPunct w:val="0"/>
      <w:autoSpaceDE w:val="0"/>
      <w:ind w:firstLine="567"/>
      <w:jc w:val="both"/>
    </w:pPr>
    <w:rPr>
      <w:sz w:val="20"/>
      <w:szCs w:val="20"/>
      <w:lang w:eastAsia="ar-SA"/>
    </w:rPr>
  </w:style>
  <w:style w:type="paragraph" w:customStyle="1" w:styleId="357">
    <w:name w:val="Основной текст с отступом 35"/>
    <w:basedOn w:val="a3"/>
    <w:rsid w:val="008E7C18"/>
    <w:pPr>
      <w:spacing w:line="360" w:lineRule="auto"/>
      <w:ind w:firstLine="709"/>
      <w:jc w:val="both"/>
    </w:pPr>
    <w:rPr>
      <w:sz w:val="28"/>
      <w:szCs w:val="20"/>
    </w:rPr>
  </w:style>
  <w:style w:type="paragraph" w:customStyle="1" w:styleId="4f8">
    <w:name w:val="Верхний колонтитул4"/>
    <w:basedOn w:val="a3"/>
    <w:rsid w:val="008E7C18"/>
    <w:pPr>
      <w:tabs>
        <w:tab w:val="center" w:pos="4153"/>
        <w:tab w:val="right" w:pos="8306"/>
      </w:tabs>
    </w:pPr>
    <w:rPr>
      <w:rFonts w:ascii="Arial" w:hAnsi="Arial"/>
      <w:szCs w:val="20"/>
    </w:rPr>
  </w:style>
  <w:style w:type="character" w:customStyle="1" w:styleId="419">
    <w:name w:val="Знак Знак419"/>
    <w:locked/>
    <w:rsid w:val="008E7C18"/>
    <w:rPr>
      <w:rFonts w:ascii="Arial" w:hAnsi="Arial"/>
      <w:b/>
      <w:i/>
      <w:sz w:val="28"/>
      <w:lang w:val="ru-RU" w:eastAsia="en-US"/>
    </w:rPr>
  </w:style>
  <w:style w:type="character" w:customStyle="1" w:styleId="429">
    <w:name w:val="Знак4 Знак2"/>
    <w:locked/>
    <w:rsid w:val="008E7C18"/>
    <w:rPr>
      <w:sz w:val="24"/>
      <w:lang w:val="ru-RU" w:eastAsia="ru-RU"/>
    </w:rPr>
  </w:style>
  <w:style w:type="character" w:customStyle="1" w:styleId="4f9">
    <w:name w:val="Основной шрифт абзаца4"/>
    <w:rsid w:val="008E7C18"/>
  </w:style>
  <w:style w:type="character" w:customStyle="1" w:styleId="2380">
    <w:name w:val="Знак Знак23 Знак8"/>
    <w:aliases w:val="Знак Знак3 Знак8"/>
    <w:locked/>
    <w:rsid w:val="008E7C18"/>
    <w:rPr>
      <w:rFonts w:ascii="Tahoma" w:hAnsi="Tahoma"/>
      <w:sz w:val="16"/>
    </w:rPr>
  </w:style>
  <w:style w:type="paragraph" w:customStyle="1" w:styleId="13a">
    <w:name w:val="Знак Знак Знак Знак Знак Знак Знак Знак Знак Знак Знак Знак Знак13"/>
    <w:basedOn w:val="a3"/>
    <w:rsid w:val="008E7C18"/>
    <w:pPr>
      <w:spacing w:after="160" w:line="240" w:lineRule="exact"/>
    </w:pPr>
    <w:rPr>
      <w:rFonts w:ascii="Verdana" w:hAnsi="Verdana"/>
      <w:lang w:val="en-US" w:eastAsia="en-US"/>
    </w:rPr>
  </w:style>
  <w:style w:type="paragraph" w:customStyle="1" w:styleId="392">
    <w:name w:val="Знак39"/>
    <w:basedOn w:val="a3"/>
    <w:rsid w:val="008E7C18"/>
    <w:pPr>
      <w:tabs>
        <w:tab w:val="left" w:pos="643"/>
      </w:tabs>
      <w:spacing w:after="160" w:line="240" w:lineRule="exact"/>
    </w:pPr>
    <w:rPr>
      <w:rFonts w:ascii="Verdana" w:hAnsi="Verdana" w:cs="Verdana"/>
      <w:sz w:val="20"/>
      <w:szCs w:val="20"/>
      <w:lang w:val="en-US" w:eastAsia="en-US"/>
    </w:rPr>
  </w:style>
  <w:style w:type="character" w:customStyle="1" w:styleId="539">
    <w:name w:val="Знак Знак539"/>
    <w:locked/>
    <w:rsid w:val="008E7C18"/>
    <w:rPr>
      <w:b/>
      <w:caps/>
      <w:sz w:val="24"/>
      <w:lang w:val="ru-RU" w:eastAsia="ru-RU"/>
    </w:rPr>
  </w:style>
  <w:style w:type="character" w:customStyle="1" w:styleId="11100">
    <w:name w:val="Знак1 Знак Знак110"/>
    <w:locked/>
    <w:rsid w:val="008E7C18"/>
    <w:rPr>
      <w:rFonts w:ascii="Times New Roman" w:hAnsi="Times New Roman"/>
      <w:sz w:val="24"/>
      <w:lang w:eastAsia="ru-RU"/>
    </w:rPr>
  </w:style>
  <w:style w:type="character" w:customStyle="1" w:styleId="469">
    <w:name w:val="Знак Знак469"/>
    <w:locked/>
    <w:rsid w:val="008E7C18"/>
    <w:rPr>
      <w:b/>
      <w:sz w:val="27"/>
      <w:lang w:val="ru-RU" w:eastAsia="ru-RU"/>
    </w:rPr>
  </w:style>
  <w:style w:type="character" w:customStyle="1" w:styleId="489">
    <w:name w:val="Знак Знак489"/>
    <w:locked/>
    <w:rsid w:val="008E7C18"/>
    <w:rPr>
      <w:b/>
      <w:sz w:val="27"/>
      <w:lang w:val="ru-RU" w:eastAsia="ru-RU"/>
    </w:rPr>
  </w:style>
  <w:style w:type="character" w:customStyle="1" w:styleId="4490">
    <w:name w:val="Знак Знак449"/>
    <w:locked/>
    <w:rsid w:val="008E7C18"/>
    <w:rPr>
      <w:sz w:val="24"/>
    </w:rPr>
  </w:style>
  <w:style w:type="character" w:customStyle="1" w:styleId="51100">
    <w:name w:val="Знак Знак5110"/>
    <w:locked/>
    <w:rsid w:val="008E7C18"/>
    <w:rPr>
      <w:b/>
      <w:sz w:val="27"/>
      <w:lang w:val="ru-RU" w:eastAsia="ru-RU"/>
    </w:rPr>
  </w:style>
  <w:style w:type="character" w:customStyle="1" w:styleId="439">
    <w:name w:val="Знак Знак439"/>
    <w:locked/>
    <w:rsid w:val="008E7C18"/>
    <w:rPr>
      <w:color w:val="000000"/>
      <w:sz w:val="24"/>
      <w:lang w:eastAsia="ru-RU"/>
    </w:rPr>
  </w:style>
  <w:style w:type="character" w:customStyle="1" w:styleId="4290">
    <w:name w:val="Знак Знак429"/>
    <w:rsid w:val="008E7C18"/>
    <w:rPr>
      <w:rFonts w:ascii="Times New Roman" w:hAnsi="Times New Roman"/>
      <w:sz w:val="16"/>
    </w:rPr>
  </w:style>
  <w:style w:type="character" w:customStyle="1" w:styleId="499">
    <w:name w:val="Знак Знак499"/>
    <w:rsid w:val="008E7C18"/>
    <w:rPr>
      <w:rFonts w:ascii="Times New Roman" w:hAnsi="Times New Roman"/>
      <w:b/>
      <w:caps/>
      <w:sz w:val="24"/>
      <w:lang w:eastAsia="ru-RU"/>
    </w:rPr>
  </w:style>
  <w:style w:type="paragraph" w:customStyle="1" w:styleId="46a">
    <w:name w:val="Заголовок 46"/>
    <w:basedOn w:val="99"/>
    <w:next w:val="99"/>
    <w:rsid w:val="008E7C18"/>
    <w:pPr>
      <w:keepNext/>
      <w:widowControl/>
      <w:ind w:left="0" w:firstLine="0"/>
    </w:pPr>
    <w:rPr>
      <w:sz w:val="24"/>
    </w:rPr>
  </w:style>
  <w:style w:type="character" w:customStyle="1" w:styleId="479">
    <w:name w:val="Знак Знак479"/>
    <w:rsid w:val="008E7C18"/>
    <w:rPr>
      <w:rFonts w:ascii="Times New Roman" w:hAnsi="Times New Roman"/>
      <w:b/>
      <w:sz w:val="27"/>
      <w:lang w:eastAsia="ru-RU"/>
    </w:rPr>
  </w:style>
  <w:style w:type="character" w:customStyle="1" w:styleId="4590">
    <w:name w:val="Знак Знак459"/>
    <w:rsid w:val="008E7C18"/>
    <w:rPr>
      <w:rFonts w:ascii="Times New Roman" w:hAnsi="Times New Roman"/>
      <w:b/>
      <w:i/>
      <w:sz w:val="26"/>
      <w:lang w:eastAsia="ru-RU"/>
    </w:rPr>
  </w:style>
  <w:style w:type="paragraph" w:customStyle="1" w:styleId="653">
    <w:name w:val="Заголовок 65"/>
    <w:rsid w:val="008E7C18"/>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100">
    <w:name w:val="Знак5 Знак Знак10"/>
    <w:locked/>
    <w:rsid w:val="008E7C18"/>
    <w:rPr>
      <w:sz w:val="16"/>
    </w:rPr>
  </w:style>
  <w:style w:type="character" w:customStyle="1" w:styleId="509">
    <w:name w:val="Знак Знак509"/>
    <w:locked/>
    <w:rsid w:val="008E7C18"/>
    <w:rPr>
      <w:b/>
      <w:sz w:val="28"/>
      <w:lang w:val="ru-RU" w:eastAsia="ru-RU"/>
    </w:rPr>
  </w:style>
  <w:style w:type="character" w:customStyle="1" w:styleId="5290">
    <w:name w:val="Знак Знак529"/>
    <w:rsid w:val="008E7C18"/>
    <w:rPr>
      <w:rFonts w:ascii="Arial" w:hAnsi="Arial"/>
      <w:b/>
      <w:i/>
      <w:sz w:val="28"/>
    </w:rPr>
  </w:style>
  <w:style w:type="character" w:customStyle="1" w:styleId="519">
    <w:name w:val="Знак5 Знак Знак19"/>
    <w:locked/>
    <w:rsid w:val="008E7C18"/>
    <w:rPr>
      <w:sz w:val="16"/>
      <w:lang w:val="ru-RU" w:eastAsia="ru-RU"/>
    </w:rPr>
  </w:style>
  <w:style w:type="character" w:customStyle="1" w:styleId="6101">
    <w:name w:val="Знак6 Знак Знак10"/>
    <w:rsid w:val="008E7C18"/>
    <w:rPr>
      <w:sz w:val="24"/>
      <w:lang w:val="ru-RU" w:eastAsia="ru-RU"/>
    </w:rPr>
  </w:style>
  <w:style w:type="character" w:customStyle="1" w:styleId="553">
    <w:name w:val="Знак Знак553"/>
    <w:locked/>
    <w:rsid w:val="008E7C18"/>
    <w:rPr>
      <w:sz w:val="24"/>
      <w:lang w:val="ru-RU" w:eastAsia="ru-RU"/>
    </w:rPr>
  </w:style>
  <w:style w:type="paragraph" w:customStyle="1" w:styleId="Heading13">
    <w:name w:val="Heading 13"/>
    <w:basedOn w:val="a3"/>
    <w:next w:val="a3"/>
    <w:rsid w:val="008E7C18"/>
    <w:pPr>
      <w:suppressAutoHyphens/>
      <w:ind w:firstLine="454"/>
    </w:pPr>
    <w:rPr>
      <w:b/>
      <w:caps/>
      <w:lang w:eastAsia="zh-CN"/>
    </w:rPr>
  </w:style>
  <w:style w:type="character" w:customStyle="1" w:styleId="6530">
    <w:name w:val="Знак Знак653"/>
    <w:locked/>
    <w:rsid w:val="008E7C18"/>
    <w:rPr>
      <w:b/>
      <w:sz w:val="27"/>
      <w:lang w:val="ru-RU" w:eastAsia="ru-RU"/>
    </w:rPr>
  </w:style>
  <w:style w:type="character" w:customStyle="1" w:styleId="6430">
    <w:name w:val="Знак Знак643"/>
    <w:locked/>
    <w:rsid w:val="008E7C18"/>
    <w:rPr>
      <w:b/>
      <w:sz w:val="28"/>
      <w:lang w:val="ru-RU" w:eastAsia="ru-RU"/>
    </w:rPr>
  </w:style>
  <w:style w:type="character" w:customStyle="1" w:styleId="6330">
    <w:name w:val="Знак Знак633"/>
    <w:locked/>
    <w:rsid w:val="008E7C18"/>
    <w:rPr>
      <w:b/>
      <w:i/>
      <w:sz w:val="26"/>
      <w:lang w:val="ru-RU" w:eastAsia="ru-RU"/>
    </w:rPr>
  </w:style>
  <w:style w:type="character" w:customStyle="1" w:styleId="625">
    <w:name w:val="Знак Знак625"/>
    <w:locked/>
    <w:rsid w:val="008E7C18"/>
    <w:rPr>
      <w:sz w:val="24"/>
      <w:lang w:val="ru-RU" w:eastAsia="ru-RU"/>
    </w:rPr>
  </w:style>
  <w:style w:type="character" w:customStyle="1" w:styleId="61100">
    <w:name w:val="Знак Знак6110"/>
    <w:locked/>
    <w:rsid w:val="008E7C18"/>
    <w:rPr>
      <w:sz w:val="24"/>
      <w:lang w:val="ru-RU" w:eastAsia="ru-RU"/>
    </w:rPr>
  </w:style>
  <w:style w:type="character" w:customStyle="1" w:styleId="603">
    <w:name w:val="Знак Знак603"/>
    <w:locked/>
    <w:rsid w:val="008E7C18"/>
    <w:rPr>
      <w:i/>
      <w:sz w:val="24"/>
      <w:lang w:val="ru-RU" w:eastAsia="ru-RU"/>
    </w:rPr>
  </w:style>
  <w:style w:type="character" w:customStyle="1" w:styleId="593">
    <w:name w:val="Знак Знак593"/>
    <w:locked/>
    <w:rsid w:val="008E7C18"/>
    <w:rPr>
      <w:rFonts w:ascii="Arial" w:hAnsi="Arial"/>
      <w:sz w:val="22"/>
      <w:lang w:val="ru-RU" w:eastAsia="ru-RU"/>
    </w:rPr>
  </w:style>
  <w:style w:type="character" w:customStyle="1" w:styleId="5830">
    <w:name w:val="Знак Знак583"/>
    <w:locked/>
    <w:rsid w:val="008E7C18"/>
    <w:rPr>
      <w:rFonts w:ascii="Courier New" w:hAnsi="Courier New"/>
      <w:lang w:val="ru-RU" w:eastAsia="ru-RU"/>
    </w:rPr>
  </w:style>
  <w:style w:type="character" w:customStyle="1" w:styleId="573">
    <w:name w:val="Знак Знак573"/>
    <w:locked/>
    <w:rsid w:val="008E7C18"/>
    <w:rPr>
      <w:lang w:val="ru-RU" w:eastAsia="ru-RU"/>
    </w:rPr>
  </w:style>
  <w:style w:type="character" w:customStyle="1" w:styleId="563">
    <w:name w:val="Знак Знак563"/>
    <w:locked/>
    <w:rsid w:val="008E7C18"/>
    <w:rPr>
      <w:sz w:val="24"/>
      <w:lang w:val="ru-RU" w:eastAsia="ru-RU"/>
    </w:rPr>
  </w:style>
  <w:style w:type="character" w:customStyle="1" w:styleId="543">
    <w:name w:val="Знак Знак543"/>
    <w:locked/>
    <w:rsid w:val="008E7C18"/>
    <w:rPr>
      <w:sz w:val="24"/>
      <w:lang w:val="en-US" w:eastAsia="ru-RU"/>
    </w:rPr>
  </w:style>
  <w:style w:type="paragraph" w:customStyle="1" w:styleId="Heading52">
    <w:name w:val="Heading 52"/>
    <w:basedOn w:val="a3"/>
    <w:next w:val="a3"/>
    <w:rsid w:val="008E7C18"/>
    <w:pPr>
      <w:tabs>
        <w:tab w:val="left" w:pos="1008"/>
      </w:tabs>
      <w:suppressAutoHyphens/>
      <w:spacing w:before="240" w:after="60"/>
      <w:ind w:left="1008" w:hanging="1008"/>
      <w:outlineLvl w:val="4"/>
    </w:pPr>
    <w:rPr>
      <w:b/>
      <w:bCs/>
      <w:i/>
      <w:iCs/>
      <w:sz w:val="26"/>
      <w:szCs w:val="26"/>
      <w:lang w:eastAsia="zh-CN"/>
    </w:rPr>
  </w:style>
  <w:style w:type="paragraph" w:customStyle="1" w:styleId="Heading72">
    <w:name w:val="Heading 72"/>
    <w:basedOn w:val="a3"/>
    <w:next w:val="a3"/>
    <w:rsid w:val="008E7C18"/>
    <w:pPr>
      <w:tabs>
        <w:tab w:val="left" w:pos="1296"/>
      </w:tabs>
      <w:suppressAutoHyphens/>
      <w:spacing w:before="240" w:after="60"/>
      <w:ind w:left="1296" w:hanging="1296"/>
      <w:outlineLvl w:val="6"/>
    </w:pPr>
    <w:rPr>
      <w:lang w:eastAsia="zh-CN"/>
    </w:rPr>
  </w:style>
  <w:style w:type="paragraph" w:customStyle="1" w:styleId="Heading92">
    <w:name w:val="Heading 92"/>
    <w:basedOn w:val="a3"/>
    <w:next w:val="a3"/>
    <w:rsid w:val="008E7C18"/>
    <w:pPr>
      <w:tabs>
        <w:tab w:val="left" w:pos="1584"/>
      </w:tabs>
      <w:suppressAutoHyphens/>
      <w:spacing w:before="240" w:after="60"/>
      <w:ind w:left="1584" w:hanging="1584"/>
      <w:outlineLvl w:val="8"/>
    </w:pPr>
    <w:rPr>
      <w:rFonts w:ascii="Arial" w:hAnsi="Arial" w:cs="Arial"/>
      <w:sz w:val="22"/>
      <w:szCs w:val="22"/>
      <w:lang w:eastAsia="zh-CN"/>
    </w:rPr>
  </w:style>
  <w:style w:type="character" w:customStyle="1" w:styleId="6730">
    <w:name w:val="Знак Знак673"/>
    <w:rsid w:val="008E7C18"/>
    <w:rPr>
      <w:rFonts w:ascii="Arial" w:hAnsi="Arial"/>
      <w:b/>
      <w:sz w:val="26"/>
    </w:rPr>
  </w:style>
  <w:style w:type="character" w:customStyle="1" w:styleId="663">
    <w:name w:val="Знак Знак663"/>
    <w:rsid w:val="008E7C18"/>
    <w:rPr>
      <w:b/>
      <w:sz w:val="28"/>
    </w:rPr>
  </w:style>
  <w:style w:type="character" w:customStyle="1" w:styleId="703">
    <w:name w:val="Знак Знак703"/>
    <w:rsid w:val="008E7C18"/>
    <w:rPr>
      <w:rFonts w:ascii="Arial" w:hAnsi="Arial"/>
      <w:b/>
      <w:sz w:val="26"/>
    </w:rPr>
  </w:style>
  <w:style w:type="character" w:customStyle="1" w:styleId="693">
    <w:name w:val="Знак Знак693"/>
    <w:rsid w:val="008E7C18"/>
    <w:rPr>
      <w:b/>
      <w:sz w:val="28"/>
    </w:rPr>
  </w:style>
  <w:style w:type="character" w:customStyle="1" w:styleId="683">
    <w:name w:val="Знак Знак683"/>
    <w:rsid w:val="008E7C18"/>
    <w:rPr>
      <w:b/>
      <w:i/>
      <w:sz w:val="26"/>
    </w:rPr>
  </w:style>
  <w:style w:type="paragraph" w:customStyle="1" w:styleId="HTML40">
    <w:name w:val="Стандартный HTML4"/>
    <w:basedOn w:val="a3"/>
    <w:rsid w:val="008E7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paragraph" w:customStyle="1" w:styleId="Heading412">
    <w:name w:val="Heading 412"/>
    <w:basedOn w:val="Normal1"/>
    <w:next w:val="Normal1"/>
    <w:rsid w:val="008E7C18"/>
    <w:pPr>
      <w:keepNext/>
      <w:widowControl/>
    </w:pPr>
    <w:rPr>
      <w:sz w:val="24"/>
    </w:rPr>
  </w:style>
  <w:style w:type="paragraph" w:customStyle="1" w:styleId="Heading221">
    <w:name w:val="Heading 221"/>
    <w:basedOn w:val="a3"/>
    <w:next w:val="a3"/>
    <w:rsid w:val="008E7C18"/>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2">
    <w:name w:val="Heading 322"/>
    <w:basedOn w:val="a3"/>
    <w:next w:val="a3"/>
    <w:rsid w:val="008E7C18"/>
    <w:pPr>
      <w:tabs>
        <w:tab w:val="left" w:pos="720"/>
      </w:tabs>
      <w:suppressAutoHyphens/>
      <w:spacing w:before="280" w:after="280"/>
      <w:ind w:left="720" w:hanging="720"/>
      <w:outlineLvl w:val="2"/>
    </w:pPr>
    <w:rPr>
      <w:b/>
      <w:bCs/>
      <w:sz w:val="27"/>
      <w:szCs w:val="27"/>
      <w:lang w:eastAsia="zh-CN"/>
    </w:rPr>
  </w:style>
  <w:style w:type="paragraph" w:customStyle="1" w:styleId="Heading621">
    <w:name w:val="Heading 621"/>
    <w:basedOn w:val="a3"/>
    <w:next w:val="a3"/>
    <w:rsid w:val="008E7C18"/>
    <w:pPr>
      <w:keepNext/>
      <w:tabs>
        <w:tab w:val="left" w:pos="1152"/>
      </w:tabs>
      <w:suppressAutoHyphens/>
      <w:ind w:left="1152" w:hanging="1152"/>
      <w:jc w:val="both"/>
      <w:outlineLvl w:val="5"/>
    </w:pPr>
    <w:rPr>
      <w:szCs w:val="20"/>
      <w:lang w:val="en-US" w:eastAsia="en-US"/>
    </w:rPr>
  </w:style>
  <w:style w:type="paragraph" w:customStyle="1" w:styleId="Heading811">
    <w:name w:val="Heading 811"/>
    <w:basedOn w:val="a3"/>
    <w:next w:val="a3"/>
    <w:rsid w:val="008E7C18"/>
    <w:pPr>
      <w:tabs>
        <w:tab w:val="left" w:pos="1440"/>
      </w:tabs>
      <w:suppressAutoHyphens/>
      <w:spacing w:before="240" w:after="60"/>
      <w:ind w:left="1440" w:hanging="1440"/>
      <w:outlineLvl w:val="7"/>
    </w:pPr>
    <w:rPr>
      <w:i/>
      <w:iCs/>
      <w:lang w:eastAsia="zh-CN"/>
    </w:rPr>
  </w:style>
  <w:style w:type="paragraph" w:customStyle="1" w:styleId="11f5">
    <w:name w:val="Заголовок оглавления11"/>
    <w:basedOn w:val="11"/>
    <w:next w:val="a3"/>
    <w:rsid w:val="008E7C18"/>
    <w:pPr>
      <w:keepNext/>
      <w:keepLines/>
      <w:spacing w:before="480"/>
      <w:ind w:firstLine="0"/>
      <w:outlineLvl w:val="9"/>
    </w:pPr>
    <w:rPr>
      <w:rFonts w:ascii="Cambria" w:hAnsi="Cambria"/>
      <w:color w:val="365F91"/>
      <w:kern w:val="32"/>
      <w:sz w:val="28"/>
      <w:szCs w:val="28"/>
    </w:rPr>
  </w:style>
  <w:style w:type="character" w:customStyle="1" w:styleId="11f6">
    <w:name w:val="Слабая ссылка11"/>
    <w:rsid w:val="008E7C18"/>
    <w:rPr>
      <w:smallCaps/>
      <w:color w:val="C0504D"/>
      <w:u w:val="single"/>
    </w:rPr>
  </w:style>
  <w:style w:type="character" w:customStyle="1" w:styleId="11f7">
    <w:name w:val="Сильная ссылка11"/>
    <w:rsid w:val="008E7C18"/>
    <w:rPr>
      <w:b/>
      <w:smallCaps/>
      <w:color w:val="C0504D"/>
      <w:spacing w:val="5"/>
      <w:u w:val="single"/>
    </w:rPr>
  </w:style>
  <w:style w:type="character" w:customStyle="1" w:styleId="11f8">
    <w:name w:val="Название книги11"/>
    <w:rsid w:val="008E7C18"/>
    <w:rPr>
      <w:b/>
      <w:smallCaps/>
      <w:spacing w:val="5"/>
    </w:rPr>
  </w:style>
  <w:style w:type="paragraph" w:customStyle="1" w:styleId="930">
    <w:name w:val="Знак93"/>
    <w:basedOn w:val="a3"/>
    <w:rsid w:val="008E7C18"/>
    <w:pPr>
      <w:spacing w:after="160" w:line="240" w:lineRule="exact"/>
    </w:pPr>
    <w:rPr>
      <w:rFonts w:ascii="Verdana" w:hAnsi="Verdana"/>
      <w:lang w:val="en-US" w:eastAsia="en-US"/>
    </w:rPr>
  </w:style>
  <w:style w:type="character" w:customStyle="1" w:styleId="4151">
    <w:name w:val="Знак4 Знак Знак15"/>
    <w:locked/>
    <w:rsid w:val="008E7C18"/>
    <w:rPr>
      <w:rFonts w:ascii="Arial" w:hAnsi="Arial"/>
      <w:b/>
      <w:kern w:val="32"/>
      <w:sz w:val="32"/>
      <w:lang w:val="ru-RU" w:eastAsia="ru-RU"/>
    </w:rPr>
  </w:style>
  <w:style w:type="character" w:customStyle="1" w:styleId="2131">
    <w:name w:val="Знак2 Знак Знак13"/>
    <w:locked/>
    <w:rsid w:val="008E7C18"/>
    <w:rPr>
      <w:b/>
      <w:sz w:val="27"/>
      <w:lang w:val="ru-RU" w:eastAsia="ru-RU"/>
    </w:rPr>
  </w:style>
  <w:style w:type="character" w:customStyle="1" w:styleId="43a">
    <w:name w:val="Знак4 Знак Знак3"/>
    <w:locked/>
    <w:rsid w:val="008E7C18"/>
    <w:rPr>
      <w:rFonts w:ascii="Arial" w:hAnsi="Arial"/>
      <w:b/>
      <w:kern w:val="32"/>
      <w:sz w:val="32"/>
      <w:lang w:val="ru-RU" w:eastAsia="ru-RU"/>
    </w:rPr>
  </w:style>
  <w:style w:type="character" w:customStyle="1" w:styleId="245">
    <w:name w:val="Знак2 Знак Знак4"/>
    <w:semiHidden/>
    <w:locked/>
    <w:rsid w:val="008E7C18"/>
    <w:rPr>
      <w:rFonts w:ascii="Arial" w:hAnsi="Arial"/>
      <w:b/>
      <w:sz w:val="26"/>
      <w:lang w:val="ru-RU" w:eastAsia="ru-RU"/>
    </w:rPr>
  </w:style>
  <w:style w:type="character" w:customStyle="1" w:styleId="FontStyle270">
    <w:name w:val="Font Style27"/>
    <w:rsid w:val="008E7C18"/>
    <w:rPr>
      <w:rFonts w:ascii="Times New Roman" w:hAnsi="Times New Roman"/>
      <w:sz w:val="26"/>
    </w:rPr>
  </w:style>
  <w:style w:type="character" w:customStyle="1" w:styleId="2100">
    <w:name w:val="Знак Знак210"/>
    <w:locked/>
    <w:rsid w:val="008E7C18"/>
    <w:rPr>
      <w:rFonts w:ascii="Arial" w:hAnsi="Arial"/>
      <w:vanish/>
      <w:sz w:val="16"/>
      <w:lang w:eastAsia="ru-RU"/>
    </w:rPr>
  </w:style>
  <w:style w:type="paragraph" w:customStyle="1" w:styleId="11f9">
    <w:name w:val="Стиль11"/>
    <w:basedOn w:val="a3"/>
    <w:next w:val="114"/>
    <w:rsid w:val="008E7C18"/>
    <w:pPr>
      <w:jc w:val="center"/>
    </w:pPr>
    <w:rPr>
      <w:lang w:val="en-US"/>
    </w:rPr>
  </w:style>
  <w:style w:type="paragraph" w:customStyle="1" w:styleId="6f2">
    <w:name w:val="Абзац списка6"/>
    <w:basedOn w:val="a3"/>
    <w:rsid w:val="008E7C18"/>
    <w:pPr>
      <w:ind w:left="708"/>
    </w:pPr>
    <w:rPr>
      <w:rFonts w:ascii="Calibri" w:hAnsi="Calibri"/>
      <w:sz w:val="22"/>
      <w:szCs w:val="22"/>
      <w:lang w:eastAsia="en-US"/>
    </w:rPr>
  </w:style>
  <w:style w:type="character" w:customStyle="1" w:styleId="5f3">
    <w:name w:val="Слабое выделение5"/>
    <w:rsid w:val="008E7C18"/>
    <w:rPr>
      <w:i/>
      <w:color w:val="808080"/>
    </w:rPr>
  </w:style>
  <w:style w:type="paragraph" w:customStyle="1" w:styleId="5f4">
    <w:name w:val="Без интервала5"/>
    <w:rsid w:val="008E7C18"/>
    <w:pPr>
      <w:spacing w:after="0" w:line="240" w:lineRule="auto"/>
    </w:pPr>
    <w:rPr>
      <w:rFonts w:ascii="Calibri" w:eastAsia="Times New Roman" w:hAnsi="Calibri" w:cs="Times New Roman"/>
      <w:lang w:val="en-US"/>
    </w:rPr>
  </w:style>
  <w:style w:type="paragraph" w:customStyle="1" w:styleId="246">
    <w:name w:val="Цитата 24"/>
    <w:basedOn w:val="a3"/>
    <w:next w:val="a3"/>
    <w:rsid w:val="008E7C18"/>
    <w:rPr>
      <w:rFonts w:ascii="Calibri" w:hAnsi="Calibri"/>
      <w:i/>
      <w:color w:val="000000"/>
      <w:szCs w:val="22"/>
      <w:lang w:eastAsia="en-US"/>
    </w:rPr>
  </w:style>
  <w:style w:type="paragraph" w:customStyle="1" w:styleId="4fa">
    <w:name w:val="Выделенная цитата4"/>
    <w:basedOn w:val="a3"/>
    <w:next w:val="a3"/>
    <w:rsid w:val="008E7C18"/>
    <w:pPr>
      <w:pBdr>
        <w:bottom w:val="single" w:sz="4" w:space="4" w:color="4F81BD"/>
      </w:pBdr>
      <w:spacing w:before="200" w:after="280"/>
      <w:ind w:left="936" w:right="936"/>
    </w:pPr>
    <w:rPr>
      <w:rFonts w:ascii="Calibri" w:hAnsi="Calibri"/>
      <w:b/>
      <w:i/>
      <w:color w:val="4F81BD"/>
      <w:szCs w:val="22"/>
      <w:lang w:eastAsia="en-US"/>
    </w:rPr>
  </w:style>
  <w:style w:type="paragraph" w:customStyle="1" w:styleId="21fc">
    <w:name w:val="Заголовок оглавления21"/>
    <w:basedOn w:val="11"/>
    <w:next w:val="a3"/>
    <w:rsid w:val="008E7C18"/>
    <w:pPr>
      <w:keepNext/>
      <w:keepLines/>
      <w:spacing w:before="480"/>
      <w:ind w:firstLine="0"/>
      <w:outlineLvl w:val="9"/>
    </w:pPr>
    <w:rPr>
      <w:rFonts w:ascii="Cambria" w:hAnsi="Cambria"/>
      <w:color w:val="365F91"/>
      <w:kern w:val="32"/>
      <w:sz w:val="28"/>
      <w:szCs w:val="28"/>
    </w:rPr>
  </w:style>
  <w:style w:type="character" w:customStyle="1" w:styleId="5f5">
    <w:name w:val="Сильное выделение5"/>
    <w:rsid w:val="008E7C18"/>
    <w:rPr>
      <w:b/>
      <w:i/>
      <w:color w:val="4F81BD"/>
    </w:rPr>
  </w:style>
  <w:style w:type="character" w:customStyle="1" w:styleId="21fd">
    <w:name w:val="Слабая ссылка21"/>
    <w:rsid w:val="008E7C18"/>
    <w:rPr>
      <w:smallCaps/>
      <w:color w:val="C0504D"/>
      <w:u w:val="single"/>
    </w:rPr>
  </w:style>
  <w:style w:type="character" w:customStyle="1" w:styleId="21fe">
    <w:name w:val="Сильная ссылка21"/>
    <w:rsid w:val="008E7C18"/>
    <w:rPr>
      <w:b/>
      <w:smallCaps/>
      <w:color w:val="C0504D"/>
      <w:spacing w:val="5"/>
      <w:u w:val="single"/>
    </w:rPr>
  </w:style>
  <w:style w:type="character" w:customStyle="1" w:styleId="21ff">
    <w:name w:val="Название книги21"/>
    <w:rsid w:val="008E7C18"/>
    <w:rPr>
      <w:b/>
      <w:smallCaps/>
      <w:spacing w:val="5"/>
    </w:rPr>
  </w:style>
  <w:style w:type="character" w:customStyle="1" w:styleId="4fb">
    <w:name w:val="Замещающий текст4"/>
    <w:rsid w:val="008E7C18"/>
    <w:rPr>
      <w:color w:val="808080"/>
    </w:rPr>
  </w:style>
  <w:style w:type="character" w:customStyle="1" w:styleId="FontStyle89">
    <w:name w:val="Font Style89"/>
    <w:rsid w:val="008E7C18"/>
    <w:rPr>
      <w:rFonts w:ascii="Times New Roman" w:hAnsi="Times New Roman"/>
      <w:i/>
      <w:sz w:val="14"/>
    </w:rPr>
  </w:style>
  <w:style w:type="paragraph" w:customStyle="1" w:styleId="10b">
    <w:name w:val="Стиль10"/>
    <w:basedOn w:val="a3"/>
    <w:next w:val="aff2"/>
    <w:rsid w:val="008E7C18"/>
    <w:pPr>
      <w:keepNext/>
      <w:suppressAutoHyphens/>
      <w:spacing w:before="240" w:after="120" w:line="276" w:lineRule="auto"/>
    </w:pPr>
    <w:rPr>
      <w:rFonts w:ascii="Arial" w:eastAsia="MS Mincho" w:hAnsi="Arial" w:cs="Tahoma"/>
      <w:sz w:val="28"/>
      <w:szCs w:val="28"/>
      <w:lang w:eastAsia="ar-SA"/>
    </w:rPr>
  </w:style>
  <w:style w:type="character" w:customStyle="1" w:styleId="2ffff8">
    <w:name w:val="Заголовок Знак2"/>
    <w:locked/>
    <w:rsid w:val="008E7C18"/>
    <w:rPr>
      <w:spacing w:val="-20"/>
      <w:sz w:val="28"/>
      <w:u w:val="single"/>
      <w:lang w:val="ru-RU" w:eastAsia="ru-RU"/>
    </w:rPr>
  </w:style>
  <w:style w:type="paragraph" w:customStyle="1" w:styleId="10c">
    <w:name w:val="Обычный10"/>
    <w:rsid w:val="008E7C18"/>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3">
    <w:name w:val="Текст6"/>
    <w:basedOn w:val="a3"/>
    <w:rsid w:val="008E7C18"/>
    <w:pPr>
      <w:widowControl w:val="0"/>
    </w:pPr>
    <w:rPr>
      <w:rFonts w:ascii="Courier New" w:hAnsi="Courier New"/>
      <w:sz w:val="20"/>
      <w:szCs w:val="20"/>
    </w:rPr>
  </w:style>
  <w:style w:type="paragraph" w:customStyle="1" w:styleId="7e">
    <w:name w:val="Абзац списка7"/>
    <w:basedOn w:val="a3"/>
    <w:rsid w:val="008E7C18"/>
    <w:pPr>
      <w:ind w:left="720"/>
      <w:contextualSpacing/>
    </w:pPr>
  </w:style>
  <w:style w:type="character" w:customStyle="1" w:styleId="7120">
    <w:name w:val="Знак Знак712"/>
    <w:rsid w:val="008E7C18"/>
    <w:rPr>
      <w:sz w:val="16"/>
      <w:lang w:val="ru-RU" w:eastAsia="ru-RU"/>
    </w:rPr>
  </w:style>
  <w:style w:type="paragraph" w:customStyle="1" w:styleId="12f1">
    <w:name w:val="Знак Знак Знак Знак Знак Знак Знак Знак Знак Знак Знак Знак Знак12"/>
    <w:basedOn w:val="a3"/>
    <w:rsid w:val="008E7C18"/>
    <w:pPr>
      <w:spacing w:after="160" w:line="240" w:lineRule="exact"/>
    </w:pPr>
    <w:rPr>
      <w:rFonts w:ascii="Verdana" w:hAnsi="Verdana"/>
      <w:lang w:val="en-US" w:eastAsia="en-US"/>
    </w:rPr>
  </w:style>
  <w:style w:type="paragraph" w:customStyle="1" w:styleId="7f">
    <w:name w:val="Основной текст7"/>
    <w:basedOn w:val="a3"/>
    <w:rsid w:val="008E7C18"/>
    <w:pPr>
      <w:widowControl w:val="0"/>
      <w:snapToGrid w:val="0"/>
      <w:jc w:val="both"/>
    </w:pPr>
    <w:rPr>
      <w:szCs w:val="20"/>
    </w:rPr>
  </w:style>
  <w:style w:type="paragraph" w:customStyle="1" w:styleId="25b">
    <w:name w:val="Основной текст с отступом 25"/>
    <w:basedOn w:val="a3"/>
    <w:rsid w:val="008E7C18"/>
    <w:pPr>
      <w:widowControl w:val="0"/>
      <w:overflowPunct w:val="0"/>
      <w:autoSpaceDE w:val="0"/>
      <w:autoSpaceDN w:val="0"/>
      <w:adjustRightInd w:val="0"/>
      <w:ind w:firstLine="720"/>
    </w:pPr>
    <w:rPr>
      <w:szCs w:val="20"/>
    </w:rPr>
  </w:style>
  <w:style w:type="paragraph" w:customStyle="1" w:styleId="afffffffffff5">
    <w:name w:val="Знак Знак Знак Знак Знак Знак Знак Знак Знак Знак Знак Знак Знак Знак Знак Знак Знак Знак Знак Знак Знак Знак Знак Знак Знак"/>
    <w:basedOn w:val="a3"/>
    <w:rsid w:val="008E7C18"/>
    <w:pPr>
      <w:tabs>
        <w:tab w:val="left" w:pos="643"/>
      </w:tabs>
      <w:spacing w:after="160" w:line="240" w:lineRule="exact"/>
    </w:pPr>
    <w:rPr>
      <w:rFonts w:ascii="Verdana" w:hAnsi="Verdana" w:cs="Verdana"/>
      <w:sz w:val="20"/>
      <w:szCs w:val="20"/>
      <w:lang w:val="en-US" w:eastAsia="en-US"/>
    </w:rPr>
  </w:style>
  <w:style w:type="character" w:customStyle="1" w:styleId="830">
    <w:name w:val="Знак Знак83"/>
    <w:locked/>
    <w:rsid w:val="008E7C18"/>
    <w:rPr>
      <w:sz w:val="24"/>
    </w:rPr>
  </w:style>
  <w:style w:type="character" w:customStyle="1" w:styleId="6240">
    <w:name w:val="Знак Знак624"/>
    <w:locked/>
    <w:rsid w:val="008E7C18"/>
    <w:rPr>
      <w:b/>
      <w:caps/>
      <w:sz w:val="24"/>
      <w:lang w:val="ru-RU" w:eastAsia="ru-RU"/>
    </w:rPr>
  </w:style>
  <w:style w:type="character" w:customStyle="1" w:styleId="5190">
    <w:name w:val="Знак Знак519"/>
    <w:locked/>
    <w:rsid w:val="008E7C18"/>
    <w:rPr>
      <w:b/>
      <w:sz w:val="27"/>
      <w:lang w:val="ru-RU" w:eastAsia="ru-RU"/>
    </w:rPr>
  </w:style>
  <w:style w:type="paragraph" w:customStyle="1" w:styleId="265">
    <w:name w:val="Основной текст 26"/>
    <w:basedOn w:val="a3"/>
    <w:rsid w:val="008E7C18"/>
    <w:pPr>
      <w:shd w:val="clear" w:color="auto" w:fill="FFFFFF"/>
      <w:spacing w:before="233" w:line="360" w:lineRule="auto"/>
      <w:ind w:left="1701" w:hanging="567"/>
    </w:pPr>
    <w:rPr>
      <w:b/>
      <w:color w:val="000000"/>
      <w:spacing w:val="-5"/>
      <w:sz w:val="28"/>
      <w:szCs w:val="20"/>
    </w:rPr>
  </w:style>
  <w:style w:type="character" w:customStyle="1" w:styleId="bold1">
    <w:name w:val="bold1"/>
    <w:rsid w:val="008E7C18"/>
    <w:rPr>
      <w:rFonts w:ascii="Arial" w:hAnsi="Arial"/>
      <w:b/>
    </w:rPr>
  </w:style>
  <w:style w:type="character" w:customStyle="1" w:styleId="b-serp-itemtextpassage1">
    <w:name w:val="b-serp-item__text_passage1"/>
    <w:rsid w:val="008E7C18"/>
    <w:rPr>
      <w:b/>
    </w:rPr>
  </w:style>
  <w:style w:type="character" w:customStyle="1" w:styleId="afffffffffff6">
    <w:name w:val="текст Знак Знак"/>
    <w:rsid w:val="008E7C18"/>
    <w:rPr>
      <w:sz w:val="24"/>
      <w:lang w:val="ru-RU" w:eastAsia="ru-RU"/>
    </w:rPr>
  </w:style>
  <w:style w:type="paragraph" w:customStyle="1" w:styleId="1ffffffe">
    <w:name w:val="Стиль Заголовок 1 (тем обзор)"/>
    <w:basedOn w:val="11"/>
    <w:link w:val="1fffffff"/>
    <w:rsid w:val="008E7C18"/>
    <w:pPr>
      <w:widowControl w:val="0"/>
      <w:spacing w:line="312" w:lineRule="auto"/>
      <w:ind w:firstLine="0"/>
      <w:jc w:val="right"/>
    </w:pPr>
    <w:rPr>
      <w:color w:val="000000"/>
      <w:kern w:val="32"/>
      <w:szCs w:val="20"/>
    </w:rPr>
  </w:style>
  <w:style w:type="character" w:customStyle="1" w:styleId="1fffffff">
    <w:name w:val="Стиль Заголовок 1 (тем обзор) Знак"/>
    <w:link w:val="1ffffffe"/>
    <w:locked/>
    <w:rsid w:val="008E7C18"/>
    <w:rPr>
      <w:rFonts w:ascii="Times New Roman" w:eastAsia="Times New Roman" w:hAnsi="Times New Roman" w:cs="Times New Roman"/>
      <w:b/>
      <w:caps/>
      <w:color w:val="000000"/>
      <w:kern w:val="32"/>
      <w:sz w:val="24"/>
      <w:szCs w:val="20"/>
      <w:lang w:eastAsia="ru-RU"/>
    </w:rPr>
  </w:style>
  <w:style w:type="paragraph" w:customStyle="1" w:styleId="365">
    <w:name w:val="Основной текст с отступом 36"/>
    <w:basedOn w:val="a3"/>
    <w:rsid w:val="008E7C18"/>
    <w:pPr>
      <w:spacing w:line="360" w:lineRule="auto"/>
      <w:ind w:firstLine="709"/>
      <w:jc w:val="both"/>
    </w:pPr>
    <w:rPr>
      <w:sz w:val="28"/>
      <w:szCs w:val="20"/>
    </w:rPr>
  </w:style>
  <w:style w:type="paragraph" w:customStyle="1" w:styleId="47a">
    <w:name w:val="Заголовок 47"/>
    <w:basedOn w:val="10c"/>
    <w:next w:val="10c"/>
    <w:rsid w:val="008E7C18"/>
    <w:pPr>
      <w:keepNext/>
      <w:spacing w:line="240" w:lineRule="auto"/>
      <w:ind w:right="0" w:firstLine="0"/>
    </w:pPr>
  </w:style>
  <w:style w:type="paragraph" w:customStyle="1" w:styleId="res-desc1">
    <w:name w:val="res-desc1"/>
    <w:basedOn w:val="a3"/>
    <w:rsid w:val="008E7C18"/>
    <w:pPr>
      <w:spacing w:before="72"/>
    </w:pPr>
    <w:rPr>
      <w:rFonts w:ascii="a_Timer" w:hAnsi="a_Timer" w:cs="a_Timer"/>
      <w:color w:val="000000"/>
    </w:rPr>
  </w:style>
  <w:style w:type="paragraph" w:customStyle="1" w:styleId="-3">
    <w:name w:val="А - об"/>
    <w:basedOn w:val="a3"/>
    <w:rsid w:val="008E7C18"/>
    <w:pPr>
      <w:spacing w:line="360" w:lineRule="auto"/>
      <w:ind w:firstLine="397"/>
    </w:pPr>
    <w:rPr>
      <w:b/>
      <w:sz w:val="20"/>
      <w:szCs w:val="20"/>
    </w:rPr>
  </w:style>
  <w:style w:type="paragraph" w:customStyle="1" w:styleId="366">
    <w:name w:val="Основной текст 36"/>
    <w:basedOn w:val="10c"/>
    <w:rsid w:val="008E7C18"/>
    <w:pPr>
      <w:spacing w:line="240" w:lineRule="auto"/>
      <w:ind w:right="0" w:firstLine="0"/>
      <w:jc w:val="both"/>
    </w:pPr>
    <w:rPr>
      <w:i/>
      <w:sz w:val="26"/>
    </w:rPr>
  </w:style>
  <w:style w:type="character" w:customStyle="1" w:styleId="description1">
    <w:name w:val="description1"/>
    <w:rsid w:val="008E7C18"/>
    <w:rPr>
      <w:color w:val="000000"/>
      <w:sz w:val="17"/>
    </w:rPr>
  </w:style>
  <w:style w:type="paragraph" w:customStyle="1" w:styleId="1fffffff0">
    <w:name w:val="1_темы"/>
    <w:basedOn w:val="a3"/>
    <w:rsid w:val="008E7C18"/>
    <w:pPr>
      <w:ind w:left="567"/>
      <w:jc w:val="both"/>
    </w:pPr>
    <w:rPr>
      <w:b/>
      <w:lang w:eastAsia="fr-FR"/>
    </w:rPr>
  </w:style>
  <w:style w:type="paragraph" w:customStyle="1" w:styleId="374">
    <w:name w:val="Заголовок 37"/>
    <w:basedOn w:val="a3"/>
    <w:next w:val="a3"/>
    <w:rsid w:val="008E7C18"/>
    <w:pPr>
      <w:keepNext/>
      <w:snapToGrid w:val="0"/>
      <w:spacing w:before="240" w:after="60"/>
    </w:pPr>
    <w:rPr>
      <w:rFonts w:ascii="Arial" w:hAnsi="Arial"/>
      <w:szCs w:val="20"/>
    </w:rPr>
  </w:style>
  <w:style w:type="character" w:customStyle="1" w:styleId="940">
    <w:name w:val="Знак Знак94"/>
    <w:rsid w:val="008E7C18"/>
    <w:rPr>
      <w:rFonts w:ascii="Times New Roman" w:hAnsi="Times New Roman"/>
      <w:sz w:val="24"/>
    </w:rPr>
  </w:style>
  <w:style w:type="character" w:customStyle="1" w:styleId="1340">
    <w:name w:val="Знак Знак134"/>
    <w:locked/>
    <w:rsid w:val="008E7C18"/>
    <w:rPr>
      <w:rFonts w:ascii="Arial" w:hAnsi="Arial"/>
      <w:b/>
      <w:kern w:val="32"/>
      <w:sz w:val="32"/>
      <w:lang w:val="ru-RU" w:eastAsia="ru-RU"/>
    </w:rPr>
  </w:style>
  <w:style w:type="character" w:customStyle="1" w:styleId="bibliocaption1">
    <w:name w:val="bibliocaption1"/>
    <w:rsid w:val="008E7C18"/>
    <w:rPr>
      <w:rFonts w:ascii="Verdana" w:hAnsi="Verdana"/>
      <w:b/>
      <w:color w:val="080000"/>
      <w:sz w:val="22"/>
      <w:u w:val="none"/>
    </w:rPr>
  </w:style>
  <w:style w:type="paragraph" w:customStyle="1" w:styleId="afffffffffff7">
    <w:name w:val="ͮ𬠫"/>
    <w:rsid w:val="008E7C18"/>
    <w:pPr>
      <w:spacing w:after="0" w:line="240" w:lineRule="auto"/>
      <w:ind w:firstLine="397"/>
      <w:jc w:val="both"/>
    </w:pPr>
    <w:rPr>
      <w:rFonts w:ascii="Times New Roman" w:eastAsia="Times New Roman" w:hAnsi="Times New Roman" w:cs="Times New Roman"/>
      <w:sz w:val="20"/>
      <w:szCs w:val="20"/>
      <w:lang w:val="en-US" w:eastAsia="ru-RU"/>
    </w:rPr>
  </w:style>
  <w:style w:type="character" w:customStyle="1" w:styleId="ft988">
    <w:name w:val="ft988"/>
    <w:rsid w:val="008E7C18"/>
  </w:style>
  <w:style w:type="character" w:customStyle="1" w:styleId="ft1067">
    <w:name w:val="ft1067"/>
    <w:rsid w:val="008E7C18"/>
  </w:style>
  <w:style w:type="character" w:customStyle="1" w:styleId="ft1144">
    <w:name w:val="ft1144"/>
    <w:rsid w:val="008E7C18"/>
  </w:style>
  <w:style w:type="character" w:customStyle="1" w:styleId="ft1207">
    <w:name w:val="ft1207"/>
    <w:rsid w:val="008E7C18"/>
  </w:style>
  <w:style w:type="character" w:customStyle="1" w:styleId="ft1213">
    <w:name w:val="ft1213"/>
    <w:rsid w:val="008E7C18"/>
  </w:style>
  <w:style w:type="character" w:customStyle="1" w:styleId="ft1214">
    <w:name w:val="ft1214"/>
    <w:rsid w:val="008E7C18"/>
  </w:style>
  <w:style w:type="character" w:customStyle="1" w:styleId="ft1289">
    <w:name w:val="ft1289"/>
    <w:rsid w:val="008E7C18"/>
  </w:style>
  <w:style w:type="character" w:customStyle="1" w:styleId="ft1311">
    <w:name w:val="ft1311"/>
    <w:rsid w:val="008E7C18"/>
  </w:style>
  <w:style w:type="character" w:customStyle="1" w:styleId="ft3008">
    <w:name w:val="ft3008"/>
    <w:rsid w:val="008E7C18"/>
  </w:style>
  <w:style w:type="character" w:customStyle="1" w:styleId="ft3181">
    <w:name w:val="ft3181"/>
    <w:rsid w:val="008E7C18"/>
  </w:style>
  <w:style w:type="character" w:customStyle="1" w:styleId="ft722">
    <w:name w:val="ft722"/>
    <w:rsid w:val="008E7C18"/>
  </w:style>
  <w:style w:type="character" w:customStyle="1" w:styleId="ft728">
    <w:name w:val="ft728"/>
    <w:rsid w:val="008E7C18"/>
  </w:style>
  <w:style w:type="character" w:customStyle="1" w:styleId="ft730">
    <w:name w:val="ft730"/>
    <w:rsid w:val="008E7C18"/>
  </w:style>
  <w:style w:type="character" w:customStyle="1" w:styleId="ft72">
    <w:name w:val="ft72"/>
    <w:rsid w:val="008E7C18"/>
  </w:style>
  <w:style w:type="character" w:customStyle="1" w:styleId="ft731">
    <w:name w:val="ft731"/>
    <w:rsid w:val="008E7C18"/>
  </w:style>
  <w:style w:type="character" w:customStyle="1" w:styleId="ft732">
    <w:name w:val="ft732"/>
    <w:rsid w:val="008E7C18"/>
  </w:style>
  <w:style w:type="character" w:customStyle="1" w:styleId="ft735">
    <w:name w:val="ft735"/>
    <w:rsid w:val="008E7C18"/>
  </w:style>
  <w:style w:type="character" w:customStyle="1" w:styleId="ft738">
    <w:name w:val="ft738"/>
    <w:rsid w:val="008E7C18"/>
  </w:style>
  <w:style w:type="character" w:customStyle="1" w:styleId="ft747">
    <w:name w:val="ft747"/>
    <w:rsid w:val="008E7C18"/>
  </w:style>
  <w:style w:type="character" w:customStyle="1" w:styleId="ft758">
    <w:name w:val="ft758"/>
    <w:rsid w:val="008E7C18"/>
  </w:style>
  <w:style w:type="paragraph" w:customStyle="1" w:styleId="Picture">
    <w:name w:val="Picture"/>
    <w:basedOn w:val="a3"/>
    <w:next w:val="a3"/>
    <w:rsid w:val="008E7C18"/>
    <w:pPr>
      <w:autoSpaceDE w:val="0"/>
      <w:autoSpaceDN w:val="0"/>
      <w:adjustRightInd w:val="0"/>
      <w:spacing w:line="220" w:lineRule="atLeast"/>
      <w:jc w:val="center"/>
    </w:pPr>
    <w:rPr>
      <w:rFonts w:ascii="PragmaticaCTT" w:hAnsi="PragmaticaCTT" w:cs="PragmaticaCTT"/>
      <w:b/>
      <w:bCs/>
      <w:sz w:val="18"/>
      <w:szCs w:val="18"/>
    </w:rPr>
  </w:style>
  <w:style w:type="paragraph" w:customStyle="1" w:styleId="Default1">
    <w:name w:val="Default1"/>
    <w:basedOn w:val="Default"/>
    <w:next w:val="Default"/>
    <w:rsid w:val="008E7C18"/>
    <w:rPr>
      <w:color w:val="auto"/>
      <w:lang w:val="en-US" w:eastAsia="en-US"/>
    </w:rPr>
  </w:style>
  <w:style w:type="paragraph" w:customStyle="1" w:styleId="1fffffff1">
    <w:name w:val="Çàãîëîâîê 1"/>
    <w:basedOn w:val="Default"/>
    <w:next w:val="Default"/>
    <w:rsid w:val="008E7C18"/>
    <w:rPr>
      <w:color w:val="auto"/>
      <w:lang w:val="en-US" w:eastAsia="en-US"/>
    </w:rPr>
  </w:style>
  <w:style w:type="character" w:customStyle="1" w:styleId="ft2100">
    <w:name w:val="ft2100"/>
    <w:rsid w:val="008E7C18"/>
  </w:style>
  <w:style w:type="character" w:customStyle="1" w:styleId="ft2109">
    <w:name w:val="ft2109"/>
    <w:rsid w:val="008E7C18"/>
  </w:style>
  <w:style w:type="character" w:customStyle="1" w:styleId="ft2121">
    <w:name w:val="ft2121"/>
    <w:rsid w:val="008E7C18"/>
  </w:style>
  <w:style w:type="character" w:customStyle="1" w:styleId="ft2130">
    <w:name w:val="ft2130"/>
    <w:rsid w:val="008E7C18"/>
  </w:style>
  <w:style w:type="character" w:customStyle="1" w:styleId="ft24421">
    <w:name w:val="ft24421"/>
    <w:rsid w:val="008E7C18"/>
    <w:rPr>
      <w:rFonts w:ascii="Times" w:hAnsi="Times"/>
      <w:b/>
      <w:color w:val="000000"/>
      <w:spacing w:val="15"/>
      <w:sz w:val="27"/>
    </w:rPr>
  </w:style>
  <w:style w:type="paragraph" w:customStyle="1" w:styleId="afffffffffff8">
    <w:name w:val="Стиль для методичек"/>
    <w:basedOn w:val="a3"/>
    <w:rsid w:val="008E7C18"/>
    <w:pPr>
      <w:ind w:left="284" w:firstLine="340"/>
      <w:jc w:val="both"/>
    </w:pPr>
    <w:rPr>
      <w:rFonts w:ascii="Calibri" w:hAnsi="Calibri" w:cs="Calibri"/>
      <w:sz w:val="28"/>
      <w:szCs w:val="28"/>
    </w:rPr>
  </w:style>
  <w:style w:type="paragraph" w:customStyle="1" w:styleId="Preformatted">
    <w:name w:val="Preformatted"/>
    <w:basedOn w:val="a3"/>
    <w:rsid w:val="008E7C18"/>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pPr>
    <w:rPr>
      <w:rFonts w:ascii="Courier New" w:hAnsi="Courier New" w:cs="Courier New"/>
      <w:sz w:val="20"/>
      <w:szCs w:val="20"/>
      <w:lang w:eastAsia="ar-SA"/>
    </w:rPr>
  </w:style>
  <w:style w:type="character" w:customStyle="1" w:styleId="FontStyle49">
    <w:name w:val="Font Style49"/>
    <w:rsid w:val="008E7C18"/>
    <w:rPr>
      <w:rFonts w:ascii="Times New Roman" w:hAnsi="Times New Roman"/>
      <w:i/>
      <w:sz w:val="26"/>
    </w:rPr>
  </w:style>
  <w:style w:type="character" w:customStyle="1" w:styleId="rvts9">
    <w:name w:val="rvts9"/>
    <w:rsid w:val="008E7C18"/>
  </w:style>
  <w:style w:type="character" w:customStyle="1" w:styleId="rvts15">
    <w:name w:val="rvts15"/>
    <w:rsid w:val="008E7C18"/>
  </w:style>
  <w:style w:type="paragraph" w:customStyle="1" w:styleId="2TimesNewW1">
    <w:name w:val="Стиль Заголовок 2 + Times New (W1)"/>
    <w:basedOn w:val="21"/>
    <w:rsid w:val="008E7C18"/>
    <w:pPr>
      <w:spacing w:before="0" w:after="0" w:line="312" w:lineRule="auto"/>
      <w:ind w:firstLine="454"/>
      <w:jc w:val="right"/>
    </w:pPr>
    <w:rPr>
      <w:rFonts w:ascii="Times New Roman" w:hAnsi="Times New Roman" w:cs="Times New Roman"/>
      <w:b w:val="0"/>
      <w:i w:val="0"/>
      <w:iCs w:val="0"/>
      <w:caps/>
      <w:sz w:val="24"/>
      <w:szCs w:val="24"/>
      <w:lang w:eastAsia="ru-RU"/>
    </w:rPr>
  </w:style>
  <w:style w:type="paragraph" w:customStyle="1" w:styleId="consplusnormal1">
    <w:name w:val="consplusnormal"/>
    <w:basedOn w:val="a3"/>
    <w:rsid w:val="008E7C18"/>
    <w:pPr>
      <w:spacing w:before="100" w:beforeAutospacing="1" w:after="100" w:afterAutospacing="1"/>
    </w:pPr>
  </w:style>
  <w:style w:type="paragraph" w:customStyle="1" w:styleId="1125">
    <w:name w:val="Стиль Заголовок 1 + по ширине Первая строка:  125 см"/>
    <w:basedOn w:val="11"/>
    <w:rsid w:val="008E7C18"/>
    <w:pPr>
      <w:keepNext/>
      <w:shd w:val="clear" w:color="auto" w:fill="FFFFFF"/>
      <w:spacing w:line="312" w:lineRule="auto"/>
    </w:pPr>
    <w:rPr>
      <w:rFonts w:ascii="Times New Roman ??????????" w:hAnsi="Times New Roman ??????????"/>
      <w:bCs/>
    </w:rPr>
  </w:style>
  <w:style w:type="paragraph" w:customStyle="1" w:styleId="1fffffff2">
    <w:name w:val="Стиль Заголовок 1"/>
    <w:basedOn w:val="11"/>
    <w:rsid w:val="008E7C18"/>
    <w:pPr>
      <w:keepNext/>
      <w:shd w:val="clear" w:color="auto" w:fill="FFFFFF"/>
      <w:spacing w:line="312" w:lineRule="auto"/>
    </w:pPr>
    <w:rPr>
      <w:rFonts w:ascii="Times New Roman ??????????" w:hAnsi="Times New Roman ??????????"/>
      <w:bCs/>
    </w:rPr>
  </w:style>
  <w:style w:type="paragraph" w:customStyle="1" w:styleId="211pt">
    <w:name w:val="Стиль Заголовок 2 + 11 pt не курсив Авто все прописные"/>
    <w:basedOn w:val="21"/>
    <w:rsid w:val="008E7C18"/>
    <w:pPr>
      <w:spacing w:before="0" w:after="0" w:line="312" w:lineRule="auto"/>
      <w:ind w:firstLine="454"/>
      <w:jc w:val="center"/>
    </w:pPr>
    <w:rPr>
      <w:rFonts w:ascii="Times New Roman" w:hAnsi="Times New Roman"/>
      <w:iCs w:val="0"/>
      <w:sz w:val="24"/>
      <w:szCs w:val="24"/>
      <w:lang w:eastAsia="ru-RU"/>
    </w:rPr>
  </w:style>
  <w:style w:type="paragraph" w:customStyle="1" w:styleId="1fffffff3">
    <w:name w:val="Стиль Заголовок 1 + Авто"/>
    <w:basedOn w:val="11"/>
    <w:link w:val="1fffffff4"/>
    <w:rsid w:val="008E7C18"/>
    <w:pPr>
      <w:keepNext/>
      <w:shd w:val="clear" w:color="auto" w:fill="FFFFFF"/>
      <w:spacing w:line="312" w:lineRule="auto"/>
    </w:pPr>
    <w:rPr>
      <w:rFonts w:ascii="Times New Roman ??????????" w:hAnsi="Times New Roman ??????????"/>
      <w:color w:val="000000"/>
      <w:spacing w:val="1"/>
      <w:szCs w:val="20"/>
    </w:rPr>
  </w:style>
  <w:style w:type="character" w:customStyle="1" w:styleId="1fffffff4">
    <w:name w:val="Стиль Заголовок 1 + Авто Знак"/>
    <w:link w:val="1fffffff3"/>
    <w:locked/>
    <w:rsid w:val="008E7C18"/>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9">
    <w:name w:val="ЗАГ 2 УМК"/>
    <w:basedOn w:val="21"/>
    <w:rsid w:val="008E7C18"/>
    <w:pPr>
      <w:keepNext w:val="0"/>
      <w:keepLines/>
      <w:spacing w:before="0" w:after="0" w:line="360" w:lineRule="auto"/>
      <w:ind w:left="-567" w:right="-675" w:firstLine="567"/>
      <w:jc w:val="both"/>
    </w:pPr>
    <w:rPr>
      <w:rFonts w:ascii="Times New Roman" w:hAnsi="Times New Roman" w:cs="Times New Roman"/>
      <w:b w:val="0"/>
      <w:i w:val="0"/>
      <w:lang w:eastAsia="ru-RU"/>
    </w:rPr>
  </w:style>
  <w:style w:type="character" w:customStyle="1" w:styleId="ft401">
    <w:name w:val="ft401"/>
    <w:rsid w:val="008E7C18"/>
  </w:style>
  <w:style w:type="character" w:customStyle="1" w:styleId="ft404">
    <w:name w:val="ft404"/>
    <w:rsid w:val="008E7C18"/>
  </w:style>
  <w:style w:type="character" w:customStyle="1" w:styleId="ft2">
    <w:name w:val="ft2"/>
    <w:rsid w:val="008E7C18"/>
  </w:style>
  <w:style w:type="character" w:customStyle="1" w:styleId="ft405">
    <w:name w:val="ft405"/>
    <w:rsid w:val="008E7C18"/>
  </w:style>
  <w:style w:type="character" w:customStyle="1" w:styleId="ft407">
    <w:name w:val="ft407"/>
    <w:rsid w:val="008E7C18"/>
  </w:style>
  <w:style w:type="character" w:customStyle="1" w:styleId="ft411">
    <w:name w:val="ft411"/>
    <w:rsid w:val="008E7C18"/>
  </w:style>
  <w:style w:type="character" w:customStyle="1" w:styleId="ft416">
    <w:name w:val="ft416"/>
    <w:rsid w:val="008E7C18"/>
  </w:style>
  <w:style w:type="character" w:customStyle="1" w:styleId="ft438">
    <w:name w:val="ft438"/>
    <w:rsid w:val="008E7C18"/>
  </w:style>
  <w:style w:type="character" w:customStyle="1" w:styleId="ft461">
    <w:name w:val="ft461"/>
    <w:rsid w:val="008E7C18"/>
  </w:style>
  <w:style w:type="character" w:customStyle="1" w:styleId="ft485">
    <w:name w:val="ft485"/>
    <w:rsid w:val="008E7C18"/>
  </w:style>
  <w:style w:type="character" w:customStyle="1" w:styleId="ft507">
    <w:name w:val="ft507"/>
    <w:rsid w:val="008E7C18"/>
  </w:style>
  <w:style w:type="character" w:customStyle="1" w:styleId="ft464">
    <w:name w:val="ft464"/>
    <w:rsid w:val="008E7C18"/>
  </w:style>
  <w:style w:type="character" w:customStyle="1" w:styleId="ft515">
    <w:name w:val="ft515"/>
    <w:rsid w:val="008E7C18"/>
  </w:style>
  <w:style w:type="character" w:customStyle="1" w:styleId="ft518">
    <w:name w:val="ft518"/>
    <w:rsid w:val="008E7C18"/>
  </w:style>
  <w:style w:type="character" w:customStyle="1" w:styleId="ft521">
    <w:name w:val="ft521"/>
    <w:rsid w:val="008E7C18"/>
  </w:style>
  <w:style w:type="character" w:customStyle="1" w:styleId="ft525">
    <w:name w:val="ft525"/>
    <w:rsid w:val="008E7C18"/>
  </w:style>
  <w:style w:type="character" w:customStyle="1" w:styleId="ft549">
    <w:name w:val="ft549"/>
    <w:rsid w:val="008E7C18"/>
  </w:style>
  <w:style w:type="character" w:customStyle="1" w:styleId="ft554">
    <w:name w:val="ft554"/>
    <w:rsid w:val="008E7C18"/>
  </w:style>
  <w:style w:type="character" w:customStyle="1" w:styleId="ft557">
    <w:name w:val="ft557"/>
    <w:rsid w:val="008E7C18"/>
  </w:style>
  <w:style w:type="character" w:customStyle="1" w:styleId="ft561">
    <w:name w:val="ft561"/>
    <w:rsid w:val="008E7C18"/>
  </w:style>
  <w:style w:type="character" w:customStyle="1" w:styleId="ft565">
    <w:name w:val="ft565"/>
    <w:rsid w:val="008E7C18"/>
  </w:style>
  <w:style w:type="character" w:customStyle="1" w:styleId="ft570">
    <w:name w:val="ft570"/>
    <w:rsid w:val="008E7C18"/>
  </w:style>
  <w:style w:type="character" w:customStyle="1" w:styleId="ft594">
    <w:name w:val="ft594"/>
    <w:rsid w:val="008E7C18"/>
  </w:style>
  <w:style w:type="character" w:customStyle="1" w:styleId="ft600">
    <w:name w:val="ft600"/>
    <w:rsid w:val="008E7C18"/>
  </w:style>
  <w:style w:type="character" w:customStyle="1" w:styleId="ft625">
    <w:name w:val="ft625"/>
    <w:rsid w:val="008E7C18"/>
  </w:style>
  <w:style w:type="character" w:customStyle="1" w:styleId="ft646">
    <w:name w:val="ft646"/>
    <w:rsid w:val="008E7C18"/>
  </w:style>
  <w:style w:type="character" w:customStyle="1" w:styleId="ft648">
    <w:name w:val="ft648"/>
    <w:rsid w:val="008E7C18"/>
  </w:style>
  <w:style w:type="character" w:customStyle="1" w:styleId="ft650">
    <w:name w:val="ft650"/>
    <w:rsid w:val="008E7C18"/>
  </w:style>
  <w:style w:type="character" w:customStyle="1" w:styleId="ft651">
    <w:name w:val="ft651"/>
    <w:rsid w:val="008E7C18"/>
  </w:style>
  <w:style w:type="character" w:customStyle="1" w:styleId="ft654">
    <w:name w:val="ft654"/>
    <w:rsid w:val="008E7C18"/>
  </w:style>
  <w:style w:type="character" w:customStyle="1" w:styleId="ft655">
    <w:name w:val="ft655"/>
    <w:rsid w:val="008E7C18"/>
  </w:style>
  <w:style w:type="character" w:customStyle="1" w:styleId="ft674">
    <w:name w:val="ft674"/>
    <w:rsid w:val="008E7C18"/>
  </w:style>
  <w:style w:type="character" w:customStyle="1" w:styleId="ft698">
    <w:name w:val="ft698"/>
    <w:rsid w:val="008E7C18"/>
  </w:style>
  <w:style w:type="character" w:customStyle="1" w:styleId="ft709">
    <w:name w:val="ft709"/>
    <w:rsid w:val="008E7C18"/>
  </w:style>
  <w:style w:type="character" w:customStyle="1" w:styleId="ft723">
    <w:name w:val="ft723"/>
    <w:rsid w:val="008E7C18"/>
  </w:style>
  <w:style w:type="character" w:customStyle="1" w:styleId="ft746">
    <w:name w:val="ft746"/>
    <w:rsid w:val="008E7C18"/>
  </w:style>
  <w:style w:type="character" w:customStyle="1" w:styleId="ft770">
    <w:name w:val="ft770"/>
    <w:rsid w:val="008E7C18"/>
  </w:style>
  <w:style w:type="character" w:customStyle="1" w:styleId="ft772">
    <w:name w:val="ft772"/>
    <w:rsid w:val="008E7C18"/>
  </w:style>
  <w:style w:type="character" w:customStyle="1" w:styleId="ft774">
    <w:name w:val="ft774"/>
    <w:rsid w:val="008E7C18"/>
  </w:style>
  <w:style w:type="character" w:customStyle="1" w:styleId="ft777">
    <w:name w:val="ft777"/>
    <w:rsid w:val="008E7C18"/>
  </w:style>
  <w:style w:type="character" w:customStyle="1" w:styleId="ft778">
    <w:name w:val="ft778"/>
    <w:rsid w:val="008E7C18"/>
  </w:style>
  <w:style w:type="character" w:customStyle="1" w:styleId="ft780">
    <w:name w:val="ft780"/>
    <w:rsid w:val="008E7C18"/>
  </w:style>
  <w:style w:type="character" w:customStyle="1" w:styleId="ft794">
    <w:name w:val="ft794"/>
    <w:rsid w:val="008E7C18"/>
  </w:style>
  <w:style w:type="character" w:customStyle="1" w:styleId="ft813">
    <w:name w:val="ft813"/>
    <w:rsid w:val="008E7C18"/>
  </w:style>
  <w:style w:type="character" w:customStyle="1" w:styleId="ft845">
    <w:name w:val="ft845"/>
    <w:rsid w:val="008E7C18"/>
  </w:style>
  <w:style w:type="character" w:customStyle="1" w:styleId="ft846">
    <w:name w:val="ft846"/>
    <w:rsid w:val="008E7C18"/>
  </w:style>
  <w:style w:type="character" w:customStyle="1" w:styleId="ft869">
    <w:name w:val="ft869"/>
    <w:rsid w:val="008E7C18"/>
  </w:style>
  <w:style w:type="character" w:customStyle="1" w:styleId="ft345">
    <w:name w:val="ft345"/>
    <w:rsid w:val="008E7C18"/>
  </w:style>
  <w:style w:type="character" w:customStyle="1" w:styleId="ft348">
    <w:name w:val="ft348"/>
    <w:rsid w:val="008E7C18"/>
  </w:style>
  <w:style w:type="character" w:customStyle="1" w:styleId="ft350">
    <w:name w:val="ft350"/>
    <w:rsid w:val="008E7C18"/>
  </w:style>
  <w:style w:type="character" w:customStyle="1" w:styleId="ft351">
    <w:name w:val="ft351"/>
    <w:rsid w:val="008E7C18"/>
  </w:style>
  <w:style w:type="character" w:customStyle="1" w:styleId="ft353">
    <w:name w:val="ft353"/>
    <w:rsid w:val="008E7C18"/>
  </w:style>
  <w:style w:type="character" w:customStyle="1" w:styleId="ft355">
    <w:name w:val="ft355"/>
    <w:rsid w:val="008E7C18"/>
  </w:style>
  <w:style w:type="character" w:customStyle="1" w:styleId="ft372">
    <w:name w:val="ft372"/>
    <w:rsid w:val="008E7C18"/>
  </w:style>
  <w:style w:type="character" w:customStyle="1" w:styleId="ft219">
    <w:name w:val="ft219"/>
    <w:rsid w:val="008E7C18"/>
  </w:style>
  <w:style w:type="character" w:customStyle="1" w:styleId="ft255">
    <w:name w:val="ft255"/>
    <w:rsid w:val="008E7C18"/>
  </w:style>
  <w:style w:type="character" w:customStyle="1" w:styleId="ft264">
    <w:name w:val="ft264"/>
    <w:rsid w:val="008E7C18"/>
  </w:style>
  <w:style w:type="character" w:customStyle="1" w:styleId="ft269">
    <w:name w:val="ft269"/>
    <w:rsid w:val="008E7C18"/>
  </w:style>
  <w:style w:type="character" w:customStyle="1" w:styleId="ft292">
    <w:name w:val="ft292"/>
    <w:rsid w:val="008E7C18"/>
  </w:style>
  <w:style w:type="character" w:customStyle="1" w:styleId="ft300">
    <w:name w:val="ft300"/>
    <w:rsid w:val="008E7C18"/>
  </w:style>
  <w:style w:type="character" w:customStyle="1" w:styleId="ft308">
    <w:name w:val="ft308"/>
    <w:rsid w:val="008E7C18"/>
  </w:style>
  <w:style w:type="character" w:customStyle="1" w:styleId="ft334">
    <w:name w:val="ft334"/>
    <w:rsid w:val="008E7C18"/>
  </w:style>
  <w:style w:type="character" w:customStyle="1" w:styleId="ft346">
    <w:name w:val="ft346"/>
    <w:rsid w:val="008E7C18"/>
  </w:style>
  <w:style w:type="character" w:customStyle="1" w:styleId="ft3">
    <w:name w:val="ft3"/>
    <w:rsid w:val="008E7C18"/>
  </w:style>
  <w:style w:type="character" w:customStyle="1" w:styleId="ft381">
    <w:name w:val="ft381"/>
    <w:rsid w:val="008E7C18"/>
  </w:style>
  <w:style w:type="character" w:customStyle="1" w:styleId="ft391">
    <w:name w:val="ft391"/>
    <w:rsid w:val="008E7C18"/>
  </w:style>
  <w:style w:type="character" w:customStyle="1" w:styleId="ft397">
    <w:name w:val="ft397"/>
    <w:rsid w:val="008E7C18"/>
  </w:style>
  <w:style w:type="character" w:customStyle="1" w:styleId="ft176">
    <w:name w:val="ft176"/>
    <w:rsid w:val="008E7C18"/>
  </w:style>
  <w:style w:type="character" w:customStyle="1" w:styleId="ft410">
    <w:name w:val="ft410"/>
    <w:rsid w:val="008E7C18"/>
  </w:style>
  <w:style w:type="character" w:customStyle="1" w:styleId="ft421">
    <w:name w:val="ft421"/>
    <w:rsid w:val="008E7C18"/>
  </w:style>
  <w:style w:type="character" w:customStyle="1" w:styleId="ft467">
    <w:name w:val="ft467"/>
    <w:rsid w:val="008E7C18"/>
  </w:style>
  <w:style w:type="character" w:customStyle="1" w:styleId="ft479">
    <w:name w:val="ft479"/>
    <w:rsid w:val="008E7C18"/>
  </w:style>
  <w:style w:type="character" w:customStyle="1" w:styleId="ft578">
    <w:name w:val="ft578"/>
    <w:rsid w:val="008E7C18"/>
  </w:style>
  <w:style w:type="character" w:customStyle="1" w:styleId="ft624">
    <w:name w:val="ft624"/>
    <w:rsid w:val="008E7C18"/>
  </w:style>
  <w:style w:type="character" w:customStyle="1" w:styleId="ft631">
    <w:name w:val="ft631"/>
    <w:rsid w:val="008E7C18"/>
  </w:style>
  <w:style w:type="character" w:customStyle="1" w:styleId="ft679">
    <w:name w:val="ft679"/>
    <w:rsid w:val="008E7C18"/>
  </w:style>
  <w:style w:type="character" w:customStyle="1" w:styleId="ft725">
    <w:name w:val="ft725"/>
    <w:rsid w:val="008E7C18"/>
  </w:style>
  <w:style w:type="character" w:customStyle="1" w:styleId="ft769">
    <w:name w:val="ft769"/>
    <w:rsid w:val="008E7C18"/>
  </w:style>
  <w:style w:type="character" w:customStyle="1" w:styleId="ft819">
    <w:name w:val="ft819"/>
    <w:rsid w:val="008E7C18"/>
  </w:style>
  <w:style w:type="character" w:customStyle="1" w:styleId="ft877">
    <w:name w:val="ft877"/>
    <w:rsid w:val="008E7C18"/>
  </w:style>
  <w:style w:type="character" w:customStyle="1" w:styleId="ft275">
    <w:name w:val="ft275"/>
    <w:rsid w:val="008E7C18"/>
  </w:style>
  <w:style w:type="character" w:customStyle="1" w:styleId="ft935">
    <w:name w:val="ft935"/>
    <w:rsid w:val="008E7C18"/>
  </w:style>
  <w:style w:type="character" w:customStyle="1" w:styleId="ft969">
    <w:name w:val="ft969"/>
    <w:rsid w:val="008E7C18"/>
  </w:style>
  <w:style w:type="character" w:customStyle="1" w:styleId="ft1010">
    <w:name w:val="ft1010"/>
    <w:rsid w:val="008E7C18"/>
  </w:style>
  <w:style w:type="character" w:customStyle="1" w:styleId="ft1058">
    <w:name w:val="ft1058"/>
    <w:rsid w:val="008E7C18"/>
  </w:style>
  <w:style w:type="character" w:customStyle="1" w:styleId="ft1101">
    <w:name w:val="ft1101"/>
    <w:rsid w:val="008E7C18"/>
  </w:style>
  <w:style w:type="character" w:customStyle="1" w:styleId="ft1162">
    <w:name w:val="ft1162"/>
    <w:rsid w:val="008E7C18"/>
  </w:style>
  <w:style w:type="character" w:customStyle="1" w:styleId="ft1197">
    <w:name w:val="ft1197"/>
    <w:rsid w:val="008E7C18"/>
  </w:style>
  <w:style w:type="character" w:customStyle="1" w:styleId="ft1248">
    <w:name w:val="ft1248"/>
    <w:rsid w:val="008E7C18"/>
  </w:style>
  <w:style w:type="character" w:customStyle="1" w:styleId="ft1293">
    <w:name w:val="ft1293"/>
    <w:rsid w:val="008E7C18"/>
  </w:style>
  <w:style w:type="character" w:customStyle="1" w:styleId="ft1308">
    <w:name w:val="ft1308"/>
    <w:rsid w:val="008E7C18"/>
  </w:style>
  <w:style w:type="character" w:customStyle="1" w:styleId="ft1366">
    <w:name w:val="ft1366"/>
    <w:rsid w:val="008E7C18"/>
  </w:style>
  <w:style w:type="character" w:customStyle="1" w:styleId="ft1377">
    <w:name w:val="ft1377"/>
    <w:rsid w:val="008E7C18"/>
  </w:style>
  <w:style w:type="character" w:customStyle="1" w:styleId="ft1380">
    <w:name w:val="ft1380"/>
    <w:rsid w:val="008E7C18"/>
  </w:style>
  <w:style w:type="character" w:customStyle="1" w:styleId="ft1389">
    <w:name w:val="ft1389"/>
    <w:rsid w:val="008E7C18"/>
  </w:style>
  <w:style w:type="character" w:customStyle="1" w:styleId="ft1393">
    <w:name w:val="ft1393"/>
    <w:rsid w:val="008E7C18"/>
  </w:style>
  <w:style w:type="character" w:customStyle="1" w:styleId="ft1400">
    <w:name w:val="ft1400"/>
    <w:rsid w:val="008E7C18"/>
  </w:style>
  <w:style w:type="character" w:customStyle="1" w:styleId="ft1407">
    <w:name w:val="ft1407"/>
    <w:rsid w:val="008E7C18"/>
  </w:style>
  <w:style w:type="character" w:customStyle="1" w:styleId="ft1410">
    <w:name w:val="ft1410"/>
    <w:rsid w:val="008E7C18"/>
  </w:style>
  <w:style w:type="character" w:customStyle="1" w:styleId="ft1427">
    <w:name w:val="ft1427"/>
    <w:rsid w:val="008E7C18"/>
  </w:style>
  <w:style w:type="character" w:customStyle="1" w:styleId="ft1478">
    <w:name w:val="ft1478"/>
    <w:rsid w:val="008E7C18"/>
  </w:style>
  <w:style w:type="character" w:customStyle="1" w:styleId="ft1533">
    <w:name w:val="ft1533"/>
    <w:rsid w:val="008E7C18"/>
  </w:style>
  <w:style w:type="character" w:customStyle="1" w:styleId="ft1586">
    <w:name w:val="ft1586"/>
    <w:rsid w:val="008E7C18"/>
  </w:style>
  <w:style w:type="character" w:customStyle="1" w:styleId="ft1627">
    <w:name w:val="ft1627"/>
    <w:rsid w:val="008E7C18"/>
  </w:style>
  <w:style w:type="character" w:customStyle="1" w:styleId="ft1634">
    <w:name w:val="ft1634"/>
    <w:rsid w:val="008E7C18"/>
  </w:style>
  <w:style w:type="character" w:customStyle="1" w:styleId="ft1638">
    <w:name w:val="ft1638"/>
    <w:rsid w:val="008E7C18"/>
  </w:style>
  <w:style w:type="character" w:customStyle="1" w:styleId="ft1643">
    <w:name w:val="ft1643"/>
    <w:rsid w:val="008E7C18"/>
  </w:style>
  <w:style w:type="character" w:customStyle="1" w:styleId="ft1659">
    <w:name w:val="ft1659"/>
    <w:rsid w:val="008E7C18"/>
  </w:style>
  <w:style w:type="character" w:customStyle="1" w:styleId="ft1665">
    <w:name w:val="ft1665"/>
    <w:rsid w:val="008E7C18"/>
  </w:style>
  <w:style w:type="character" w:customStyle="1" w:styleId="ft1711">
    <w:name w:val="ft1711"/>
    <w:rsid w:val="008E7C18"/>
  </w:style>
  <w:style w:type="character" w:customStyle="1" w:styleId="ft1757">
    <w:name w:val="ft1757"/>
    <w:rsid w:val="008E7C18"/>
  </w:style>
  <w:style w:type="character" w:customStyle="1" w:styleId="ft1804">
    <w:name w:val="ft1804"/>
    <w:rsid w:val="008E7C18"/>
  </w:style>
  <w:style w:type="character" w:customStyle="1" w:styleId="ft1855">
    <w:name w:val="ft1855"/>
    <w:rsid w:val="008E7C18"/>
  </w:style>
  <w:style w:type="character" w:customStyle="1" w:styleId="ft1883">
    <w:name w:val="ft1883"/>
    <w:rsid w:val="008E7C18"/>
  </w:style>
  <w:style w:type="character" w:customStyle="1" w:styleId="ft1937">
    <w:name w:val="ft1937"/>
    <w:rsid w:val="008E7C18"/>
  </w:style>
  <w:style w:type="character" w:customStyle="1" w:styleId="ft1983">
    <w:name w:val="ft1983"/>
    <w:rsid w:val="008E7C18"/>
  </w:style>
  <w:style w:type="character" w:customStyle="1" w:styleId="ft2028">
    <w:name w:val="ft2028"/>
    <w:rsid w:val="008E7C18"/>
  </w:style>
  <w:style w:type="character" w:customStyle="1" w:styleId="ft2049">
    <w:name w:val="ft2049"/>
    <w:rsid w:val="008E7C18"/>
  </w:style>
  <w:style w:type="character" w:customStyle="1" w:styleId="ft2096">
    <w:name w:val="ft2096"/>
    <w:rsid w:val="008E7C18"/>
  </w:style>
  <w:style w:type="character" w:customStyle="1" w:styleId="ft2144">
    <w:name w:val="ft2144"/>
    <w:rsid w:val="008E7C18"/>
  </w:style>
  <w:style w:type="character" w:customStyle="1" w:styleId="ft2234">
    <w:name w:val="ft2234"/>
    <w:rsid w:val="008E7C18"/>
  </w:style>
  <w:style w:type="character" w:customStyle="1" w:styleId="ft2289">
    <w:name w:val="ft2289"/>
    <w:rsid w:val="008E7C18"/>
  </w:style>
  <w:style w:type="character" w:customStyle="1" w:styleId="ft1884">
    <w:name w:val="ft1884"/>
    <w:rsid w:val="008E7C18"/>
  </w:style>
  <w:style w:type="character" w:customStyle="1" w:styleId="ft2343">
    <w:name w:val="ft2343"/>
    <w:rsid w:val="008E7C18"/>
  </w:style>
  <w:style w:type="character" w:customStyle="1" w:styleId="ft2392">
    <w:name w:val="ft2392"/>
    <w:rsid w:val="008E7C18"/>
  </w:style>
  <w:style w:type="character" w:customStyle="1" w:styleId="ft2439">
    <w:name w:val="ft2439"/>
    <w:rsid w:val="008E7C18"/>
  </w:style>
  <w:style w:type="character" w:customStyle="1" w:styleId="ft2489">
    <w:name w:val="ft2489"/>
    <w:rsid w:val="008E7C18"/>
  </w:style>
  <w:style w:type="character" w:customStyle="1" w:styleId="ft2500">
    <w:name w:val="ft2500"/>
    <w:rsid w:val="008E7C18"/>
  </w:style>
  <w:style w:type="character" w:customStyle="1" w:styleId="ft2555">
    <w:name w:val="ft2555"/>
    <w:rsid w:val="008E7C18"/>
  </w:style>
  <w:style w:type="character" w:customStyle="1" w:styleId="ft2562">
    <w:name w:val="ft2562"/>
    <w:rsid w:val="008E7C18"/>
  </w:style>
  <w:style w:type="character" w:customStyle="1" w:styleId="ft2569">
    <w:name w:val="ft2569"/>
    <w:rsid w:val="008E7C18"/>
  </w:style>
  <w:style w:type="character" w:customStyle="1" w:styleId="ft2572">
    <w:name w:val="ft2572"/>
    <w:rsid w:val="008E7C18"/>
  </w:style>
  <w:style w:type="character" w:customStyle="1" w:styleId="ft2581">
    <w:name w:val="ft2581"/>
    <w:rsid w:val="008E7C18"/>
  </w:style>
  <w:style w:type="character" w:customStyle="1" w:styleId="ft2590">
    <w:name w:val="ft2590"/>
    <w:rsid w:val="008E7C18"/>
  </w:style>
  <w:style w:type="character" w:customStyle="1" w:styleId="ft2624">
    <w:name w:val="ft2624"/>
    <w:rsid w:val="008E7C18"/>
  </w:style>
  <w:style w:type="character" w:customStyle="1" w:styleId="ft2669">
    <w:name w:val="ft2669"/>
    <w:rsid w:val="008E7C18"/>
  </w:style>
  <w:style w:type="character" w:customStyle="1" w:styleId="ft2679">
    <w:name w:val="ft2679"/>
    <w:rsid w:val="008E7C18"/>
  </w:style>
  <w:style w:type="character" w:customStyle="1" w:styleId="ft2716">
    <w:name w:val="ft2716"/>
    <w:rsid w:val="008E7C18"/>
  </w:style>
  <w:style w:type="character" w:customStyle="1" w:styleId="ft2726">
    <w:name w:val="ft2726"/>
    <w:rsid w:val="008E7C18"/>
  </w:style>
  <w:style w:type="character" w:customStyle="1" w:styleId="ft2773">
    <w:name w:val="ft2773"/>
    <w:rsid w:val="008E7C18"/>
  </w:style>
  <w:style w:type="character" w:customStyle="1" w:styleId="ft2782">
    <w:name w:val="ft2782"/>
    <w:rsid w:val="008E7C18"/>
  </w:style>
  <w:style w:type="character" w:customStyle="1" w:styleId="ft2828">
    <w:name w:val="ft2828"/>
    <w:rsid w:val="008E7C18"/>
  </w:style>
  <w:style w:type="character" w:customStyle="1" w:styleId="ft2877">
    <w:name w:val="ft2877"/>
    <w:rsid w:val="008E7C18"/>
  </w:style>
  <w:style w:type="character" w:customStyle="1" w:styleId="ft2921">
    <w:name w:val="ft2921"/>
    <w:rsid w:val="008E7C18"/>
  </w:style>
  <w:style w:type="character" w:customStyle="1" w:styleId="ft2927">
    <w:name w:val="ft2927"/>
    <w:rsid w:val="008E7C18"/>
  </w:style>
  <w:style w:type="character" w:customStyle="1" w:styleId="ft2935">
    <w:name w:val="ft2935"/>
    <w:rsid w:val="008E7C18"/>
  </w:style>
  <w:style w:type="character" w:customStyle="1" w:styleId="ft2943">
    <w:name w:val="ft2943"/>
    <w:rsid w:val="008E7C18"/>
  </w:style>
  <w:style w:type="character" w:customStyle="1" w:styleId="ft2952">
    <w:name w:val="ft2952"/>
    <w:rsid w:val="008E7C18"/>
  </w:style>
  <w:style w:type="character" w:customStyle="1" w:styleId="ft2954">
    <w:name w:val="ft2954"/>
    <w:rsid w:val="008E7C18"/>
  </w:style>
  <w:style w:type="character" w:customStyle="1" w:styleId="ft2955">
    <w:name w:val="ft2955"/>
    <w:rsid w:val="008E7C18"/>
  </w:style>
  <w:style w:type="character" w:customStyle="1" w:styleId="ft2962">
    <w:name w:val="ft2962"/>
    <w:rsid w:val="008E7C18"/>
  </w:style>
  <w:style w:type="character" w:customStyle="1" w:styleId="ft2968">
    <w:name w:val="ft2968"/>
    <w:rsid w:val="008E7C18"/>
  </w:style>
  <w:style w:type="character" w:customStyle="1" w:styleId="ft2973">
    <w:name w:val="ft2973"/>
    <w:rsid w:val="008E7C18"/>
  </w:style>
  <w:style w:type="character" w:customStyle="1" w:styleId="ft2974">
    <w:name w:val="ft2974"/>
    <w:rsid w:val="008E7C18"/>
  </w:style>
  <w:style w:type="character" w:customStyle="1" w:styleId="ft2976">
    <w:name w:val="ft2976"/>
    <w:rsid w:val="008E7C18"/>
  </w:style>
  <w:style w:type="character" w:customStyle="1" w:styleId="ft2985">
    <w:name w:val="ft2985"/>
    <w:rsid w:val="008E7C18"/>
  </w:style>
  <w:style w:type="character" w:customStyle="1" w:styleId="ft3002">
    <w:name w:val="ft3002"/>
    <w:rsid w:val="008E7C18"/>
  </w:style>
  <w:style w:type="character" w:customStyle="1" w:styleId="ft3037">
    <w:name w:val="ft3037"/>
    <w:rsid w:val="008E7C18"/>
  </w:style>
  <w:style w:type="character" w:customStyle="1" w:styleId="ft3084">
    <w:name w:val="ft3084"/>
    <w:rsid w:val="008E7C18"/>
  </w:style>
  <w:style w:type="character" w:customStyle="1" w:styleId="ft3127">
    <w:name w:val="ft3127"/>
    <w:rsid w:val="008E7C18"/>
  </w:style>
  <w:style w:type="character" w:customStyle="1" w:styleId="ft3156">
    <w:name w:val="ft3156"/>
    <w:rsid w:val="008E7C18"/>
  </w:style>
  <w:style w:type="character" w:customStyle="1" w:styleId="ft3206">
    <w:name w:val="ft3206"/>
    <w:rsid w:val="008E7C18"/>
  </w:style>
  <w:style w:type="character" w:customStyle="1" w:styleId="ft3264">
    <w:name w:val="ft3264"/>
    <w:rsid w:val="008E7C18"/>
  </w:style>
  <w:style w:type="character" w:customStyle="1" w:styleId="ft3315">
    <w:name w:val="ft3315"/>
    <w:rsid w:val="008E7C18"/>
  </w:style>
  <w:style w:type="character" w:customStyle="1" w:styleId="ft3373">
    <w:name w:val="ft3373"/>
    <w:rsid w:val="008E7C18"/>
  </w:style>
  <w:style w:type="character" w:customStyle="1" w:styleId="ft3432">
    <w:name w:val="ft3432"/>
    <w:rsid w:val="008E7C18"/>
  </w:style>
  <w:style w:type="character" w:customStyle="1" w:styleId="ft3489">
    <w:name w:val="ft3489"/>
    <w:rsid w:val="008E7C18"/>
  </w:style>
  <w:style w:type="character" w:customStyle="1" w:styleId="ft3546">
    <w:name w:val="ft3546"/>
    <w:rsid w:val="008E7C18"/>
  </w:style>
  <w:style w:type="character" w:customStyle="1" w:styleId="ft3608">
    <w:name w:val="ft3608"/>
    <w:rsid w:val="008E7C18"/>
  </w:style>
  <w:style w:type="character" w:customStyle="1" w:styleId="ft3651">
    <w:name w:val="ft3651"/>
    <w:rsid w:val="008E7C18"/>
  </w:style>
  <w:style w:type="paragraph" w:customStyle="1" w:styleId="c4c8c7c24">
    <w:name w:val="c4 c8 c7 c24"/>
    <w:basedOn w:val="a3"/>
    <w:rsid w:val="008E7C18"/>
    <w:pPr>
      <w:spacing w:before="90" w:after="90"/>
    </w:pPr>
  </w:style>
  <w:style w:type="character" w:customStyle="1" w:styleId="c5">
    <w:name w:val="c5"/>
    <w:rsid w:val="008E7C18"/>
  </w:style>
  <w:style w:type="character" w:customStyle="1" w:styleId="1143">
    <w:name w:val="Знак Знак114"/>
    <w:locked/>
    <w:rsid w:val="008E7C18"/>
    <w:rPr>
      <w:rFonts w:ascii="Arial" w:hAnsi="Arial"/>
      <w:b/>
      <w:color w:val="000000"/>
      <w:sz w:val="26"/>
      <w:lang w:val="ru-RU" w:eastAsia="ru-RU"/>
    </w:rPr>
  </w:style>
  <w:style w:type="paragraph" w:customStyle="1" w:styleId="1123">
    <w:name w:val="Стиль Заголовок 1 + 12 пт"/>
    <w:basedOn w:val="11"/>
    <w:rsid w:val="008E7C18"/>
    <w:pPr>
      <w:widowControl w:val="0"/>
      <w:suppressAutoHyphens/>
      <w:autoSpaceDE w:val="0"/>
      <w:autoSpaceDN w:val="0"/>
      <w:adjustRightInd w:val="0"/>
      <w:spacing w:line="312" w:lineRule="auto"/>
    </w:pPr>
    <w:rPr>
      <w:rFonts w:ascii="Times New Roman ??????????" w:hAnsi="Times New Roman ??????????"/>
      <w:bCs/>
      <w:szCs w:val="20"/>
    </w:rPr>
  </w:style>
  <w:style w:type="character" w:customStyle="1" w:styleId="ft9267">
    <w:name w:val="ft9267"/>
    <w:rsid w:val="008E7C18"/>
  </w:style>
  <w:style w:type="character" w:customStyle="1" w:styleId="ft9274">
    <w:name w:val="ft9274"/>
    <w:rsid w:val="008E7C18"/>
  </w:style>
  <w:style w:type="character" w:customStyle="1" w:styleId="ft9282">
    <w:name w:val="ft9282"/>
    <w:rsid w:val="008E7C18"/>
  </w:style>
  <w:style w:type="character" w:customStyle="1" w:styleId="ft9284">
    <w:name w:val="ft9284"/>
    <w:rsid w:val="008E7C18"/>
  </w:style>
  <w:style w:type="character" w:customStyle="1" w:styleId="ft9287">
    <w:name w:val="ft9287"/>
    <w:rsid w:val="008E7C18"/>
  </w:style>
  <w:style w:type="character" w:customStyle="1" w:styleId="ft9293">
    <w:name w:val="ft9293"/>
    <w:rsid w:val="008E7C18"/>
  </w:style>
  <w:style w:type="character" w:customStyle="1" w:styleId="ft9299">
    <w:name w:val="ft9299"/>
    <w:rsid w:val="008E7C18"/>
  </w:style>
  <w:style w:type="character" w:customStyle="1" w:styleId="ft9306">
    <w:name w:val="ft9306"/>
    <w:rsid w:val="008E7C18"/>
  </w:style>
  <w:style w:type="character" w:customStyle="1" w:styleId="ft8849">
    <w:name w:val="ft8849"/>
    <w:rsid w:val="008E7C18"/>
  </w:style>
  <w:style w:type="character" w:customStyle="1" w:styleId="ft9312">
    <w:name w:val="ft9312"/>
    <w:rsid w:val="008E7C18"/>
  </w:style>
  <w:style w:type="character" w:customStyle="1" w:styleId="ft9316">
    <w:name w:val="ft9316"/>
    <w:rsid w:val="008E7C18"/>
  </w:style>
  <w:style w:type="character" w:customStyle="1" w:styleId="ft9324">
    <w:name w:val="ft9324"/>
    <w:rsid w:val="008E7C18"/>
  </w:style>
  <w:style w:type="character" w:customStyle="1" w:styleId="ft9330">
    <w:name w:val="ft9330"/>
    <w:rsid w:val="008E7C18"/>
  </w:style>
  <w:style w:type="character" w:customStyle="1" w:styleId="1810">
    <w:name w:val="Знак Знак1810"/>
    <w:rsid w:val="008E7C18"/>
    <w:rPr>
      <w:rFonts w:eastAsia="SimSun"/>
      <w:b/>
      <w:caps/>
      <w:sz w:val="24"/>
      <w:lang w:val="ru-RU" w:eastAsia="ru-RU"/>
    </w:rPr>
  </w:style>
  <w:style w:type="character" w:customStyle="1" w:styleId="WW8Num36z0">
    <w:name w:val="WW8Num36z0"/>
    <w:rsid w:val="008E7C18"/>
    <w:rPr>
      <w:rFonts w:ascii="Wingdings" w:hAnsi="Wingdings"/>
    </w:rPr>
  </w:style>
  <w:style w:type="character" w:customStyle="1" w:styleId="WW8Num39z0">
    <w:name w:val="WW8Num39z0"/>
    <w:rsid w:val="008E7C18"/>
    <w:rPr>
      <w:rFonts w:ascii="Wingdings" w:hAnsi="Wingdings"/>
    </w:rPr>
  </w:style>
  <w:style w:type="character" w:customStyle="1" w:styleId="WW8Num42z0">
    <w:name w:val="WW8Num42z0"/>
    <w:rsid w:val="008E7C18"/>
    <w:rPr>
      <w:rFonts w:ascii="Wingdings" w:hAnsi="Wingdings"/>
    </w:rPr>
  </w:style>
  <w:style w:type="character" w:customStyle="1" w:styleId="WW8Num44z0">
    <w:name w:val="WW8Num44z0"/>
    <w:rsid w:val="008E7C18"/>
    <w:rPr>
      <w:rFonts w:ascii="Wingdings" w:hAnsi="Wingdings"/>
    </w:rPr>
  </w:style>
  <w:style w:type="character" w:customStyle="1" w:styleId="WW8Num44z1">
    <w:name w:val="WW8Num44z1"/>
    <w:rsid w:val="008E7C18"/>
    <w:rPr>
      <w:rFonts w:ascii="Courier New" w:hAnsi="Courier New"/>
    </w:rPr>
  </w:style>
  <w:style w:type="character" w:customStyle="1" w:styleId="WW8Num44z3">
    <w:name w:val="WW8Num44z3"/>
    <w:rsid w:val="008E7C18"/>
    <w:rPr>
      <w:rFonts w:ascii="Symbol" w:hAnsi="Symbol"/>
    </w:rPr>
  </w:style>
  <w:style w:type="character" w:customStyle="1" w:styleId="WW8Num47z0">
    <w:name w:val="WW8Num47z0"/>
    <w:rsid w:val="008E7C18"/>
    <w:rPr>
      <w:rFonts w:ascii="Wingdings" w:hAnsi="Wingdings"/>
    </w:rPr>
  </w:style>
  <w:style w:type="character" w:customStyle="1" w:styleId="WW8Num47z1">
    <w:name w:val="WW8Num47z1"/>
    <w:rsid w:val="008E7C18"/>
    <w:rPr>
      <w:rFonts w:ascii="Courier New" w:hAnsi="Courier New"/>
    </w:rPr>
  </w:style>
  <w:style w:type="character" w:customStyle="1" w:styleId="WW8Num47z3">
    <w:name w:val="WW8Num47z3"/>
    <w:rsid w:val="008E7C18"/>
    <w:rPr>
      <w:rFonts w:ascii="Symbol" w:hAnsi="Symbol"/>
    </w:rPr>
  </w:style>
  <w:style w:type="character" w:customStyle="1" w:styleId="WW8Num50z0">
    <w:name w:val="WW8Num50z0"/>
    <w:rsid w:val="008E7C18"/>
    <w:rPr>
      <w:rFonts w:ascii="Wingdings" w:hAnsi="Wingdings"/>
    </w:rPr>
  </w:style>
  <w:style w:type="character" w:customStyle="1" w:styleId="WW8Num51z0">
    <w:name w:val="WW8Num51z0"/>
    <w:rsid w:val="008E7C18"/>
    <w:rPr>
      <w:rFonts w:ascii="Wingdings" w:hAnsi="Wingdings"/>
    </w:rPr>
  </w:style>
  <w:style w:type="character" w:customStyle="1" w:styleId="WW8Num52z0">
    <w:name w:val="WW8Num52z0"/>
    <w:rsid w:val="008E7C18"/>
    <w:rPr>
      <w:rFonts w:ascii="Symbol" w:hAnsi="Symbol"/>
    </w:rPr>
  </w:style>
  <w:style w:type="character" w:customStyle="1" w:styleId="WW8Num53z0">
    <w:name w:val="WW8Num53z0"/>
    <w:rsid w:val="008E7C18"/>
    <w:rPr>
      <w:rFonts w:ascii="Wingdings" w:hAnsi="Wingdings"/>
    </w:rPr>
  </w:style>
  <w:style w:type="character" w:customStyle="1" w:styleId="WW8Num53z1">
    <w:name w:val="WW8Num53z1"/>
    <w:rsid w:val="008E7C18"/>
    <w:rPr>
      <w:rFonts w:ascii="Courier New" w:hAnsi="Courier New"/>
    </w:rPr>
  </w:style>
  <w:style w:type="character" w:customStyle="1" w:styleId="WW8Num53z3">
    <w:name w:val="WW8Num53z3"/>
    <w:rsid w:val="008E7C18"/>
    <w:rPr>
      <w:rFonts w:ascii="Symbol" w:hAnsi="Symbol"/>
    </w:rPr>
  </w:style>
  <w:style w:type="character" w:customStyle="1" w:styleId="WW8Num55z0">
    <w:name w:val="WW8Num55z0"/>
    <w:rsid w:val="008E7C18"/>
    <w:rPr>
      <w:rFonts w:ascii="Symbol" w:hAnsi="Symbol"/>
    </w:rPr>
  </w:style>
  <w:style w:type="character" w:customStyle="1" w:styleId="WW8Num56z0">
    <w:name w:val="WW8Num56z0"/>
    <w:rsid w:val="008E7C18"/>
    <w:rPr>
      <w:rFonts w:ascii="Symbol" w:hAnsi="Symbol"/>
    </w:rPr>
  </w:style>
  <w:style w:type="character" w:customStyle="1" w:styleId="WW8Num59z0">
    <w:name w:val="WW8Num59z0"/>
    <w:rsid w:val="008E7C18"/>
    <w:rPr>
      <w:rFonts w:ascii="Symbol" w:hAnsi="Symbol"/>
    </w:rPr>
  </w:style>
  <w:style w:type="character" w:customStyle="1" w:styleId="WW8Num63z0">
    <w:name w:val="WW8Num63z0"/>
    <w:rsid w:val="008E7C18"/>
    <w:rPr>
      <w:rFonts w:ascii="Symbol" w:hAnsi="Symbol"/>
    </w:rPr>
  </w:style>
  <w:style w:type="character" w:customStyle="1" w:styleId="WW8Num66z0">
    <w:name w:val="WW8Num66z0"/>
    <w:rsid w:val="008E7C18"/>
    <w:rPr>
      <w:rFonts w:ascii="Symbol" w:hAnsi="Symbol"/>
    </w:rPr>
  </w:style>
  <w:style w:type="character" w:customStyle="1" w:styleId="WW8Num69z1">
    <w:name w:val="WW8Num69z1"/>
    <w:rsid w:val="008E7C18"/>
    <w:rPr>
      <w:rFonts w:ascii="Wingdings" w:hAnsi="Wingdings"/>
    </w:rPr>
  </w:style>
  <w:style w:type="character" w:customStyle="1" w:styleId="WW8Num72z0">
    <w:name w:val="WW8Num72z0"/>
    <w:rsid w:val="008E7C18"/>
    <w:rPr>
      <w:rFonts w:ascii="Symbol" w:hAnsi="Symbol"/>
    </w:rPr>
  </w:style>
  <w:style w:type="character" w:customStyle="1" w:styleId="WW8Num72z1">
    <w:name w:val="WW8Num72z1"/>
    <w:rsid w:val="008E7C18"/>
    <w:rPr>
      <w:rFonts w:ascii="Courier New" w:hAnsi="Courier New"/>
    </w:rPr>
  </w:style>
  <w:style w:type="character" w:customStyle="1" w:styleId="WW8Num72z2">
    <w:name w:val="WW8Num72z2"/>
    <w:rsid w:val="008E7C18"/>
    <w:rPr>
      <w:rFonts w:ascii="Wingdings" w:hAnsi="Wingdings"/>
    </w:rPr>
  </w:style>
  <w:style w:type="character" w:customStyle="1" w:styleId="WW8Num74z0">
    <w:name w:val="WW8Num74z0"/>
    <w:rsid w:val="008E7C18"/>
    <w:rPr>
      <w:rFonts w:ascii="Symbol" w:hAnsi="Symbol"/>
    </w:rPr>
  </w:style>
  <w:style w:type="character" w:customStyle="1" w:styleId="WW8Num75z0">
    <w:name w:val="WW8Num75z0"/>
    <w:rsid w:val="008E7C18"/>
    <w:rPr>
      <w:rFonts w:ascii="Wingdings" w:hAnsi="Wingdings"/>
    </w:rPr>
  </w:style>
  <w:style w:type="character" w:customStyle="1" w:styleId="WW8Num75z1">
    <w:name w:val="WW8Num75z1"/>
    <w:rsid w:val="008E7C18"/>
    <w:rPr>
      <w:rFonts w:ascii="Courier New" w:hAnsi="Courier New"/>
    </w:rPr>
  </w:style>
  <w:style w:type="character" w:customStyle="1" w:styleId="WW8Num75z3">
    <w:name w:val="WW8Num75z3"/>
    <w:rsid w:val="008E7C18"/>
    <w:rPr>
      <w:rFonts w:ascii="Symbol" w:hAnsi="Symbol"/>
    </w:rPr>
  </w:style>
  <w:style w:type="character" w:customStyle="1" w:styleId="WW8Num77z0">
    <w:name w:val="WW8Num77z0"/>
    <w:rsid w:val="008E7C18"/>
    <w:rPr>
      <w:rFonts w:ascii="Symbol" w:hAnsi="Symbol"/>
    </w:rPr>
  </w:style>
  <w:style w:type="character" w:customStyle="1" w:styleId="WW8Num78z0">
    <w:name w:val="WW8Num78z0"/>
    <w:rsid w:val="008E7C18"/>
    <w:rPr>
      <w:rFonts w:ascii="Wingdings" w:hAnsi="Wingdings"/>
    </w:rPr>
  </w:style>
  <w:style w:type="character" w:customStyle="1" w:styleId="WW8Num78z1">
    <w:name w:val="WW8Num78z1"/>
    <w:rsid w:val="008E7C18"/>
    <w:rPr>
      <w:rFonts w:ascii="Courier New" w:hAnsi="Courier New"/>
    </w:rPr>
  </w:style>
  <w:style w:type="character" w:customStyle="1" w:styleId="WW8Num78z3">
    <w:name w:val="WW8Num78z3"/>
    <w:rsid w:val="008E7C18"/>
    <w:rPr>
      <w:rFonts w:ascii="Symbol" w:hAnsi="Symbol"/>
    </w:rPr>
  </w:style>
  <w:style w:type="character" w:customStyle="1" w:styleId="WW8Num79z0">
    <w:name w:val="WW8Num79z0"/>
    <w:rsid w:val="008E7C18"/>
    <w:rPr>
      <w:rFonts w:ascii="Symbol" w:hAnsi="Symbol"/>
    </w:rPr>
  </w:style>
  <w:style w:type="character" w:customStyle="1" w:styleId="WW8Num86z0">
    <w:name w:val="WW8Num86z0"/>
    <w:rsid w:val="008E7C18"/>
    <w:rPr>
      <w:rFonts w:ascii="Wingdings" w:hAnsi="Wingdings"/>
    </w:rPr>
  </w:style>
  <w:style w:type="character" w:customStyle="1" w:styleId="WW8Num86z1">
    <w:name w:val="WW8Num86z1"/>
    <w:rsid w:val="008E7C18"/>
    <w:rPr>
      <w:rFonts w:ascii="Courier New" w:hAnsi="Courier New"/>
    </w:rPr>
  </w:style>
  <w:style w:type="character" w:customStyle="1" w:styleId="WW8Num86z3">
    <w:name w:val="WW8Num86z3"/>
    <w:rsid w:val="008E7C18"/>
    <w:rPr>
      <w:rFonts w:ascii="Symbol" w:hAnsi="Symbol"/>
    </w:rPr>
  </w:style>
  <w:style w:type="character" w:customStyle="1" w:styleId="WW8Num87z0">
    <w:name w:val="WW8Num87z0"/>
    <w:rsid w:val="008E7C18"/>
    <w:rPr>
      <w:rFonts w:ascii="Symbol" w:hAnsi="Symbol"/>
    </w:rPr>
  </w:style>
  <w:style w:type="character" w:customStyle="1" w:styleId="WW8Num89z0">
    <w:name w:val="WW8Num89z0"/>
    <w:rsid w:val="008E7C18"/>
    <w:rPr>
      <w:rFonts w:ascii="Symbol" w:hAnsi="Symbol"/>
    </w:rPr>
  </w:style>
  <w:style w:type="character" w:customStyle="1" w:styleId="WW8Num90z0">
    <w:name w:val="WW8Num90z0"/>
    <w:rsid w:val="008E7C18"/>
    <w:rPr>
      <w:rFonts w:ascii="Symbol" w:hAnsi="Symbol"/>
    </w:rPr>
  </w:style>
  <w:style w:type="character" w:customStyle="1" w:styleId="WW8Num92z0">
    <w:name w:val="WW8Num92z0"/>
    <w:rsid w:val="008E7C18"/>
    <w:rPr>
      <w:rFonts w:ascii="Symbol" w:hAnsi="Symbol"/>
    </w:rPr>
  </w:style>
  <w:style w:type="character" w:customStyle="1" w:styleId="WW8Num93z0">
    <w:name w:val="WW8Num93z0"/>
    <w:rsid w:val="008E7C18"/>
    <w:rPr>
      <w:rFonts w:ascii="Wingdings" w:hAnsi="Wingdings"/>
    </w:rPr>
  </w:style>
  <w:style w:type="character" w:customStyle="1" w:styleId="WW8Num93z1">
    <w:name w:val="WW8Num93z1"/>
    <w:rsid w:val="008E7C18"/>
    <w:rPr>
      <w:rFonts w:ascii="Courier New" w:hAnsi="Courier New"/>
    </w:rPr>
  </w:style>
  <w:style w:type="character" w:customStyle="1" w:styleId="WW8Num93z3">
    <w:name w:val="WW8Num93z3"/>
    <w:rsid w:val="008E7C18"/>
    <w:rPr>
      <w:rFonts w:ascii="Symbol" w:hAnsi="Symbol"/>
    </w:rPr>
  </w:style>
  <w:style w:type="character" w:customStyle="1" w:styleId="WW8Num94z0">
    <w:name w:val="WW8Num94z0"/>
    <w:rsid w:val="008E7C18"/>
    <w:rPr>
      <w:rFonts w:ascii="Symbol" w:hAnsi="Symbol"/>
    </w:rPr>
  </w:style>
  <w:style w:type="character" w:customStyle="1" w:styleId="WW8Num97z0">
    <w:name w:val="WW8Num97z0"/>
    <w:rsid w:val="008E7C18"/>
    <w:rPr>
      <w:rFonts w:ascii="Symbol" w:hAnsi="Symbol"/>
    </w:rPr>
  </w:style>
  <w:style w:type="character" w:customStyle="1" w:styleId="WW8Num99z0">
    <w:name w:val="WW8Num99z0"/>
    <w:rsid w:val="008E7C18"/>
    <w:rPr>
      <w:rFonts w:ascii="Symbol" w:hAnsi="Symbol"/>
    </w:rPr>
  </w:style>
  <w:style w:type="character" w:customStyle="1" w:styleId="WW8Num101z0">
    <w:name w:val="WW8Num101z0"/>
    <w:rsid w:val="008E7C18"/>
    <w:rPr>
      <w:rFonts w:ascii="Symbol" w:hAnsi="Symbol"/>
    </w:rPr>
  </w:style>
  <w:style w:type="character" w:customStyle="1" w:styleId="WW8Num104z0">
    <w:name w:val="WW8Num104z0"/>
    <w:rsid w:val="008E7C18"/>
    <w:rPr>
      <w:rFonts w:ascii="Symbol" w:hAnsi="Symbol"/>
    </w:rPr>
  </w:style>
  <w:style w:type="character" w:customStyle="1" w:styleId="WW8Num107z0">
    <w:name w:val="WW8Num107z0"/>
    <w:rsid w:val="008E7C18"/>
    <w:rPr>
      <w:rFonts w:ascii="Symbol" w:hAnsi="Symbol"/>
    </w:rPr>
  </w:style>
  <w:style w:type="character" w:customStyle="1" w:styleId="WW8Num109z0">
    <w:name w:val="WW8Num109z0"/>
    <w:rsid w:val="008E7C18"/>
    <w:rPr>
      <w:rFonts w:ascii="Symbol" w:hAnsi="Symbol"/>
    </w:rPr>
  </w:style>
  <w:style w:type="character" w:customStyle="1" w:styleId="WW8Num112z1">
    <w:name w:val="WW8Num112z1"/>
    <w:rsid w:val="008E7C18"/>
    <w:rPr>
      <w:color w:val="000000"/>
    </w:rPr>
  </w:style>
  <w:style w:type="character" w:customStyle="1" w:styleId="WW8Num114z0">
    <w:name w:val="WW8Num114z0"/>
    <w:rsid w:val="008E7C18"/>
    <w:rPr>
      <w:rFonts w:ascii="Symbol" w:hAnsi="Symbol"/>
    </w:rPr>
  </w:style>
  <w:style w:type="character" w:customStyle="1" w:styleId="WW8Num117z0">
    <w:name w:val="WW8Num117z0"/>
    <w:rsid w:val="008E7C18"/>
    <w:rPr>
      <w:rFonts w:ascii="Symbol" w:hAnsi="Symbol"/>
    </w:rPr>
  </w:style>
  <w:style w:type="character" w:customStyle="1" w:styleId="WW8Num118z0">
    <w:name w:val="WW8Num118z0"/>
    <w:rsid w:val="008E7C18"/>
    <w:rPr>
      <w:rFonts w:ascii="Wingdings" w:hAnsi="Wingdings"/>
    </w:rPr>
  </w:style>
  <w:style w:type="character" w:customStyle="1" w:styleId="WW8Num118z1">
    <w:name w:val="WW8Num118z1"/>
    <w:rsid w:val="008E7C18"/>
    <w:rPr>
      <w:rFonts w:ascii="Courier New" w:hAnsi="Courier New"/>
    </w:rPr>
  </w:style>
  <w:style w:type="character" w:customStyle="1" w:styleId="WW8Num118z3">
    <w:name w:val="WW8Num118z3"/>
    <w:rsid w:val="008E7C18"/>
    <w:rPr>
      <w:rFonts w:ascii="Symbol" w:hAnsi="Symbol"/>
    </w:rPr>
  </w:style>
  <w:style w:type="character" w:customStyle="1" w:styleId="WW8Num120z0">
    <w:name w:val="WW8Num120z0"/>
    <w:rsid w:val="008E7C18"/>
    <w:rPr>
      <w:rFonts w:ascii="Symbol" w:hAnsi="Symbol"/>
    </w:rPr>
  </w:style>
  <w:style w:type="character" w:customStyle="1" w:styleId="WW8Num121z0">
    <w:name w:val="WW8Num121z0"/>
    <w:rsid w:val="008E7C18"/>
    <w:rPr>
      <w:rFonts w:ascii="Symbol" w:hAnsi="Symbol"/>
    </w:rPr>
  </w:style>
  <w:style w:type="character" w:customStyle="1" w:styleId="WW8Num124z0">
    <w:name w:val="WW8Num124z0"/>
    <w:rsid w:val="008E7C18"/>
    <w:rPr>
      <w:rFonts w:ascii="Symbol" w:hAnsi="Symbol"/>
    </w:rPr>
  </w:style>
  <w:style w:type="character" w:customStyle="1" w:styleId="WW8Num125z0">
    <w:name w:val="WW8Num125z0"/>
    <w:rsid w:val="008E7C18"/>
    <w:rPr>
      <w:rFonts w:ascii="Wingdings" w:hAnsi="Wingdings"/>
    </w:rPr>
  </w:style>
  <w:style w:type="character" w:customStyle="1" w:styleId="WW8Num125z1">
    <w:name w:val="WW8Num125z1"/>
    <w:rsid w:val="008E7C18"/>
    <w:rPr>
      <w:rFonts w:ascii="Courier New" w:hAnsi="Courier New"/>
    </w:rPr>
  </w:style>
  <w:style w:type="character" w:customStyle="1" w:styleId="WW8Num125z3">
    <w:name w:val="WW8Num125z3"/>
    <w:rsid w:val="008E7C18"/>
    <w:rPr>
      <w:rFonts w:ascii="Symbol" w:hAnsi="Symbol"/>
    </w:rPr>
  </w:style>
  <w:style w:type="character" w:customStyle="1" w:styleId="WW8Num126z0">
    <w:name w:val="WW8Num126z0"/>
    <w:rsid w:val="008E7C18"/>
    <w:rPr>
      <w:rFonts w:ascii="Symbol" w:hAnsi="Symbol"/>
    </w:rPr>
  </w:style>
  <w:style w:type="character" w:customStyle="1" w:styleId="WW8Num127z0">
    <w:name w:val="WW8Num127z0"/>
    <w:rsid w:val="008E7C18"/>
    <w:rPr>
      <w:rFonts w:ascii="Symbol" w:hAnsi="Symbol"/>
    </w:rPr>
  </w:style>
  <w:style w:type="character" w:customStyle="1" w:styleId="WW8Num130z0">
    <w:name w:val="WW8Num130z0"/>
    <w:rsid w:val="008E7C18"/>
    <w:rPr>
      <w:rFonts w:ascii="Symbol" w:hAnsi="Symbol"/>
    </w:rPr>
  </w:style>
  <w:style w:type="character" w:customStyle="1" w:styleId="WW8Num131z0">
    <w:name w:val="WW8Num131z0"/>
    <w:rsid w:val="008E7C18"/>
    <w:rPr>
      <w:rFonts w:ascii="Symbol" w:hAnsi="Symbol"/>
    </w:rPr>
  </w:style>
  <w:style w:type="character" w:customStyle="1" w:styleId="WW8Num132z0">
    <w:name w:val="WW8Num132z0"/>
    <w:rsid w:val="008E7C18"/>
    <w:rPr>
      <w:rFonts w:ascii="Symbol" w:hAnsi="Symbol"/>
    </w:rPr>
  </w:style>
  <w:style w:type="character" w:customStyle="1" w:styleId="WW8Num134z0">
    <w:name w:val="WW8Num134z0"/>
    <w:rsid w:val="008E7C18"/>
    <w:rPr>
      <w:rFonts w:ascii="Wingdings" w:hAnsi="Wingdings"/>
    </w:rPr>
  </w:style>
  <w:style w:type="character" w:customStyle="1" w:styleId="WW8Num136z0">
    <w:name w:val="WW8Num136z0"/>
    <w:rsid w:val="008E7C18"/>
    <w:rPr>
      <w:rFonts w:ascii="Symbol" w:hAnsi="Symbol"/>
    </w:rPr>
  </w:style>
  <w:style w:type="character" w:customStyle="1" w:styleId="WW8Num139z0">
    <w:name w:val="WW8Num139z0"/>
    <w:rsid w:val="008E7C18"/>
    <w:rPr>
      <w:rFonts w:ascii="Symbol" w:hAnsi="Symbol"/>
    </w:rPr>
  </w:style>
  <w:style w:type="character" w:customStyle="1" w:styleId="WW8Num143z0">
    <w:name w:val="WW8Num143z0"/>
    <w:rsid w:val="008E7C18"/>
    <w:rPr>
      <w:rFonts w:ascii="Symbol" w:hAnsi="Symbol"/>
    </w:rPr>
  </w:style>
  <w:style w:type="character" w:customStyle="1" w:styleId="WW8Num144z0">
    <w:name w:val="WW8Num144z0"/>
    <w:rsid w:val="008E7C18"/>
    <w:rPr>
      <w:rFonts w:ascii="Symbol" w:hAnsi="Symbol"/>
    </w:rPr>
  </w:style>
  <w:style w:type="character" w:customStyle="1" w:styleId="WW8Num145z0">
    <w:name w:val="WW8Num145z0"/>
    <w:rsid w:val="008E7C18"/>
    <w:rPr>
      <w:rFonts w:ascii="Symbol" w:hAnsi="Symbol"/>
    </w:rPr>
  </w:style>
  <w:style w:type="character" w:customStyle="1" w:styleId="WW8Num146z0">
    <w:name w:val="WW8Num146z0"/>
    <w:rsid w:val="008E7C18"/>
    <w:rPr>
      <w:rFonts w:ascii="Symbol" w:hAnsi="Symbol"/>
    </w:rPr>
  </w:style>
  <w:style w:type="character" w:customStyle="1" w:styleId="WW8Num147z0">
    <w:name w:val="WW8Num147z0"/>
    <w:rsid w:val="008E7C18"/>
    <w:rPr>
      <w:rFonts w:ascii="Wingdings" w:hAnsi="Wingdings"/>
    </w:rPr>
  </w:style>
  <w:style w:type="character" w:customStyle="1" w:styleId="WW8Num147z1">
    <w:name w:val="WW8Num147z1"/>
    <w:rsid w:val="008E7C18"/>
    <w:rPr>
      <w:rFonts w:ascii="Courier New" w:hAnsi="Courier New"/>
    </w:rPr>
  </w:style>
  <w:style w:type="character" w:customStyle="1" w:styleId="WW8Num147z3">
    <w:name w:val="WW8Num147z3"/>
    <w:rsid w:val="008E7C18"/>
    <w:rPr>
      <w:rFonts w:ascii="Symbol" w:hAnsi="Symbol"/>
    </w:rPr>
  </w:style>
  <w:style w:type="character" w:customStyle="1" w:styleId="WW8Num150z0">
    <w:name w:val="WW8Num150z0"/>
    <w:rsid w:val="008E7C18"/>
    <w:rPr>
      <w:rFonts w:ascii="Symbol" w:hAnsi="Symbol"/>
    </w:rPr>
  </w:style>
  <w:style w:type="character" w:customStyle="1" w:styleId="WW8Num157z0">
    <w:name w:val="WW8Num157z0"/>
    <w:rsid w:val="008E7C18"/>
    <w:rPr>
      <w:rFonts w:ascii="Symbol" w:hAnsi="Symbol"/>
    </w:rPr>
  </w:style>
  <w:style w:type="character" w:customStyle="1" w:styleId="WW8Num159z0">
    <w:name w:val="WW8Num159z0"/>
    <w:rsid w:val="008E7C18"/>
    <w:rPr>
      <w:rFonts w:ascii="Symbol" w:hAnsi="Symbol"/>
    </w:rPr>
  </w:style>
  <w:style w:type="character" w:customStyle="1" w:styleId="WW8Num160z0">
    <w:name w:val="WW8Num160z0"/>
    <w:rsid w:val="008E7C18"/>
    <w:rPr>
      <w:rFonts w:ascii="Symbol" w:hAnsi="Symbol"/>
    </w:rPr>
  </w:style>
  <w:style w:type="character" w:customStyle="1" w:styleId="WW8Num162z0">
    <w:name w:val="WW8Num162z0"/>
    <w:rsid w:val="008E7C18"/>
    <w:rPr>
      <w:rFonts w:ascii="Symbol" w:hAnsi="Symbol"/>
    </w:rPr>
  </w:style>
  <w:style w:type="character" w:customStyle="1" w:styleId="WW8Num163z0">
    <w:name w:val="WW8Num163z0"/>
    <w:rsid w:val="008E7C18"/>
    <w:rPr>
      <w:rFonts w:ascii="Symbol" w:hAnsi="Symbol"/>
    </w:rPr>
  </w:style>
  <w:style w:type="character" w:customStyle="1" w:styleId="WW8Num164z0">
    <w:name w:val="WW8Num164z0"/>
    <w:rsid w:val="008E7C18"/>
    <w:rPr>
      <w:rFonts w:ascii="Wingdings" w:hAnsi="Wingdings"/>
    </w:rPr>
  </w:style>
  <w:style w:type="character" w:customStyle="1" w:styleId="WW8Num164z1">
    <w:name w:val="WW8Num164z1"/>
    <w:rsid w:val="008E7C18"/>
    <w:rPr>
      <w:rFonts w:ascii="Courier New" w:hAnsi="Courier New"/>
    </w:rPr>
  </w:style>
  <w:style w:type="character" w:customStyle="1" w:styleId="WW8Num164z3">
    <w:name w:val="WW8Num164z3"/>
    <w:rsid w:val="008E7C18"/>
    <w:rPr>
      <w:rFonts w:ascii="Symbol" w:hAnsi="Symbol"/>
    </w:rPr>
  </w:style>
  <w:style w:type="character" w:customStyle="1" w:styleId="WW8Num168z0">
    <w:name w:val="WW8Num168z0"/>
    <w:rsid w:val="008E7C18"/>
    <w:rPr>
      <w:rFonts w:ascii="Symbol" w:hAnsi="Symbol"/>
    </w:rPr>
  </w:style>
  <w:style w:type="character" w:customStyle="1" w:styleId="WW8Num169z0">
    <w:name w:val="WW8Num169z0"/>
    <w:rsid w:val="008E7C18"/>
    <w:rPr>
      <w:rFonts w:ascii="Symbol" w:hAnsi="Symbol"/>
    </w:rPr>
  </w:style>
  <w:style w:type="character" w:customStyle="1" w:styleId="WW8Num170z0">
    <w:name w:val="WW8Num170z0"/>
    <w:rsid w:val="008E7C18"/>
    <w:rPr>
      <w:rFonts w:ascii="Symbol" w:hAnsi="Symbol"/>
    </w:rPr>
  </w:style>
  <w:style w:type="character" w:customStyle="1" w:styleId="WW8Num174z0">
    <w:name w:val="WW8Num174z0"/>
    <w:rsid w:val="008E7C18"/>
    <w:rPr>
      <w:rFonts w:ascii="Symbol" w:hAnsi="Symbol"/>
    </w:rPr>
  </w:style>
  <w:style w:type="character" w:customStyle="1" w:styleId="WW8Num177z0">
    <w:name w:val="WW8Num177z0"/>
    <w:rsid w:val="008E7C18"/>
    <w:rPr>
      <w:rFonts w:ascii="Symbol" w:hAnsi="Symbol"/>
    </w:rPr>
  </w:style>
  <w:style w:type="character" w:customStyle="1" w:styleId="WW8Num178z0">
    <w:name w:val="WW8Num178z0"/>
    <w:rsid w:val="008E7C18"/>
    <w:rPr>
      <w:rFonts w:ascii="Symbol" w:hAnsi="Symbol"/>
    </w:rPr>
  </w:style>
  <w:style w:type="character" w:customStyle="1" w:styleId="WW8Num182z0">
    <w:name w:val="WW8Num182z0"/>
    <w:rsid w:val="008E7C18"/>
    <w:rPr>
      <w:rFonts w:ascii="Symbol" w:hAnsi="Symbol"/>
    </w:rPr>
  </w:style>
  <w:style w:type="character" w:customStyle="1" w:styleId="WW8Num37z0">
    <w:name w:val="WW8Num37z0"/>
    <w:rsid w:val="008E7C18"/>
    <w:rPr>
      <w:rFonts w:ascii="Wingdings" w:hAnsi="Wingdings"/>
    </w:rPr>
  </w:style>
  <w:style w:type="character" w:customStyle="1" w:styleId="WW8Num38z0">
    <w:name w:val="WW8Num38z0"/>
    <w:rsid w:val="008E7C18"/>
    <w:rPr>
      <w:rFonts w:ascii="Wingdings" w:hAnsi="Wingdings"/>
    </w:rPr>
  </w:style>
  <w:style w:type="character" w:customStyle="1" w:styleId="WW8Num40z0">
    <w:name w:val="WW8Num40z0"/>
    <w:rsid w:val="008E7C18"/>
    <w:rPr>
      <w:rFonts w:ascii="Wingdings" w:hAnsi="Wingdings"/>
    </w:rPr>
  </w:style>
  <w:style w:type="character" w:customStyle="1" w:styleId="WW8Num41z0">
    <w:name w:val="WW8Num41z0"/>
    <w:rsid w:val="008E7C18"/>
    <w:rPr>
      <w:rFonts w:ascii="Wingdings" w:hAnsi="Wingdings"/>
    </w:rPr>
  </w:style>
  <w:style w:type="character" w:customStyle="1" w:styleId="WW8Num43z0">
    <w:name w:val="WW8Num43z0"/>
    <w:rsid w:val="008E7C18"/>
    <w:rPr>
      <w:rFonts w:ascii="Wingdings" w:hAnsi="Wingdings"/>
    </w:rPr>
  </w:style>
  <w:style w:type="character" w:customStyle="1" w:styleId="WW8Num20z1">
    <w:name w:val="WW8Num20z1"/>
    <w:rsid w:val="008E7C18"/>
    <w:rPr>
      <w:rFonts w:ascii="Courier New" w:hAnsi="Courier New"/>
    </w:rPr>
  </w:style>
  <w:style w:type="character" w:customStyle="1" w:styleId="WW8Num20z3">
    <w:name w:val="WW8Num20z3"/>
    <w:rsid w:val="008E7C18"/>
    <w:rPr>
      <w:rFonts w:ascii="Symbol" w:hAnsi="Symbol"/>
    </w:rPr>
  </w:style>
  <w:style w:type="character" w:customStyle="1" w:styleId="WW8Num26z3">
    <w:name w:val="WW8Num26z3"/>
    <w:rsid w:val="008E7C18"/>
    <w:rPr>
      <w:rFonts w:ascii="Symbol" w:hAnsi="Symbol"/>
    </w:rPr>
  </w:style>
  <w:style w:type="character" w:customStyle="1" w:styleId="WW8Num33z0">
    <w:name w:val="WW8Num33z0"/>
    <w:rsid w:val="008E7C18"/>
    <w:rPr>
      <w:rFonts w:ascii="Wingdings" w:hAnsi="Wingdings"/>
    </w:rPr>
  </w:style>
  <w:style w:type="character" w:customStyle="1" w:styleId="WW8Num33z3">
    <w:name w:val="WW8Num33z3"/>
    <w:rsid w:val="008E7C18"/>
    <w:rPr>
      <w:rFonts w:ascii="Symbol" w:hAnsi="Symbol"/>
    </w:rPr>
  </w:style>
  <w:style w:type="character" w:customStyle="1" w:styleId="WW8Num33z4">
    <w:name w:val="WW8Num33z4"/>
    <w:rsid w:val="008E7C18"/>
    <w:rPr>
      <w:rFonts w:ascii="Courier New" w:hAnsi="Courier New"/>
    </w:rPr>
  </w:style>
  <w:style w:type="character" w:customStyle="1" w:styleId="WW8Num34z0">
    <w:name w:val="WW8Num34z0"/>
    <w:rsid w:val="008E7C18"/>
    <w:rPr>
      <w:rFonts w:ascii="Wingdings" w:hAnsi="Wingdings"/>
    </w:rPr>
  </w:style>
  <w:style w:type="character" w:customStyle="1" w:styleId="WW8Num34z1">
    <w:name w:val="WW8Num34z1"/>
    <w:rsid w:val="008E7C18"/>
    <w:rPr>
      <w:rFonts w:ascii="Courier New" w:hAnsi="Courier New"/>
    </w:rPr>
  </w:style>
  <w:style w:type="character" w:customStyle="1" w:styleId="WW8Num34z3">
    <w:name w:val="WW8Num34z3"/>
    <w:rsid w:val="008E7C18"/>
    <w:rPr>
      <w:rFonts w:ascii="Symbol" w:hAnsi="Symbol"/>
    </w:rPr>
  </w:style>
  <w:style w:type="character" w:customStyle="1" w:styleId="WW8Num35z0">
    <w:name w:val="WW8Num35z0"/>
    <w:rsid w:val="008E7C18"/>
    <w:rPr>
      <w:rFonts w:ascii="Wingdings" w:hAnsi="Wingdings"/>
    </w:rPr>
  </w:style>
  <w:style w:type="character" w:customStyle="1" w:styleId="WW8Num35z1">
    <w:name w:val="WW8Num35z1"/>
    <w:rsid w:val="008E7C18"/>
    <w:rPr>
      <w:rFonts w:ascii="Courier New" w:hAnsi="Courier New"/>
    </w:rPr>
  </w:style>
  <w:style w:type="character" w:customStyle="1" w:styleId="WW8Num35z3">
    <w:name w:val="WW8Num35z3"/>
    <w:rsid w:val="008E7C18"/>
    <w:rPr>
      <w:rFonts w:ascii="Symbol" w:hAnsi="Symbol"/>
    </w:rPr>
  </w:style>
  <w:style w:type="character" w:customStyle="1" w:styleId="WW8Num36z1">
    <w:name w:val="WW8Num36z1"/>
    <w:rsid w:val="008E7C18"/>
    <w:rPr>
      <w:rFonts w:ascii="Courier New" w:hAnsi="Courier New"/>
    </w:rPr>
  </w:style>
  <w:style w:type="character" w:customStyle="1" w:styleId="WW8Num36z3">
    <w:name w:val="WW8Num36z3"/>
    <w:rsid w:val="008E7C18"/>
    <w:rPr>
      <w:rFonts w:ascii="Symbol" w:hAnsi="Symbol"/>
    </w:rPr>
  </w:style>
  <w:style w:type="character" w:customStyle="1" w:styleId="WW8Num37z1">
    <w:name w:val="WW8Num37z1"/>
    <w:rsid w:val="008E7C18"/>
    <w:rPr>
      <w:rFonts w:ascii="Courier New" w:hAnsi="Courier New"/>
    </w:rPr>
  </w:style>
  <w:style w:type="character" w:customStyle="1" w:styleId="WW8Num37z3">
    <w:name w:val="WW8Num37z3"/>
    <w:rsid w:val="008E7C18"/>
    <w:rPr>
      <w:rFonts w:ascii="Symbol" w:hAnsi="Symbol"/>
    </w:rPr>
  </w:style>
  <w:style w:type="character" w:customStyle="1" w:styleId="WW8Num39z1">
    <w:name w:val="WW8Num39z1"/>
    <w:rsid w:val="008E7C18"/>
    <w:rPr>
      <w:rFonts w:ascii="Times New Roman" w:hAnsi="Times New Roman"/>
    </w:rPr>
  </w:style>
  <w:style w:type="character" w:customStyle="1" w:styleId="WW8Num39z3">
    <w:name w:val="WW8Num39z3"/>
    <w:rsid w:val="008E7C18"/>
    <w:rPr>
      <w:rFonts w:ascii="Symbol" w:hAnsi="Symbol"/>
    </w:rPr>
  </w:style>
  <w:style w:type="character" w:customStyle="1" w:styleId="WW8Num39z4">
    <w:name w:val="WW8Num39z4"/>
    <w:rsid w:val="008E7C18"/>
    <w:rPr>
      <w:rFonts w:ascii="Courier New" w:hAnsi="Courier New"/>
    </w:rPr>
  </w:style>
  <w:style w:type="character" w:customStyle="1" w:styleId="WW8Num42z1">
    <w:name w:val="WW8Num42z1"/>
    <w:rsid w:val="008E7C18"/>
    <w:rPr>
      <w:rFonts w:ascii="Courier New" w:hAnsi="Courier New"/>
    </w:rPr>
  </w:style>
  <w:style w:type="character" w:customStyle="1" w:styleId="WW8Num42z3">
    <w:name w:val="WW8Num42z3"/>
    <w:rsid w:val="008E7C18"/>
    <w:rPr>
      <w:rFonts w:ascii="Symbol" w:hAnsi="Symbol"/>
    </w:rPr>
  </w:style>
  <w:style w:type="character" w:customStyle="1" w:styleId="WW8Num45z0">
    <w:name w:val="WW8Num45z0"/>
    <w:rsid w:val="008E7C18"/>
    <w:rPr>
      <w:rFonts w:ascii="Wingdings" w:hAnsi="Wingdings"/>
    </w:rPr>
  </w:style>
  <w:style w:type="character" w:customStyle="1" w:styleId="WW8Num45z1">
    <w:name w:val="WW8Num45z1"/>
    <w:rsid w:val="008E7C18"/>
    <w:rPr>
      <w:rFonts w:ascii="Courier New" w:hAnsi="Courier New"/>
    </w:rPr>
  </w:style>
  <w:style w:type="character" w:customStyle="1" w:styleId="WW8Num45z3">
    <w:name w:val="WW8Num45z3"/>
    <w:rsid w:val="008E7C18"/>
    <w:rPr>
      <w:rFonts w:ascii="Symbol" w:hAnsi="Symbol"/>
    </w:rPr>
  </w:style>
  <w:style w:type="character" w:customStyle="1" w:styleId="WW8Num46z0">
    <w:name w:val="WW8Num46z0"/>
    <w:rsid w:val="008E7C18"/>
    <w:rPr>
      <w:rFonts w:ascii="Wingdings" w:hAnsi="Wingdings"/>
    </w:rPr>
  </w:style>
  <w:style w:type="character" w:customStyle="1" w:styleId="WW8Num46z1">
    <w:name w:val="WW8Num46z1"/>
    <w:rsid w:val="008E7C18"/>
    <w:rPr>
      <w:rFonts w:ascii="Courier New" w:hAnsi="Courier New"/>
    </w:rPr>
  </w:style>
  <w:style w:type="character" w:customStyle="1" w:styleId="WW8Num46z3">
    <w:name w:val="WW8Num46z3"/>
    <w:rsid w:val="008E7C18"/>
    <w:rPr>
      <w:rFonts w:ascii="Symbol" w:hAnsi="Symbol"/>
    </w:rPr>
  </w:style>
  <w:style w:type="character" w:customStyle="1" w:styleId="WW8Num48z0">
    <w:name w:val="WW8Num48z0"/>
    <w:rsid w:val="008E7C18"/>
    <w:rPr>
      <w:rFonts w:ascii="Wingdings" w:hAnsi="Wingdings"/>
    </w:rPr>
  </w:style>
  <w:style w:type="character" w:customStyle="1" w:styleId="WW8Num48z1">
    <w:name w:val="WW8Num48z1"/>
    <w:rsid w:val="008E7C18"/>
    <w:rPr>
      <w:rFonts w:ascii="Courier New" w:hAnsi="Courier New"/>
    </w:rPr>
  </w:style>
  <w:style w:type="character" w:customStyle="1" w:styleId="WW8Num48z3">
    <w:name w:val="WW8Num48z3"/>
    <w:rsid w:val="008E7C18"/>
    <w:rPr>
      <w:rFonts w:ascii="Symbol" w:hAnsi="Symbol"/>
    </w:rPr>
  </w:style>
  <w:style w:type="character" w:customStyle="1" w:styleId="WW8Num49z0">
    <w:name w:val="WW8Num49z0"/>
    <w:rsid w:val="008E7C18"/>
    <w:rPr>
      <w:rFonts w:ascii="Wingdings" w:hAnsi="Wingdings"/>
    </w:rPr>
  </w:style>
  <w:style w:type="character" w:customStyle="1" w:styleId="WW8Num49z1">
    <w:name w:val="WW8Num49z1"/>
    <w:rsid w:val="008E7C18"/>
    <w:rPr>
      <w:rFonts w:ascii="Courier New" w:hAnsi="Courier New"/>
    </w:rPr>
  </w:style>
  <w:style w:type="character" w:customStyle="1" w:styleId="WW8Num49z3">
    <w:name w:val="WW8Num49z3"/>
    <w:rsid w:val="008E7C18"/>
    <w:rPr>
      <w:rFonts w:ascii="Symbol" w:hAnsi="Symbol"/>
    </w:rPr>
  </w:style>
  <w:style w:type="character" w:customStyle="1" w:styleId="WW8Num50z1">
    <w:name w:val="WW8Num50z1"/>
    <w:rsid w:val="008E7C18"/>
    <w:rPr>
      <w:rFonts w:ascii="Courier New" w:hAnsi="Courier New"/>
    </w:rPr>
  </w:style>
  <w:style w:type="character" w:customStyle="1" w:styleId="WW8Num50z3">
    <w:name w:val="WW8Num50z3"/>
    <w:rsid w:val="008E7C18"/>
    <w:rPr>
      <w:rFonts w:ascii="Symbol" w:hAnsi="Symbol"/>
    </w:rPr>
  </w:style>
  <w:style w:type="character" w:customStyle="1" w:styleId="WW8Num51z1">
    <w:name w:val="WW8Num51z1"/>
    <w:rsid w:val="008E7C18"/>
    <w:rPr>
      <w:rFonts w:ascii="Courier New" w:hAnsi="Courier New"/>
    </w:rPr>
  </w:style>
  <w:style w:type="character" w:customStyle="1" w:styleId="WW8Num51z3">
    <w:name w:val="WW8Num51z3"/>
    <w:rsid w:val="008E7C18"/>
    <w:rPr>
      <w:rFonts w:ascii="Symbol" w:hAnsi="Symbol"/>
    </w:rPr>
  </w:style>
  <w:style w:type="character" w:customStyle="1" w:styleId="WW-">
    <w:name w:val="WW-Основной шрифт абзаца"/>
    <w:rsid w:val="008E7C18"/>
  </w:style>
  <w:style w:type="character" w:customStyle="1" w:styleId="FontStyle1600">
    <w:name w:val="Font Style160"/>
    <w:rsid w:val="008E7C18"/>
    <w:rPr>
      <w:rFonts w:ascii="Bookman Old Style" w:hAnsi="Bookman Old Style"/>
      <w:sz w:val="18"/>
    </w:rPr>
  </w:style>
  <w:style w:type="character" w:customStyle="1" w:styleId="FontStyle116">
    <w:name w:val="Font Style116"/>
    <w:rsid w:val="008E7C18"/>
    <w:rPr>
      <w:rFonts w:ascii="Bookman Old Style" w:hAnsi="Bookman Old Style"/>
      <w:sz w:val="18"/>
    </w:rPr>
  </w:style>
  <w:style w:type="character" w:customStyle="1" w:styleId="FontStyle131">
    <w:name w:val="Font Style131"/>
    <w:rsid w:val="008E7C18"/>
    <w:rPr>
      <w:rFonts w:ascii="Arial" w:hAnsi="Arial"/>
      <w:b/>
      <w:sz w:val="16"/>
    </w:rPr>
  </w:style>
  <w:style w:type="character" w:customStyle="1" w:styleId="FontStyle221">
    <w:name w:val="Font Style221"/>
    <w:rsid w:val="008E7C18"/>
    <w:rPr>
      <w:rFonts w:ascii="Times New Roman" w:hAnsi="Times New Roman"/>
      <w:sz w:val="20"/>
    </w:rPr>
  </w:style>
  <w:style w:type="paragraph" w:customStyle="1" w:styleId="3ffc">
    <w:name w:val="Заголовок оглавления3"/>
    <w:basedOn w:val="11"/>
    <w:next w:val="a3"/>
    <w:rsid w:val="008E7C18"/>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paragraph" w:customStyle="1" w:styleId="10d">
    <w:name w:val="Оглавление 10"/>
    <w:basedOn w:val="aff4"/>
    <w:rsid w:val="008E7C18"/>
    <w:pPr>
      <w:tabs>
        <w:tab w:val="right" w:leader="dot" w:pos="9637"/>
      </w:tabs>
      <w:spacing w:after="200" w:line="276" w:lineRule="auto"/>
      <w:ind w:left="2547"/>
    </w:pPr>
    <w:rPr>
      <w:rFonts w:ascii="Calibri" w:hAnsi="Calibri"/>
      <w:sz w:val="22"/>
      <w:szCs w:val="22"/>
    </w:rPr>
  </w:style>
  <w:style w:type="paragraph" w:customStyle="1" w:styleId="afffffffffff9">
    <w:name w:val="Рисунок"/>
    <w:basedOn w:val="114"/>
    <w:rsid w:val="008E7C18"/>
    <w:pPr>
      <w:keepNext w:val="0"/>
      <w:suppressLineNumbers/>
      <w:spacing w:before="120" w:line="276" w:lineRule="auto"/>
    </w:pPr>
    <w:rPr>
      <w:rFonts w:ascii="Calibri" w:eastAsia="Times New Roman" w:hAnsi="Calibri"/>
      <w:i/>
      <w:iCs/>
      <w:sz w:val="24"/>
      <w:szCs w:val="24"/>
    </w:rPr>
  </w:style>
  <w:style w:type="paragraph" w:customStyle="1" w:styleId="summary">
    <w:name w:val="summary"/>
    <w:basedOn w:val="a3"/>
    <w:rsid w:val="008E7C18"/>
    <w:pPr>
      <w:spacing w:before="100" w:beforeAutospacing="1" w:after="100" w:afterAutospacing="1"/>
    </w:pPr>
  </w:style>
  <w:style w:type="character" w:customStyle="1" w:styleId="31f">
    <w:name w:val="Основной текст + Полужирный31"/>
    <w:rsid w:val="008E7C18"/>
    <w:rPr>
      <w:rFonts w:ascii="Microsoft Sans Serif" w:hAnsi="Microsoft Sans Serif"/>
      <w:b/>
      <w:spacing w:val="10"/>
      <w:sz w:val="26"/>
    </w:rPr>
  </w:style>
  <w:style w:type="character" w:customStyle="1" w:styleId="303">
    <w:name w:val="Основной текст + Полужирный30"/>
    <w:rsid w:val="008E7C18"/>
    <w:rPr>
      <w:rFonts w:ascii="Microsoft Sans Serif" w:hAnsi="Microsoft Sans Serif"/>
      <w:b/>
      <w:spacing w:val="10"/>
      <w:sz w:val="26"/>
    </w:rPr>
  </w:style>
  <w:style w:type="character" w:customStyle="1" w:styleId="294">
    <w:name w:val="Основной текст + Полужирный29"/>
    <w:rsid w:val="008E7C18"/>
    <w:rPr>
      <w:rFonts w:ascii="Microsoft Sans Serif" w:hAnsi="Microsoft Sans Serif"/>
      <w:b/>
      <w:spacing w:val="10"/>
      <w:sz w:val="26"/>
    </w:rPr>
  </w:style>
  <w:style w:type="character" w:customStyle="1" w:styleId="282">
    <w:name w:val="Основной текст + Полужирный28"/>
    <w:rsid w:val="008E7C18"/>
    <w:rPr>
      <w:rFonts w:ascii="Microsoft Sans Serif" w:hAnsi="Microsoft Sans Serif"/>
      <w:b/>
      <w:spacing w:val="10"/>
      <w:sz w:val="26"/>
    </w:rPr>
  </w:style>
  <w:style w:type="character" w:customStyle="1" w:styleId="274">
    <w:name w:val="Основной текст + Полужирный27"/>
    <w:rsid w:val="008E7C18"/>
    <w:rPr>
      <w:rFonts w:ascii="Microsoft Sans Serif" w:hAnsi="Microsoft Sans Serif"/>
      <w:b/>
      <w:spacing w:val="10"/>
      <w:sz w:val="26"/>
    </w:rPr>
  </w:style>
  <w:style w:type="character" w:customStyle="1" w:styleId="12pt21">
    <w:name w:val="Основной текст + 12 pt21"/>
    <w:aliases w:val="Курсив31,Интервал 1 pt37"/>
    <w:rsid w:val="008E7C18"/>
    <w:rPr>
      <w:rFonts w:ascii="Microsoft Sans Serif" w:hAnsi="Microsoft Sans Serif"/>
      <w:i/>
      <w:spacing w:val="30"/>
      <w:sz w:val="24"/>
    </w:rPr>
  </w:style>
  <w:style w:type="character" w:customStyle="1" w:styleId="12pt20">
    <w:name w:val="Основной текст + 12 pt20"/>
    <w:aliases w:val="Курсив30,Интервал 1 pt36"/>
    <w:rsid w:val="008E7C18"/>
    <w:rPr>
      <w:rFonts w:ascii="Microsoft Sans Serif" w:hAnsi="Microsoft Sans Serif"/>
      <w:i/>
      <w:spacing w:val="30"/>
      <w:sz w:val="24"/>
    </w:rPr>
  </w:style>
  <w:style w:type="character" w:customStyle="1" w:styleId="12pt19">
    <w:name w:val="Основной текст + 12 pt19"/>
    <w:aliases w:val="Курсив29,Интервал 1 pt35"/>
    <w:rsid w:val="008E7C18"/>
    <w:rPr>
      <w:rFonts w:ascii="Microsoft Sans Serif" w:hAnsi="Microsoft Sans Serif"/>
      <w:i/>
      <w:spacing w:val="30"/>
      <w:sz w:val="24"/>
    </w:rPr>
  </w:style>
  <w:style w:type="character" w:customStyle="1" w:styleId="6f4">
    <w:name w:val="Заголовок №6_"/>
    <w:link w:val="6f5"/>
    <w:locked/>
    <w:rsid w:val="008E7C18"/>
    <w:rPr>
      <w:rFonts w:ascii="Microsoft Sans Serif" w:hAnsi="Microsoft Sans Serif"/>
      <w:b/>
      <w:spacing w:val="10"/>
      <w:sz w:val="26"/>
      <w:shd w:val="clear" w:color="auto" w:fill="FFFFFF"/>
    </w:rPr>
  </w:style>
  <w:style w:type="paragraph" w:customStyle="1" w:styleId="6f5">
    <w:name w:val="Заголовок №6"/>
    <w:basedOn w:val="a3"/>
    <w:link w:val="6f4"/>
    <w:rsid w:val="008E7C18"/>
    <w:pPr>
      <w:shd w:val="clear" w:color="auto" w:fill="FFFFFF"/>
      <w:spacing w:before="1200" w:line="240" w:lineRule="atLeast"/>
      <w:outlineLvl w:val="5"/>
    </w:pPr>
    <w:rPr>
      <w:rFonts w:ascii="Microsoft Sans Serif" w:eastAsiaTheme="minorHAnsi" w:hAnsi="Microsoft Sans Serif" w:cstheme="minorBidi"/>
      <w:b/>
      <w:spacing w:val="10"/>
      <w:sz w:val="26"/>
      <w:szCs w:val="22"/>
      <w:shd w:val="clear" w:color="auto" w:fill="FFFFFF"/>
      <w:lang w:eastAsia="en-US"/>
    </w:rPr>
  </w:style>
  <w:style w:type="paragraph" w:customStyle="1" w:styleId="1212">
    <w:name w:val="Основной текст (12)1"/>
    <w:basedOn w:val="a3"/>
    <w:rsid w:val="008E7C18"/>
    <w:pPr>
      <w:shd w:val="clear" w:color="auto" w:fill="FFFFFF"/>
      <w:spacing w:line="293" w:lineRule="exact"/>
      <w:jc w:val="right"/>
    </w:pPr>
    <w:rPr>
      <w:rFonts w:eastAsia="Arial Unicode MS"/>
      <w:sz w:val="22"/>
      <w:szCs w:val="22"/>
    </w:rPr>
  </w:style>
  <w:style w:type="character" w:customStyle="1" w:styleId="12pt18">
    <w:name w:val="Основной текст + 12 pt18"/>
    <w:aliases w:val="Курсив28,Интервал 1 pt34"/>
    <w:rsid w:val="008E7C18"/>
    <w:rPr>
      <w:rFonts w:ascii="Microsoft Sans Serif" w:hAnsi="Microsoft Sans Serif"/>
      <w:i/>
      <w:spacing w:val="30"/>
      <w:sz w:val="24"/>
    </w:rPr>
  </w:style>
  <w:style w:type="character" w:customStyle="1" w:styleId="12pt17">
    <w:name w:val="Основной текст + 12 pt17"/>
    <w:aliases w:val="Курсив27,Интервал 1 pt33"/>
    <w:rsid w:val="008E7C18"/>
    <w:rPr>
      <w:rFonts w:ascii="Microsoft Sans Serif" w:hAnsi="Microsoft Sans Serif"/>
      <w:i/>
      <w:spacing w:val="30"/>
      <w:sz w:val="24"/>
    </w:rPr>
  </w:style>
  <w:style w:type="character" w:customStyle="1" w:styleId="266">
    <w:name w:val="Основной текст + Полужирный26"/>
    <w:rsid w:val="008E7C18"/>
    <w:rPr>
      <w:rFonts w:ascii="Microsoft Sans Serif" w:hAnsi="Microsoft Sans Serif"/>
      <w:b/>
      <w:spacing w:val="10"/>
      <w:sz w:val="26"/>
    </w:rPr>
  </w:style>
  <w:style w:type="character" w:customStyle="1" w:styleId="25c">
    <w:name w:val="Основной текст + Полужирный25"/>
    <w:rsid w:val="008E7C18"/>
    <w:rPr>
      <w:rFonts w:ascii="Microsoft Sans Serif" w:hAnsi="Microsoft Sans Serif"/>
      <w:b/>
      <w:spacing w:val="10"/>
      <w:sz w:val="26"/>
    </w:rPr>
  </w:style>
  <w:style w:type="character" w:customStyle="1" w:styleId="247">
    <w:name w:val="Основной текст + Полужирный24"/>
    <w:rsid w:val="008E7C18"/>
    <w:rPr>
      <w:rFonts w:ascii="Microsoft Sans Serif" w:hAnsi="Microsoft Sans Serif"/>
      <w:b/>
      <w:spacing w:val="10"/>
      <w:sz w:val="26"/>
    </w:rPr>
  </w:style>
  <w:style w:type="character" w:customStyle="1" w:styleId="12pt16">
    <w:name w:val="Основной текст + 12 pt16"/>
    <w:aliases w:val="Курсив26,Интервал 1 pt32"/>
    <w:rsid w:val="008E7C18"/>
    <w:rPr>
      <w:rFonts w:ascii="Microsoft Sans Serif" w:hAnsi="Microsoft Sans Serif"/>
      <w:i/>
      <w:spacing w:val="30"/>
      <w:sz w:val="24"/>
    </w:rPr>
  </w:style>
  <w:style w:type="character" w:customStyle="1" w:styleId="23c">
    <w:name w:val="Основной текст + Полужирный23"/>
    <w:rsid w:val="008E7C18"/>
    <w:rPr>
      <w:rFonts w:ascii="Microsoft Sans Serif" w:hAnsi="Microsoft Sans Serif"/>
      <w:b/>
      <w:spacing w:val="10"/>
      <w:sz w:val="26"/>
    </w:rPr>
  </w:style>
  <w:style w:type="character" w:customStyle="1" w:styleId="22f0">
    <w:name w:val="Основной текст + Полужирный22"/>
    <w:rsid w:val="008E7C18"/>
    <w:rPr>
      <w:rFonts w:ascii="Microsoft Sans Serif" w:hAnsi="Microsoft Sans Serif"/>
      <w:b/>
      <w:spacing w:val="10"/>
      <w:sz w:val="26"/>
    </w:rPr>
  </w:style>
  <w:style w:type="character" w:customStyle="1" w:styleId="21ff0">
    <w:name w:val="Основной текст + Полужирный21"/>
    <w:rsid w:val="008E7C18"/>
    <w:rPr>
      <w:rFonts w:ascii="Microsoft Sans Serif" w:hAnsi="Microsoft Sans Serif"/>
      <w:b/>
      <w:spacing w:val="10"/>
      <w:sz w:val="26"/>
    </w:rPr>
  </w:style>
  <w:style w:type="character" w:customStyle="1" w:styleId="20a">
    <w:name w:val="Основной текст + Полужирный20"/>
    <w:rsid w:val="008E7C18"/>
    <w:rPr>
      <w:rFonts w:ascii="Microsoft Sans Serif" w:hAnsi="Microsoft Sans Serif"/>
      <w:b/>
      <w:spacing w:val="10"/>
      <w:sz w:val="26"/>
    </w:rPr>
  </w:style>
  <w:style w:type="character" w:customStyle="1" w:styleId="4pt">
    <w:name w:val="Основной текст + Интервал 4 pt"/>
    <w:rsid w:val="008E7C18"/>
    <w:rPr>
      <w:rFonts w:ascii="Microsoft Sans Serif" w:hAnsi="Microsoft Sans Serif"/>
      <w:spacing w:val="80"/>
      <w:sz w:val="26"/>
    </w:rPr>
  </w:style>
  <w:style w:type="character" w:customStyle="1" w:styleId="19a">
    <w:name w:val="Основной текст + Полужирный19"/>
    <w:rsid w:val="008E7C18"/>
    <w:rPr>
      <w:rFonts w:ascii="Microsoft Sans Serif" w:hAnsi="Microsoft Sans Serif"/>
      <w:b/>
      <w:spacing w:val="10"/>
      <w:sz w:val="26"/>
    </w:rPr>
  </w:style>
  <w:style w:type="character" w:customStyle="1" w:styleId="189">
    <w:name w:val="Основной текст + Полужирный18"/>
    <w:rsid w:val="008E7C18"/>
    <w:rPr>
      <w:rFonts w:ascii="Microsoft Sans Serif" w:hAnsi="Microsoft Sans Serif"/>
      <w:b/>
      <w:spacing w:val="10"/>
      <w:sz w:val="26"/>
    </w:rPr>
  </w:style>
  <w:style w:type="character" w:customStyle="1" w:styleId="17a">
    <w:name w:val="Основной текст + Полужирный17"/>
    <w:rsid w:val="008E7C18"/>
    <w:rPr>
      <w:rFonts w:ascii="Microsoft Sans Serif" w:hAnsi="Microsoft Sans Serif"/>
      <w:b/>
      <w:spacing w:val="10"/>
      <w:sz w:val="26"/>
    </w:rPr>
  </w:style>
  <w:style w:type="character" w:customStyle="1" w:styleId="12pt14">
    <w:name w:val="Основной текст + 12 pt14"/>
    <w:aliases w:val="Курсив24,Интервал 1 pt30"/>
    <w:rsid w:val="008E7C18"/>
    <w:rPr>
      <w:rFonts w:ascii="Microsoft Sans Serif" w:hAnsi="Microsoft Sans Serif"/>
      <w:i/>
      <w:spacing w:val="30"/>
      <w:sz w:val="24"/>
    </w:rPr>
  </w:style>
  <w:style w:type="character" w:customStyle="1" w:styleId="16a">
    <w:name w:val="Основной текст + Полужирный16"/>
    <w:rsid w:val="008E7C18"/>
    <w:rPr>
      <w:rFonts w:ascii="Microsoft Sans Serif" w:hAnsi="Microsoft Sans Serif"/>
      <w:b/>
      <w:spacing w:val="10"/>
      <w:sz w:val="26"/>
    </w:rPr>
  </w:style>
  <w:style w:type="character" w:customStyle="1" w:styleId="17b">
    <w:name w:val="Основной текст (17)_"/>
    <w:link w:val="17c"/>
    <w:locked/>
    <w:rsid w:val="008E7C18"/>
    <w:rPr>
      <w:i/>
      <w:spacing w:val="20"/>
      <w:sz w:val="26"/>
      <w:shd w:val="clear" w:color="auto" w:fill="FFFFFF"/>
      <w:lang w:val="en-US"/>
    </w:rPr>
  </w:style>
  <w:style w:type="paragraph" w:customStyle="1" w:styleId="17c">
    <w:name w:val="Основной текст (17)"/>
    <w:basedOn w:val="a3"/>
    <w:link w:val="17b"/>
    <w:rsid w:val="008E7C18"/>
    <w:pPr>
      <w:shd w:val="clear" w:color="auto" w:fill="FFFFFF"/>
      <w:spacing w:before="60" w:line="240" w:lineRule="atLeast"/>
    </w:pPr>
    <w:rPr>
      <w:rFonts w:asciiTheme="minorHAnsi" w:eastAsiaTheme="minorHAnsi" w:hAnsiTheme="minorHAnsi" w:cstheme="minorBidi"/>
      <w:i/>
      <w:spacing w:val="20"/>
      <w:sz w:val="26"/>
      <w:szCs w:val="22"/>
      <w:shd w:val="clear" w:color="auto" w:fill="FFFFFF"/>
      <w:lang w:val="en-US" w:eastAsia="en-US"/>
    </w:rPr>
  </w:style>
  <w:style w:type="character" w:customStyle="1" w:styleId="6pt">
    <w:name w:val="Основной текст + Интервал 6 pt"/>
    <w:rsid w:val="008E7C18"/>
    <w:rPr>
      <w:rFonts w:ascii="Microsoft Sans Serif" w:eastAsia="SimSun" w:hAnsi="Microsoft Sans Serif"/>
      <w:spacing w:val="130"/>
      <w:sz w:val="27"/>
      <w:u w:val="none"/>
      <w:lang w:val="ru-RU" w:eastAsia="zh-CN"/>
    </w:rPr>
  </w:style>
  <w:style w:type="paragraph" w:customStyle="1" w:styleId="1fffffff5">
    <w:name w:val="Подпись к таблице1"/>
    <w:basedOn w:val="a3"/>
    <w:rsid w:val="008E7C18"/>
    <w:pPr>
      <w:shd w:val="clear" w:color="auto" w:fill="FFFFFF"/>
      <w:spacing w:line="240" w:lineRule="atLeast"/>
    </w:pPr>
    <w:rPr>
      <w:rFonts w:ascii="Microsoft Sans Serif" w:hAnsi="Microsoft Sans Serif"/>
      <w:spacing w:val="10"/>
      <w:sz w:val="26"/>
      <w:szCs w:val="26"/>
      <w:shd w:val="clear" w:color="auto" w:fill="FFFFFF"/>
    </w:rPr>
  </w:style>
  <w:style w:type="character" w:customStyle="1" w:styleId="12pt13">
    <w:name w:val="Основной текст + 12 pt13"/>
    <w:aliases w:val="Курсив22,Интервал 1 pt28"/>
    <w:rsid w:val="008E7C18"/>
    <w:rPr>
      <w:rFonts w:ascii="Microsoft Sans Serif" w:hAnsi="Microsoft Sans Serif"/>
      <w:i/>
      <w:spacing w:val="30"/>
      <w:sz w:val="24"/>
    </w:rPr>
  </w:style>
  <w:style w:type="character" w:customStyle="1" w:styleId="12pt12">
    <w:name w:val="Основной текст + 12 pt12"/>
    <w:aliases w:val="Курсив21,Интервал 1 pt27"/>
    <w:rsid w:val="008E7C18"/>
    <w:rPr>
      <w:rFonts w:ascii="Microsoft Sans Serif" w:hAnsi="Microsoft Sans Serif"/>
      <w:i/>
      <w:spacing w:val="30"/>
      <w:sz w:val="24"/>
    </w:rPr>
  </w:style>
  <w:style w:type="character" w:customStyle="1" w:styleId="15a">
    <w:name w:val="Основной текст + Полужирный15"/>
    <w:rsid w:val="008E7C18"/>
    <w:rPr>
      <w:rFonts w:ascii="Microsoft Sans Serif" w:hAnsi="Microsoft Sans Serif"/>
      <w:b/>
      <w:spacing w:val="10"/>
      <w:sz w:val="26"/>
    </w:rPr>
  </w:style>
  <w:style w:type="character" w:customStyle="1" w:styleId="2ffffa">
    <w:name w:val="Основной текст + Полужирный2"/>
    <w:rsid w:val="008E7C18"/>
    <w:rPr>
      <w:rFonts w:ascii="Microsoft Sans Serif" w:hAnsi="Microsoft Sans Serif"/>
      <w:b/>
      <w:spacing w:val="10"/>
      <w:sz w:val="26"/>
    </w:rPr>
  </w:style>
  <w:style w:type="character" w:customStyle="1" w:styleId="12pt5">
    <w:name w:val="Основной текст + 12 pt5"/>
    <w:aliases w:val="Курсив5,Интервал 1 pt5"/>
    <w:rsid w:val="008E7C18"/>
    <w:rPr>
      <w:rFonts w:ascii="Microsoft Sans Serif" w:hAnsi="Microsoft Sans Serif"/>
      <w:i/>
      <w:spacing w:val="30"/>
      <w:sz w:val="24"/>
    </w:rPr>
  </w:style>
  <w:style w:type="character" w:customStyle="1" w:styleId="afffffffffffa">
    <w:name w:val="Подпись к картинке_"/>
    <w:link w:val="afffffffffffb"/>
    <w:locked/>
    <w:rsid w:val="008E7C18"/>
    <w:rPr>
      <w:rFonts w:ascii="Microsoft Sans Serif" w:hAnsi="Microsoft Sans Serif"/>
      <w:b/>
      <w:spacing w:val="10"/>
      <w:sz w:val="26"/>
      <w:shd w:val="clear" w:color="auto" w:fill="FFFFFF"/>
    </w:rPr>
  </w:style>
  <w:style w:type="paragraph" w:customStyle="1" w:styleId="afffffffffffb">
    <w:name w:val="Подпись к картинке"/>
    <w:basedOn w:val="a3"/>
    <w:link w:val="afffffffffffa"/>
    <w:rsid w:val="008E7C18"/>
    <w:pPr>
      <w:shd w:val="clear" w:color="auto" w:fill="FFFFFF"/>
      <w:spacing w:line="240" w:lineRule="atLeast"/>
    </w:pPr>
    <w:rPr>
      <w:rFonts w:ascii="Microsoft Sans Serif" w:eastAsiaTheme="minorHAnsi" w:hAnsi="Microsoft Sans Serif" w:cstheme="minorBidi"/>
      <w:b/>
      <w:spacing w:val="10"/>
      <w:sz w:val="26"/>
      <w:szCs w:val="22"/>
      <w:shd w:val="clear" w:color="auto" w:fill="FFFFFF"/>
      <w:lang w:eastAsia="en-US"/>
    </w:rPr>
  </w:style>
  <w:style w:type="character" w:customStyle="1" w:styleId="12pt3">
    <w:name w:val="Основной текст + 12 pt3"/>
    <w:aliases w:val="Курсив3,Интервал 1 pt3"/>
    <w:rsid w:val="008E7C18"/>
    <w:rPr>
      <w:rFonts w:ascii="Microsoft Sans Serif" w:hAnsi="Microsoft Sans Serif"/>
      <w:i/>
      <w:spacing w:val="30"/>
      <w:sz w:val="24"/>
    </w:rPr>
  </w:style>
  <w:style w:type="character" w:customStyle="1" w:styleId="afffffffffffc">
    <w:name w:val="Колонтитул_"/>
    <w:link w:val="afffffffffffd"/>
    <w:locked/>
    <w:rsid w:val="008E7C18"/>
    <w:rPr>
      <w:shd w:val="clear" w:color="auto" w:fill="FFFFFF"/>
    </w:rPr>
  </w:style>
  <w:style w:type="paragraph" w:customStyle="1" w:styleId="afffffffffffd">
    <w:name w:val="Колонтитул"/>
    <w:basedOn w:val="a3"/>
    <w:link w:val="afffffffffffc"/>
    <w:rsid w:val="008E7C18"/>
    <w:pPr>
      <w:shd w:val="clear" w:color="auto" w:fill="FFFFFF"/>
    </w:pPr>
    <w:rPr>
      <w:rFonts w:asciiTheme="minorHAnsi" w:eastAsiaTheme="minorHAnsi" w:hAnsiTheme="minorHAnsi" w:cstheme="minorBidi"/>
      <w:sz w:val="22"/>
      <w:szCs w:val="22"/>
      <w:shd w:val="clear" w:color="auto" w:fill="FFFFFF"/>
      <w:lang w:eastAsia="en-US"/>
    </w:rPr>
  </w:style>
  <w:style w:type="character" w:customStyle="1" w:styleId="MicrosoftSansSerif">
    <w:name w:val="Колонтитул + Microsoft Sans Serif"/>
    <w:aliases w:val="11 pt,Интервал 1 pt,Колонтитул + Microsoft Sans Serif2"/>
    <w:rsid w:val="008E7C18"/>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
    <w:rsid w:val="008E7C18"/>
    <w:rPr>
      <w:rFonts w:ascii="Microsoft Sans Serif" w:hAnsi="Microsoft Sans Serif"/>
      <w:i/>
      <w:spacing w:val="30"/>
      <w:sz w:val="24"/>
    </w:rPr>
  </w:style>
  <w:style w:type="character" w:customStyle="1" w:styleId="12pt1">
    <w:name w:val="Основной текст + 12 pt1"/>
    <w:aliases w:val="Курсив1,Интервал 1 pt1"/>
    <w:rsid w:val="008E7C18"/>
    <w:rPr>
      <w:rFonts w:ascii="Microsoft Sans Serif" w:hAnsi="Microsoft Sans Serif"/>
      <w:i/>
      <w:spacing w:val="30"/>
      <w:sz w:val="24"/>
    </w:rPr>
  </w:style>
  <w:style w:type="paragraph" w:customStyle="1" w:styleId="msonospacing0">
    <w:name w:val="msonospacing"/>
    <w:basedOn w:val="a3"/>
    <w:rsid w:val="008E7C18"/>
    <w:pPr>
      <w:spacing w:before="100" w:beforeAutospacing="1" w:after="100" w:afterAutospacing="1"/>
    </w:pPr>
  </w:style>
  <w:style w:type="paragraph" w:customStyle="1" w:styleId="afffffffffffe">
    <w:name w:val="Стиль Обычный (веб)"/>
    <w:basedOn w:val="afff3"/>
    <w:rsid w:val="008E7C18"/>
    <w:pPr>
      <w:spacing w:before="0" w:after="0" w:line="233" w:lineRule="auto"/>
      <w:jc w:val="both"/>
    </w:pPr>
    <w:rPr>
      <w:sz w:val="20"/>
      <w:szCs w:val="20"/>
      <w:lang w:bidi="ar-SA"/>
    </w:rPr>
  </w:style>
  <w:style w:type="character" w:customStyle="1" w:styleId="2ffffb">
    <w:name w:val="Основной текст (2) + Полужирный"/>
    <w:rsid w:val="008E7C18"/>
    <w:rPr>
      <w:rFonts w:ascii="Times New Roman" w:hAnsi="Times New Roman"/>
      <w:b/>
      <w:sz w:val="19"/>
      <w:shd w:val="clear" w:color="auto" w:fill="FFFFFF"/>
    </w:rPr>
  </w:style>
  <w:style w:type="paragraph" w:customStyle="1" w:styleId="pic">
    <w:name w:val="pic"/>
    <w:basedOn w:val="a3"/>
    <w:rsid w:val="008E7C18"/>
    <w:pPr>
      <w:ind w:firstLine="480"/>
    </w:pPr>
  </w:style>
  <w:style w:type="paragraph" w:customStyle="1" w:styleId="wysiwyg-text-align-center">
    <w:name w:val="wysiwyg-text-align-center"/>
    <w:basedOn w:val="a3"/>
    <w:rsid w:val="008E7C18"/>
    <w:pPr>
      <w:spacing w:before="100" w:beforeAutospacing="1" w:after="100" w:afterAutospacing="1"/>
    </w:pPr>
  </w:style>
  <w:style w:type="paragraph" w:customStyle="1" w:styleId="wysiwyg-text-align-right">
    <w:name w:val="wysiwyg-text-align-right"/>
    <w:basedOn w:val="a3"/>
    <w:rsid w:val="008E7C18"/>
    <w:pPr>
      <w:spacing w:before="100" w:beforeAutospacing="1" w:after="100" w:afterAutospacing="1"/>
    </w:pPr>
  </w:style>
  <w:style w:type="character" w:customStyle="1" w:styleId="keyword2">
    <w:name w:val="keyword2"/>
    <w:rsid w:val="008E7C18"/>
  </w:style>
  <w:style w:type="character" w:customStyle="1" w:styleId="c8">
    <w:name w:val="c8"/>
    <w:rsid w:val="008E7C18"/>
  </w:style>
  <w:style w:type="character" w:customStyle="1" w:styleId="FontStyle805">
    <w:name w:val="Font Style805"/>
    <w:rsid w:val="008E7C18"/>
    <w:rPr>
      <w:rFonts w:ascii="Arial Narrow" w:hAnsi="Arial Narrow"/>
      <w:i/>
      <w:sz w:val="12"/>
    </w:rPr>
  </w:style>
  <w:style w:type="character" w:customStyle="1" w:styleId="FontStyle97">
    <w:name w:val="Font Style97"/>
    <w:rsid w:val="008E7C18"/>
    <w:rPr>
      <w:rFonts w:ascii="Times New Roman" w:hAnsi="Times New Roman"/>
      <w:sz w:val="24"/>
    </w:rPr>
  </w:style>
  <w:style w:type="character" w:customStyle="1" w:styleId="FontStyle764">
    <w:name w:val="Font Style764"/>
    <w:rsid w:val="008E7C18"/>
    <w:rPr>
      <w:rFonts w:ascii="Times New Roman" w:hAnsi="Times New Roman"/>
      <w:b/>
      <w:i/>
      <w:sz w:val="20"/>
    </w:rPr>
  </w:style>
  <w:style w:type="paragraph" w:customStyle="1" w:styleId="11fa">
    <w:name w:val="Загол11"/>
    <w:basedOn w:val="10e"/>
    <w:rsid w:val="008E7C18"/>
    <w:rPr>
      <w:sz w:val="22"/>
      <w:szCs w:val="22"/>
    </w:rPr>
  </w:style>
  <w:style w:type="paragraph" w:customStyle="1" w:styleId="10e">
    <w:name w:val="Загол10"/>
    <w:basedOn w:val="9a"/>
    <w:rsid w:val="008E7C18"/>
    <w:rPr>
      <w:caps/>
      <w:color w:val="auto"/>
      <w:sz w:val="20"/>
      <w:szCs w:val="20"/>
    </w:rPr>
  </w:style>
  <w:style w:type="paragraph" w:customStyle="1" w:styleId="9a">
    <w:name w:val="Загол9"/>
    <w:rsid w:val="008E7C18"/>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b">
    <w:name w:val="Обычный13"/>
    <w:rsid w:val="008E7C18"/>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12f2">
    <w:name w:val="Основной текст12"/>
    <w:basedOn w:val="a3"/>
    <w:rsid w:val="008E7C18"/>
    <w:pPr>
      <w:shd w:val="clear" w:color="auto" w:fill="FFFFFF"/>
      <w:spacing w:before="180" w:line="235" w:lineRule="exact"/>
      <w:jc w:val="both"/>
    </w:pPr>
    <w:rPr>
      <w:rFonts w:ascii="Arial" w:hAnsi="Arial"/>
      <w:sz w:val="19"/>
      <w:szCs w:val="20"/>
    </w:rPr>
  </w:style>
  <w:style w:type="paragraph" w:customStyle="1" w:styleId="2125">
    <w:name w:val="Заголовок 212"/>
    <w:basedOn w:val="a3"/>
    <w:next w:val="a3"/>
    <w:rsid w:val="008E7C18"/>
    <w:pPr>
      <w:keepNext/>
      <w:widowControl w:val="0"/>
      <w:jc w:val="center"/>
    </w:pPr>
    <w:rPr>
      <w:b/>
      <w:sz w:val="26"/>
      <w:szCs w:val="20"/>
    </w:rPr>
  </w:style>
  <w:style w:type="paragraph" w:customStyle="1" w:styleId="22f1">
    <w:name w:val="Текст22"/>
    <w:basedOn w:val="a3"/>
    <w:rsid w:val="008E7C18"/>
    <w:rPr>
      <w:rFonts w:ascii="Courier New" w:hAnsi="Courier New"/>
      <w:sz w:val="20"/>
      <w:szCs w:val="20"/>
    </w:rPr>
  </w:style>
  <w:style w:type="paragraph" w:customStyle="1" w:styleId="11fb">
    <w:name w:val="Верхний колонтитул11"/>
    <w:basedOn w:val="a3"/>
    <w:rsid w:val="008E7C18"/>
    <w:pPr>
      <w:tabs>
        <w:tab w:val="center" w:pos="4153"/>
        <w:tab w:val="right" w:pos="8306"/>
      </w:tabs>
    </w:pPr>
    <w:rPr>
      <w:rFonts w:ascii="Arial" w:hAnsi="Arial"/>
      <w:szCs w:val="20"/>
    </w:rPr>
  </w:style>
  <w:style w:type="paragraph" w:customStyle="1" w:styleId="3115">
    <w:name w:val="Заголовок 311"/>
    <w:basedOn w:val="13b"/>
    <w:next w:val="13b"/>
    <w:rsid w:val="008E7C18"/>
    <w:pPr>
      <w:keepNext/>
      <w:widowControl/>
      <w:tabs>
        <w:tab w:val="left" w:pos="3330"/>
      </w:tabs>
      <w:spacing w:line="240" w:lineRule="auto"/>
      <w:ind w:firstLine="0"/>
      <w:jc w:val="left"/>
      <w:outlineLvl w:val="2"/>
    </w:pPr>
    <w:rPr>
      <w:sz w:val="24"/>
    </w:rPr>
  </w:style>
  <w:style w:type="paragraph" w:customStyle="1" w:styleId="4121">
    <w:name w:val="Заголовок 412"/>
    <w:basedOn w:val="13b"/>
    <w:next w:val="13b"/>
    <w:rsid w:val="008E7C18"/>
    <w:pPr>
      <w:keepNext/>
      <w:widowControl/>
      <w:spacing w:line="240" w:lineRule="auto"/>
      <w:ind w:firstLine="0"/>
      <w:jc w:val="left"/>
    </w:pPr>
    <w:rPr>
      <w:sz w:val="24"/>
    </w:rPr>
  </w:style>
  <w:style w:type="paragraph" w:customStyle="1" w:styleId="11fc">
    <w:name w:val="Без интервала11"/>
    <w:rsid w:val="008E7C18"/>
    <w:pPr>
      <w:spacing w:after="0" w:line="240" w:lineRule="auto"/>
    </w:pPr>
    <w:rPr>
      <w:rFonts w:ascii="Times New Roman" w:eastAsia="Times New Roman" w:hAnsi="Times New Roman" w:cs="Times New Roman"/>
      <w:sz w:val="24"/>
      <w:szCs w:val="24"/>
      <w:lang w:eastAsia="ru-RU"/>
    </w:rPr>
  </w:style>
  <w:style w:type="paragraph" w:customStyle="1" w:styleId="2212">
    <w:name w:val="Основной текст 221"/>
    <w:basedOn w:val="a3"/>
    <w:rsid w:val="008E7C18"/>
    <w:pPr>
      <w:overflowPunct w:val="0"/>
      <w:autoSpaceDE w:val="0"/>
      <w:autoSpaceDN w:val="0"/>
      <w:adjustRightInd w:val="0"/>
      <w:ind w:firstLine="851"/>
      <w:jc w:val="both"/>
    </w:pPr>
    <w:rPr>
      <w:sz w:val="28"/>
      <w:szCs w:val="20"/>
    </w:rPr>
  </w:style>
  <w:style w:type="paragraph" w:customStyle="1" w:styleId="3211">
    <w:name w:val="Основной текст 321"/>
    <w:basedOn w:val="230"/>
    <w:rsid w:val="008E7C18"/>
    <w:pPr>
      <w:widowControl/>
      <w:spacing w:line="240" w:lineRule="auto"/>
      <w:ind w:firstLine="0"/>
    </w:pPr>
    <w:rPr>
      <w:i/>
      <w:sz w:val="26"/>
    </w:rPr>
  </w:style>
  <w:style w:type="paragraph" w:customStyle="1" w:styleId="21ff1">
    <w:name w:val="Цитата21"/>
    <w:basedOn w:val="a3"/>
    <w:rsid w:val="008E7C18"/>
    <w:pPr>
      <w:shd w:val="clear" w:color="auto" w:fill="FFFFFF"/>
      <w:spacing w:before="230" w:line="360" w:lineRule="auto"/>
      <w:ind w:left="1750" w:right="1152" w:hanging="384"/>
      <w:jc w:val="center"/>
    </w:pPr>
    <w:rPr>
      <w:b/>
      <w:color w:val="000000"/>
      <w:spacing w:val="-5"/>
      <w:sz w:val="28"/>
      <w:szCs w:val="20"/>
    </w:rPr>
  </w:style>
  <w:style w:type="paragraph" w:customStyle="1" w:styleId="HTML11b">
    <w:name w:val="Стандартный HTML11"/>
    <w:basedOn w:val="a3"/>
    <w:rsid w:val="008E7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2"/>
      <w:sz w:val="20"/>
      <w:szCs w:val="20"/>
      <w:lang w:eastAsia="hi-IN" w:bidi="hi-IN"/>
    </w:rPr>
  </w:style>
  <w:style w:type="character" w:customStyle="1" w:styleId="11fd">
    <w:name w:val="Основной шрифт абзаца11"/>
    <w:rsid w:val="008E7C18"/>
  </w:style>
  <w:style w:type="character" w:customStyle="1" w:styleId="11fe">
    <w:name w:val="Слабое выделение11"/>
    <w:rsid w:val="008E7C18"/>
    <w:rPr>
      <w:i/>
      <w:color w:val="808080"/>
    </w:rPr>
  </w:style>
  <w:style w:type="character" w:customStyle="1" w:styleId="11ff">
    <w:name w:val="Сильное выделение11"/>
    <w:rsid w:val="008E7C18"/>
    <w:rPr>
      <w:b/>
    </w:rPr>
  </w:style>
  <w:style w:type="character" w:customStyle="1" w:styleId="3520">
    <w:name w:val="Знак Знак352"/>
    <w:locked/>
    <w:rsid w:val="008E7C18"/>
    <w:rPr>
      <w:sz w:val="24"/>
      <w:lang w:val="ru-RU" w:eastAsia="ru-RU"/>
    </w:rPr>
  </w:style>
  <w:style w:type="character" w:customStyle="1" w:styleId="1320">
    <w:name w:val="Знак Знак132"/>
    <w:locked/>
    <w:rsid w:val="008E7C18"/>
    <w:rPr>
      <w:lang w:val="ru-RU" w:eastAsia="ar-SA" w:bidi="ar-SA"/>
    </w:rPr>
  </w:style>
  <w:style w:type="character" w:customStyle="1" w:styleId="1221">
    <w:name w:val="Знак Знак122"/>
    <w:locked/>
    <w:rsid w:val="008E7C18"/>
    <w:rPr>
      <w:sz w:val="28"/>
      <w:lang w:val="ru-RU" w:eastAsia="ru-RU"/>
    </w:rPr>
  </w:style>
  <w:style w:type="character" w:customStyle="1" w:styleId="1124">
    <w:name w:val="Знак Знак112"/>
    <w:locked/>
    <w:rsid w:val="008E7C18"/>
    <w:rPr>
      <w:sz w:val="28"/>
      <w:lang w:val="ru-RU" w:eastAsia="ru-RU"/>
    </w:rPr>
  </w:style>
  <w:style w:type="character" w:customStyle="1" w:styleId="922">
    <w:name w:val="Знак Знак92"/>
    <w:locked/>
    <w:rsid w:val="008E7C18"/>
    <w:rPr>
      <w:rFonts w:ascii="Tahoma" w:hAnsi="Tahoma"/>
      <w:lang w:val="ru-RU" w:eastAsia="ru-RU"/>
    </w:rPr>
  </w:style>
  <w:style w:type="character" w:customStyle="1" w:styleId="4020">
    <w:name w:val="Знак Знак402"/>
    <w:locked/>
    <w:rsid w:val="008E7C18"/>
    <w:rPr>
      <w:rFonts w:ascii="Arial" w:hAnsi="Arial"/>
      <w:b/>
      <w:i/>
      <w:sz w:val="28"/>
      <w:lang w:val="ru-RU" w:eastAsia="zh-CN"/>
    </w:rPr>
  </w:style>
  <w:style w:type="character" w:customStyle="1" w:styleId="3920">
    <w:name w:val="Знак Знак392"/>
    <w:locked/>
    <w:rsid w:val="008E7C18"/>
    <w:rPr>
      <w:b/>
      <w:sz w:val="27"/>
      <w:lang w:val="ru-RU" w:eastAsia="zh-CN"/>
    </w:rPr>
  </w:style>
  <w:style w:type="character" w:customStyle="1" w:styleId="3820">
    <w:name w:val="Знак Знак382"/>
    <w:locked/>
    <w:rsid w:val="008E7C18"/>
    <w:rPr>
      <w:b/>
      <w:sz w:val="28"/>
      <w:lang w:val="ru-RU" w:eastAsia="ru-RU"/>
    </w:rPr>
  </w:style>
  <w:style w:type="character" w:customStyle="1" w:styleId="3720">
    <w:name w:val="Знак Знак372"/>
    <w:locked/>
    <w:rsid w:val="008E7C18"/>
    <w:rPr>
      <w:b/>
      <w:i/>
      <w:sz w:val="26"/>
      <w:lang w:val="ru-RU" w:eastAsia="zh-CN"/>
    </w:rPr>
  </w:style>
  <w:style w:type="character" w:customStyle="1" w:styleId="3620">
    <w:name w:val="Знак Знак362"/>
    <w:locked/>
    <w:rsid w:val="008E7C18"/>
    <w:rPr>
      <w:sz w:val="24"/>
      <w:lang w:val="ru-RU" w:eastAsia="ru-RU"/>
    </w:rPr>
  </w:style>
  <w:style w:type="character" w:customStyle="1" w:styleId="3121">
    <w:name w:val="Знак Знак312"/>
    <w:locked/>
    <w:rsid w:val="008E7C18"/>
    <w:rPr>
      <w:rFonts w:ascii="Courier New" w:hAnsi="Courier New"/>
      <w:lang w:val="ru-RU" w:eastAsia="ru-RU"/>
    </w:rPr>
  </w:style>
  <w:style w:type="character" w:customStyle="1" w:styleId="3420">
    <w:name w:val="Знак Знак342"/>
    <w:locked/>
    <w:rsid w:val="008E7C18"/>
    <w:rPr>
      <w:rFonts w:ascii="Calibri" w:hAnsi="Calibri"/>
      <w:i/>
      <w:sz w:val="24"/>
      <w:lang w:val="ru-RU" w:eastAsia="zh-CN"/>
    </w:rPr>
  </w:style>
  <w:style w:type="character" w:customStyle="1" w:styleId="3220">
    <w:name w:val="Знак Знак322"/>
    <w:locked/>
    <w:rsid w:val="008E7C18"/>
    <w:rPr>
      <w:rFonts w:ascii="Arial" w:hAnsi="Arial"/>
      <w:sz w:val="22"/>
      <w:lang w:val="ru-RU" w:eastAsia="ru-RU"/>
    </w:rPr>
  </w:style>
  <w:style w:type="character" w:customStyle="1" w:styleId="2920">
    <w:name w:val="Знак Знак292"/>
    <w:locked/>
    <w:rsid w:val="008E7C18"/>
    <w:rPr>
      <w:sz w:val="24"/>
      <w:lang w:val="ru-RU" w:eastAsia="zh-CN"/>
    </w:rPr>
  </w:style>
  <w:style w:type="character" w:customStyle="1" w:styleId="2820">
    <w:name w:val="Знак Знак282"/>
    <w:locked/>
    <w:rsid w:val="008E7C18"/>
    <w:rPr>
      <w:sz w:val="24"/>
      <w:lang w:val="ru-RU" w:eastAsia="ru-RU"/>
    </w:rPr>
  </w:style>
  <w:style w:type="character" w:customStyle="1" w:styleId="2720">
    <w:name w:val="Знак Знак272"/>
    <w:locked/>
    <w:rsid w:val="008E7C18"/>
    <w:rPr>
      <w:sz w:val="16"/>
      <w:lang w:val="ru-RU" w:eastAsia="ru-RU"/>
    </w:rPr>
  </w:style>
  <w:style w:type="character" w:customStyle="1" w:styleId="2126">
    <w:name w:val="Знак Знак212"/>
    <w:locked/>
    <w:rsid w:val="008E7C18"/>
    <w:rPr>
      <w:rFonts w:ascii="Tahoma" w:hAnsi="Tahoma"/>
      <w:lang w:val="ru-RU" w:eastAsia="ru-RU"/>
    </w:rPr>
  </w:style>
  <w:style w:type="character" w:customStyle="1" w:styleId="2620">
    <w:name w:val="Знак Знак262"/>
    <w:rsid w:val="008E7C18"/>
    <w:rPr>
      <w:rFonts w:ascii="Cambria" w:hAnsi="Cambria"/>
      <w:b/>
      <w:sz w:val="26"/>
    </w:rPr>
  </w:style>
  <w:style w:type="character" w:customStyle="1" w:styleId="2420">
    <w:name w:val="Знак Знак242"/>
    <w:rsid w:val="008E7C18"/>
    <w:rPr>
      <w:rFonts w:ascii="Times New Roman" w:hAnsi="Times New Roman"/>
      <w:b/>
      <w:i/>
      <w:sz w:val="26"/>
    </w:rPr>
  </w:style>
  <w:style w:type="character" w:customStyle="1" w:styleId="2320">
    <w:name w:val="Знак Знак232"/>
    <w:rsid w:val="008E7C18"/>
    <w:rPr>
      <w:rFonts w:ascii="Times New Roman" w:hAnsi="Times New Roman"/>
      <w:b/>
      <w:sz w:val="22"/>
    </w:rPr>
  </w:style>
  <w:style w:type="character" w:customStyle="1" w:styleId="3130">
    <w:name w:val="Знак Знак313"/>
    <w:locked/>
    <w:rsid w:val="008E7C18"/>
    <w:rPr>
      <w:rFonts w:ascii="PragmaticaCTT" w:hAnsi="PragmaticaCTT"/>
      <w:b/>
      <w:sz w:val="24"/>
      <w:lang w:val="ru-RU" w:eastAsia="ru-RU"/>
    </w:rPr>
  </w:style>
  <w:style w:type="character" w:customStyle="1" w:styleId="2015">
    <w:name w:val="Знак Знак2015"/>
    <w:rsid w:val="008E7C18"/>
    <w:rPr>
      <w:rFonts w:ascii="Arial" w:hAnsi="Arial"/>
      <w:sz w:val="22"/>
    </w:rPr>
  </w:style>
  <w:style w:type="character" w:customStyle="1" w:styleId="font55">
    <w:name w:val="font55"/>
    <w:rsid w:val="008E7C18"/>
  </w:style>
  <w:style w:type="character" w:customStyle="1" w:styleId="WW8Num24z4">
    <w:name w:val="WW8Num24z4"/>
    <w:rsid w:val="008E7C18"/>
  </w:style>
  <w:style w:type="character" w:customStyle="1" w:styleId="WW8Num24z5">
    <w:name w:val="WW8Num24z5"/>
    <w:rsid w:val="008E7C18"/>
  </w:style>
  <w:style w:type="character" w:customStyle="1" w:styleId="WW8Num24z6">
    <w:name w:val="WW8Num24z6"/>
    <w:rsid w:val="008E7C18"/>
  </w:style>
  <w:style w:type="character" w:customStyle="1" w:styleId="WW8Num24z7">
    <w:name w:val="WW8Num24z7"/>
    <w:rsid w:val="008E7C18"/>
  </w:style>
  <w:style w:type="character" w:customStyle="1" w:styleId="WW8Num24z8">
    <w:name w:val="WW8Num24z8"/>
    <w:rsid w:val="008E7C18"/>
  </w:style>
  <w:style w:type="character" w:customStyle="1" w:styleId="WW8Num25z4">
    <w:name w:val="WW8Num25z4"/>
    <w:rsid w:val="008E7C18"/>
  </w:style>
  <w:style w:type="character" w:customStyle="1" w:styleId="WW8Num25z5">
    <w:name w:val="WW8Num25z5"/>
    <w:rsid w:val="008E7C18"/>
  </w:style>
  <w:style w:type="character" w:customStyle="1" w:styleId="WW8Num25z6">
    <w:name w:val="WW8Num25z6"/>
    <w:rsid w:val="008E7C18"/>
  </w:style>
  <w:style w:type="character" w:customStyle="1" w:styleId="WW8Num25z7">
    <w:name w:val="WW8Num25z7"/>
    <w:rsid w:val="008E7C18"/>
  </w:style>
  <w:style w:type="character" w:customStyle="1" w:styleId="WW8Num25z8">
    <w:name w:val="WW8Num25z8"/>
    <w:rsid w:val="008E7C18"/>
  </w:style>
  <w:style w:type="character" w:customStyle="1" w:styleId="WW8Num30z2">
    <w:name w:val="WW8Num30z2"/>
    <w:rsid w:val="008E7C18"/>
  </w:style>
  <w:style w:type="character" w:customStyle="1" w:styleId="WW8Num30z4">
    <w:name w:val="WW8Num30z4"/>
    <w:rsid w:val="008E7C18"/>
  </w:style>
  <w:style w:type="character" w:customStyle="1" w:styleId="WW8Num30z5">
    <w:name w:val="WW8Num30z5"/>
    <w:rsid w:val="008E7C18"/>
  </w:style>
  <w:style w:type="character" w:customStyle="1" w:styleId="WW8Num30z6">
    <w:name w:val="WW8Num30z6"/>
    <w:rsid w:val="008E7C18"/>
  </w:style>
  <w:style w:type="character" w:customStyle="1" w:styleId="WW8Num30z7">
    <w:name w:val="WW8Num30z7"/>
    <w:rsid w:val="008E7C18"/>
  </w:style>
  <w:style w:type="character" w:customStyle="1" w:styleId="WW8Num30z8">
    <w:name w:val="WW8Num30z8"/>
    <w:rsid w:val="008E7C18"/>
  </w:style>
  <w:style w:type="character" w:customStyle="1" w:styleId="WW8Num32z4">
    <w:name w:val="WW8Num32z4"/>
    <w:rsid w:val="008E7C18"/>
  </w:style>
  <w:style w:type="character" w:customStyle="1" w:styleId="WW8Num32z5">
    <w:name w:val="WW8Num32z5"/>
    <w:rsid w:val="008E7C18"/>
  </w:style>
  <w:style w:type="character" w:customStyle="1" w:styleId="WW8Num32z6">
    <w:name w:val="WW8Num32z6"/>
    <w:rsid w:val="008E7C18"/>
  </w:style>
  <w:style w:type="character" w:customStyle="1" w:styleId="WW8Num32z7">
    <w:name w:val="WW8Num32z7"/>
    <w:rsid w:val="008E7C18"/>
  </w:style>
  <w:style w:type="character" w:customStyle="1" w:styleId="WW8Num32z8">
    <w:name w:val="WW8Num32z8"/>
    <w:rsid w:val="008E7C18"/>
  </w:style>
  <w:style w:type="character" w:customStyle="1" w:styleId="WW8Num33z1">
    <w:name w:val="WW8Num33z1"/>
    <w:rsid w:val="008E7C18"/>
  </w:style>
  <w:style w:type="character" w:customStyle="1" w:styleId="WW8Num33z2">
    <w:name w:val="WW8Num33z2"/>
    <w:rsid w:val="008E7C18"/>
  </w:style>
  <w:style w:type="character" w:customStyle="1" w:styleId="WW8Num33z5">
    <w:name w:val="WW8Num33z5"/>
    <w:rsid w:val="008E7C18"/>
  </w:style>
  <w:style w:type="character" w:customStyle="1" w:styleId="WW8Num33z6">
    <w:name w:val="WW8Num33z6"/>
    <w:rsid w:val="008E7C18"/>
  </w:style>
  <w:style w:type="character" w:customStyle="1" w:styleId="WW8Num33z7">
    <w:name w:val="WW8Num33z7"/>
    <w:rsid w:val="008E7C18"/>
  </w:style>
  <w:style w:type="character" w:customStyle="1" w:styleId="WW8Num33z8">
    <w:name w:val="WW8Num33z8"/>
    <w:rsid w:val="008E7C18"/>
  </w:style>
  <w:style w:type="character" w:customStyle="1" w:styleId="WW8Num35z2">
    <w:name w:val="WW8Num35z2"/>
    <w:rsid w:val="008E7C18"/>
  </w:style>
  <w:style w:type="character" w:customStyle="1" w:styleId="WW8Num35z4">
    <w:name w:val="WW8Num35z4"/>
    <w:rsid w:val="008E7C18"/>
  </w:style>
  <w:style w:type="character" w:customStyle="1" w:styleId="WW8Num35z5">
    <w:name w:val="WW8Num35z5"/>
    <w:rsid w:val="008E7C18"/>
  </w:style>
  <w:style w:type="character" w:customStyle="1" w:styleId="WW8Num35z6">
    <w:name w:val="WW8Num35z6"/>
    <w:rsid w:val="008E7C18"/>
  </w:style>
  <w:style w:type="character" w:customStyle="1" w:styleId="WW8Num35z7">
    <w:name w:val="WW8Num35z7"/>
    <w:rsid w:val="008E7C18"/>
  </w:style>
  <w:style w:type="character" w:customStyle="1" w:styleId="WW8Num35z8">
    <w:name w:val="WW8Num35z8"/>
    <w:rsid w:val="008E7C18"/>
  </w:style>
  <w:style w:type="character" w:customStyle="1" w:styleId="WW8Num37z2">
    <w:name w:val="WW8Num37z2"/>
    <w:rsid w:val="008E7C18"/>
  </w:style>
  <w:style w:type="character" w:customStyle="1" w:styleId="WW8Num37z4">
    <w:name w:val="WW8Num37z4"/>
    <w:rsid w:val="008E7C18"/>
  </w:style>
  <w:style w:type="character" w:customStyle="1" w:styleId="WW8Num37z5">
    <w:name w:val="WW8Num37z5"/>
    <w:rsid w:val="008E7C18"/>
  </w:style>
  <w:style w:type="character" w:customStyle="1" w:styleId="WW8Num37z6">
    <w:name w:val="WW8Num37z6"/>
    <w:rsid w:val="008E7C18"/>
  </w:style>
  <w:style w:type="character" w:customStyle="1" w:styleId="WW8Num37z7">
    <w:name w:val="WW8Num37z7"/>
    <w:rsid w:val="008E7C18"/>
  </w:style>
  <w:style w:type="character" w:customStyle="1" w:styleId="WW8Num37z8">
    <w:name w:val="WW8Num37z8"/>
    <w:rsid w:val="008E7C18"/>
  </w:style>
  <w:style w:type="character" w:customStyle="1" w:styleId="WW8Num38z1">
    <w:name w:val="WW8Num38z1"/>
    <w:rsid w:val="008E7C18"/>
  </w:style>
  <w:style w:type="character" w:customStyle="1" w:styleId="WW8Num38z2">
    <w:name w:val="WW8Num38z2"/>
    <w:rsid w:val="008E7C18"/>
  </w:style>
  <w:style w:type="character" w:customStyle="1" w:styleId="WW8Num38z3">
    <w:name w:val="WW8Num38z3"/>
    <w:rsid w:val="008E7C18"/>
  </w:style>
  <w:style w:type="character" w:customStyle="1" w:styleId="WW8Num38z4">
    <w:name w:val="WW8Num38z4"/>
    <w:rsid w:val="008E7C18"/>
  </w:style>
  <w:style w:type="character" w:customStyle="1" w:styleId="WW8Num38z5">
    <w:name w:val="WW8Num38z5"/>
    <w:rsid w:val="008E7C18"/>
  </w:style>
  <w:style w:type="character" w:customStyle="1" w:styleId="WW8Num38z6">
    <w:name w:val="WW8Num38z6"/>
    <w:rsid w:val="008E7C18"/>
  </w:style>
  <w:style w:type="character" w:customStyle="1" w:styleId="WW8Num38z7">
    <w:name w:val="WW8Num38z7"/>
    <w:rsid w:val="008E7C18"/>
  </w:style>
  <w:style w:type="character" w:customStyle="1" w:styleId="WW8Num38z8">
    <w:name w:val="WW8Num38z8"/>
    <w:rsid w:val="008E7C18"/>
  </w:style>
  <w:style w:type="character" w:customStyle="1" w:styleId="WW8Num40z1">
    <w:name w:val="WW8Num40z1"/>
    <w:rsid w:val="008E7C18"/>
    <w:rPr>
      <w:rFonts w:ascii="Courier New" w:hAnsi="Courier New"/>
    </w:rPr>
  </w:style>
  <w:style w:type="character" w:customStyle="1" w:styleId="WW8Num40z2">
    <w:name w:val="WW8Num40z2"/>
    <w:rsid w:val="008E7C18"/>
    <w:rPr>
      <w:rFonts w:ascii="Wingdings" w:hAnsi="Wingdings"/>
    </w:rPr>
  </w:style>
  <w:style w:type="character" w:customStyle="1" w:styleId="WW8Num41z1">
    <w:name w:val="WW8Num41z1"/>
    <w:rsid w:val="008E7C18"/>
  </w:style>
  <w:style w:type="character" w:customStyle="1" w:styleId="WW8Num41z2">
    <w:name w:val="WW8Num41z2"/>
    <w:rsid w:val="008E7C18"/>
  </w:style>
  <w:style w:type="character" w:customStyle="1" w:styleId="WW8Num41z3">
    <w:name w:val="WW8Num41z3"/>
    <w:rsid w:val="008E7C18"/>
  </w:style>
  <w:style w:type="character" w:customStyle="1" w:styleId="WW8Num41z4">
    <w:name w:val="WW8Num41z4"/>
    <w:rsid w:val="008E7C18"/>
  </w:style>
  <w:style w:type="character" w:customStyle="1" w:styleId="WW8Num41z5">
    <w:name w:val="WW8Num41z5"/>
    <w:rsid w:val="008E7C18"/>
  </w:style>
  <w:style w:type="character" w:customStyle="1" w:styleId="WW8Num41z6">
    <w:name w:val="WW8Num41z6"/>
    <w:rsid w:val="008E7C18"/>
  </w:style>
  <w:style w:type="character" w:customStyle="1" w:styleId="WW8Num41z7">
    <w:name w:val="WW8Num41z7"/>
    <w:rsid w:val="008E7C18"/>
  </w:style>
  <w:style w:type="character" w:customStyle="1" w:styleId="WW8Num41z8">
    <w:name w:val="WW8Num41z8"/>
    <w:rsid w:val="008E7C18"/>
  </w:style>
  <w:style w:type="character" w:customStyle="1" w:styleId="WW8Num43z1">
    <w:name w:val="WW8Num43z1"/>
    <w:rsid w:val="008E7C18"/>
  </w:style>
  <w:style w:type="character" w:customStyle="1" w:styleId="WW8Num43z2">
    <w:name w:val="WW8Num43z2"/>
    <w:rsid w:val="008E7C18"/>
  </w:style>
  <w:style w:type="character" w:customStyle="1" w:styleId="WW8Num43z3">
    <w:name w:val="WW8Num43z3"/>
    <w:rsid w:val="008E7C18"/>
  </w:style>
  <w:style w:type="character" w:customStyle="1" w:styleId="WW8Num43z4">
    <w:name w:val="WW8Num43z4"/>
    <w:rsid w:val="008E7C18"/>
  </w:style>
  <w:style w:type="character" w:customStyle="1" w:styleId="WW8Num43z5">
    <w:name w:val="WW8Num43z5"/>
    <w:rsid w:val="008E7C18"/>
  </w:style>
  <w:style w:type="character" w:customStyle="1" w:styleId="WW8Num43z6">
    <w:name w:val="WW8Num43z6"/>
    <w:rsid w:val="008E7C18"/>
  </w:style>
  <w:style w:type="character" w:customStyle="1" w:styleId="WW8Num43z7">
    <w:name w:val="WW8Num43z7"/>
    <w:rsid w:val="008E7C18"/>
  </w:style>
  <w:style w:type="character" w:customStyle="1" w:styleId="WW8Num43z8">
    <w:name w:val="WW8Num43z8"/>
    <w:rsid w:val="008E7C18"/>
  </w:style>
  <w:style w:type="character" w:customStyle="1" w:styleId="WW8Num44z2">
    <w:name w:val="WW8Num44z2"/>
    <w:rsid w:val="008E7C18"/>
    <w:rPr>
      <w:rFonts w:ascii="Wingdings" w:hAnsi="Wingdings"/>
    </w:rPr>
  </w:style>
  <w:style w:type="character" w:customStyle="1" w:styleId="WW8Num46z2">
    <w:name w:val="WW8Num46z2"/>
    <w:rsid w:val="008E7C18"/>
    <w:rPr>
      <w:rFonts w:ascii="Wingdings" w:hAnsi="Wingdings"/>
    </w:rPr>
  </w:style>
  <w:style w:type="character" w:customStyle="1" w:styleId="WW8Num47z2">
    <w:name w:val="WW8Num47z2"/>
    <w:rsid w:val="008E7C18"/>
    <w:rPr>
      <w:rFonts w:ascii="Wingdings" w:hAnsi="Wingdings"/>
    </w:rPr>
  </w:style>
  <w:style w:type="character" w:customStyle="1" w:styleId="WW8NumSt31z0">
    <w:name w:val="WW8NumSt31z0"/>
    <w:rsid w:val="008E7C18"/>
    <w:rPr>
      <w:rFonts w:ascii="Times New Roman" w:hAnsi="Times New Roman"/>
      <w:sz w:val="20"/>
    </w:rPr>
  </w:style>
  <w:style w:type="character" w:customStyle="1" w:styleId="FootnoteCharacters">
    <w:name w:val="Footnote Characters"/>
    <w:rsid w:val="008E7C18"/>
    <w:rPr>
      <w:vertAlign w:val="superscript"/>
    </w:rPr>
  </w:style>
  <w:style w:type="character" w:customStyle="1" w:styleId="1fffffff6">
    <w:name w:val="Знак примечания1"/>
    <w:rsid w:val="008E7C18"/>
    <w:rPr>
      <w:sz w:val="16"/>
    </w:rPr>
  </w:style>
  <w:style w:type="character" w:customStyle="1" w:styleId="EndnoteCharacters">
    <w:name w:val="Endnote Characters"/>
    <w:rsid w:val="008E7C18"/>
    <w:rPr>
      <w:vertAlign w:val="superscript"/>
    </w:rPr>
  </w:style>
  <w:style w:type="paragraph" w:customStyle="1" w:styleId="LO-Normal1">
    <w:name w:val="LO-Normal1"/>
    <w:rsid w:val="008E7C18"/>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c">
    <w:name w:val="Схема документа2"/>
    <w:basedOn w:val="a3"/>
    <w:rsid w:val="008E7C18"/>
    <w:pPr>
      <w:shd w:val="clear" w:color="auto" w:fill="000080"/>
      <w:suppressAutoHyphens/>
    </w:pPr>
    <w:rPr>
      <w:rFonts w:ascii="Tahoma" w:hAnsi="Tahoma" w:cs="Tahoma"/>
      <w:lang w:eastAsia="zh-CN"/>
    </w:rPr>
  </w:style>
  <w:style w:type="paragraph" w:customStyle="1" w:styleId="22f2">
    <w:name w:val="Список 22"/>
    <w:basedOn w:val="a3"/>
    <w:rsid w:val="008E7C18"/>
    <w:pPr>
      <w:suppressAutoHyphens/>
      <w:ind w:left="566" w:hanging="283"/>
    </w:pPr>
    <w:rPr>
      <w:lang w:eastAsia="zh-CN"/>
    </w:rPr>
  </w:style>
  <w:style w:type="paragraph" w:customStyle="1" w:styleId="31f0">
    <w:name w:val="Список 31"/>
    <w:basedOn w:val="a3"/>
    <w:rsid w:val="008E7C18"/>
    <w:pPr>
      <w:suppressAutoHyphens/>
      <w:ind w:left="849" w:hanging="283"/>
    </w:pPr>
    <w:rPr>
      <w:lang w:eastAsia="zh-CN"/>
    </w:rPr>
  </w:style>
  <w:style w:type="paragraph" w:customStyle="1" w:styleId="1fffffff7">
    <w:name w:val="Обычный отступ1"/>
    <w:basedOn w:val="a3"/>
    <w:rsid w:val="008E7C18"/>
    <w:pPr>
      <w:suppressAutoHyphens/>
      <w:ind w:firstLine="720"/>
      <w:jc w:val="both"/>
    </w:pPr>
    <w:rPr>
      <w:sz w:val="28"/>
      <w:szCs w:val="20"/>
      <w:lang w:eastAsia="zh-CN"/>
    </w:rPr>
  </w:style>
  <w:style w:type="paragraph" w:customStyle="1" w:styleId="2ffffd">
    <w:name w:val="Нумерованный список2"/>
    <w:basedOn w:val="a3"/>
    <w:rsid w:val="008E7C18"/>
    <w:pPr>
      <w:keepNext/>
      <w:tabs>
        <w:tab w:val="left" w:pos="360"/>
      </w:tabs>
      <w:suppressAutoHyphens/>
      <w:ind w:left="360" w:hanging="360"/>
      <w:jc w:val="both"/>
    </w:pPr>
    <w:rPr>
      <w:b/>
      <w:lang w:val="en-US" w:eastAsia="zh-CN"/>
    </w:rPr>
  </w:style>
  <w:style w:type="paragraph" w:customStyle="1" w:styleId="1fffffff8">
    <w:name w:val="Красная строка1"/>
    <w:basedOn w:val="aff2"/>
    <w:rsid w:val="008E7C18"/>
    <w:pPr>
      <w:suppressAutoHyphens/>
      <w:ind w:firstLine="210"/>
    </w:pPr>
    <w:rPr>
      <w:sz w:val="20"/>
      <w:lang w:eastAsia="zh-CN"/>
    </w:rPr>
  </w:style>
  <w:style w:type="paragraph" w:customStyle="1" w:styleId="21ff2">
    <w:name w:val="Нумерованный список 21"/>
    <w:basedOn w:val="a3"/>
    <w:rsid w:val="008E7C18"/>
    <w:pPr>
      <w:tabs>
        <w:tab w:val="left" w:pos="720"/>
      </w:tabs>
      <w:suppressAutoHyphens/>
      <w:ind w:left="720" w:hanging="360"/>
    </w:pPr>
    <w:rPr>
      <w:lang w:eastAsia="zh-CN"/>
    </w:rPr>
  </w:style>
  <w:style w:type="paragraph" w:customStyle="1" w:styleId="42a">
    <w:name w:val="Список 42"/>
    <w:basedOn w:val="a3"/>
    <w:rsid w:val="008E7C18"/>
    <w:pPr>
      <w:suppressAutoHyphens/>
      <w:ind w:left="1132" w:hanging="283"/>
    </w:pPr>
    <w:rPr>
      <w:lang w:eastAsia="zh-CN"/>
    </w:rPr>
  </w:style>
  <w:style w:type="paragraph" w:customStyle="1" w:styleId="22f3">
    <w:name w:val="Маркированный список 22"/>
    <w:basedOn w:val="a3"/>
    <w:rsid w:val="008E7C18"/>
    <w:pPr>
      <w:tabs>
        <w:tab w:val="left" w:pos="720"/>
        <w:tab w:val="left" w:pos="851"/>
      </w:tabs>
      <w:suppressAutoHyphens/>
      <w:ind w:left="851" w:hanging="363"/>
    </w:pPr>
    <w:rPr>
      <w:lang w:eastAsia="zh-CN"/>
    </w:rPr>
  </w:style>
  <w:style w:type="paragraph" w:customStyle="1" w:styleId="31f1">
    <w:name w:val="Маркированный список 31"/>
    <w:basedOn w:val="a3"/>
    <w:rsid w:val="008E7C18"/>
    <w:pPr>
      <w:tabs>
        <w:tab w:val="left" w:pos="708"/>
      </w:tabs>
      <w:suppressAutoHyphens/>
      <w:jc w:val="both"/>
    </w:pPr>
    <w:rPr>
      <w:bCs/>
      <w:iCs/>
      <w:sz w:val="28"/>
      <w:szCs w:val="28"/>
      <w:lang w:eastAsia="zh-CN"/>
    </w:rPr>
  </w:style>
  <w:style w:type="paragraph" w:customStyle="1" w:styleId="2ffffe">
    <w:name w:val="Текст примечания2"/>
    <w:basedOn w:val="a3"/>
    <w:rsid w:val="008E7C18"/>
    <w:pPr>
      <w:suppressAutoHyphens/>
    </w:pPr>
    <w:rPr>
      <w:sz w:val="20"/>
      <w:szCs w:val="20"/>
      <w:lang w:eastAsia="zh-CN"/>
    </w:rPr>
  </w:style>
  <w:style w:type="paragraph" w:customStyle="1" w:styleId="2fffff">
    <w:name w:val="Название объекта2"/>
    <w:basedOn w:val="a3"/>
    <w:next w:val="a3"/>
    <w:rsid w:val="008E7C18"/>
    <w:pPr>
      <w:widowControl w:val="0"/>
      <w:shd w:val="clear" w:color="auto" w:fill="FFFFFF"/>
      <w:suppressAutoHyphens/>
      <w:autoSpaceDE w:val="0"/>
      <w:ind w:firstLine="284"/>
      <w:jc w:val="right"/>
    </w:pPr>
    <w:rPr>
      <w:i/>
      <w:iCs/>
      <w:color w:val="000000"/>
      <w:szCs w:val="20"/>
      <w:lang w:eastAsia="zh-CN"/>
    </w:rPr>
  </w:style>
  <w:style w:type="paragraph" w:customStyle="1" w:styleId="WW-Heading3">
    <w:name w:val="WW-Heading 3"/>
    <w:rsid w:val="008E7C18"/>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rsid w:val="008E7C18"/>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rsid w:val="008E7C18"/>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rsid w:val="008E7C18"/>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rsid w:val="008E7C18"/>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rsid w:val="008E7C18"/>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rsid w:val="008E7C18"/>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9">
    <w:name w:val="Маркированный список1"/>
    <w:basedOn w:val="a3"/>
    <w:rsid w:val="008E7C18"/>
    <w:pPr>
      <w:tabs>
        <w:tab w:val="left" w:pos="360"/>
      </w:tabs>
      <w:suppressAutoHyphens/>
      <w:ind w:left="360" w:hanging="360"/>
    </w:pPr>
    <w:rPr>
      <w:sz w:val="20"/>
      <w:szCs w:val="20"/>
      <w:lang w:val="en-US" w:eastAsia="zh-CN"/>
    </w:rPr>
  </w:style>
  <w:style w:type="paragraph" w:customStyle="1" w:styleId="22f4">
    <w:name w:val="Красная строка 22"/>
    <w:basedOn w:val="aff9"/>
    <w:rsid w:val="008E7C18"/>
    <w:pPr>
      <w:suppressAutoHyphens/>
      <w:ind w:firstLine="210"/>
    </w:pPr>
    <w:rPr>
      <w:rFonts w:cs="PragmaticaCTT"/>
      <w:sz w:val="20"/>
      <w:lang w:eastAsia="zh-CN"/>
    </w:rPr>
  </w:style>
  <w:style w:type="paragraph" w:customStyle="1" w:styleId="WW-Heading">
    <w:name w:val="WW-Heading"/>
    <w:rsid w:val="008E7C18"/>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3"/>
    <w:rsid w:val="008E7C18"/>
    <w:pPr>
      <w:suppressAutoHyphens/>
      <w:spacing w:before="280" w:after="280"/>
    </w:pPr>
    <w:rPr>
      <w:lang w:eastAsia="zh-CN"/>
    </w:rPr>
  </w:style>
  <w:style w:type="paragraph" w:customStyle="1" w:styleId="1fffffffa">
    <w:name w:val="Текст макроса1"/>
    <w:rsid w:val="008E7C18"/>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3"/>
    <w:rsid w:val="008E7C18"/>
    <w:pPr>
      <w:suppressAutoHyphens/>
      <w:ind w:left="720" w:hanging="360"/>
    </w:pPr>
    <w:rPr>
      <w:lang w:eastAsia="zh-CN"/>
    </w:rPr>
  </w:style>
  <w:style w:type="paragraph" w:customStyle="1" w:styleId="WW-TextBody">
    <w:name w:val="WW-Text Body"/>
    <w:basedOn w:val="a3"/>
    <w:rsid w:val="008E7C18"/>
    <w:pPr>
      <w:suppressAutoHyphens/>
      <w:spacing w:after="120"/>
    </w:pPr>
    <w:rPr>
      <w:lang w:val="en-US" w:eastAsia="zh-CN"/>
    </w:rPr>
  </w:style>
  <w:style w:type="paragraph" w:customStyle="1" w:styleId="WW-Heading4">
    <w:name w:val="WW-Heading 4"/>
    <w:basedOn w:val="a3"/>
    <w:next w:val="a3"/>
    <w:rsid w:val="008E7C18"/>
    <w:pPr>
      <w:keepNext/>
      <w:tabs>
        <w:tab w:val="left" w:pos="864"/>
      </w:tabs>
      <w:suppressAutoHyphens/>
      <w:spacing w:before="240" w:after="60"/>
      <w:ind w:left="864" w:hanging="864"/>
    </w:pPr>
    <w:rPr>
      <w:b/>
      <w:bCs/>
      <w:sz w:val="28"/>
      <w:szCs w:val="28"/>
      <w:lang w:eastAsia="zh-CN"/>
    </w:rPr>
  </w:style>
  <w:style w:type="paragraph" w:customStyle="1" w:styleId="WW-Heading8">
    <w:name w:val="WW-Heading 8"/>
    <w:basedOn w:val="a3"/>
    <w:next w:val="a3"/>
    <w:rsid w:val="008E7C18"/>
    <w:pPr>
      <w:tabs>
        <w:tab w:val="left" w:pos="1440"/>
      </w:tabs>
      <w:suppressAutoHyphens/>
      <w:spacing w:before="240" w:after="60"/>
      <w:ind w:left="1440" w:hanging="1440"/>
    </w:pPr>
    <w:rPr>
      <w:i/>
      <w:iCs/>
      <w:lang w:eastAsia="zh-CN"/>
    </w:rPr>
  </w:style>
  <w:style w:type="paragraph" w:customStyle="1" w:styleId="21ff3">
    <w:name w:val="Продолжение списка 21"/>
    <w:basedOn w:val="a3"/>
    <w:rsid w:val="008E7C18"/>
    <w:pPr>
      <w:suppressAutoHyphens/>
      <w:spacing w:after="120"/>
      <w:ind w:left="566"/>
    </w:pPr>
    <w:rPr>
      <w:sz w:val="20"/>
      <w:szCs w:val="20"/>
      <w:lang w:eastAsia="zh-CN"/>
    </w:rPr>
  </w:style>
  <w:style w:type="paragraph" w:customStyle="1" w:styleId="31f2">
    <w:name w:val="Нумерованный список 31"/>
    <w:basedOn w:val="a3"/>
    <w:rsid w:val="008E7C18"/>
    <w:pPr>
      <w:tabs>
        <w:tab w:val="left" w:pos="360"/>
      </w:tabs>
      <w:suppressAutoHyphens/>
      <w:ind w:left="360" w:hanging="360"/>
    </w:pPr>
    <w:rPr>
      <w:lang w:eastAsia="zh-CN"/>
    </w:rPr>
  </w:style>
  <w:style w:type="paragraph" w:customStyle="1" w:styleId="TableContents">
    <w:name w:val="Table Contents"/>
    <w:basedOn w:val="a3"/>
    <w:rsid w:val="008E7C18"/>
    <w:pPr>
      <w:suppressLineNumbers/>
      <w:suppressAutoHyphens/>
    </w:pPr>
    <w:rPr>
      <w:lang w:eastAsia="zh-CN"/>
    </w:rPr>
  </w:style>
  <w:style w:type="paragraph" w:customStyle="1" w:styleId="TableHeading">
    <w:name w:val="Table Heading"/>
    <w:basedOn w:val="TableContents"/>
    <w:rsid w:val="008E7C18"/>
    <w:pPr>
      <w:jc w:val="center"/>
    </w:pPr>
    <w:rPr>
      <w:b/>
      <w:bCs/>
    </w:rPr>
  </w:style>
  <w:style w:type="character" w:customStyle="1" w:styleId="InternetLink">
    <w:name w:val="Internet Link"/>
    <w:rsid w:val="008E7C18"/>
    <w:rPr>
      <w:color w:val="0000FF"/>
      <w:u w:val="single"/>
    </w:rPr>
  </w:style>
  <w:style w:type="character" w:customStyle="1" w:styleId="23d">
    <w:name w:val="Основной текст с отступом 2 Знак3"/>
    <w:rsid w:val="008E7C18"/>
    <w:rPr>
      <w:rFonts w:ascii="Microsoft Sans Serif" w:hAnsi="Microsoft Sans Serif"/>
      <w:b/>
      <w:spacing w:val="10"/>
      <w:sz w:val="26"/>
    </w:rPr>
  </w:style>
  <w:style w:type="character" w:customStyle="1" w:styleId="34b">
    <w:name w:val="Основной текст с отступом 3 Знак4"/>
    <w:locked/>
    <w:rsid w:val="008E7C18"/>
    <w:rPr>
      <w:rFonts w:ascii="Times New Roman" w:hAnsi="Times New Roman"/>
      <w:sz w:val="24"/>
      <w:lang w:val="en-US"/>
    </w:rPr>
  </w:style>
  <w:style w:type="character" w:customStyle="1" w:styleId="ListLabel7">
    <w:name w:val="ListLabel 7"/>
    <w:rsid w:val="008E7C18"/>
  </w:style>
  <w:style w:type="character" w:customStyle="1" w:styleId="ListLabel8">
    <w:name w:val="ListLabel 8"/>
    <w:rsid w:val="008E7C18"/>
  </w:style>
  <w:style w:type="character" w:customStyle="1" w:styleId="ListLabel9">
    <w:name w:val="ListLabel 9"/>
    <w:rsid w:val="008E7C18"/>
  </w:style>
  <w:style w:type="character" w:customStyle="1" w:styleId="ListLabel10">
    <w:name w:val="ListLabel 10"/>
    <w:rsid w:val="008E7C18"/>
  </w:style>
  <w:style w:type="character" w:customStyle="1" w:styleId="ListLabel11">
    <w:name w:val="ListLabel 11"/>
    <w:rsid w:val="008E7C18"/>
  </w:style>
  <w:style w:type="character" w:customStyle="1" w:styleId="ListLabel12">
    <w:name w:val="ListLabel 12"/>
    <w:rsid w:val="008E7C18"/>
  </w:style>
  <w:style w:type="character" w:customStyle="1" w:styleId="ListLabel13">
    <w:name w:val="ListLabel 13"/>
    <w:rsid w:val="008E7C18"/>
  </w:style>
  <w:style w:type="character" w:customStyle="1" w:styleId="ListLabel14">
    <w:name w:val="ListLabel 14"/>
    <w:rsid w:val="008E7C18"/>
  </w:style>
  <w:style w:type="character" w:customStyle="1" w:styleId="ListLabel15">
    <w:name w:val="ListLabel 15"/>
    <w:rsid w:val="008E7C18"/>
  </w:style>
  <w:style w:type="character" w:customStyle="1" w:styleId="ListLabel16">
    <w:name w:val="ListLabel 16"/>
    <w:rsid w:val="008E7C18"/>
  </w:style>
  <w:style w:type="character" w:customStyle="1" w:styleId="ListLabel17">
    <w:name w:val="ListLabel 17"/>
    <w:rsid w:val="008E7C18"/>
  </w:style>
  <w:style w:type="character" w:customStyle="1" w:styleId="ListLabel18">
    <w:name w:val="ListLabel 18"/>
    <w:rsid w:val="008E7C18"/>
  </w:style>
  <w:style w:type="character" w:customStyle="1" w:styleId="ListLabel19">
    <w:name w:val="ListLabel 19"/>
    <w:rsid w:val="008E7C18"/>
  </w:style>
  <w:style w:type="character" w:customStyle="1" w:styleId="ListLabel20">
    <w:name w:val="ListLabel 20"/>
    <w:rsid w:val="008E7C18"/>
  </w:style>
  <w:style w:type="character" w:customStyle="1" w:styleId="ListLabel21">
    <w:name w:val="ListLabel 21"/>
    <w:rsid w:val="008E7C18"/>
  </w:style>
  <w:style w:type="character" w:customStyle="1" w:styleId="ListLabel22">
    <w:name w:val="ListLabel 22"/>
    <w:rsid w:val="008E7C18"/>
  </w:style>
  <w:style w:type="character" w:customStyle="1" w:styleId="ListLabel23">
    <w:name w:val="ListLabel 23"/>
    <w:rsid w:val="008E7C18"/>
  </w:style>
  <w:style w:type="character" w:customStyle="1" w:styleId="ListLabel24">
    <w:name w:val="ListLabel 24"/>
    <w:rsid w:val="008E7C18"/>
  </w:style>
  <w:style w:type="character" w:customStyle="1" w:styleId="ListLabel25">
    <w:name w:val="ListLabel 25"/>
    <w:rsid w:val="008E7C18"/>
  </w:style>
  <w:style w:type="character" w:customStyle="1" w:styleId="ListLabel26">
    <w:name w:val="ListLabel 26"/>
    <w:rsid w:val="008E7C18"/>
  </w:style>
  <w:style w:type="character" w:customStyle="1" w:styleId="ListLabel27">
    <w:name w:val="ListLabel 27"/>
    <w:rsid w:val="008E7C18"/>
  </w:style>
  <w:style w:type="character" w:customStyle="1" w:styleId="ListLabel28">
    <w:name w:val="ListLabel 28"/>
    <w:rsid w:val="008E7C18"/>
  </w:style>
  <w:style w:type="character" w:customStyle="1" w:styleId="ListLabel29">
    <w:name w:val="ListLabel 29"/>
    <w:rsid w:val="008E7C18"/>
  </w:style>
  <w:style w:type="character" w:customStyle="1" w:styleId="ListLabel30">
    <w:name w:val="ListLabel 30"/>
    <w:rsid w:val="008E7C18"/>
  </w:style>
  <w:style w:type="character" w:customStyle="1" w:styleId="ListLabel31">
    <w:name w:val="ListLabel 31"/>
    <w:rsid w:val="008E7C18"/>
  </w:style>
  <w:style w:type="character" w:customStyle="1" w:styleId="ListLabel32">
    <w:name w:val="ListLabel 32"/>
    <w:rsid w:val="008E7C18"/>
  </w:style>
  <w:style w:type="character" w:customStyle="1" w:styleId="ListLabel33">
    <w:name w:val="ListLabel 33"/>
    <w:rsid w:val="008E7C18"/>
  </w:style>
  <w:style w:type="character" w:customStyle="1" w:styleId="ListLabel34">
    <w:name w:val="ListLabel 34"/>
    <w:rsid w:val="008E7C18"/>
    <w:rPr>
      <w:color w:val="00000A"/>
    </w:rPr>
  </w:style>
  <w:style w:type="character" w:customStyle="1" w:styleId="ListLabel35">
    <w:name w:val="ListLabel 35"/>
    <w:rsid w:val="008E7C18"/>
  </w:style>
  <w:style w:type="character" w:customStyle="1" w:styleId="ListLabel36">
    <w:name w:val="ListLabel 36"/>
    <w:rsid w:val="008E7C18"/>
  </w:style>
  <w:style w:type="character" w:customStyle="1" w:styleId="ListLabel37">
    <w:name w:val="ListLabel 37"/>
    <w:rsid w:val="008E7C18"/>
  </w:style>
  <w:style w:type="character" w:customStyle="1" w:styleId="ListLabel38">
    <w:name w:val="ListLabel 38"/>
    <w:rsid w:val="008E7C18"/>
  </w:style>
  <w:style w:type="character" w:customStyle="1" w:styleId="ListLabel39">
    <w:name w:val="ListLabel 39"/>
    <w:rsid w:val="008E7C18"/>
  </w:style>
  <w:style w:type="character" w:customStyle="1" w:styleId="ListLabel40">
    <w:name w:val="ListLabel 40"/>
    <w:rsid w:val="008E7C18"/>
  </w:style>
  <w:style w:type="character" w:customStyle="1" w:styleId="ListLabel41">
    <w:name w:val="ListLabel 41"/>
    <w:rsid w:val="008E7C18"/>
  </w:style>
  <w:style w:type="character" w:customStyle="1" w:styleId="ListLabel42">
    <w:name w:val="ListLabel 42"/>
    <w:rsid w:val="008E7C18"/>
  </w:style>
  <w:style w:type="character" w:customStyle="1" w:styleId="ListLabel43">
    <w:name w:val="ListLabel 43"/>
    <w:rsid w:val="008E7C18"/>
  </w:style>
  <w:style w:type="character" w:customStyle="1" w:styleId="ListLabel44">
    <w:name w:val="ListLabel 44"/>
    <w:rsid w:val="008E7C18"/>
  </w:style>
  <w:style w:type="character" w:customStyle="1" w:styleId="ListLabel45">
    <w:name w:val="ListLabel 45"/>
    <w:rsid w:val="008E7C18"/>
  </w:style>
  <w:style w:type="character" w:customStyle="1" w:styleId="ListLabel46">
    <w:name w:val="ListLabel 46"/>
    <w:rsid w:val="008E7C18"/>
  </w:style>
  <w:style w:type="character" w:customStyle="1" w:styleId="ListLabel47">
    <w:name w:val="ListLabel 47"/>
    <w:rsid w:val="008E7C18"/>
  </w:style>
  <w:style w:type="character" w:customStyle="1" w:styleId="ListLabel48">
    <w:name w:val="ListLabel 48"/>
    <w:rsid w:val="008E7C18"/>
  </w:style>
  <w:style w:type="character" w:customStyle="1" w:styleId="ListLabel49">
    <w:name w:val="ListLabel 49"/>
    <w:rsid w:val="008E7C18"/>
  </w:style>
  <w:style w:type="character" w:customStyle="1" w:styleId="ListLabel50">
    <w:name w:val="ListLabel 50"/>
    <w:rsid w:val="008E7C18"/>
  </w:style>
  <w:style w:type="character" w:customStyle="1" w:styleId="ListLabel51">
    <w:name w:val="ListLabel 51"/>
    <w:rsid w:val="008E7C18"/>
  </w:style>
  <w:style w:type="character" w:customStyle="1" w:styleId="ListLabel52">
    <w:name w:val="ListLabel 52"/>
    <w:rsid w:val="008E7C18"/>
  </w:style>
  <w:style w:type="character" w:customStyle="1" w:styleId="ListLabel53">
    <w:name w:val="ListLabel 53"/>
    <w:rsid w:val="008E7C18"/>
    <w:rPr>
      <w:color w:val="00000A"/>
      <w:position w:val="0"/>
      <w:sz w:val="24"/>
      <w:u w:val="none"/>
      <w:vertAlign w:val="baseline"/>
    </w:rPr>
  </w:style>
  <w:style w:type="character" w:customStyle="1" w:styleId="ListLabel54">
    <w:name w:val="ListLabel 54"/>
    <w:rsid w:val="008E7C18"/>
    <w:rPr>
      <w:position w:val="0"/>
      <w:sz w:val="20"/>
      <w:u w:val="none"/>
      <w:vertAlign w:val="baseline"/>
    </w:rPr>
  </w:style>
  <w:style w:type="character" w:customStyle="1" w:styleId="ListLabel55">
    <w:name w:val="ListLabel 55"/>
    <w:rsid w:val="008E7C18"/>
    <w:rPr>
      <w:position w:val="0"/>
      <w:sz w:val="20"/>
      <w:u w:val="none"/>
      <w:vertAlign w:val="baseline"/>
    </w:rPr>
  </w:style>
  <w:style w:type="character" w:customStyle="1" w:styleId="ListLabel56">
    <w:name w:val="ListLabel 56"/>
    <w:rsid w:val="008E7C18"/>
  </w:style>
  <w:style w:type="character" w:customStyle="1" w:styleId="ListLabel57">
    <w:name w:val="ListLabel 57"/>
    <w:rsid w:val="008E7C18"/>
  </w:style>
  <w:style w:type="character" w:customStyle="1" w:styleId="ListLabel58">
    <w:name w:val="ListLabel 58"/>
    <w:rsid w:val="008E7C18"/>
  </w:style>
  <w:style w:type="character" w:customStyle="1" w:styleId="ListLabel59">
    <w:name w:val="ListLabel 59"/>
    <w:rsid w:val="008E7C18"/>
  </w:style>
  <w:style w:type="character" w:customStyle="1" w:styleId="ListLabel60">
    <w:name w:val="ListLabel 60"/>
    <w:rsid w:val="008E7C18"/>
  </w:style>
  <w:style w:type="character" w:customStyle="1" w:styleId="ListLabel61">
    <w:name w:val="ListLabel 61"/>
    <w:rsid w:val="008E7C18"/>
  </w:style>
  <w:style w:type="character" w:customStyle="1" w:styleId="ListLabel62">
    <w:name w:val="ListLabel 62"/>
    <w:rsid w:val="008E7C18"/>
  </w:style>
  <w:style w:type="character" w:customStyle="1" w:styleId="ListLabel63">
    <w:name w:val="ListLabel 63"/>
    <w:rsid w:val="008E7C18"/>
    <w:rPr>
      <w:sz w:val="24"/>
    </w:rPr>
  </w:style>
  <w:style w:type="character" w:customStyle="1" w:styleId="ListLabel64">
    <w:name w:val="ListLabel 64"/>
    <w:rsid w:val="008E7C18"/>
  </w:style>
  <w:style w:type="character" w:customStyle="1" w:styleId="ListLabel65">
    <w:name w:val="ListLabel 65"/>
    <w:rsid w:val="008E7C18"/>
  </w:style>
  <w:style w:type="character" w:customStyle="1" w:styleId="ListLabel66">
    <w:name w:val="ListLabel 66"/>
    <w:rsid w:val="008E7C18"/>
  </w:style>
  <w:style w:type="character" w:customStyle="1" w:styleId="ListLabel67">
    <w:name w:val="ListLabel 67"/>
    <w:rsid w:val="008E7C18"/>
  </w:style>
  <w:style w:type="character" w:customStyle="1" w:styleId="ListLabel68">
    <w:name w:val="ListLabel 68"/>
    <w:rsid w:val="008E7C18"/>
  </w:style>
  <w:style w:type="character" w:customStyle="1" w:styleId="ListLabel69">
    <w:name w:val="ListLabel 69"/>
    <w:rsid w:val="008E7C18"/>
  </w:style>
  <w:style w:type="character" w:customStyle="1" w:styleId="ListLabel70">
    <w:name w:val="ListLabel 70"/>
    <w:rsid w:val="008E7C18"/>
  </w:style>
  <w:style w:type="character" w:customStyle="1" w:styleId="ListLabel71">
    <w:name w:val="ListLabel 71"/>
    <w:rsid w:val="008E7C18"/>
  </w:style>
  <w:style w:type="character" w:customStyle="1" w:styleId="ListLabel72">
    <w:name w:val="ListLabel 72"/>
    <w:rsid w:val="008E7C18"/>
  </w:style>
  <w:style w:type="character" w:customStyle="1" w:styleId="ListLabel73">
    <w:name w:val="ListLabel 73"/>
    <w:rsid w:val="008E7C18"/>
  </w:style>
  <w:style w:type="character" w:customStyle="1" w:styleId="ListLabel74">
    <w:name w:val="ListLabel 74"/>
    <w:rsid w:val="008E7C18"/>
  </w:style>
  <w:style w:type="character" w:customStyle="1" w:styleId="ListLabel75">
    <w:name w:val="ListLabel 75"/>
    <w:rsid w:val="008E7C18"/>
  </w:style>
  <w:style w:type="character" w:customStyle="1" w:styleId="ListLabel76">
    <w:name w:val="ListLabel 76"/>
    <w:rsid w:val="008E7C18"/>
  </w:style>
  <w:style w:type="character" w:customStyle="1" w:styleId="ListLabel77">
    <w:name w:val="ListLabel 77"/>
    <w:rsid w:val="008E7C18"/>
  </w:style>
  <w:style w:type="character" w:customStyle="1" w:styleId="ListLabel78">
    <w:name w:val="ListLabel 78"/>
    <w:rsid w:val="008E7C18"/>
    <w:rPr>
      <w:sz w:val="24"/>
    </w:rPr>
  </w:style>
  <w:style w:type="character" w:customStyle="1" w:styleId="ListLabel79">
    <w:name w:val="ListLabel 79"/>
    <w:rsid w:val="008E7C18"/>
  </w:style>
  <w:style w:type="character" w:customStyle="1" w:styleId="ListLabel80">
    <w:name w:val="ListLabel 80"/>
    <w:rsid w:val="008E7C18"/>
  </w:style>
  <w:style w:type="character" w:customStyle="1" w:styleId="ListLabel81">
    <w:name w:val="ListLabel 81"/>
    <w:rsid w:val="008E7C18"/>
  </w:style>
  <w:style w:type="character" w:customStyle="1" w:styleId="ListLabel82">
    <w:name w:val="ListLabel 82"/>
    <w:rsid w:val="008E7C18"/>
  </w:style>
  <w:style w:type="character" w:customStyle="1" w:styleId="ListLabel83">
    <w:name w:val="ListLabel 83"/>
    <w:rsid w:val="008E7C18"/>
  </w:style>
  <w:style w:type="character" w:customStyle="1" w:styleId="ListLabel84">
    <w:name w:val="ListLabel 84"/>
    <w:rsid w:val="008E7C18"/>
  </w:style>
  <w:style w:type="character" w:customStyle="1" w:styleId="ListLabel85">
    <w:name w:val="ListLabel 85"/>
    <w:rsid w:val="008E7C18"/>
  </w:style>
  <w:style w:type="character" w:customStyle="1" w:styleId="ListLabel86">
    <w:name w:val="ListLabel 86"/>
    <w:rsid w:val="008E7C18"/>
  </w:style>
  <w:style w:type="character" w:customStyle="1" w:styleId="ListLabel87">
    <w:name w:val="ListLabel 87"/>
    <w:rsid w:val="008E7C18"/>
  </w:style>
  <w:style w:type="character" w:customStyle="1" w:styleId="ListLabel88">
    <w:name w:val="ListLabel 88"/>
    <w:rsid w:val="008E7C18"/>
  </w:style>
  <w:style w:type="character" w:customStyle="1" w:styleId="ListLabel89">
    <w:name w:val="ListLabel 89"/>
    <w:rsid w:val="008E7C18"/>
  </w:style>
  <w:style w:type="character" w:customStyle="1" w:styleId="ListLabel90">
    <w:name w:val="ListLabel 90"/>
    <w:rsid w:val="008E7C18"/>
  </w:style>
  <w:style w:type="character" w:customStyle="1" w:styleId="ListLabel91">
    <w:name w:val="ListLabel 91"/>
    <w:rsid w:val="008E7C18"/>
  </w:style>
  <w:style w:type="character" w:customStyle="1" w:styleId="ListLabel92">
    <w:name w:val="ListLabel 92"/>
    <w:rsid w:val="008E7C18"/>
  </w:style>
  <w:style w:type="character" w:customStyle="1" w:styleId="ListLabel93">
    <w:name w:val="ListLabel 93"/>
    <w:rsid w:val="008E7C18"/>
  </w:style>
  <w:style w:type="character" w:customStyle="1" w:styleId="ListLabel94">
    <w:name w:val="ListLabel 94"/>
    <w:rsid w:val="008E7C18"/>
  </w:style>
  <w:style w:type="character" w:customStyle="1" w:styleId="ListLabel95">
    <w:name w:val="ListLabel 95"/>
    <w:rsid w:val="008E7C18"/>
  </w:style>
  <w:style w:type="character" w:customStyle="1" w:styleId="ListLabel96">
    <w:name w:val="ListLabel 96"/>
    <w:rsid w:val="008E7C18"/>
    <w:rPr>
      <w:sz w:val="24"/>
    </w:rPr>
  </w:style>
  <w:style w:type="character" w:customStyle="1" w:styleId="ListLabel97">
    <w:name w:val="ListLabel 97"/>
    <w:rsid w:val="008E7C18"/>
  </w:style>
  <w:style w:type="character" w:customStyle="1" w:styleId="ListLabel98">
    <w:name w:val="ListLabel 98"/>
    <w:rsid w:val="008E7C18"/>
  </w:style>
  <w:style w:type="character" w:customStyle="1" w:styleId="ListLabel99">
    <w:name w:val="ListLabel 99"/>
    <w:rsid w:val="008E7C18"/>
  </w:style>
  <w:style w:type="character" w:customStyle="1" w:styleId="ListLabel100">
    <w:name w:val="ListLabel 100"/>
    <w:rsid w:val="008E7C18"/>
  </w:style>
  <w:style w:type="character" w:customStyle="1" w:styleId="ListLabel101">
    <w:name w:val="ListLabel 101"/>
    <w:rsid w:val="008E7C18"/>
  </w:style>
  <w:style w:type="character" w:customStyle="1" w:styleId="ListLabel102">
    <w:name w:val="ListLabel 102"/>
    <w:rsid w:val="008E7C18"/>
  </w:style>
  <w:style w:type="character" w:customStyle="1" w:styleId="ListLabel103">
    <w:name w:val="ListLabel 103"/>
    <w:rsid w:val="008E7C18"/>
  </w:style>
  <w:style w:type="character" w:customStyle="1" w:styleId="ListLabel104">
    <w:name w:val="ListLabel 104"/>
    <w:rsid w:val="008E7C18"/>
  </w:style>
  <w:style w:type="character" w:customStyle="1" w:styleId="ListLabel105">
    <w:name w:val="ListLabel 105"/>
    <w:rsid w:val="008E7C18"/>
  </w:style>
  <w:style w:type="character" w:customStyle="1" w:styleId="ListLabel106">
    <w:name w:val="ListLabel 106"/>
    <w:rsid w:val="008E7C18"/>
  </w:style>
  <w:style w:type="character" w:customStyle="1" w:styleId="ListLabel107">
    <w:name w:val="ListLabel 107"/>
    <w:rsid w:val="008E7C18"/>
  </w:style>
  <w:style w:type="character" w:customStyle="1" w:styleId="ListLabel108">
    <w:name w:val="ListLabel 108"/>
    <w:rsid w:val="008E7C18"/>
  </w:style>
  <w:style w:type="character" w:customStyle="1" w:styleId="ListLabel109">
    <w:name w:val="ListLabel 109"/>
    <w:rsid w:val="008E7C18"/>
  </w:style>
  <w:style w:type="character" w:customStyle="1" w:styleId="ListLabel110">
    <w:name w:val="ListLabel 110"/>
    <w:rsid w:val="008E7C18"/>
  </w:style>
  <w:style w:type="character" w:customStyle="1" w:styleId="ListLabel111">
    <w:name w:val="ListLabel 111"/>
    <w:rsid w:val="008E7C18"/>
  </w:style>
  <w:style w:type="character" w:customStyle="1" w:styleId="ListLabel112">
    <w:name w:val="ListLabel 112"/>
    <w:rsid w:val="008E7C18"/>
  </w:style>
  <w:style w:type="character" w:customStyle="1" w:styleId="ListLabel113">
    <w:name w:val="ListLabel 113"/>
    <w:rsid w:val="008E7C18"/>
  </w:style>
  <w:style w:type="character" w:customStyle="1" w:styleId="ListLabel114">
    <w:name w:val="ListLabel 114"/>
    <w:rsid w:val="008E7C18"/>
    <w:rPr>
      <w:sz w:val="24"/>
    </w:rPr>
  </w:style>
  <w:style w:type="character" w:customStyle="1" w:styleId="ListLabel115">
    <w:name w:val="ListLabel 115"/>
    <w:rsid w:val="008E7C18"/>
  </w:style>
  <w:style w:type="character" w:customStyle="1" w:styleId="ListLabel116">
    <w:name w:val="ListLabel 116"/>
    <w:rsid w:val="008E7C18"/>
  </w:style>
  <w:style w:type="character" w:customStyle="1" w:styleId="ListLabel117">
    <w:name w:val="ListLabel 117"/>
    <w:rsid w:val="008E7C18"/>
  </w:style>
  <w:style w:type="character" w:customStyle="1" w:styleId="ListLabel118">
    <w:name w:val="ListLabel 118"/>
    <w:rsid w:val="008E7C18"/>
  </w:style>
  <w:style w:type="character" w:customStyle="1" w:styleId="ListLabel119">
    <w:name w:val="ListLabel 119"/>
    <w:rsid w:val="008E7C18"/>
  </w:style>
  <w:style w:type="character" w:customStyle="1" w:styleId="ListLabel120">
    <w:name w:val="ListLabel 120"/>
    <w:rsid w:val="008E7C18"/>
  </w:style>
  <w:style w:type="character" w:customStyle="1" w:styleId="ListLabel121">
    <w:name w:val="ListLabel 121"/>
    <w:rsid w:val="008E7C18"/>
  </w:style>
  <w:style w:type="character" w:customStyle="1" w:styleId="ListLabel122">
    <w:name w:val="ListLabel 122"/>
    <w:rsid w:val="008E7C18"/>
  </w:style>
  <w:style w:type="character" w:customStyle="1" w:styleId="ListLabel123">
    <w:name w:val="ListLabel 123"/>
    <w:rsid w:val="008E7C18"/>
  </w:style>
  <w:style w:type="character" w:customStyle="1" w:styleId="ListLabel124">
    <w:name w:val="ListLabel 124"/>
    <w:rsid w:val="008E7C18"/>
  </w:style>
  <w:style w:type="character" w:customStyle="1" w:styleId="ListLabel125">
    <w:name w:val="ListLabel 125"/>
    <w:rsid w:val="008E7C18"/>
  </w:style>
  <w:style w:type="character" w:customStyle="1" w:styleId="ListLabel126">
    <w:name w:val="ListLabel 126"/>
    <w:rsid w:val="008E7C18"/>
  </w:style>
  <w:style w:type="character" w:customStyle="1" w:styleId="ListLabel127">
    <w:name w:val="ListLabel 127"/>
    <w:rsid w:val="008E7C18"/>
  </w:style>
  <w:style w:type="character" w:customStyle="1" w:styleId="ListLabel128">
    <w:name w:val="ListLabel 128"/>
    <w:rsid w:val="008E7C18"/>
  </w:style>
  <w:style w:type="character" w:customStyle="1" w:styleId="ListLabel129">
    <w:name w:val="ListLabel 129"/>
    <w:rsid w:val="008E7C18"/>
  </w:style>
  <w:style w:type="character" w:customStyle="1" w:styleId="ListLabel130">
    <w:name w:val="ListLabel 130"/>
    <w:rsid w:val="008E7C18"/>
  </w:style>
  <w:style w:type="character" w:customStyle="1" w:styleId="ListLabel131">
    <w:name w:val="ListLabel 131"/>
    <w:rsid w:val="008E7C18"/>
  </w:style>
  <w:style w:type="character" w:customStyle="1" w:styleId="ListLabel132">
    <w:name w:val="ListLabel 132"/>
    <w:rsid w:val="008E7C18"/>
  </w:style>
  <w:style w:type="character" w:customStyle="1" w:styleId="ListLabel133">
    <w:name w:val="ListLabel 133"/>
    <w:rsid w:val="008E7C18"/>
  </w:style>
  <w:style w:type="character" w:customStyle="1" w:styleId="ListLabel134">
    <w:name w:val="ListLabel 134"/>
    <w:rsid w:val="008E7C18"/>
  </w:style>
  <w:style w:type="character" w:customStyle="1" w:styleId="ListLabel135">
    <w:name w:val="ListLabel 135"/>
    <w:rsid w:val="008E7C18"/>
  </w:style>
  <w:style w:type="character" w:customStyle="1" w:styleId="ListLabel136">
    <w:name w:val="ListLabel 136"/>
    <w:rsid w:val="008E7C18"/>
  </w:style>
  <w:style w:type="character" w:customStyle="1" w:styleId="ListLabel137">
    <w:name w:val="ListLabel 137"/>
    <w:rsid w:val="008E7C18"/>
  </w:style>
  <w:style w:type="character" w:customStyle="1" w:styleId="ListLabel138">
    <w:name w:val="ListLabel 138"/>
    <w:rsid w:val="008E7C18"/>
  </w:style>
  <w:style w:type="character" w:customStyle="1" w:styleId="ListLabel139">
    <w:name w:val="ListLabel 139"/>
    <w:rsid w:val="008E7C18"/>
  </w:style>
  <w:style w:type="character" w:customStyle="1" w:styleId="ListLabel140">
    <w:name w:val="ListLabel 140"/>
    <w:rsid w:val="008E7C18"/>
  </w:style>
  <w:style w:type="character" w:customStyle="1" w:styleId="ListLabel141">
    <w:name w:val="ListLabel 141"/>
    <w:rsid w:val="008E7C18"/>
  </w:style>
  <w:style w:type="character" w:customStyle="1" w:styleId="ListLabel142">
    <w:name w:val="ListLabel 142"/>
    <w:rsid w:val="008E7C18"/>
  </w:style>
  <w:style w:type="character" w:customStyle="1" w:styleId="ListLabel143">
    <w:name w:val="ListLabel 143"/>
    <w:rsid w:val="008E7C18"/>
  </w:style>
  <w:style w:type="character" w:customStyle="1" w:styleId="ListLabel144">
    <w:name w:val="ListLabel 144"/>
    <w:rsid w:val="008E7C18"/>
  </w:style>
  <w:style w:type="character" w:customStyle="1" w:styleId="ListLabel145">
    <w:name w:val="ListLabel 145"/>
    <w:rsid w:val="008E7C18"/>
  </w:style>
  <w:style w:type="character" w:customStyle="1" w:styleId="ListLabel146">
    <w:name w:val="ListLabel 146"/>
    <w:rsid w:val="008E7C18"/>
  </w:style>
  <w:style w:type="character" w:customStyle="1" w:styleId="ListLabel147">
    <w:name w:val="ListLabel 147"/>
    <w:rsid w:val="008E7C18"/>
  </w:style>
  <w:style w:type="character" w:customStyle="1" w:styleId="ListLabel148">
    <w:name w:val="ListLabel 148"/>
    <w:rsid w:val="008E7C18"/>
  </w:style>
  <w:style w:type="character" w:customStyle="1" w:styleId="ListLabel149">
    <w:name w:val="ListLabel 149"/>
    <w:rsid w:val="008E7C18"/>
  </w:style>
  <w:style w:type="character" w:customStyle="1" w:styleId="ListLabel150">
    <w:name w:val="ListLabel 150"/>
    <w:rsid w:val="008E7C18"/>
    <w:rPr>
      <w:sz w:val="24"/>
    </w:rPr>
  </w:style>
  <w:style w:type="character" w:customStyle="1" w:styleId="ListLabel151">
    <w:name w:val="ListLabel 151"/>
    <w:rsid w:val="008E7C18"/>
  </w:style>
  <w:style w:type="character" w:customStyle="1" w:styleId="ListLabel152">
    <w:name w:val="ListLabel 152"/>
    <w:rsid w:val="008E7C18"/>
  </w:style>
  <w:style w:type="character" w:customStyle="1" w:styleId="ListLabel153">
    <w:name w:val="ListLabel 153"/>
    <w:rsid w:val="008E7C18"/>
  </w:style>
  <w:style w:type="character" w:customStyle="1" w:styleId="ListLabel154">
    <w:name w:val="ListLabel 154"/>
    <w:rsid w:val="008E7C18"/>
  </w:style>
  <w:style w:type="character" w:customStyle="1" w:styleId="ListLabel155">
    <w:name w:val="ListLabel 155"/>
    <w:rsid w:val="008E7C18"/>
  </w:style>
  <w:style w:type="character" w:customStyle="1" w:styleId="ListLabel156">
    <w:name w:val="ListLabel 156"/>
    <w:rsid w:val="008E7C18"/>
  </w:style>
  <w:style w:type="character" w:customStyle="1" w:styleId="ListLabel157">
    <w:name w:val="ListLabel 157"/>
    <w:rsid w:val="008E7C18"/>
  </w:style>
  <w:style w:type="character" w:customStyle="1" w:styleId="ListLabel158">
    <w:name w:val="ListLabel 158"/>
    <w:rsid w:val="008E7C18"/>
  </w:style>
  <w:style w:type="character" w:customStyle="1" w:styleId="ListLabel159">
    <w:name w:val="ListLabel 159"/>
    <w:rsid w:val="008E7C18"/>
    <w:rPr>
      <w:sz w:val="24"/>
    </w:rPr>
  </w:style>
  <w:style w:type="character" w:customStyle="1" w:styleId="ListLabel160">
    <w:name w:val="ListLabel 160"/>
    <w:rsid w:val="008E7C18"/>
  </w:style>
  <w:style w:type="character" w:customStyle="1" w:styleId="ListLabel161">
    <w:name w:val="ListLabel 161"/>
    <w:rsid w:val="008E7C18"/>
  </w:style>
  <w:style w:type="character" w:customStyle="1" w:styleId="ListLabel162">
    <w:name w:val="ListLabel 162"/>
    <w:rsid w:val="008E7C18"/>
  </w:style>
  <w:style w:type="character" w:customStyle="1" w:styleId="ListLabel163">
    <w:name w:val="ListLabel 163"/>
    <w:rsid w:val="008E7C18"/>
  </w:style>
  <w:style w:type="character" w:customStyle="1" w:styleId="ListLabel164">
    <w:name w:val="ListLabel 164"/>
    <w:rsid w:val="008E7C18"/>
  </w:style>
  <w:style w:type="character" w:customStyle="1" w:styleId="ListLabel165">
    <w:name w:val="ListLabel 165"/>
    <w:rsid w:val="008E7C18"/>
  </w:style>
  <w:style w:type="character" w:customStyle="1" w:styleId="ListLabel166">
    <w:name w:val="ListLabel 166"/>
    <w:rsid w:val="008E7C18"/>
  </w:style>
  <w:style w:type="character" w:customStyle="1" w:styleId="ListLabel167">
    <w:name w:val="ListLabel 167"/>
    <w:rsid w:val="008E7C18"/>
  </w:style>
  <w:style w:type="character" w:customStyle="1" w:styleId="ListLabel168">
    <w:name w:val="ListLabel 168"/>
    <w:rsid w:val="008E7C18"/>
    <w:rPr>
      <w:sz w:val="24"/>
    </w:rPr>
  </w:style>
  <w:style w:type="character" w:customStyle="1" w:styleId="ListLabel169">
    <w:name w:val="ListLabel 169"/>
    <w:rsid w:val="008E7C18"/>
  </w:style>
  <w:style w:type="character" w:customStyle="1" w:styleId="ListLabel170">
    <w:name w:val="ListLabel 170"/>
    <w:rsid w:val="008E7C18"/>
  </w:style>
  <w:style w:type="character" w:customStyle="1" w:styleId="ListLabel171">
    <w:name w:val="ListLabel 171"/>
    <w:rsid w:val="008E7C18"/>
  </w:style>
  <w:style w:type="character" w:customStyle="1" w:styleId="ListLabel172">
    <w:name w:val="ListLabel 172"/>
    <w:rsid w:val="008E7C18"/>
  </w:style>
  <w:style w:type="character" w:customStyle="1" w:styleId="ListLabel173">
    <w:name w:val="ListLabel 173"/>
    <w:rsid w:val="008E7C18"/>
  </w:style>
  <w:style w:type="character" w:customStyle="1" w:styleId="ListLabel174">
    <w:name w:val="ListLabel 174"/>
    <w:rsid w:val="008E7C18"/>
  </w:style>
  <w:style w:type="character" w:customStyle="1" w:styleId="ListLabel175">
    <w:name w:val="ListLabel 175"/>
    <w:rsid w:val="008E7C18"/>
  </w:style>
  <w:style w:type="character" w:customStyle="1" w:styleId="ListLabel176">
    <w:name w:val="ListLabel 176"/>
    <w:rsid w:val="008E7C18"/>
  </w:style>
  <w:style w:type="character" w:customStyle="1" w:styleId="ListLabel177">
    <w:name w:val="ListLabel 177"/>
    <w:rsid w:val="008E7C18"/>
  </w:style>
  <w:style w:type="character" w:customStyle="1" w:styleId="ListLabel178">
    <w:name w:val="ListLabel 178"/>
    <w:rsid w:val="008E7C18"/>
  </w:style>
  <w:style w:type="character" w:customStyle="1" w:styleId="ListLabel179">
    <w:name w:val="ListLabel 179"/>
    <w:rsid w:val="008E7C18"/>
  </w:style>
  <w:style w:type="character" w:customStyle="1" w:styleId="ListLabel180">
    <w:name w:val="ListLabel 180"/>
    <w:rsid w:val="008E7C18"/>
  </w:style>
  <w:style w:type="character" w:customStyle="1" w:styleId="ListLabel181">
    <w:name w:val="ListLabel 181"/>
    <w:rsid w:val="008E7C18"/>
  </w:style>
  <w:style w:type="character" w:customStyle="1" w:styleId="ListLabel182">
    <w:name w:val="ListLabel 182"/>
    <w:rsid w:val="008E7C18"/>
  </w:style>
  <w:style w:type="character" w:customStyle="1" w:styleId="ListLabel183">
    <w:name w:val="ListLabel 183"/>
    <w:rsid w:val="008E7C18"/>
  </w:style>
  <w:style w:type="character" w:customStyle="1" w:styleId="ListLabel184">
    <w:name w:val="ListLabel 184"/>
    <w:rsid w:val="008E7C18"/>
  </w:style>
  <w:style w:type="character" w:customStyle="1" w:styleId="ListLabel185">
    <w:name w:val="ListLabel 185"/>
    <w:rsid w:val="008E7C18"/>
  </w:style>
  <w:style w:type="character" w:customStyle="1" w:styleId="ListLabel186">
    <w:name w:val="ListLabel 186"/>
    <w:rsid w:val="008E7C18"/>
    <w:rPr>
      <w:sz w:val="20"/>
    </w:rPr>
  </w:style>
  <w:style w:type="character" w:customStyle="1" w:styleId="ListLabel187">
    <w:name w:val="ListLabel 187"/>
    <w:rsid w:val="008E7C18"/>
  </w:style>
  <w:style w:type="character" w:customStyle="1" w:styleId="ListLabel188">
    <w:name w:val="ListLabel 188"/>
    <w:rsid w:val="008E7C18"/>
  </w:style>
  <w:style w:type="character" w:customStyle="1" w:styleId="ListLabel189">
    <w:name w:val="ListLabel 189"/>
    <w:rsid w:val="008E7C18"/>
  </w:style>
  <w:style w:type="character" w:customStyle="1" w:styleId="ListLabel190">
    <w:name w:val="ListLabel 190"/>
    <w:rsid w:val="008E7C18"/>
  </w:style>
  <w:style w:type="character" w:customStyle="1" w:styleId="ListLabel191">
    <w:name w:val="ListLabel 191"/>
    <w:rsid w:val="008E7C18"/>
  </w:style>
  <w:style w:type="character" w:customStyle="1" w:styleId="ListLabel192">
    <w:name w:val="ListLabel 192"/>
    <w:rsid w:val="008E7C18"/>
  </w:style>
  <w:style w:type="character" w:customStyle="1" w:styleId="ListLabel193">
    <w:name w:val="ListLabel 193"/>
    <w:rsid w:val="008E7C18"/>
  </w:style>
  <w:style w:type="character" w:customStyle="1" w:styleId="ListLabel194">
    <w:name w:val="ListLabel 194"/>
    <w:rsid w:val="008E7C18"/>
  </w:style>
  <w:style w:type="character" w:customStyle="1" w:styleId="ListLabel195">
    <w:name w:val="ListLabel 195"/>
    <w:rsid w:val="008E7C18"/>
    <w:rPr>
      <w:sz w:val="20"/>
    </w:rPr>
  </w:style>
  <w:style w:type="character" w:customStyle="1" w:styleId="ListLabel196">
    <w:name w:val="ListLabel 196"/>
    <w:rsid w:val="008E7C18"/>
  </w:style>
  <w:style w:type="character" w:customStyle="1" w:styleId="ListLabel197">
    <w:name w:val="ListLabel 197"/>
    <w:rsid w:val="008E7C18"/>
  </w:style>
  <w:style w:type="character" w:customStyle="1" w:styleId="ListLabel198">
    <w:name w:val="ListLabel 198"/>
    <w:rsid w:val="008E7C18"/>
  </w:style>
  <w:style w:type="character" w:customStyle="1" w:styleId="ListLabel199">
    <w:name w:val="ListLabel 199"/>
    <w:rsid w:val="008E7C18"/>
  </w:style>
  <w:style w:type="character" w:customStyle="1" w:styleId="ListLabel200">
    <w:name w:val="ListLabel 200"/>
    <w:rsid w:val="008E7C18"/>
  </w:style>
  <w:style w:type="character" w:customStyle="1" w:styleId="ListLabel201">
    <w:name w:val="ListLabel 201"/>
    <w:rsid w:val="008E7C18"/>
  </w:style>
  <w:style w:type="character" w:customStyle="1" w:styleId="ListLabel202">
    <w:name w:val="ListLabel 202"/>
    <w:rsid w:val="008E7C18"/>
  </w:style>
  <w:style w:type="character" w:customStyle="1" w:styleId="ListLabel203">
    <w:name w:val="ListLabel 203"/>
    <w:rsid w:val="008E7C18"/>
  </w:style>
  <w:style w:type="character" w:customStyle="1" w:styleId="ListLabel204">
    <w:name w:val="ListLabel 204"/>
    <w:rsid w:val="008E7C18"/>
  </w:style>
  <w:style w:type="character" w:customStyle="1" w:styleId="ListLabel205">
    <w:name w:val="ListLabel 205"/>
    <w:rsid w:val="008E7C18"/>
  </w:style>
  <w:style w:type="character" w:customStyle="1" w:styleId="ListLabel206">
    <w:name w:val="ListLabel 206"/>
    <w:rsid w:val="008E7C18"/>
  </w:style>
  <w:style w:type="character" w:customStyle="1" w:styleId="ListLabel207">
    <w:name w:val="ListLabel 207"/>
    <w:rsid w:val="008E7C18"/>
  </w:style>
  <w:style w:type="character" w:customStyle="1" w:styleId="ListLabel208">
    <w:name w:val="ListLabel 208"/>
    <w:rsid w:val="008E7C18"/>
  </w:style>
  <w:style w:type="character" w:customStyle="1" w:styleId="ListLabel209">
    <w:name w:val="ListLabel 209"/>
    <w:rsid w:val="008E7C18"/>
  </w:style>
  <w:style w:type="character" w:customStyle="1" w:styleId="ListLabel210">
    <w:name w:val="ListLabel 210"/>
    <w:rsid w:val="008E7C18"/>
  </w:style>
  <w:style w:type="character" w:customStyle="1" w:styleId="ListLabel211">
    <w:name w:val="ListLabel 211"/>
    <w:rsid w:val="008E7C18"/>
  </w:style>
  <w:style w:type="character" w:customStyle="1" w:styleId="ListLabel212">
    <w:name w:val="ListLabel 212"/>
    <w:rsid w:val="008E7C18"/>
  </w:style>
  <w:style w:type="character" w:customStyle="1" w:styleId="ListLabel213">
    <w:name w:val="ListLabel 213"/>
    <w:rsid w:val="008E7C18"/>
  </w:style>
  <w:style w:type="character" w:customStyle="1" w:styleId="ListLabel214">
    <w:name w:val="ListLabel 214"/>
    <w:rsid w:val="008E7C18"/>
  </w:style>
  <w:style w:type="character" w:customStyle="1" w:styleId="ListLabel215">
    <w:name w:val="ListLabel 215"/>
    <w:rsid w:val="008E7C18"/>
  </w:style>
  <w:style w:type="character" w:customStyle="1" w:styleId="ListLabel216">
    <w:name w:val="ListLabel 216"/>
    <w:rsid w:val="008E7C18"/>
  </w:style>
  <w:style w:type="character" w:customStyle="1" w:styleId="ListLabel217">
    <w:name w:val="ListLabel 217"/>
    <w:rsid w:val="008E7C18"/>
  </w:style>
  <w:style w:type="character" w:customStyle="1" w:styleId="ListLabel218">
    <w:name w:val="ListLabel 218"/>
    <w:rsid w:val="008E7C18"/>
  </w:style>
  <w:style w:type="character" w:customStyle="1" w:styleId="ListLabel219">
    <w:name w:val="ListLabel 219"/>
    <w:rsid w:val="008E7C18"/>
  </w:style>
  <w:style w:type="character" w:customStyle="1" w:styleId="ListLabel220">
    <w:name w:val="ListLabel 220"/>
    <w:rsid w:val="008E7C18"/>
  </w:style>
  <w:style w:type="character" w:customStyle="1" w:styleId="ListLabel221">
    <w:name w:val="ListLabel 221"/>
    <w:rsid w:val="008E7C18"/>
  </w:style>
  <w:style w:type="character" w:customStyle="1" w:styleId="ListLabel222">
    <w:name w:val="ListLabel 222"/>
    <w:rsid w:val="008E7C18"/>
  </w:style>
  <w:style w:type="character" w:customStyle="1" w:styleId="ListLabel223">
    <w:name w:val="ListLabel 223"/>
    <w:rsid w:val="008E7C18"/>
  </w:style>
  <w:style w:type="character" w:customStyle="1" w:styleId="ListLabel224">
    <w:name w:val="ListLabel 224"/>
    <w:rsid w:val="008E7C18"/>
  </w:style>
  <w:style w:type="character" w:customStyle="1" w:styleId="ListLabel225">
    <w:name w:val="ListLabel 225"/>
    <w:rsid w:val="008E7C18"/>
  </w:style>
  <w:style w:type="character" w:customStyle="1" w:styleId="ListLabel226">
    <w:name w:val="ListLabel 226"/>
    <w:rsid w:val="008E7C18"/>
    <w:rPr>
      <w:b/>
      <w:sz w:val="20"/>
    </w:rPr>
  </w:style>
  <w:style w:type="character" w:customStyle="1" w:styleId="ListLabel227">
    <w:name w:val="ListLabel 227"/>
    <w:rsid w:val="008E7C18"/>
  </w:style>
  <w:style w:type="character" w:customStyle="1" w:styleId="ListLabel228">
    <w:name w:val="ListLabel 228"/>
    <w:rsid w:val="008E7C18"/>
  </w:style>
  <w:style w:type="character" w:customStyle="1" w:styleId="ListLabel229">
    <w:name w:val="ListLabel 229"/>
    <w:rsid w:val="008E7C18"/>
  </w:style>
  <w:style w:type="character" w:customStyle="1" w:styleId="ListLabel230">
    <w:name w:val="ListLabel 230"/>
    <w:rsid w:val="008E7C18"/>
  </w:style>
  <w:style w:type="character" w:customStyle="1" w:styleId="ListLabel231">
    <w:name w:val="ListLabel 231"/>
    <w:rsid w:val="008E7C18"/>
  </w:style>
  <w:style w:type="character" w:customStyle="1" w:styleId="ListLabel232">
    <w:name w:val="ListLabel 232"/>
    <w:rsid w:val="008E7C18"/>
  </w:style>
  <w:style w:type="character" w:customStyle="1" w:styleId="ListLabel233">
    <w:name w:val="ListLabel 233"/>
    <w:rsid w:val="008E7C18"/>
  </w:style>
  <w:style w:type="character" w:customStyle="1" w:styleId="ListLabel234">
    <w:name w:val="ListLabel 234"/>
    <w:rsid w:val="008E7C18"/>
  </w:style>
  <w:style w:type="character" w:customStyle="1" w:styleId="ListLabel235">
    <w:name w:val="ListLabel 235"/>
    <w:rsid w:val="008E7C18"/>
    <w:rPr>
      <w:sz w:val="20"/>
    </w:rPr>
  </w:style>
  <w:style w:type="character" w:customStyle="1" w:styleId="ListLabel236">
    <w:name w:val="ListLabel 236"/>
    <w:rsid w:val="008E7C18"/>
  </w:style>
  <w:style w:type="character" w:customStyle="1" w:styleId="ListLabel237">
    <w:name w:val="ListLabel 237"/>
    <w:rsid w:val="008E7C18"/>
  </w:style>
  <w:style w:type="character" w:customStyle="1" w:styleId="ListLabel238">
    <w:name w:val="ListLabel 238"/>
    <w:rsid w:val="008E7C18"/>
  </w:style>
  <w:style w:type="character" w:customStyle="1" w:styleId="ListLabel239">
    <w:name w:val="ListLabel 239"/>
    <w:rsid w:val="008E7C18"/>
  </w:style>
  <w:style w:type="character" w:customStyle="1" w:styleId="ListLabel240">
    <w:name w:val="ListLabel 240"/>
    <w:rsid w:val="008E7C18"/>
  </w:style>
  <w:style w:type="character" w:customStyle="1" w:styleId="ListLabel241">
    <w:name w:val="ListLabel 241"/>
    <w:rsid w:val="008E7C18"/>
  </w:style>
  <w:style w:type="character" w:customStyle="1" w:styleId="ListLabel242">
    <w:name w:val="ListLabel 242"/>
    <w:rsid w:val="008E7C18"/>
  </w:style>
  <w:style w:type="character" w:customStyle="1" w:styleId="ListLabel243">
    <w:name w:val="ListLabel 243"/>
    <w:rsid w:val="008E7C18"/>
  </w:style>
  <w:style w:type="character" w:customStyle="1" w:styleId="ListLabel244">
    <w:name w:val="ListLabel 244"/>
    <w:rsid w:val="008E7C18"/>
    <w:rPr>
      <w:sz w:val="20"/>
    </w:rPr>
  </w:style>
  <w:style w:type="character" w:customStyle="1" w:styleId="ListLabel245">
    <w:name w:val="ListLabel 245"/>
    <w:rsid w:val="008E7C18"/>
  </w:style>
  <w:style w:type="character" w:customStyle="1" w:styleId="ListLabel246">
    <w:name w:val="ListLabel 246"/>
    <w:rsid w:val="008E7C18"/>
  </w:style>
  <w:style w:type="character" w:customStyle="1" w:styleId="ListLabel247">
    <w:name w:val="ListLabel 247"/>
    <w:rsid w:val="008E7C18"/>
  </w:style>
  <w:style w:type="character" w:customStyle="1" w:styleId="ListLabel248">
    <w:name w:val="ListLabel 248"/>
    <w:rsid w:val="008E7C18"/>
  </w:style>
  <w:style w:type="character" w:customStyle="1" w:styleId="ListLabel249">
    <w:name w:val="ListLabel 249"/>
    <w:rsid w:val="008E7C18"/>
  </w:style>
  <w:style w:type="character" w:customStyle="1" w:styleId="ListLabel250">
    <w:name w:val="ListLabel 250"/>
    <w:rsid w:val="008E7C18"/>
  </w:style>
  <w:style w:type="character" w:customStyle="1" w:styleId="ListLabel251">
    <w:name w:val="ListLabel 251"/>
    <w:rsid w:val="008E7C18"/>
  </w:style>
  <w:style w:type="character" w:customStyle="1" w:styleId="ListLabel252">
    <w:name w:val="ListLabel 252"/>
    <w:rsid w:val="008E7C18"/>
  </w:style>
  <w:style w:type="character" w:customStyle="1" w:styleId="ListLabel253">
    <w:name w:val="ListLabel 253"/>
    <w:rsid w:val="008E7C18"/>
    <w:rPr>
      <w:sz w:val="20"/>
    </w:rPr>
  </w:style>
  <w:style w:type="character" w:customStyle="1" w:styleId="ListLabel254">
    <w:name w:val="ListLabel 254"/>
    <w:rsid w:val="008E7C18"/>
  </w:style>
  <w:style w:type="character" w:customStyle="1" w:styleId="ListLabel255">
    <w:name w:val="ListLabel 255"/>
    <w:rsid w:val="008E7C18"/>
  </w:style>
  <w:style w:type="character" w:customStyle="1" w:styleId="ListLabel256">
    <w:name w:val="ListLabel 256"/>
    <w:rsid w:val="008E7C18"/>
  </w:style>
  <w:style w:type="character" w:customStyle="1" w:styleId="ListLabel257">
    <w:name w:val="ListLabel 257"/>
    <w:rsid w:val="008E7C18"/>
  </w:style>
  <w:style w:type="character" w:customStyle="1" w:styleId="ListLabel258">
    <w:name w:val="ListLabel 258"/>
    <w:rsid w:val="008E7C18"/>
  </w:style>
  <w:style w:type="character" w:customStyle="1" w:styleId="ListLabel259">
    <w:name w:val="ListLabel 259"/>
    <w:rsid w:val="008E7C18"/>
  </w:style>
  <w:style w:type="character" w:customStyle="1" w:styleId="ListLabel260">
    <w:name w:val="ListLabel 260"/>
    <w:rsid w:val="008E7C18"/>
  </w:style>
  <w:style w:type="character" w:customStyle="1" w:styleId="ListLabel261">
    <w:name w:val="ListLabel 261"/>
    <w:rsid w:val="008E7C18"/>
  </w:style>
  <w:style w:type="character" w:customStyle="1" w:styleId="ListLabel262">
    <w:name w:val="ListLabel 262"/>
    <w:rsid w:val="008E7C18"/>
    <w:rPr>
      <w:sz w:val="20"/>
    </w:rPr>
  </w:style>
  <w:style w:type="character" w:customStyle="1" w:styleId="ListLabel263">
    <w:name w:val="ListLabel 263"/>
    <w:rsid w:val="008E7C18"/>
  </w:style>
  <w:style w:type="character" w:customStyle="1" w:styleId="ListLabel264">
    <w:name w:val="ListLabel 264"/>
    <w:rsid w:val="008E7C18"/>
  </w:style>
  <w:style w:type="character" w:customStyle="1" w:styleId="ListLabel265">
    <w:name w:val="ListLabel 265"/>
    <w:rsid w:val="008E7C18"/>
  </w:style>
  <w:style w:type="character" w:customStyle="1" w:styleId="ListLabel266">
    <w:name w:val="ListLabel 266"/>
    <w:rsid w:val="008E7C18"/>
  </w:style>
  <w:style w:type="character" w:customStyle="1" w:styleId="ListLabel267">
    <w:name w:val="ListLabel 267"/>
    <w:rsid w:val="008E7C18"/>
  </w:style>
  <w:style w:type="character" w:customStyle="1" w:styleId="ListLabel268">
    <w:name w:val="ListLabel 268"/>
    <w:rsid w:val="008E7C18"/>
  </w:style>
  <w:style w:type="character" w:customStyle="1" w:styleId="ListLabel269">
    <w:name w:val="ListLabel 269"/>
    <w:rsid w:val="008E7C18"/>
  </w:style>
  <w:style w:type="character" w:customStyle="1" w:styleId="ListLabel270">
    <w:name w:val="ListLabel 270"/>
    <w:rsid w:val="008E7C18"/>
  </w:style>
  <w:style w:type="character" w:customStyle="1" w:styleId="ListLabel271">
    <w:name w:val="ListLabel 271"/>
    <w:rsid w:val="008E7C18"/>
    <w:rPr>
      <w:sz w:val="20"/>
    </w:rPr>
  </w:style>
  <w:style w:type="character" w:customStyle="1" w:styleId="ListLabel272">
    <w:name w:val="ListLabel 272"/>
    <w:rsid w:val="008E7C18"/>
  </w:style>
  <w:style w:type="character" w:customStyle="1" w:styleId="ListLabel273">
    <w:name w:val="ListLabel 273"/>
    <w:rsid w:val="008E7C18"/>
  </w:style>
  <w:style w:type="character" w:customStyle="1" w:styleId="ListLabel274">
    <w:name w:val="ListLabel 274"/>
    <w:rsid w:val="008E7C18"/>
  </w:style>
  <w:style w:type="character" w:customStyle="1" w:styleId="ListLabel275">
    <w:name w:val="ListLabel 275"/>
    <w:rsid w:val="008E7C18"/>
  </w:style>
  <w:style w:type="character" w:customStyle="1" w:styleId="ListLabel276">
    <w:name w:val="ListLabel 276"/>
    <w:rsid w:val="008E7C18"/>
  </w:style>
  <w:style w:type="character" w:customStyle="1" w:styleId="ListLabel277">
    <w:name w:val="ListLabel 277"/>
    <w:rsid w:val="008E7C18"/>
  </w:style>
  <w:style w:type="character" w:customStyle="1" w:styleId="ListLabel278">
    <w:name w:val="ListLabel 278"/>
    <w:rsid w:val="008E7C18"/>
  </w:style>
  <w:style w:type="character" w:customStyle="1" w:styleId="ListLabel279">
    <w:name w:val="ListLabel 279"/>
    <w:rsid w:val="008E7C18"/>
  </w:style>
  <w:style w:type="character" w:customStyle="1" w:styleId="ListLabel280">
    <w:name w:val="ListLabel 280"/>
    <w:rsid w:val="008E7C18"/>
    <w:rPr>
      <w:sz w:val="20"/>
    </w:rPr>
  </w:style>
  <w:style w:type="character" w:customStyle="1" w:styleId="ListLabel281">
    <w:name w:val="ListLabel 281"/>
    <w:rsid w:val="008E7C18"/>
  </w:style>
  <w:style w:type="character" w:customStyle="1" w:styleId="ListLabel282">
    <w:name w:val="ListLabel 282"/>
    <w:rsid w:val="008E7C18"/>
  </w:style>
  <w:style w:type="character" w:customStyle="1" w:styleId="ListLabel283">
    <w:name w:val="ListLabel 283"/>
    <w:rsid w:val="008E7C18"/>
  </w:style>
  <w:style w:type="character" w:customStyle="1" w:styleId="ListLabel284">
    <w:name w:val="ListLabel 284"/>
    <w:rsid w:val="008E7C18"/>
  </w:style>
  <w:style w:type="character" w:customStyle="1" w:styleId="ListLabel285">
    <w:name w:val="ListLabel 285"/>
    <w:rsid w:val="008E7C18"/>
  </w:style>
  <w:style w:type="character" w:customStyle="1" w:styleId="ListLabel286">
    <w:name w:val="ListLabel 286"/>
    <w:rsid w:val="008E7C18"/>
  </w:style>
  <w:style w:type="character" w:customStyle="1" w:styleId="ListLabel287">
    <w:name w:val="ListLabel 287"/>
    <w:rsid w:val="008E7C18"/>
  </w:style>
  <w:style w:type="character" w:customStyle="1" w:styleId="ListLabel288">
    <w:name w:val="ListLabel 288"/>
    <w:rsid w:val="008E7C18"/>
  </w:style>
  <w:style w:type="character" w:customStyle="1" w:styleId="ListLabel289">
    <w:name w:val="ListLabel 289"/>
    <w:rsid w:val="008E7C18"/>
    <w:rPr>
      <w:b/>
      <w:color w:val="00000A"/>
      <w:sz w:val="20"/>
    </w:rPr>
  </w:style>
  <w:style w:type="character" w:customStyle="1" w:styleId="ListLabel290">
    <w:name w:val="ListLabel 290"/>
    <w:rsid w:val="008E7C18"/>
  </w:style>
  <w:style w:type="character" w:customStyle="1" w:styleId="ListLabel291">
    <w:name w:val="ListLabel 291"/>
    <w:rsid w:val="008E7C18"/>
  </w:style>
  <w:style w:type="character" w:customStyle="1" w:styleId="ListLabel292">
    <w:name w:val="ListLabel 292"/>
    <w:rsid w:val="008E7C18"/>
  </w:style>
  <w:style w:type="character" w:customStyle="1" w:styleId="ListLabel293">
    <w:name w:val="ListLabel 293"/>
    <w:rsid w:val="008E7C18"/>
  </w:style>
  <w:style w:type="character" w:customStyle="1" w:styleId="ListLabel294">
    <w:name w:val="ListLabel 294"/>
    <w:rsid w:val="008E7C18"/>
  </w:style>
  <w:style w:type="character" w:customStyle="1" w:styleId="ListLabel295">
    <w:name w:val="ListLabel 295"/>
    <w:rsid w:val="008E7C18"/>
  </w:style>
  <w:style w:type="character" w:customStyle="1" w:styleId="ListLabel296">
    <w:name w:val="ListLabel 296"/>
    <w:rsid w:val="008E7C18"/>
  </w:style>
  <w:style w:type="character" w:customStyle="1" w:styleId="ListLabel297">
    <w:name w:val="ListLabel 297"/>
    <w:rsid w:val="008E7C18"/>
  </w:style>
  <w:style w:type="character" w:customStyle="1" w:styleId="ListLabel298">
    <w:name w:val="ListLabel 298"/>
    <w:rsid w:val="008E7C18"/>
    <w:rPr>
      <w:b/>
      <w:color w:val="00000A"/>
      <w:sz w:val="20"/>
    </w:rPr>
  </w:style>
  <w:style w:type="character" w:customStyle="1" w:styleId="Bullets">
    <w:name w:val="Bullets"/>
    <w:rsid w:val="008E7C18"/>
    <w:rPr>
      <w:rFonts w:ascii="OpenSymbol" w:hAnsi="OpenSymbol"/>
    </w:rPr>
  </w:style>
  <w:style w:type="character" w:customStyle="1" w:styleId="StrongEmphasis">
    <w:name w:val="Strong Emphasis"/>
    <w:rsid w:val="008E7C18"/>
    <w:rPr>
      <w:b/>
    </w:rPr>
  </w:style>
  <w:style w:type="character" w:customStyle="1" w:styleId="ListLabel299">
    <w:name w:val="ListLabel 299"/>
    <w:rsid w:val="008E7C18"/>
    <w:rPr>
      <w:sz w:val="20"/>
    </w:rPr>
  </w:style>
  <w:style w:type="character" w:customStyle="1" w:styleId="ListLabel300">
    <w:name w:val="ListLabel 300"/>
    <w:rsid w:val="008E7C18"/>
  </w:style>
  <w:style w:type="character" w:customStyle="1" w:styleId="ListLabel301">
    <w:name w:val="ListLabel 301"/>
    <w:rsid w:val="008E7C18"/>
  </w:style>
  <w:style w:type="character" w:customStyle="1" w:styleId="ListLabel302">
    <w:name w:val="ListLabel 302"/>
    <w:rsid w:val="008E7C18"/>
  </w:style>
  <w:style w:type="character" w:customStyle="1" w:styleId="ListLabel303">
    <w:name w:val="ListLabel 303"/>
    <w:rsid w:val="008E7C18"/>
  </w:style>
  <w:style w:type="character" w:customStyle="1" w:styleId="ListLabel304">
    <w:name w:val="ListLabel 304"/>
    <w:rsid w:val="008E7C18"/>
  </w:style>
  <w:style w:type="character" w:customStyle="1" w:styleId="ListLabel305">
    <w:name w:val="ListLabel 305"/>
    <w:rsid w:val="008E7C18"/>
  </w:style>
  <w:style w:type="character" w:customStyle="1" w:styleId="ListLabel306">
    <w:name w:val="ListLabel 306"/>
    <w:rsid w:val="008E7C18"/>
  </w:style>
  <w:style w:type="character" w:customStyle="1" w:styleId="ListLabel307">
    <w:name w:val="ListLabel 307"/>
    <w:rsid w:val="008E7C18"/>
  </w:style>
  <w:style w:type="character" w:customStyle="1" w:styleId="ListLabel308">
    <w:name w:val="ListLabel 308"/>
    <w:rsid w:val="008E7C18"/>
    <w:rPr>
      <w:sz w:val="20"/>
    </w:rPr>
  </w:style>
  <w:style w:type="character" w:customStyle="1" w:styleId="ListLabel309">
    <w:name w:val="ListLabel 309"/>
    <w:rsid w:val="008E7C18"/>
    <w:rPr>
      <w:sz w:val="20"/>
    </w:rPr>
  </w:style>
  <w:style w:type="character" w:customStyle="1" w:styleId="ListLabel310">
    <w:name w:val="ListLabel 310"/>
    <w:rsid w:val="008E7C18"/>
  </w:style>
  <w:style w:type="character" w:customStyle="1" w:styleId="ListLabel311">
    <w:name w:val="ListLabel 311"/>
    <w:rsid w:val="008E7C18"/>
  </w:style>
  <w:style w:type="character" w:customStyle="1" w:styleId="ListLabel312">
    <w:name w:val="ListLabel 312"/>
    <w:rsid w:val="008E7C18"/>
  </w:style>
  <w:style w:type="character" w:customStyle="1" w:styleId="ListLabel313">
    <w:name w:val="ListLabel 313"/>
    <w:rsid w:val="008E7C18"/>
  </w:style>
  <w:style w:type="character" w:customStyle="1" w:styleId="ListLabel314">
    <w:name w:val="ListLabel 314"/>
    <w:rsid w:val="008E7C18"/>
  </w:style>
  <w:style w:type="character" w:customStyle="1" w:styleId="ListLabel315">
    <w:name w:val="ListLabel 315"/>
    <w:rsid w:val="008E7C18"/>
  </w:style>
  <w:style w:type="character" w:customStyle="1" w:styleId="ListLabel316">
    <w:name w:val="ListLabel 316"/>
    <w:rsid w:val="008E7C18"/>
  </w:style>
  <w:style w:type="character" w:customStyle="1" w:styleId="ListLabel317">
    <w:name w:val="ListLabel 317"/>
    <w:rsid w:val="008E7C18"/>
  </w:style>
  <w:style w:type="character" w:customStyle="1" w:styleId="ListLabel318">
    <w:name w:val="ListLabel 318"/>
    <w:rsid w:val="008E7C18"/>
    <w:rPr>
      <w:sz w:val="20"/>
    </w:rPr>
  </w:style>
  <w:style w:type="character" w:customStyle="1" w:styleId="ListLabel319">
    <w:name w:val="ListLabel 319"/>
    <w:rsid w:val="008E7C18"/>
  </w:style>
  <w:style w:type="character" w:customStyle="1" w:styleId="ListLabel320">
    <w:name w:val="ListLabel 320"/>
    <w:rsid w:val="008E7C18"/>
  </w:style>
  <w:style w:type="character" w:customStyle="1" w:styleId="ListLabel321">
    <w:name w:val="ListLabel 321"/>
    <w:rsid w:val="008E7C18"/>
  </w:style>
  <w:style w:type="character" w:customStyle="1" w:styleId="ListLabel322">
    <w:name w:val="ListLabel 322"/>
    <w:rsid w:val="008E7C18"/>
  </w:style>
  <w:style w:type="character" w:customStyle="1" w:styleId="ListLabel323">
    <w:name w:val="ListLabel 323"/>
    <w:rsid w:val="008E7C18"/>
  </w:style>
  <w:style w:type="character" w:customStyle="1" w:styleId="ListLabel324">
    <w:name w:val="ListLabel 324"/>
    <w:rsid w:val="008E7C18"/>
  </w:style>
  <w:style w:type="character" w:customStyle="1" w:styleId="ListLabel325">
    <w:name w:val="ListLabel 325"/>
    <w:rsid w:val="008E7C18"/>
  </w:style>
  <w:style w:type="character" w:customStyle="1" w:styleId="ListLabel326">
    <w:name w:val="ListLabel 326"/>
    <w:rsid w:val="008E7C18"/>
  </w:style>
  <w:style w:type="character" w:customStyle="1" w:styleId="ListLabel327">
    <w:name w:val="ListLabel 327"/>
    <w:rsid w:val="008E7C18"/>
    <w:rPr>
      <w:b/>
      <w:sz w:val="20"/>
    </w:rPr>
  </w:style>
  <w:style w:type="character" w:customStyle="1" w:styleId="ListLabel328">
    <w:name w:val="ListLabel 328"/>
    <w:rsid w:val="008E7C18"/>
  </w:style>
  <w:style w:type="character" w:customStyle="1" w:styleId="ListLabel329">
    <w:name w:val="ListLabel 329"/>
    <w:rsid w:val="008E7C18"/>
  </w:style>
  <w:style w:type="character" w:customStyle="1" w:styleId="ListLabel330">
    <w:name w:val="ListLabel 330"/>
    <w:rsid w:val="008E7C18"/>
  </w:style>
  <w:style w:type="character" w:customStyle="1" w:styleId="ListLabel331">
    <w:name w:val="ListLabel 331"/>
    <w:rsid w:val="008E7C18"/>
  </w:style>
  <w:style w:type="character" w:customStyle="1" w:styleId="ListLabel332">
    <w:name w:val="ListLabel 332"/>
    <w:rsid w:val="008E7C18"/>
  </w:style>
  <w:style w:type="character" w:customStyle="1" w:styleId="ListLabel333">
    <w:name w:val="ListLabel 333"/>
    <w:rsid w:val="008E7C18"/>
  </w:style>
  <w:style w:type="character" w:customStyle="1" w:styleId="ListLabel334">
    <w:name w:val="ListLabel 334"/>
    <w:rsid w:val="008E7C18"/>
  </w:style>
  <w:style w:type="character" w:customStyle="1" w:styleId="ListLabel335">
    <w:name w:val="ListLabel 335"/>
    <w:rsid w:val="008E7C18"/>
  </w:style>
  <w:style w:type="character" w:customStyle="1" w:styleId="ListLabel336">
    <w:name w:val="ListLabel 336"/>
    <w:rsid w:val="008E7C18"/>
    <w:rPr>
      <w:sz w:val="20"/>
    </w:rPr>
  </w:style>
  <w:style w:type="character" w:customStyle="1" w:styleId="ListLabel337">
    <w:name w:val="ListLabel 337"/>
    <w:rsid w:val="008E7C18"/>
  </w:style>
  <w:style w:type="character" w:customStyle="1" w:styleId="ListLabel338">
    <w:name w:val="ListLabel 338"/>
    <w:rsid w:val="008E7C18"/>
  </w:style>
  <w:style w:type="character" w:customStyle="1" w:styleId="ListLabel339">
    <w:name w:val="ListLabel 339"/>
    <w:rsid w:val="008E7C18"/>
  </w:style>
  <w:style w:type="character" w:customStyle="1" w:styleId="ListLabel340">
    <w:name w:val="ListLabel 340"/>
    <w:rsid w:val="008E7C18"/>
  </w:style>
  <w:style w:type="character" w:customStyle="1" w:styleId="ListLabel341">
    <w:name w:val="ListLabel 341"/>
    <w:rsid w:val="008E7C18"/>
  </w:style>
  <w:style w:type="character" w:customStyle="1" w:styleId="ListLabel342">
    <w:name w:val="ListLabel 342"/>
    <w:rsid w:val="008E7C18"/>
  </w:style>
  <w:style w:type="character" w:customStyle="1" w:styleId="ListLabel343">
    <w:name w:val="ListLabel 343"/>
    <w:rsid w:val="008E7C18"/>
  </w:style>
  <w:style w:type="character" w:customStyle="1" w:styleId="ListLabel344">
    <w:name w:val="ListLabel 344"/>
    <w:rsid w:val="008E7C18"/>
  </w:style>
  <w:style w:type="character" w:customStyle="1" w:styleId="ListLabel345">
    <w:name w:val="ListLabel 345"/>
    <w:rsid w:val="008E7C18"/>
    <w:rPr>
      <w:sz w:val="20"/>
    </w:rPr>
  </w:style>
  <w:style w:type="character" w:customStyle="1" w:styleId="ListLabel346">
    <w:name w:val="ListLabel 346"/>
    <w:rsid w:val="008E7C18"/>
  </w:style>
  <w:style w:type="character" w:customStyle="1" w:styleId="ListLabel347">
    <w:name w:val="ListLabel 347"/>
    <w:rsid w:val="008E7C18"/>
  </w:style>
  <w:style w:type="character" w:customStyle="1" w:styleId="ListLabel348">
    <w:name w:val="ListLabel 348"/>
    <w:rsid w:val="008E7C18"/>
  </w:style>
  <w:style w:type="character" w:customStyle="1" w:styleId="ListLabel349">
    <w:name w:val="ListLabel 349"/>
    <w:rsid w:val="008E7C18"/>
  </w:style>
  <w:style w:type="character" w:customStyle="1" w:styleId="ListLabel350">
    <w:name w:val="ListLabel 350"/>
    <w:rsid w:val="008E7C18"/>
  </w:style>
  <w:style w:type="character" w:customStyle="1" w:styleId="ListLabel351">
    <w:name w:val="ListLabel 351"/>
    <w:rsid w:val="008E7C18"/>
  </w:style>
  <w:style w:type="character" w:customStyle="1" w:styleId="ListLabel352">
    <w:name w:val="ListLabel 352"/>
    <w:rsid w:val="008E7C18"/>
  </w:style>
  <w:style w:type="character" w:customStyle="1" w:styleId="ListLabel353">
    <w:name w:val="ListLabel 353"/>
    <w:rsid w:val="008E7C18"/>
  </w:style>
  <w:style w:type="character" w:customStyle="1" w:styleId="ListLabel354">
    <w:name w:val="ListLabel 354"/>
    <w:rsid w:val="008E7C18"/>
    <w:rPr>
      <w:sz w:val="20"/>
    </w:rPr>
  </w:style>
  <w:style w:type="character" w:customStyle="1" w:styleId="ListLabel355">
    <w:name w:val="ListLabel 355"/>
    <w:rsid w:val="008E7C18"/>
  </w:style>
  <w:style w:type="character" w:customStyle="1" w:styleId="ListLabel356">
    <w:name w:val="ListLabel 356"/>
    <w:rsid w:val="008E7C18"/>
  </w:style>
  <w:style w:type="character" w:customStyle="1" w:styleId="ListLabel357">
    <w:name w:val="ListLabel 357"/>
    <w:rsid w:val="008E7C18"/>
  </w:style>
  <w:style w:type="character" w:customStyle="1" w:styleId="ListLabel358">
    <w:name w:val="ListLabel 358"/>
    <w:rsid w:val="008E7C18"/>
  </w:style>
  <w:style w:type="character" w:customStyle="1" w:styleId="ListLabel359">
    <w:name w:val="ListLabel 359"/>
    <w:rsid w:val="008E7C18"/>
  </w:style>
  <w:style w:type="character" w:customStyle="1" w:styleId="ListLabel360">
    <w:name w:val="ListLabel 360"/>
    <w:rsid w:val="008E7C18"/>
  </w:style>
  <w:style w:type="character" w:customStyle="1" w:styleId="ListLabel361">
    <w:name w:val="ListLabel 361"/>
    <w:rsid w:val="008E7C18"/>
  </w:style>
  <w:style w:type="character" w:customStyle="1" w:styleId="ListLabel362">
    <w:name w:val="ListLabel 362"/>
    <w:rsid w:val="008E7C18"/>
  </w:style>
  <w:style w:type="character" w:customStyle="1" w:styleId="ListLabel363">
    <w:name w:val="ListLabel 363"/>
    <w:rsid w:val="008E7C18"/>
    <w:rPr>
      <w:sz w:val="20"/>
    </w:rPr>
  </w:style>
  <w:style w:type="character" w:customStyle="1" w:styleId="ListLabel364">
    <w:name w:val="ListLabel 364"/>
    <w:rsid w:val="008E7C18"/>
  </w:style>
  <w:style w:type="character" w:customStyle="1" w:styleId="ListLabel365">
    <w:name w:val="ListLabel 365"/>
    <w:rsid w:val="008E7C18"/>
  </w:style>
  <w:style w:type="character" w:customStyle="1" w:styleId="ListLabel366">
    <w:name w:val="ListLabel 366"/>
    <w:rsid w:val="008E7C18"/>
  </w:style>
  <w:style w:type="character" w:customStyle="1" w:styleId="ListLabel367">
    <w:name w:val="ListLabel 367"/>
    <w:rsid w:val="008E7C18"/>
  </w:style>
  <w:style w:type="character" w:customStyle="1" w:styleId="ListLabel368">
    <w:name w:val="ListLabel 368"/>
    <w:rsid w:val="008E7C18"/>
  </w:style>
  <w:style w:type="character" w:customStyle="1" w:styleId="ListLabel369">
    <w:name w:val="ListLabel 369"/>
    <w:rsid w:val="008E7C18"/>
  </w:style>
  <w:style w:type="character" w:customStyle="1" w:styleId="ListLabel370">
    <w:name w:val="ListLabel 370"/>
    <w:rsid w:val="008E7C18"/>
  </w:style>
  <w:style w:type="character" w:customStyle="1" w:styleId="ListLabel371">
    <w:name w:val="ListLabel 371"/>
    <w:rsid w:val="008E7C18"/>
  </w:style>
  <w:style w:type="character" w:customStyle="1" w:styleId="ListLabel372">
    <w:name w:val="ListLabel 372"/>
    <w:rsid w:val="008E7C18"/>
    <w:rPr>
      <w:sz w:val="20"/>
    </w:rPr>
  </w:style>
  <w:style w:type="character" w:customStyle="1" w:styleId="ListLabel373">
    <w:name w:val="ListLabel 373"/>
    <w:rsid w:val="008E7C18"/>
  </w:style>
  <w:style w:type="character" w:customStyle="1" w:styleId="ListLabel374">
    <w:name w:val="ListLabel 374"/>
    <w:rsid w:val="008E7C18"/>
  </w:style>
  <w:style w:type="character" w:customStyle="1" w:styleId="ListLabel375">
    <w:name w:val="ListLabel 375"/>
    <w:rsid w:val="008E7C18"/>
  </w:style>
  <w:style w:type="character" w:customStyle="1" w:styleId="ListLabel376">
    <w:name w:val="ListLabel 376"/>
    <w:rsid w:val="008E7C18"/>
  </w:style>
  <w:style w:type="character" w:customStyle="1" w:styleId="ListLabel377">
    <w:name w:val="ListLabel 377"/>
    <w:rsid w:val="008E7C18"/>
  </w:style>
  <w:style w:type="character" w:customStyle="1" w:styleId="ListLabel378">
    <w:name w:val="ListLabel 378"/>
    <w:rsid w:val="008E7C18"/>
  </w:style>
  <w:style w:type="character" w:customStyle="1" w:styleId="ListLabel379">
    <w:name w:val="ListLabel 379"/>
    <w:rsid w:val="008E7C18"/>
  </w:style>
  <w:style w:type="character" w:customStyle="1" w:styleId="ListLabel380">
    <w:name w:val="ListLabel 380"/>
    <w:rsid w:val="008E7C18"/>
  </w:style>
  <w:style w:type="character" w:customStyle="1" w:styleId="ListLabel381">
    <w:name w:val="ListLabel 381"/>
    <w:rsid w:val="008E7C18"/>
    <w:rPr>
      <w:b/>
      <w:color w:val="00000A"/>
      <w:sz w:val="20"/>
    </w:rPr>
  </w:style>
  <w:style w:type="character" w:customStyle="1" w:styleId="ListLabel382">
    <w:name w:val="ListLabel 382"/>
    <w:rsid w:val="008E7C18"/>
  </w:style>
  <w:style w:type="character" w:customStyle="1" w:styleId="ListLabel383">
    <w:name w:val="ListLabel 383"/>
    <w:rsid w:val="008E7C18"/>
  </w:style>
  <w:style w:type="character" w:customStyle="1" w:styleId="ListLabel384">
    <w:name w:val="ListLabel 384"/>
    <w:rsid w:val="008E7C18"/>
  </w:style>
  <w:style w:type="character" w:customStyle="1" w:styleId="ListLabel385">
    <w:name w:val="ListLabel 385"/>
    <w:rsid w:val="008E7C18"/>
  </w:style>
  <w:style w:type="character" w:customStyle="1" w:styleId="ListLabel386">
    <w:name w:val="ListLabel 386"/>
    <w:rsid w:val="008E7C18"/>
  </w:style>
  <w:style w:type="character" w:customStyle="1" w:styleId="ListLabel387">
    <w:name w:val="ListLabel 387"/>
    <w:rsid w:val="008E7C18"/>
  </w:style>
  <w:style w:type="character" w:customStyle="1" w:styleId="ListLabel388">
    <w:name w:val="ListLabel 388"/>
    <w:rsid w:val="008E7C18"/>
  </w:style>
  <w:style w:type="character" w:customStyle="1" w:styleId="ListLabel389">
    <w:name w:val="ListLabel 389"/>
    <w:rsid w:val="008E7C18"/>
  </w:style>
  <w:style w:type="character" w:customStyle="1" w:styleId="ListLabel390">
    <w:name w:val="ListLabel 390"/>
    <w:rsid w:val="008E7C18"/>
    <w:rPr>
      <w:b/>
      <w:color w:val="00000A"/>
      <w:sz w:val="20"/>
    </w:rPr>
  </w:style>
  <w:style w:type="character" w:customStyle="1" w:styleId="ListLabel391">
    <w:name w:val="ListLabel 391"/>
    <w:rsid w:val="008E7C18"/>
  </w:style>
  <w:style w:type="character" w:customStyle="1" w:styleId="ListLabel392">
    <w:name w:val="ListLabel 392"/>
    <w:rsid w:val="008E7C18"/>
  </w:style>
  <w:style w:type="character" w:customStyle="1" w:styleId="ListLabel393">
    <w:name w:val="ListLabel 393"/>
    <w:rsid w:val="008E7C18"/>
  </w:style>
  <w:style w:type="character" w:customStyle="1" w:styleId="ListLabel394">
    <w:name w:val="ListLabel 394"/>
    <w:rsid w:val="008E7C18"/>
  </w:style>
  <w:style w:type="character" w:customStyle="1" w:styleId="ListLabel395">
    <w:name w:val="ListLabel 395"/>
    <w:rsid w:val="008E7C18"/>
  </w:style>
  <w:style w:type="character" w:customStyle="1" w:styleId="ListLabel396">
    <w:name w:val="ListLabel 396"/>
    <w:rsid w:val="008E7C18"/>
  </w:style>
  <w:style w:type="character" w:customStyle="1" w:styleId="ListLabel397">
    <w:name w:val="ListLabel 397"/>
    <w:rsid w:val="008E7C18"/>
  </w:style>
  <w:style w:type="character" w:customStyle="1" w:styleId="ListLabel398">
    <w:name w:val="ListLabel 398"/>
    <w:rsid w:val="008E7C18"/>
  </w:style>
  <w:style w:type="paragraph" w:customStyle="1" w:styleId="Caption1">
    <w:name w:val="Caption1"/>
    <w:basedOn w:val="a3"/>
    <w:rsid w:val="008E7C18"/>
    <w:pPr>
      <w:suppressLineNumbers/>
      <w:spacing w:before="120" w:after="120"/>
    </w:pPr>
    <w:rPr>
      <w:rFonts w:cs="FreeSans"/>
      <w:i/>
      <w:iCs/>
      <w:color w:val="00000A"/>
    </w:rPr>
  </w:style>
  <w:style w:type="paragraph" w:customStyle="1" w:styleId="Footer1">
    <w:name w:val="Footer1"/>
    <w:basedOn w:val="a3"/>
    <w:rsid w:val="008E7C18"/>
    <w:pPr>
      <w:tabs>
        <w:tab w:val="center" w:pos="4677"/>
        <w:tab w:val="right" w:pos="9355"/>
      </w:tabs>
    </w:pPr>
    <w:rPr>
      <w:color w:val="00000A"/>
    </w:rPr>
  </w:style>
  <w:style w:type="paragraph" w:customStyle="1" w:styleId="Header2">
    <w:name w:val="Header2"/>
    <w:basedOn w:val="a3"/>
    <w:rsid w:val="008E7C18"/>
    <w:pPr>
      <w:tabs>
        <w:tab w:val="center" w:pos="4677"/>
        <w:tab w:val="right" w:pos="9355"/>
      </w:tabs>
    </w:pPr>
    <w:rPr>
      <w:color w:val="00000A"/>
    </w:rPr>
  </w:style>
  <w:style w:type="paragraph" w:customStyle="1" w:styleId="TOC11">
    <w:name w:val="TOC 11"/>
    <w:basedOn w:val="a3"/>
    <w:rsid w:val="008E7C18"/>
    <w:pPr>
      <w:tabs>
        <w:tab w:val="right" w:leader="dot" w:pos="10195"/>
      </w:tabs>
    </w:pPr>
    <w:rPr>
      <w:color w:val="00000A"/>
    </w:rPr>
  </w:style>
  <w:style w:type="paragraph" w:customStyle="1" w:styleId="1fffffffb">
    <w:name w:val="Знак Знак Знак Знак Знак Знак Знак Знак Знак Знак Знак Знак Знак Знак Знак Знак Знак Знак Знак Знак Знак Знак Знак Знак Знак1"/>
    <w:basedOn w:val="a3"/>
    <w:rsid w:val="008E7C18"/>
    <w:pPr>
      <w:tabs>
        <w:tab w:val="left" w:pos="643"/>
      </w:tabs>
      <w:spacing w:after="160" w:line="240" w:lineRule="exact"/>
    </w:pPr>
    <w:rPr>
      <w:rFonts w:ascii="Verdana" w:hAnsi="Verdana" w:cs="Verdana"/>
      <w:color w:val="00000A"/>
      <w:sz w:val="20"/>
      <w:szCs w:val="20"/>
      <w:lang w:val="en-US" w:eastAsia="en-US"/>
    </w:rPr>
  </w:style>
  <w:style w:type="paragraph" w:customStyle="1" w:styleId="TOC21">
    <w:name w:val="TOC 21"/>
    <w:basedOn w:val="a3"/>
    <w:rsid w:val="008E7C18"/>
    <w:pPr>
      <w:ind w:left="238"/>
    </w:pPr>
    <w:rPr>
      <w:color w:val="00000A"/>
    </w:rPr>
  </w:style>
  <w:style w:type="paragraph" w:customStyle="1" w:styleId="1fffffffc">
    <w:name w:val="ͮ𬠫1"/>
    <w:rsid w:val="008E7C18"/>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3"/>
    <w:rsid w:val="008E7C18"/>
    <w:pPr>
      <w:ind w:left="480"/>
    </w:pPr>
    <w:rPr>
      <w:color w:val="00000A"/>
    </w:rPr>
  </w:style>
  <w:style w:type="paragraph" w:customStyle="1" w:styleId="TOC41">
    <w:name w:val="TOC 41"/>
    <w:basedOn w:val="a3"/>
    <w:rsid w:val="008E7C18"/>
    <w:pPr>
      <w:widowControl w:val="0"/>
      <w:tabs>
        <w:tab w:val="left" w:pos="502"/>
        <w:tab w:val="left" w:pos="3330"/>
      </w:tabs>
      <w:ind w:left="502" w:hanging="720"/>
    </w:pPr>
    <w:rPr>
      <w:color w:val="00000A"/>
    </w:rPr>
  </w:style>
  <w:style w:type="paragraph" w:customStyle="1" w:styleId="TOC51">
    <w:name w:val="TOC 51"/>
    <w:basedOn w:val="a3"/>
    <w:rsid w:val="008E7C18"/>
    <w:pPr>
      <w:spacing w:after="100" w:line="276" w:lineRule="auto"/>
      <w:ind w:left="880"/>
    </w:pPr>
    <w:rPr>
      <w:rFonts w:ascii="Calibri" w:hAnsi="Calibri"/>
      <w:color w:val="00000A"/>
      <w:sz w:val="22"/>
      <w:szCs w:val="22"/>
    </w:rPr>
  </w:style>
  <w:style w:type="paragraph" w:customStyle="1" w:styleId="TOC61">
    <w:name w:val="TOC 61"/>
    <w:basedOn w:val="a3"/>
    <w:rsid w:val="008E7C18"/>
    <w:pPr>
      <w:spacing w:after="100" w:line="276" w:lineRule="auto"/>
      <w:ind w:left="1100"/>
    </w:pPr>
    <w:rPr>
      <w:rFonts w:ascii="Calibri" w:hAnsi="Calibri"/>
      <w:color w:val="00000A"/>
      <w:sz w:val="22"/>
      <w:szCs w:val="22"/>
    </w:rPr>
  </w:style>
  <w:style w:type="paragraph" w:customStyle="1" w:styleId="TOC71">
    <w:name w:val="TOC 71"/>
    <w:basedOn w:val="a3"/>
    <w:rsid w:val="008E7C18"/>
    <w:pPr>
      <w:spacing w:after="100" w:line="276" w:lineRule="auto"/>
      <w:ind w:left="1320"/>
    </w:pPr>
    <w:rPr>
      <w:rFonts w:ascii="Calibri" w:hAnsi="Calibri"/>
      <w:color w:val="00000A"/>
      <w:sz w:val="22"/>
      <w:szCs w:val="22"/>
    </w:rPr>
  </w:style>
  <w:style w:type="paragraph" w:customStyle="1" w:styleId="TOC81">
    <w:name w:val="TOC 81"/>
    <w:basedOn w:val="a3"/>
    <w:rsid w:val="008E7C18"/>
    <w:pPr>
      <w:spacing w:after="100" w:line="276" w:lineRule="auto"/>
      <w:ind w:left="1540"/>
    </w:pPr>
    <w:rPr>
      <w:rFonts w:ascii="Calibri" w:hAnsi="Calibri"/>
      <w:color w:val="00000A"/>
      <w:sz w:val="22"/>
      <w:szCs w:val="22"/>
    </w:rPr>
  </w:style>
  <w:style w:type="paragraph" w:customStyle="1" w:styleId="TOC91">
    <w:name w:val="TOC 91"/>
    <w:basedOn w:val="a3"/>
    <w:rsid w:val="008E7C18"/>
    <w:pPr>
      <w:spacing w:after="100" w:line="276" w:lineRule="auto"/>
      <w:ind w:left="1760"/>
    </w:pPr>
    <w:rPr>
      <w:rFonts w:ascii="Calibri" w:hAnsi="Calibri"/>
      <w:color w:val="00000A"/>
      <w:sz w:val="22"/>
      <w:szCs w:val="22"/>
    </w:rPr>
  </w:style>
  <w:style w:type="paragraph" w:customStyle="1" w:styleId="PreformattedText">
    <w:name w:val="Preformatted Text"/>
    <w:basedOn w:val="a3"/>
    <w:rsid w:val="008E7C18"/>
    <w:rPr>
      <w:color w:val="00000A"/>
    </w:rPr>
  </w:style>
  <w:style w:type="paragraph" w:customStyle="1" w:styleId="9b">
    <w:name w:val="Стиль9"/>
    <w:rsid w:val="008E7C1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odyText3Char4">
    <w:name w:val="Body Text 3 Char4"/>
    <w:aliases w:val="Знак5 Char4"/>
    <w:locked/>
    <w:rsid w:val="008E7C18"/>
    <w:rPr>
      <w:sz w:val="16"/>
    </w:rPr>
  </w:style>
  <w:style w:type="paragraph" w:customStyle="1" w:styleId="7f0">
    <w:name w:val="Знак7"/>
    <w:basedOn w:val="a3"/>
    <w:rsid w:val="008E7C18"/>
    <w:pPr>
      <w:spacing w:after="160" w:line="240" w:lineRule="exact"/>
    </w:pPr>
    <w:rPr>
      <w:rFonts w:ascii="Verdana" w:hAnsi="Verdana"/>
      <w:sz w:val="20"/>
      <w:szCs w:val="20"/>
      <w:lang w:val="en-US" w:eastAsia="en-US"/>
    </w:rPr>
  </w:style>
  <w:style w:type="character" w:customStyle="1" w:styleId="6230">
    <w:name w:val="Знак Знак623"/>
    <w:rsid w:val="008E7C18"/>
    <w:rPr>
      <w:rFonts w:ascii="Cambria" w:hAnsi="Cambria"/>
      <w:b/>
      <w:kern w:val="1"/>
      <w:sz w:val="32"/>
      <w:lang w:val="ru-RU" w:eastAsia="ar-SA" w:bidi="ar-SA"/>
    </w:rPr>
  </w:style>
  <w:style w:type="paragraph" w:customStyle="1" w:styleId="TOCHeading1">
    <w:name w:val="TOC Heading1"/>
    <w:basedOn w:val="11"/>
    <w:next w:val="a3"/>
    <w:rsid w:val="008E7C18"/>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character" w:customStyle="1" w:styleId="QuoteChar5">
    <w:name w:val="Quote Char5"/>
    <w:locked/>
    <w:rsid w:val="008E7C18"/>
    <w:rPr>
      <w:i/>
      <w:color w:val="000000"/>
      <w:sz w:val="24"/>
    </w:rPr>
  </w:style>
  <w:style w:type="character" w:customStyle="1" w:styleId="IntenseQuoteChar5">
    <w:name w:val="Intense Quote Char5"/>
    <w:locked/>
    <w:rsid w:val="008E7C18"/>
    <w:rPr>
      <w:b/>
      <w:i/>
      <w:color w:val="4F81BD"/>
      <w:sz w:val="24"/>
    </w:rPr>
  </w:style>
  <w:style w:type="paragraph" w:customStyle="1" w:styleId="11ff0">
    <w:name w:val="Знак Знак Знак Знак Знак Знак Знак Знак Знак Знак Знак Знак Знак11"/>
    <w:basedOn w:val="a3"/>
    <w:rsid w:val="008E7C18"/>
    <w:pPr>
      <w:spacing w:after="160" w:line="240" w:lineRule="exact"/>
    </w:pPr>
    <w:rPr>
      <w:rFonts w:ascii="Verdana" w:hAnsi="Verdana"/>
      <w:lang w:val="en-US" w:eastAsia="en-US"/>
    </w:rPr>
  </w:style>
  <w:style w:type="paragraph" w:customStyle="1" w:styleId="BodyText221">
    <w:name w:val="Body Text 221"/>
    <w:basedOn w:val="a3"/>
    <w:rsid w:val="008E7C18"/>
    <w:pPr>
      <w:keepNext/>
      <w:widowControl w:val="0"/>
      <w:tabs>
        <w:tab w:val="left" w:pos="142"/>
        <w:tab w:val="left" w:pos="6946"/>
      </w:tabs>
      <w:autoSpaceDE w:val="0"/>
      <w:autoSpaceDN w:val="0"/>
      <w:ind w:left="284" w:firstLine="709"/>
      <w:jc w:val="both"/>
    </w:pPr>
    <w:rPr>
      <w:sz w:val="22"/>
      <w:szCs w:val="22"/>
      <w:lang w:val="en-US"/>
    </w:rPr>
  </w:style>
  <w:style w:type="paragraph" w:customStyle="1" w:styleId="Heading112">
    <w:name w:val="Heading 112"/>
    <w:basedOn w:val="a3"/>
    <w:next w:val="a3"/>
    <w:rsid w:val="008E7C18"/>
    <w:pPr>
      <w:suppressAutoHyphens/>
      <w:ind w:firstLine="454"/>
    </w:pPr>
    <w:rPr>
      <w:b/>
      <w:caps/>
      <w:lang w:eastAsia="zh-CN"/>
    </w:rPr>
  </w:style>
  <w:style w:type="paragraph" w:customStyle="1" w:styleId="Heading212">
    <w:name w:val="Heading 212"/>
    <w:basedOn w:val="a3"/>
    <w:next w:val="a3"/>
    <w:rsid w:val="008E7C18"/>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1">
    <w:name w:val="Heading 321"/>
    <w:basedOn w:val="a3"/>
    <w:next w:val="a3"/>
    <w:rsid w:val="008E7C18"/>
    <w:pPr>
      <w:tabs>
        <w:tab w:val="left" w:pos="720"/>
      </w:tabs>
      <w:suppressAutoHyphens/>
      <w:spacing w:before="280" w:after="280"/>
      <w:ind w:left="720" w:hanging="720"/>
      <w:outlineLvl w:val="2"/>
    </w:pPr>
    <w:rPr>
      <w:b/>
      <w:bCs/>
      <w:sz w:val="27"/>
      <w:szCs w:val="27"/>
      <w:lang w:eastAsia="zh-CN"/>
    </w:rPr>
  </w:style>
  <w:style w:type="paragraph" w:customStyle="1" w:styleId="Heading411">
    <w:name w:val="Heading 411"/>
    <w:basedOn w:val="a3"/>
    <w:next w:val="a3"/>
    <w:rsid w:val="008E7C18"/>
    <w:pPr>
      <w:keepNext/>
      <w:tabs>
        <w:tab w:val="left" w:pos="864"/>
      </w:tabs>
      <w:suppressAutoHyphens/>
      <w:spacing w:before="240" w:after="60"/>
      <w:ind w:left="864" w:hanging="864"/>
      <w:outlineLvl w:val="3"/>
    </w:pPr>
    <w:rPr>
      <w:b/>
      <w:bCs/>
      <w:sz w:val="28"/>
      <w:szCs w:val="28"/>
      <w:lang w:eastAsia="zh-CN"/>
    </w:rPr>
  </w:style>
  <w:style w:type="paragraph" w:customStyle="1" w:styleId="Heading512">
    <w:name w:val="Heading 512"/>
    <w:basedOn w:val="a3"/>
    <w:next w:val="a3"/>
    <w:rsid w:val="008E7C18"/>
    <w:pPr>
      <w:tabs>
        <w:tab w:val="left" w:pos="1008"/>
      </w:tabs>
      <w:suppressAutoHyphens/>
      <w:spacing w:before="240" w:after="60"/>
      <w:ind w:left="1008" w:hanging="1008"/>
      <w:outlineLvl w:val="4"/>
    </w:pPr>
    <w:rPr>
      <w:b/>
      <w:bCs/>
      <w:i/>
      <w:iCs/>
      <w:sz w:val="26"/>
      <w:szCs w:val="26"/>
      <w:lang w:eastAsia="zh-CN"/>
    </w:rPr>
  </w:style>
  <w:style w:type="paragraph" w:customStyle="1" w:styleId="Heading612">
    <w:name w:val="Heading 612"/>
    <w:basedOn w:val="a3"/>
    <w:next w:val="a3"/>
    <w:rsid w:val="008E7C18"/>
    <w:pPr>
      <w:keepNext/>
      <w:tabs>
        <w:tab w:val="left" w:pos="1152"/>
      </w:tabs>
      <w:suppressAutoHyphens/>
      <w:ind w:left="1152" w:hanging="1152"/>
      <w:jc w:val="both"/>
      <w:outlineLvl w:val="5"/>
    </w:pPr>
    <w:rPr>
      <w:szCs w:val="20"/>
      <w:lang w:val="en-US" w:eastAsia="en-US"/>
    </w:rPr>
  </w:style>
  <w:style w:type="paragraph" w:customStyle="1" w:styleId="Heading712">
    <w:name w:val="Heading 712"/>
    <w:basedOn w:val="a3"/>
    <w:next w:val="a3"/>
    <w:rsid w:val="008E7C18"/>
    <w:pPr>
      <w:tabs>
        <w:tab w:val="left" w:pos="1296"/>
      </w:tabs>
      <w:suppressAutoHyphens/>
      <w:spacing w:before="240" w:after="60"/>
      <w:ind w:left="1296" w:hanging="1296"/>
      <w:outlineLvl w:val="6"/>
    </w:pPr>
    <w:rPr>
      <w:lang w:eastAsia="zh-CN"/>
    </w:rPr>
  </w:style>
  <w:style w:type="paragraph" w:customStyle="1" w:styleId="Heading912">
    <w:name w:val="Heading 912"/>
    <w:basedOn w:val="a3"/>
    <w:next w:val="a3"/>
    <w:rsid w:val="008E7C18"/>
    <w:pPr>
      <w:tabs>
        <w:tab w:val="left" w:pos="1584"/>
      </w:tabs>
      <w:suppressAutoHyphens/>
      <w:spacing w:before="240" w:after="60"/>
      <w:ind w:left="1584" w:hanging="1584"/>
      <w:outlineLvl w:val="8"/>
    </w:pPr>
    <w:rPr>
      <w:rFonts w:ascii="Arial" w:hAnsi="Arial" w:cs="Arial"/>
      <w:sz w:val="22"/>
      <w:szCs w:val="22"/>
      <w:lang w:eastAsia="zh-CN"/>
    </w:rPr>
  </w:style>
  <w:style w:type="character" w:customStyle="1" w:styleId="Heading2Char4">
    <w:name w:val="Heading 2 Char4"/>
    <w:aliases w:val="Знак3 Знак Char4"/>
    <w:locked/>
    <w:rsid w:val="008E7C18"/>
    <w:rPr>
      <w:rFonts w:ascii="Cambria" w:hAnsi="Cambria"/>
      <w:b/>
      <w:i/>
      <w:sz w:val="28"/>
    </w:rPr>
  </w:style>
  <w:style w:type="character" w:customStyle="1" w:styleId="7110">
    <w:name w:val="Знак Знак711"/>
    <w:rsid w:val="008E7C18"/>
    <w:rPr>
      <w:sz w:val="16"/>
      <w:lang w:val="ru-RU" w:eastAsia="ru-RU"/>
    </w:rPr>
  </w:style>
  <w:style w:type="character" w:customStyle="1" w:styleId="1890">
    <w:name w:val="Знак Знак189"/>
    <w:rsid w:val="008E7C18"/>
    <w:rPr>
      <w:rFonts w:ascii="Courier New" w:hAnsi="Courier New"/>
    </w:rPr>
  </w:style>
  <w:style w:type="character" w:customStyle="1" w:styleId="931">
    <w:name w:val="Знак Знак93"/>
    <w:locked/>
    <w:rsid w:val="008E7C18"/>
    <w:rPr>
      <w:rFonts w:ascii="Tahoma" w:hAnsi="Tahoma"/>
      <w:lang w:val="ru-RU" w:eastAsia="ru-RU"/>
    </w:rPr>
  </w:style>
  <w:style w:type="character" w:customStyle="1" w:styleId="1330">
    <w:name w:val="Знак Знак133"/>
    <w:locked/>
    <w:rsid w:val="008E7C18"/>
    <w:rPr>
      <w:lang w:val="ru-RU" w:eastAsia="ar-SA" w:bidi="ar-SA"/>
    </w:rPr>
  </w:style>
  <w:style w:type="character" w:customStyle="1" w:styleId="1133">
    <w:name w:val="Знак Знак113"/>
    <w:locked/>
    <w:rsid w:val="008E7C18"/>
    <w:rPr>
      <w:sz w:val="28"/>
      <w:lang w:val="ru-RU" w:eastAsia="ru-RU"/>
    </w:rPr>
  </w:style>
  <w:style w:type="character" w:customStyle="1" w:styleId="1192">
    <w:name w:val="Знак1 Знак Знак19"/>
    <w:locked/>
    <w:rsid w:val="008E7C18"/>
    <w:rPr>
      <w:rFonts w:ascii="Times New Roman" w:hAnsi="Times New Roman"/>
      <w:sz w:val="24"/>
      <w:lang w:eastAsia="ru-RU"/>
    </w:rPr>
  </w:style>
  <w:style w:type="character" w:customStyle="1" w:styleId="694">
    <w:name w:val="Знак6 Знак Знак9"/>
    <w:rsid w:val="008E7C18"/>
    <w:rPr>
      <w:sz w:val="24"/>
      <w:lang w:val="ru-RU" w:eastAsia="ru-RU"/>
    </w:rPr>
  </w:style>
  <w:style w:type="character" w:customStyle="1" w:styleId="QuoteChar6">
    <w:name w:val="Quote Char6"/>
    <w:locked/>
    <w:rsid w:val="008E7C18"/>
    <w:rPr>
      <w:rFonts w:ascii="Times New Roman" w:hAnsi="Times New Roman"/>
      <w:i/>
      <w:color w:val="000000"/>
      <w:sz w:val="24"/>
    </w:rPr>
  </w:style>
  <w:style w:type="character" w:customStyle="1" w:styleId="IntenseQuoteChar6">
    <w:name w:val="Intense Quote Char6"/>
    <w:locked/>
    <w:rsid w:val="008E7C18"/>
    <w:rPr>
      <w:rFonts w:ascii="Times New Roman" w:hAnsi="Times New Roman"/>
      <w:b/>
      <w:i/>
      <w:color w:val="4F81BD"/>
      <w:sz w:val="24"/>
    </w:rPr>
  </w:style>
  <w:style w:type="character" w:customStyle="1" w:styleId="821">
    <w:name w:val="Знак Знак82"/>
    <w:locked/>
    <w:rsid w:val="008E7C18"/>
    <w:rPr>
      <w:rFonts w:ascii="Arial" w:hAnsi="Arial"/>
      <w:sz w:val="24"/>
      <w:lang w:val="ru-RU" w:eastAsia="ru-RU"/>
    </w:rPr>
  </w:style>
  <w:style w:type="character" w:customStyle="1" w:styleId="2012">
    <w:name w:val="Знак Знак2012"/>
    <w:rsid w:val="008E7C18"/>
    <w:rPr>
      <w:rFonts w:ascii="Arial" w:hAnsi="Arial"/>
      <w:sz w:val="22"/>
    </w:rPr>
  </w:style>
  <w:style w:type="character" w:customStyle="1" w:styleId="2014">
    <w:name w:val="Знак Знак2014"/>
    <w:rsid w:val="008E7C18"/>
    <w:rPr>
      <w:rFonts w:ascii="Arial" w:hAnsi="Arial"/>
      <w:sz w:val="22"/>
    </w:rPr>
  </w:style>
  <w:style w:type="paragraph" w:customStyle="1" w:styleId="89">
    <w:name w:val="Абзац списка8"/>
    <w:basedOn w:val="a3"/>
    <w:rsid w:val="008E7C18"/>
    <w:pPr>
      <w:spacing w:after="200" w:line="276" w:lineRule="auto"/>
      <w:ind w:left="720"/>
    </w:pPr>
    <w:rPr>
      <w:rFonts w:ascii="Calibri" w:hAnsi="Calibri"/>
      <w:sz w:val="22"/>
      <w:szCs w:val="22"/>
      <w:lang w:eastAsia="en-US"/>
    </w:rPr>
  </w:style>
  <w:style w:type="paragraph" w:customStyle="1" w:styleId="14a">
    <w:name w:val="Обычный14"/>
    <w:rsid w:val="008E7C18"/>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5">
    <w:name w:val="Основной текст 27"/>
    <w:basedOn w:val="a3"/>
    <w:rsid w:val="008E7C18"/>
    <w:pPr>
      <w:overflowPunct w:val="0"/>
      <w:autoSpaceDE w:val="0"/>
      <w:autoSpaceDN w:val="0"/>
      <w:adjustRightInd w:val="0"/>
      <w:ind w:firstLine="851"/>
      <w:jc w:val="both"/>
    </w:pPr>
    <w:rPr>
      <w:sz w:val="28"/>
      <w:szCs w:val="20"/>
    </w:rPr>
  </w:style>
  <w:style w:type="paragraph" w:customStyle="1" w:styleId="384">
    <w:name w:val="Заголовок 38"/>
    <w:basedOn w:val="14a"/>
    <w:next w:val="14a"/>
    <w:rsid w:val="008E7C18"/>
    <w:pPr>
      <w:keepNext/>
      <w:widowControl/>
      <w:snapToGrid/>
      <w:ind w:left="0" w:firstLine="0"/>
      <w:outlineLvl w:val="2"/>
    </w:pPr>
    <w:rPr>
      <w:sz w:val="24"/>
    </w:rPr>
  </w:style>
  <w:style w:type="paragraph" w:customStyle="1" w:styleId="8a">
    <w:name w:val="Основной текст8"/>
    <w:basedOn w:val="14a"/>
    <w:rsid w:val="008E7C18"/>
    <w:pPr>
      <w:widowControl/>
      <w:snapToGrid/>
      <w:spacing w:line="360" w:lineRule="auto"/>
      <w:ind w:left="0" w:firstLine="0"/>
    </w:pPr>
    <w:rPr>
      <w:sz w:val="24"/>
    </w:rPr>
  </w:style>
  <w:style w:type="numbering" w:customStyle="1" w:styleId="224">
    <w:name w:val="Стиль Стиль нумерованный + многоуровневый224"/>
    <w:rsid w:val="008E7C18"/>
    <w:pPr>
      <w:numPr>
        <w:numId w:val="32"/>
      </w:numPr>
    </w:pPr>
  </w:style>
  <w:style w:type="paragraph" w:styleId="affe">
    <w:name w:val="Title"/>
    <w:basedOn w:val="a3"/>
    <w:next w:val="a3"/>
    <w:link w:val="54"/>
    <w:qFormat/>
    <w:rsid w:val="008E7C18"/>
    <w:pPr>
      <w:contextualSpacing/>
    </w:pPr>
    <w:rPr>
      <w:rFonts w:asciiTheme="minorHAnsi" w:eastAsiaTheme="minorHAnsi" w:hAnsiTheme="minorHAnsi" w:cstheme="minorBidi"/>
      <w:sz w:val="28"/>
      <w:lang w:val="en-US" w:eastAsia="ar-SA"/>
    </w:rPr>
  </w:style>
  <w:style w:type="character" w:customStyle="1" w:styleId="4fc">
    <w:name w:val="Заголовок Знак4"/>
    <w:basedOn w:val="a4"/>
    <w:uiPriority w:val="10"/>
    <w:rsid w:val="008E7C18"/>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668524">
      <w:bodyDiv w:val="1"/>
      <w:marLeft w:val="0"/>
      <w:marRight w:val="0"/>
      <w:marTop w:val="0"/>
      <w:marBottom w:val="0"/>
      <w:divBdr>
        <w:top w:val="none" w:sz="0" w:space="0" w:color="auto"/>
        <w:left w:val="none" w:sz="0" w:space="0" w:color="auto"/>
        <w:bottom w:val="none" w:sz="0" w:space="0" w:color="auto"/>
        <w:right w:val="none" w:sz="0" w:space="0" w:color="auto"/>
      </w:divBdr>
    </w:div>
    <w:div w:id="780803177">
      <w:bodyDiv w:val="1"/>
      <w:marLeft w:val="0"/>
      <w:marRight w:val="0"/>
      <w:marTop w:val="0"/>
      <w:marBottom w:val="0"/>
      <w:divBdr>
        <w:top w:val="none" w:sz="0" w:space="0" w:color="auto"/>
        <w:left w:val="none" w:sz="0" w:space="0" w:color="auto"/>
        <w:bottom w:val="none" w:sz="0" w:space="0" w:color="auto"/>
        <w:right w:val="none" w:sz="0" w:space="0" w:color="auto"/>
      </w:divBdr>
    </w:div>
    <w:div w:id="1476138505">
      <w:bodyDiv w:val="1"/>
      <w:marLeft w:val="0"/>
      <w:marRight w:val="0"/>
      <w:marTop w:val="0"/>
      <w:marBottom w:val="0"/>
      <w:divBdr>
        <w:top w:val="none" w:sz="0" w:space="0" w:color="auto"/>
        <w:left w:val="none" w:sz="0" w:space="0" w:color="auto"/>
        <w:bottom w:val="none" w:sz="0" w:space="0" w:color="auto"/>
        <w:right w:val="none" w:sz="0" w:space="0" w:color="auto"/>
      </w:divBdr>
    </w:div>
    <w:div w:id="1750542199">
      <w:bodyDiv w:val="1"/>
      <w:marLeft w:val="0"/>
      <w:marRight w:val="0"/>
      <w:marTop w:val="0"/>
      <w:marBottom w:val="0"/>
      <w:divBdr>
        <w:top w:val="none" w:sz="0" w:space="0" w:color="auto"/>
        <w:left w:val="none" w:sz="0" w:space="0" w:color="auto"/>
        <w:bottom w:val="none" w:sz="0" w:space="0" w:color="auto"/>
        <w:right w:val="none" w:sz="0" w:space="0" w:color="auto"/>
      </w:divBdr>
    </w:div>
    <w:div w:id="2094207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hyperlink" Target="http://www.edu.ru/" TargetMode="Externa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hyperlink" Target="https://www.mos.ru/karta-moskvicha/services-proverka-grazhdanina-v-reestre-studentov/"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qsp.su/tools/onlinehelp/about_license_gpl_russian.html" TargetMode="External"/><Relationship Id="rId11" Type="http://schemas.openxmlformats.org/officeDocument/2006/relationships/hyperlink" Target="https://profstandart.rosmintrud.ru/obshchiy-informatsionnyy-blok/natsionalnyy-reestr-professionalnykh-standartov/reestr-professionalnykh-standartov/" TargetMode="External"/><Relationship Id="rId5" Type="http://schemas.openxmlformats.org/officeDocument/2006/relationships/image" Target="media/image1.png"/><Relationship Id="rId15" Type="http://schemas.openxmlformats.org/officeDocument/2006/relationships/fontTable" Target="fontTable.xml"/><Relationship Id="rId10" Type="http://schemas.openxmlformats.org/officeDocument/2006/relationships/hyperlink" Target="http://www.infolex.narod.ru/gpl_gnu/gplrus.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hyperlink" Target="https://psyjournals.ru/psyedu_ru/index.s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3916</Words>
  <Characters>22322</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Зайцева Марина</dc:creator>
  <cp:keywords/>
  <dc:description/>
  <cp:lastModifiedBy>Базелюк Кира Сергеевна</cp:lastModifiedBy>
  <cp:revision>4</cp:revision>
  <dcterms:created xsi:type="dcterms:W3CDTF">2023-04-23T13:44:00Z</dcterms:created>
  <dcterms:modified xsi:type="dcterms:W3CDTF">2023-04-24T15:59:00Z</dcterms:modified>
</cp:coreProperties>
</file>